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E53" w:rsidRPr="00365321" w:rsidRDefault="00224E53" w:rsidP="00224E53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224E53" w:rsidRPr="00365321" w:rsidRDefault="00224E53" w:rsidP="00224E53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224E53" w:rsidRPr="00365321" w:rsidRDefault="00224E53" w:rsidP="00224E53">
      <w:pPr>
        <w:contextualSpacing/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224E53" w:rsidRPr="00365321" w:rsidRDefault="00224E53" w:rsidP="00224E53">
      <w:pPr>
        <w:tabs>
          <w:tab w:val="left" w:pos="900"/>
          <w:tab w:val="left" w:pos="1080"/>
        </w:tabs>
        <w:suppressAutoHyphens/>
        <w:ind w:firstLine="709"/>
        <w:contextualSpacing/>
        <w:jc w:val="both"/>
        <w:rPr>
          <w:b/>
          <w:sz w:val="20"/>
        </w:rPr>
      </w:pPr>
    </w:p>
    <w:p w:rsidR="00224E53" w:rsidRPr="00365321" w:rsidRDefault="00224E53" w:rsidP="00224E5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224E53" w:rsidRPr="00664516" w:rsidRDefault="00224E53" w:rsidP="00224E5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sz w:val="20"/>
        </w:rPr>
        <w:t>УТВЕРЖДАЮ:</w:t>
      </w:r>
    </w:p>
    <w:p w:rsidR="00224E53" w:rsidRPr="00664516" w:rsidRDefault="00224E53" w:rsidP="00224E5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Ректор АНО ВО ОУЭП, Фокина В.Н.</w:t>
      </w:r>
    </w:p>
    <w:p w:rsidR="00224E53" w:rsidRPr="00664516" w:rsidRDefault="00224E53" w:rsidP="00224E5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224E53" w:rsidRPr="00664516" w:rsidRDefault="00224E53" w:rsidP="00224E5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noProof/>
          <w:sz w:val="20"/>
        </w:rPr>
        <w:drawing>
          <wp:inline distT="0" distB="0" distL="0" distR="0" wp14:anchorId="50E7B749" wp14:editId="646F4C53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E53" w:rsidRPr="00664516" w:rsidRDefault="00224E53" w:rsidP="00224E5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19 апреля 2023 г.</w:t>
      </w:r>
    </w:p>
    <w:p w:rsidR="00224E53" w:rsidRPr="00664516" w:rsidRDefault="00224E53" w:rsidP="00224E5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224E53" w:rsidRPr="00664516" w:rsidRDefault="00224E53" w:rsidP="00224E5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Решение Ученого совета АНО ВО ОУЭП,</w:t>
      </w:r>
    </w:p>
    <w:p w:rsidR="00224E53" w:rsidRPr="00664516" w:rsidRDefault="00224E53" w:rsidP="00224E5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 xml:space="preserve">Протокол N 9 от 19.04.2023 </w:t>
      </w:r>
    </w:p>
    <w:p w:rsidR="00224E53" w:rsidRPr="00C96620" w:rsidRDefault="00224E53" w:rsidP="00224E5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right"/>
        <w:rPr>
          <w:color w:val="000000" w:themeColor="text1"/>
          <w:sz w:val="20"/>
        </w:rPr>
      </w:pPr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center"/>
        <w:rPr>
          <w:color w:val="000000" w:themeColor="text1"/>
          <w:sz w:val="20"/>
        </w:rPr>
      </w:pPr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РАБОЧАЯ ПРОГРАММА</w:t>
      </w:r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по дисциплине</w:t>
      </w:r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2978C8" w:rsidRPr="00637460" w:rsidRDefault="002978C8" w:rsidP="00F40D0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 xml:space="preserve">Наименование дисциплины Б1.В.01 </w:t>
      </w:r>
      <w:r w:rsidRPr="00637460">
        <w:rPr>
          <w:bCs/>
          <w:color w:val="000000" w:themeColor="text1"/>
          <w:spacing w:val="4"/>
          <w:szCs w:val="24"/>
        </w:rPr>
        <w:t>«</w:t>
      </w:r>
      <w:r w:rsidRPr="00637460">
        <w:rPr>
          <w:color w:val="000000" w:themeColor="text1"/>
          <w:szCs w:val="24"/>
        </w:rPr>
        <w:t>Экономика организаций (предприятий)»</w:t>
      </w:r>
    </w:p>
    <w:p w:rsidR="002978C8" w:rsidRPr="00637460" w:rsidRDefault="002978C8" w:rsidP="00F40D0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>Образовательная программа направления подготовки 38.03.01 «Экономика» направленность (профиль): Финансы и кредит</w:t>
      </w:r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olor w:val="000000" w:themeColor="text1"/>
          <w:szCs w:val="24"/>
        </w:rPr>
      </w:pPr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2978C8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2978C8" w:rsidRPr="00637460" w:rsidRDefault="00224E53" w:rsidP="003F214B">
      <w:pPr>
        <w:widowControl/>
        <w:snapToGrid/>
        <w:spacing w:before="0" w:after="0"/>
        <w:jc w:val="right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 </w:t>
      </w:r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  <w:u w:val="single"/>
        </w:rPr>
      </w:pPr>
      <w:r w:rsidRPr="00637460">
        <w:rPr>
          <w:color w:val="000000" w:themeColor="text1"/>
          <w:szCs w:val="24"/>
        </w:rPr>
        <w:t>Квалификация - бакалавр</w:t>
      </w:r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2978C8" w:rsidRPr="00637460" w:rsidRDefault="002978C8" w:rsidP="002978C8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Разработчик:</w:t>
      </w:r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  <w:proofErr w:type="spellStart"/>
      <w:r w:rsidRPr="00637460">
        <w:rPr>
          <w:color w:val="000000" w:themeColor="text1"/>
          <w:sz w:val="20"/>
        </w:rPr>
        <w:t>Зеленова</w:t>
      </w:r>
      <w:proofErr w:type="spellEnd"/>
      <w:r w:rsidRPr="00637460">
        <w:rPr>
          <w:color w:val="000000" w:themeColor="text1"/>
          <w:sz w:val="20"/>
        </w:rPr>
        <w:t xml:space="preserve"> Г.Я</w:t>
      </w:r>
      <w:r w:rsidR="00BB7709">
        <w:rPr>
          <w:color w:val="000000" w:themeColor="text1"/>
          <w:sz w:val="20"/>
        </w:rPr>
        <w:t>.</w:t>
      </w:r>
      <w:r w:rsidRPr="00637460">
        <w:rPr>
          <w:color w:val="000000" w:themeColor="text1"/>
          <w:sz w:val="20"/>
        </w:rPr>
        <w:t>, к.э.н.</w:t>
      </w:r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rStyle w:val="ab"/>
          <w:b/>
          <w:color w:val="000000" w:themeColor="text1"/>
        </w:rPr>
      </w:pPr>
      <w:r w:rsidRPr="00637460">
        <w:rPr>
          <w:color w:val="000000" w:themeColor="text1"/>
          <w:sz w:val="20"/>
        </w:rPr>
        <w:t>Москва 202</w:t>
      </w:r>
      <w:r w:rsidR="00224E53">
        <w:rPr>
          <w:color w:val="000000" w:themeColor="text1"/>
          <w:sz w:val="20"/>
        </w:rPr>
        <w:t>3</w:t>
      </w:r>
      <w:bookmarkStart w:id="0" w:name="_GoBack"/>
      <w:bookmarkEnd w:id="0"/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bCs/>
          <w:color w:val="000000" w:themeColor="text1"/>
          <w:kern w:val="32"/>
          <w:sz w:val="20"/>
        </w:rPr>
      </w:pPr>
      <w:r w:rsidRPr="00637460">
        <w:rPr>
          <w:color w:val="000000" w:themeColor="text1"/>
          <w:sz w:val="20"/>
        </w:rPr>
        <w:br w:type="page"/>
      </w:r>
      <w:bookmarkStart w:id="1" w:name="_Toc8730473"/>
      <w:r w:rsidRPr="00637460">
        <w:rPr>
          <w:b/>
          <w:bCs/>
          <w:color w:val="000000" w:themeColor="text1"/>
          <w:kern w:val="32"/>
          <w:sz w:val="20"/>
        </w:rPr>
        <w:lastRenderedPageBreak/>
        <w:t>1 Цели и задачи дисциплины</w:t>
      </w:r>
      <w:bookmarkEnd w:id="1"/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  <w:szCs w:val="24"/>
        </w:rPr>
      </w:pPr>
      <w:r w:rsidRPr="00637460">
        <w:rPr>
          <w:b/>
          <w:bCs/>
          <w:i/>
          <w:color w:val="000000" w:themeColor="text1"/>
          <w:sz w:val="20"/>
          <w:szCs w:val="24"/>
        </w:rPr>
        <w:t xml:space="preserve">Цель </w:t>
      </w:r>
      <w:r w:rsidRPr="00637460">
        <w:rPr>
          <w:b/>
          <w:i/>
          <w:color w:val="000000" w:themeColor="text1"/>
          <w:sz w:val="20"/>
          <w:szCs w:val="24"/>
        </w:rPr>
        <w:t>дисциплины</w:t>
      </w:r>
      <w:r w:rsidRPr="00637460">
        <w:rPr>
          <w:color w:val="000000" w:themeColor="text1"/>
          <w:sz w:val="20"/>
          <w:szCs w:val="24"/>
        </w:rPr>
        <w:t xml:space="preserve"> - освоение современных базовых знаний в области экономики предприятий и организаций и на этой основе – овладение специальной экономической терминологией и приобретение практических навыков расчета, планирования и оценки экономических показателей деятельности предприятий и организаций.</w:t>
      </w:r>
    </w:p>
    <w:p w:rsidR="002978C8" w:rsidRPr="00637460" w:rsidRDefault="002978C8" w:rsidP="002978C8">
      <w:pPr>
        <w:pStyle w:val="aff8"/>
        <w:tabs>
          <w:tab w:val="left" w:pos="1080"/>
        </w:tabs>
        <w:suppressAutoHyphens/>
        <w:spacing w:before="0" w:after="0"/>
        <w:ind w:firstLine="567"/>
        <w:jc w:val="both"/>
        <w:rPr>
          <w:bCs/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Задачи дисциплины:</w:t>
      </w:r>
    </w:p>
    <w:p w:rsidR="002978C8" w:rsidRPr="00637460" w:rsidRDefault="002978C8" w:rsidP="002978C8">
      <w:pPr>
        <w:pStyle w:val="aff8"/>
        <w:tabs>
          <w:tab w:val="left" w:pos="1080"/>
        </w:tabs>
        <w:suppressAutoHyphens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формирование базовых знаний о понятиях и категориях экономики предприятий и организаций;</w:t>
      </w:r>
    </w:p>
    <w:p w:rsidR="002978C8" w:rsidRPr="00637460" w:rsidRDefault="002978C8" w:rsidP="002978C8">
      <w:pPr>
        <w:pStyle w:val="aff8"/>
        <w:tabs>
          <w:tab w:val="left" w:pos="1080"/>
        </w:tabs>
        <w:suppressAutoHyphens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формирование практических навыков расчетов экономических показателей, характеризующих деятельность предприятия, планирования потребности в производственных ресурсах;</w:t>
      </w:r>
    </w:p>
    <w:p w:rsidR="002978C8" w:rsidRPr="00637460" w:rsidRDefault="002978C8" w:rsidP="002978C8">
      <w:pPr>
        <w:pStyle w:val="aff8"/>
        <w:tabs>
          <w:tab w:val="left" w:pos="1080"/>
        </w:tabs>
        <w:suppressAutoHyphens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формирование базовых знаний о факторах, влияющих на эффективность использования производственных и финансовых ресурсов, затраты и финансовые результаты предприятия;</w:t>
      </w:r>
    </w:p>
    <w:p w:rsidR="002978C8" w:rsidRPr="00637460" w:rsidRDefault="002978C8" w:rsidP="002978C8">
      <w:pPr>
        <w:pStyle w:val="aff8"/>
        <w:tabs>
          <w:tab w:val="left" w:pos="1080"/>
        </w:tabs>
        <w:suppressAutoHyphens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формирование навыков сбора информации и анализа эффективности использования производственных и трудовых ресурсов предприятия;</w:t>
      </w:r>
    </w:p>
    <w:p w:rsidR="002978C8" w:rsidRPr="00637460" w:rsidRDefault="002978C8" w:rsidP="002978C8">
      <w:pPr>
        <w:pStyle w:val="aff8"/>
        <w:tabs>
          <w:tab w:val="left" w:pos="1080"/>
        </w:tabs>
        <w:suppressAutoHyphens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усвоение методов планирования и управления деятельностью фирмы;</w:t>
      </w:r>
    </w:p>
    <w:p w:rsidR="002978C8" w:rsidRPr="00637460" w:rsidRDefault="002978C8" w:rsidP="002978C8">
      <w:pPr>
        <w:pStyle w:val="aff8"/>
        <w:tabs>
          <w:tab w:val="left" w:pos="1080"/>
        </w:tabs>
        <w:suppressAutoHyphens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формирование представления об основах управления инновационной деятельностью организации;</w:t>
      </w:r>
    </w:p>
    <w:p w:rsidR="002978C8" w:rsidRPr="00637460" w:rsidRDefault="002978C8" w:rsidP="002978C8">
      <w:pPr>
        <w:pStyle w:val="aff8"/>
        <w:tabs>
          <w:tab w:val="left" w:pos="1080"/>
        </w:tabs>
        <w:suppressAutoHyphens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формирование навыками владения основами анализа и оценки эффективности деятельности предприятий.</w:t>
      </w:r>
    </w:p>
    <w:p w:rsidR="002978C8" w:rsidRPr="00637460" w:rsidRDefault="002978C8" w:rsidP="002978C8">
      <w:pPr>
        <w:pStyle w:val="10"/>
        <w:keepNext/>
        <w:tabs>
          <w:tab w:val="right" w:leader="dot" w:pos="9600"/>
        </w:tabs>
        <w:ind w:firstLine="709"/>
        <w:rPr>
          <w:rFonts w:ascii="Times New Roman" w:hAnsi="Times New Roman"/>
          <w:bCs/>
          <w:color w:val="000000" w:themeColor="text1"/>
          <w:kern w:val="32"/>
        </w:rPr>
      </w:pPr>
    </w:p>
    <w:p w:rsidR="002978C8" w:rsidRPr="00637460" w:rsidRDefault="002978C8" w:rsidP="002978C8">
      <w:pPr>
        <w:pStyle w:val="10"/>
        <w:keepNext/>
        <w:tabs>
          <w:tab w:val="right" w:leader="dot" w:pos="9600"/>
        </w:tabs>
        <w:ind w:firstLine="709"/>
        <w:rPr>
          <w:rFonts w:ascii="Times New Roman" w:hAnsi="Times New Roman"/>
          <w:b/>
          <w:bCs/>
          <w:caps/>
          <w:color w:val="000000" w:themeColor="text1"/>
          <w:kern w:val="32"/>
        </w:rPr>
      </w:pPr>
      <w:r w:rsidRPr="00637460">
        <w:rPr>
          <w:rFonts w:ascii="Times New Roman" w:hAnsi="Times New Roman"/>
          <w:b/>
          <w:bCs/>
          <w:color w:val="000000" w:themeColor="text1"/>
          <w:kern w:val="32"/>
        </w:rPr>
        <w:t>2.</w:t>
      </w:r>
      <w:r w:rsidRPr="00637460">
        <w:rPr>
          <w:rFonts w:ascii="Times New Roman" w:hAnsi="Times New Roman"/>
          <w:bCs/>
          <w:color w:val="000000" w:themeColor="text1"/>
          <w:kern w:val="32"/>
        </w:rPr>
        <w:t xml:space="preserve"> </w:t>
      </w:r>
      <w:r w:rsidRPr="00637460">
        <w:rPr>
          <w:rFonts w:ascii="Times New Roman" w:hAnsi="Times New Roman"/>
          <w:b/>
          <w:bCs/>
          <w:color w:val="000000" w:themeColor="text1"/>
          <w:kern w:val="32"/>
        </w:rPr>
        <w:t>Место дисциплины в структуре ОП</w:t>
      </w:r>
    </w:p>
    <w:p w:rsidR="002978C8" w:rsidRPr="00637460" w:rsidRDefault="002978C8" w:rsidP="002978C8">
      <w:pPr>
        <w:pStyle w:val="af2"/>
        <w:tabs>
          <w:tab w:val="left" w:pos="900"/>
          <w:tab w:val="left" w:pos="1080"/>
        </w:tabs>
        <w:suppressAutoHyphens/>
        <w:ind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Дисциплина «Экономика организаций (предприятий)» относится </w:t>
      </w:r>
      <w:r w:rsidRPr="00637460">
        <w:rPr>
          <w:rFonts w:ascii="Times New Roman" w:hAnsi="Times New Roman"/>
          <w:bCs/>
          <w:color w:val="000000" w:themeColor="text1"/>
        </w:rPr>
        <w:t xml:space="preserve">к дисциплинам части, формируемой участниками образовательных отношений, </w:t>
      </w:r>
      <w:r w:rsidRPr="00637460">
        <w:rPr>
          <w:rFonts w:ascii="Times New Roman" w:hAnsi="Times New Roman"/>
          <w:color w:val="000000" w:themeColor="text1"/>
        </w:rPr>
        <w:t xml:space="preserve">Блока 1.  </w:t>
      </w:r>
    </w:p>
    <w:p w:rsidR="002978C8" w:rsidRPr="00637460" w:rsidRDefault="002978C8" w:rsidP="002978C8">
      <w:pPr>
        <w:pStyle w:val="af2"/>
        <w:tabs>
          <w:tab w:val="left" w:pos="900"/>
          <w:tab w:val="left" w:pos="1080"/>
        </w:tabs>
        <w:suppressAutoHyphens/>
        <w:ind w:firstLine="709"/>
        <w:jc w:val="both"/>
        <w:rPr>
          <w:rFonts w:ascii="Times New Roman" w:hAnsi="Times New Roman"/>
          <w:color w:val="000000" w:themeColor="text1"/>
        </w:rPr>
      </w:pPr>
    </w:p>
    <w:p w:rsidR="002978C8" w:rsidRPr="00637460" w:rsidRDefault="002978C8" w:rsidP="002978C8">
      <w:pPr>
        <w:pStyle w:val="10"/>
        <w:keepNext/>
        <w:tabs>
          <w:tab w:val="right" w:leader="dot" w:pos="9600"/>
        </w:tabs>
        <w:ind w:firstLine="709"/>
        <w:rPr>
          <w:rFonts w:ascii="Times New Roman" w:hAnsi="Times New Roman"/>
          <w:b/>
          <w:bCs/>
          <w:caps/>
          <w:color w:val="000000" w:themeColor="text1"/>
          <w:kern w:val="32"/>
        </w:rPr>
      </w:pPr>
      <w:r w:rsidRPr="00637460">
        <w:rPr>
          <w:rFonts w:ascii="Times New Roman" w:hAnsi="Times New Roman"/>
          <w:b/>
          <w:bCs/>
          <w:color w:val="000000" w:themeColor="text1"/>
          <w:kern w:val="32"/>
        </w:rPr>
        <w:t>3. Планируемые результаты обучения по дисциплине</w:t>
      </w:r>
    </w:p>
    <w:p w:rsidR="002978C8" w:rsidRPr="00637460" w:rsidRDefault="002978C8" w:rsidP="002978C8">
      <w:pPr>
        <w:tabs>
          <w:tab w:val="left" w:pos="900"/>
          <w:tab w:val="left" w:pos="108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результате изучения дисциплины обучающийся должен освоить:</w:t>
      </w:r>
    </w:p>
    <w:p w:rsidR="002978C8" w:rsidRPr="00637460" w:rsidRDefault="002978C8" w:rsidP="002978C8">
      <w:pPr>
        <w:spacing w:before="0" w:after="0"/>
        <w:ind w:firstLine="709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Обобщенные трудовые функции (ОТФ):</w:t>
      </w:r>
    </w:p>
    <w:p w:rsidR="002978C8" w:rsidRPr="00637460" w:rsidRDefault="002978C8" w:rsidP="002978C8">
      <w:pPr>
        <w:autoSpaceDE w:val="0"/>
        <w:autoSpaceDN w:val="0"/>
        <w:spacing w:before="0" w:after="0"/>
        <w:ind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 консультирование клиентов по использованию финансовых продуктов и услуг;</w:t>
      </w:r>
    </w:p>
    <w:p w:rsidR="002978C8" w:rsidRPr="00637460" w:rsidRDefault="002978C8" w:rsidP="002978C8">
      <w:pPr>
        <w:spacing w:before="0" w:after="0"/>
        <w:ind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 консультационное сопровождение сделок.</w:t>
      </w:r>
    </w:p>
    <w:p w:rsidR="002978C8" w:rsidRPr="00637460" w:rsidRDefault="002978C8" w:rsidP="002978C8">
      <w:pPr>
        <w:tabs>
          <w:tab w:val="left" w:pos="900"/>
        </w:tabs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Трудовые функции:</w:t>
      </w:r>
    </w:p>
    <w:p w:rsidR="002978C8" w:rsidRPr="00637460" w:rsidRDefault="002978C8" w:rsidP="002978C8">
      <w:pPr>
        <w:tabs>
          <w:tab w:val="left" w:pos="90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- мониторинг </w:t>
      </w:r>
      <w:proofErr w:type="spellStart"/>
      <w:r w:rsidRPr="00637460">
        <w:rPr>
          <w:color w:val="000000" w:themeColor="text1"/>
          <w:sz w:val="20"/>
        </w:rPr>
        <w:t>конъюктуры</w:t>
      </w:r>
      <w:proofErr w:type="spellEnd"/>
      <w:r w:rsidRPr="00637460">
        <w:rPr>
          <w:color w:val="000000" w:themeColor="text1"/>
          <w:sz w:val="20"/>
        </w:rPr>
        <w:t xml:space="preserve"> рынка банковских услуг, рынка ценных бумаг; иностранной </w:t>
      </w:r>
      <w:proofErr w:type="spellStart"/>
      <w:r w:rsidRPr="00637460">
        <w:rPr>
          <w:color w:val="000000" w:themeColor="text1"/>
          <w:sz w:val="20"/>
        </w:rPr>
        <w:t>вылюты</w:t>
      </w:r>
      <w:proofErr w:type="spellEnd"/>
      <w:r w:rsidRPr="00637460">
        <w:rPr>
          <w:color w:val="000000" w:themeColor="text1"/>
          <w:sz w:val="20"/>
        </w:rPr>
        <w:t>, товарно-сырьевых рынков;</w:t>
      </w:r>
    </w:p>
    <w:p w:rsidR="002978C8" w:rsidRPr="00637460" w:rsidRDefault="002978C8" w:rsidP="002978C8">
      <w:pPr>
        <w:tabs>
          <w:tab w:val="left" w:pos="900"/>
        </w:tabs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анализ и проверка финансового положения заемщика.</w:t>
      </w:r>
    </w:p>
    <w:p w:rsidR="002978C8" w:rsidRPr="00637460" w:rsidRDefault="002978C8" w:rsidP="002978C8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contextualSpacing/>
        <w:jc w:val="both"/>
        <w:textAlignment w:val="baseline"/>
        <w:rPr>
          <w:b/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Профессиональную компетенцию</w:t>
      </w:r>
      <w:r w:rsidRPr="00637460">
        <w:rPr>
          <w:b/>
          <w:i/>
          <w:color w:val="000000" w:themeColor="text1"/>
          <w:sz w:val="20"/>
        </w:rPr>
        <w:t xml:space="preserve"> </w:t>
      </w:r>
    </w:p>
    <w:p w:rsidR="002978C8" w:rsidRPr="00637460" w:rsidRDefault="002978C8" w:rsidP="002978C8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contextualSpacing/>
        <w:jc w:val="both"/>
        <w:textAlignment w:val="baseline"/>
        <w:rPr>
          <w:b/>
          <w:i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ПК-2. 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полученные результаты для принятия экономических, финансовых и инвестиционных решений.</w:t>
      </w:r>
    </w:p>
    <w:p w:rsidR="002978C8" w:rsidRPr="00637460" w:rsidRDefault="002978C8" w:rsidP="002978C8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</w:p>
    <w:p w:rsidR="002978C8" w:rsidRPr="00637460" w:rsidRDefault="002978C8" w:rsidP="002978C8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  <w:r w:rsidRPr="00637460">
        <w:rPr>
          <w:b/>
          <w:i/>
          <w:color w:val="000000" w:themeColor="text1"/>
          <w:sz w:val="20"/>
        </w:rPr>
        <w:t>Результаты освоения дисциплины, установленные индикаторы достижения компетенций</w:t>
      </w:r>
    </w:p>
    <w:p w:rsidR="002978C8" w:rsidRPr="00637460" w:rsidRDefault="002978C8" w:rsidP="002978C8">
      <w:pPr>
        <w:widowControl/>
        <w:shd w:val="clear" w:color="auto" w:fill="FFFFFF"/>
        <w:tabs>
          <w:tab w:val="left" w:pos="900"/>
        </w:tabs>
        <w:snapToGrid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</w:p>
    <w:tbl>
      <w:tblPr>
        <w:tblW w:w="10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3863"/>
        <w:gridCol w:w="4274"/>
      </w:tblGrid>
      <w:tr w:rsidR="002978C8" w:rsidRPr="00637460" w:rsidTr="00901475">
        <w:trPr>
          <w:tblHeader/>
        </w:trPr>
        <w:tc>
          <w:tcPr>
            <w:tcW w:w="1915" w:type="dxa"/>
          </w:tcPr>
          <w:p w:rsidR="002978C8" w:rsidRPr="00637460" w:rsidRDefault="002978C8" w:rsidP="002978C8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Наименование </w:t>
            </w:r>
            <w:r w:rsidRPr="00637460">
              <w:rPr>
                <w:b/>
                <w:color w:val="000000" w:themeColor="text1"/>
                <w:sz w:val="20"/>
              </w:rPr>
              <w:br/>
              <w:t>компетенции</w:t>
            </w:r>
          </w:p>
        </w:tc>
        <w:tc>
          <w:tcPr>
            <w:tcW w:w="3863" w:type="dxa"/>
          </w:tcPr>
          <w:p w:rsidR="002978C8" w:rsidRPr="00637460" w:rsidRDefault="002978C8" w:rsidP="002978C8">
            <w:pPr>
              <w:tabs>
                <w:tab w:val="left" w:pos="234"/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Индикаторы достижения компетенции</w:t>
            </w:r>
          </w:p>
        </w:tc>
        <w:tc>
          <w:tcPr>
            <w:tcW w:w="4274" w:type="dxa"/>
          </w:tcPr>
          <w:p w:rsidR="002978C8" w:rsidRPr="00637460" w:rsidRDefault="002978C8" w:rsidP="002978C8">
            <w:pPr>
              <w:tabs>
                <w:tab w:val="left" w:pos="250"/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Показатели (планируемые) результаты </w:t>
            </w:r>
            <w:r w:rsidRPr="00637460">
              <w:rPr>
                <w:b/>
                <w:color w:val="000000" w:themeColor="text1"/>
                <w:sz w:val="20"/>
              </w:rPr>
              <w:br/>
              <w:t>обучения</w:t>
            </w:r>
          </w:p>
        </w:tc>
      </w:tr>
      <w:tr w:rsidR="002978C8" w:rsidRPr="00637460" w:rsidTr="00901475">
        <w:tc>
          <w:tcPr>
            <w:tcW w:w="1915" w:type="dxa"/>
            <w:vMerge w:val="restart"/>
          </w:tcPr>
          <w:p w:rsidR="002978C8" w:rsidRPr="00637460" w:rsidRDefault="002978C8" w:rsidP="002978C8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ПК-2.</w:t>
            </w:r>
            <w:r w:rsidRPr="00637460">
              <w:rPr>
                <w:color w:val="000000" w:themeColor="text1"/>
              </w:rPr>
              <w:t xml:space="preserve"> </w:t>
            </w:r>
            <w:r w:rsidRPr="00637460">
              <w:rPr>
                <w:color w:val="000000" w:themeColor="text1"/>
                <w:sz w:val="20"/>
              </w:rPr>
              <w:t>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полученные результаты для принятия экономических, финансовых и инвестиционных решений</w:t>
            </w:r>
          </w:p>
        </w:tc>
        <w:tc>
          <w:tcPr>
            <w:tcW w:w="3863" w:type="dxa"/>
            <w:vMerge w:val="restart"/>
          </w:tcPr>
          <w:p w:rsidR="002978C8" w:rsidRPr="00637460" w:rsidRDefault="002978C8" w:rsidP="002978C8">
            <w:pPr>
              <w:tabs>
                <w:tab w:val="left" w:pos="1080"/>
              </w:tabs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ПК-2.2. Анализирует финансовую, бухгалтерскую и статистическую отчетность, применяет нормативно-правовую базу, регламентирующую порядок расчета финансово-экономических показателей</w:t>
            </w:r>
          </w:p>
          <w:p w:rsidR="002978C8" w:rsidRPr="00637460" w:rsidRDefault="002978C8" w:rsidP="002978C8">
            <w:pPr>
              <w:tabs>
                <w:tab w:val="left" w:pos="1080"/>
              </w:tabs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ПК-2.3.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финансового и производственного потенциала экономических субъектов</w:t>
            </w:r>
          </w:p>
          <w:p w:rsidR="002978C8" w:rsidRPr="00637460" w:rsidRDefault="002978C8" w:rsidP="002978C8">
            <w:pPr>
              <w:tabs>
                <w:tab w:val="left" w:pos="1080"/>
              </w:tabs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ПК-2.4. Рассчитывает и интерпретирует показатели деятельности экономических субъектов</w:t>
            </w:r>
          </w:p>
          <w:p w:rsidR="002978C8" w:rsidRPr="00637460" w:rsidRDefault="002978C8" w:rsidP="002978C8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>ПК-2.5. Использует результаты анализа при составлении финансовых планов и принятий экономических, финансовых и инвестиционных решений</w:t>
            </w:r>
          </w:p>
        </w:tc>
        <w:tc>
          <w:tcPr>
            <w:tcW w:w="4274" w:type="dxa"/>
          </w:tcPr>
          <w:p w:rsidR="002978C8" w:rsidRPr="00637460" w:rsidRDefault="002978C8" w:rsidP="002978C8">
            <w:pPr>
              <w:tabs>
                <w:tab w:val="left" w:pos="250"/>
                <w:tab w:val="left" w:pos="478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Знать: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категории, используемые в характеристике национальной экономики;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виды экономической деятельности;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правила организации процесса производства продукции, выполнения работ и оказания услуг;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сущность ассортиментной политики и товарной стратегии организации;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приемы и способы управления качеством продукции;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показатели, используемые при оценке эффективности производства и реализации продукции организации;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виды цен, методы ценообразования и модификации цен;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источники финансирования деятельности организации;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показатели, характеризующие доход и прибыль организации;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способы формирования кадрового состава организации, особенности организации заработной платы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 xml:space="preserve">А/01.6 – </w:t>
            </w:r>
            <w:r w:rsidRPr="00637460">
              <w:rPr>
                <w:color w:val="000000" w:themeColor="text1"/>
                <w:sz w:val="20"/>
              </w:rPr>
              <w:t>технологии сбора первичной финансовой информации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В/01.6 – </w:t>
            </w:r>
            <w:r w:rsidRPr="00637460">
              <w:rPr>
                <w:color w:val="000000" w:themeColor="text1"/>
                <w:sz w:val="20"/>
              </w:rPr>
              <w:t>основные финансовые отчеты, взаимосвязи финансовых отчетов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В/01.6 – </w:t>
            </w:r>
            <w:r w:rsidRPr="00637460">
              <w:rPr>
                <w:color w:val="000000" w:themeColor="text1"/>
                <w:sz w:val="20"/>
              </w:rPr>
              <w:t>способы построения отчетов</w:t>
            </w:r>
          </w:p>
        </w:tc>
      </w:tr>
      <w:tr w:rsidR="002978C8" w:rsidRPr="00637460" w:rsidTr="00901475">
        <w:tc>
          <w:tcPr>
            <w:tcW w:w="1915" w:type="dxa"/>
            <w:vMerge/>
          </w:tcPr>
          <w:p w:rsidR="002978C8" w:rsidRPr="00637460" w:rsidRDefault="002978C8" w:rsidP="002978C8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3863" w:type="dxa"/>
            <w:vMerge/>
          </w:tcPr>
          <w:p w:rsidR="002978C8" w:rsidRPr="00637460" w:rsidRDefault="002978C8" w:rsidP="002978C8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</w:p>
        </w:tc>
        <w:tc>
          <w:tcPr>
            <w:tcW w:w="4274" w:type="dxa"/>
          </w:tcPr>
          <w:p w:rsidR="002978C8" w:rsidRPr="00637460" w:rsidRDefault="002978C8" w:rsidP="002978C8">
            <w:pPr>
              <w:tabs>
                <w:tab w:val="left" w:pos="250"/>
                <w:tab w:val="left" w:pos="478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Уметь: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выбирать и обосновывать организационно-правовую форму организации;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оценивать материальные, трудовые и финансовые ресурсы организации;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вычислять эффективность использования основных и оборотных средств организации;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рассчитывать численность персонала организации, показатели, характеризующие эффективность труда;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определять рентабельность продукции и производства;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анализировать финансовую, бухгалтерскую и статистическую отчетность;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 применять нормативно-правовую базу, регламентирующую порядок расчета финансово-экономических показателей;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проводить анализ внешней и внутренней среды ведения бизнеса, выявляет основные факторы экономического роста;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оценивать эффективность формирования и использования финансового и производственного потенциала экономических субъектов;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рассчитывать и интерпретировать показатели деятельности экономических субъектов;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использовать результаты анализа при составлении финансовых планов и принятий экономических, финансовых и инвестиционных решений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А/01.6 – </w:t>
            </w:r>
            <w:r w:rsidRPr="00637460">
              <w:rPr>
                <w:color w:val="000000" w:themeColor="text1"/>
                <w:sz w:val="20"/>
              </w:rPr>
              <w:t>получать, интерпретировать и документировать результаты исследований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В/01.6 – </w:t>
            </w:r>
            <w:r w:rsidRPr="00637460">
              <w:rPr>
                <w:color w:val="000000" w:themeColor="text1"/>
                <w:sz w:val="20"/>
              </w:rPr>
              <w:t>сравнивать показатели прибыли организации, выявлять динамику. Формулировать выводы</w:t>
            </w:r>
          </w:p>
        </w:tc>
      </w:tr>
      <w:tr w:rsidR="002978C8" w:rsidRPr="00637460" w:rsidTr="00901475">
        <w:trPr>
          <w:trHeight w:val="74"/>
        </w:trPr>
        <w:tc>
          <w:tcPr>
            <w:tcW w:w="1915" w:type="dxa"/>
            <w:vMerge/>
          </w:tcPr>
          <w:p w:rsidR="002978C8" w:rsidRPr="00637460" w:rsidRDefault="002978C8" w:rsidP="002978C8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3863" w:type="dxa"/>
            <w:vMerge/>
          </w:tcPr>
          <w:p w:rsidR="002978C8" w:rsidRPr="00637460" w:rsidRDefault="002978C8" w:rsidP="002978C8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</w:p>
        </w:tc>
        <w:tc>
          <w:tcPr>
            <w:tcW w:w="4274" w:type="dxa"/>
          </w:tcPr>
          <w:p w:rsidR="002978C8" w:rsidRPr="00637460" w:rsidRDefault="002978C8" w:rsidP="002978C8">
            <w:pPr>
              <w:tabs>
                <w:tab w:val="left" w:pos="250"/>
                <w:tab w:val="left" w:pos="478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Владеть: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навыками формирования имущества и капитала организации;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методами оценки основных средств организации и оборачиваемости оборотных средств организации;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техникой нормирования затрат труда на производстве;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способами повышения качества продукции и обеспечения ее конкурентоспособности;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методами снижения затрат на производство продукции;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навыками управления инновационной и инвестиционной деятельностью организации;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основами социально ответственной деятельности организации</w:t>
            </w:r>
          </w:p>
          <w:p w:rsidR="002978C8" w:rsidRPr="00637460" w:rsidRDefault="002978C8" w:rsidP="002978C8">
            <w:pPr>
              <w:widowControl/>
              <w:numPr>
                <w:ilvl w:val="0"/>
                <w:numId w:val="13"/>
              </w:numPr>
              <w:tabs>
                <w:tab w:val="left" w:pos="250"/>
                <w:tab w:val="left" w:pos="4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А/01.6 – </w:t>
            </w:r>
            <w:r w:rsidRPr="00637460">
              <w:rPr>
                <w:color w:val="000000" w:themeColor="text1"/>
                <w:sz w:val="20"/>
              </w:rPr>
              <w:t>навыками проведения мониторинга информационных источников финансовой информации</w:t>
            </w:r>
          </w:p>
        </w:tc>
      </w:tr>
    </w:tbl>
    <w:p w:rsidR="002978C8" w:rsidRPr="00637460" w:rsidRDefault="002978C8" w:rsidP="002978C8">
      <w:pPr>
        <w:pStyle w:val="aff8"/>
        <w:tabs>
          <w:tab w:val="left" w:pos="900"/>
        </w:tabs>
        <w:suppressAutoHyphens/>
        <w:spacing w:before="0" w:after="0"/>
        <w:ind w:left="0" w:firstLine="709"/>
        <w:jc w:val="both"/>
        <w:rPr>
          <w:color w:val="000000" w:themeColor="text1"/>
          <w:sz w:val="20"/>
        </w:rPr>
      </w:pPr>
    </w:p>
    <w:p w:rsidR="002978C8" w:rsidRPr="00637460" w:rsidRDefault="002978C8" w:rsidP="002978C8">
      <w:pPr>
        <w:pStyle w:val="10"/>
        <w:keepNext/>
        <w:tabs>
          <w:tab w:val="right" w:leader="dot" w:pos="9600"/>
        </w:tabs>
        <w:ind w:firstLine="709"/>
        <w:rPr>
          <w:rFonts w:ascii="Times New Roman" w:hAnsi="Times New Roman"/>
          <w:b/>
          <w:bCs/>
          <w:caps/>
          <w:color w:val="000000" w:themeColor="text1"/>
          <w:kern w:val="32"/>
        </w:rPr>
      </w:pPr>
      <w:r w:rsidRPr="00637460">
        <w:rPr>
          <w:rFonts w:ascii="Times New Roman" w:hAnsi="Times New Roman"/>
          <w:b/>
          <w:bCs/>
          <w:color w:val="000000" w:themeColor="text1"/>
          <w:kern w:val="32"/>
        </w:rPr>
        <w:lastRenderedPageBreak/>
        <w:t xml:space="preserve">4. Объем дисциплины и виды учебной работы </w:t>
      </w:r>
    </w:p>
    <w:p w:rsidR="002978C8" w:rsidRPr="00637460" w:rsidRDefault="002978C8" w:rsidP="002978C8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2978C8" w:rsidRPr="00637460" w:rsidRDefault="002978C8" w:rsidP="002978C8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Учебным планом предусматриваются следующие виды работы по дисциплине:</w:t>
      </w:r>
    </w:p>
    <w:p w:rsidR="002978C8" w:rsidRPr="00637460" w:rsidRDefault="002978C8" w:rsidP="002978C8">
      <w:pPr>
        <w:widowControl/>
        <w:snapToGrid/>
        <w:spacing w:before="0" w:after="0"/>
        <w:ind w:firstLine="680"/>
        <w:jc w:val="right"/>
        <w:rPr>
          <w:b/>
          <w:color w:val="000000" w:themeColor="text1"/>
          <w:sz w:val="20"/>
        </w:rPr>
      </w:pPr>
    </w:p>
    <w:tbl>
      <w:tblPr>
        <w:tblW w:w="102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4537"/>
        <w:gridCol w:w="720"/>
        <w:gridCol w:w="900"/>
        <w:gridCol w:w="720"/>
        <w:gridCol w:w="933"/>
        <w:gridCol w:w="687"/>
        <w:gridCol w:w="900"/>
      </w:tblGrid>
      <w:tr w:rsidR="002978C8" w:rsidRPr="00637460" w:rsidTr="00901475">
        <w:tc>
          <w:tcPr>
            <w:tcW w:w="889" w:type="dxa"/>
            <w:vMerge w:val="restart"/>
            <w:vAlign w:val="center"/>
          </w:tcPr>
          <w:p w:rsidR="002978C8" w:rsidRPr="00637460" w:rsidRDefault="002978C8" w:rsidP="002978C8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vMerge w:val="restart"/>
            <w:vAlign w:val="center"/>
          </w:tcPr>
          <w:p w:rsidR="002978C8" w:rsidRPr="00637460" w:rsidRDefault="002978C8" w:rsidP="002978C8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Виды учебных занятий</w:t>
            </w:r>
          </w:p>
        </w:tc>
        <w:tc>
          <w:tcPr>
            <w:tcW w:w="4860" w:type="dxa"/>
            <w:gridSpan w:val="6"/>
          </w:tcPr>
          <w:p w:rsidR="002978C8" w:rsidRPr="00637460" w:rsidRDefault="002978C8" w:rsidP="002978C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Всего часов по формам обучения,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 ч</w:t>
            </w:r>
          </w:p>
        </w:tc>
      </w:tr>
      <w:tr w:rsidR="002978C8" w:rsidRPr="00637460" w:rsidTr="00901475">
        <w:tc>
          <w:tcPr>
            <w:tcW w:w="889" w:type="dxa"/>
            <w:vMerge/>
          </w:tcPr>
          <w:p w:rsidR="002978C8" w:rsidRPr="00637460" w:rsidRDefault="002978C8" w:rsidP="002978C8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2978C8" w:rsidRPr="00637460" w:rsidRDefault="002978C8" w:rsidP="002978C8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620" w:type="dxa"/>
            <w:gridSpan w:val="2"/>
          </w:tcPr>
          <w:p w:rsidR="002978C8" w:rsidRPr="00637460" w:rsidRDefault="002978C8" w:rsidP="002978C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Очная</w:t>
            </w:r>
          </w:p>
        </w:tc>
        <w:tc>
          <w:tcPr>
            <w:tcW w:w="1653" w:type="dxa"/>
            <w:gridSpan w:val="2"/>
          </w:tcPr>
          <w:p w:rsidR="002978C8" w:rsidRPr="00637460" w:rsidRDefault="002978C8" w:rsidP="002978C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Очно-заочная</w:t>
            </w:r>
          </w:p>
        </w:tc>
        <w:tc>
          <w:tcPr>
            <w:tcW w:w="1587" w:type="dxa"/>
            <w:gridSpan w:val="2"/>
          </w:tcPr>
          <w:p w:rsidR="002978C8" w:rsidRPr="00637460" w:rsidRDefault="002978C8" w:rsidP="002978C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Заочная</w:t>
            </w:r>
          </w:p>
        </w:tc>
      </w:tr>
      <w:tr w:rsidR="002978C8" w:rsidRPr="00637460" w:rsidTr="00901475">
        <w:tc>
          <w:tcPr>
            <w:tcW w:w="889" w:type="dxa"/>
            <w:vMerge/>
          </w:tcPr>
          <w:p w:rsidR="002978C8" w:rsidRPr="00637460" w:rsidRDefault="002978C8" w:rsidP="002978C8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2978C8" w:rsidRPr="00637460" w:rsidRDefault="002978C8" w:rsidP="002978C8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2978C8" w:rsidRPr="00637460" w:rsidRDefault="002978C8" w:rsidP="002978C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2978C8" w:rsidRPr="00637460" w:rsidRDefault="002978C8" w:rsidP="002978C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720" w:type="dxa"/>
            <w:vAlign w:val="center"/>
          </w:tcPr>
          <w:p w:rsidR="002978C8" w:rsidRPr="00637460" w:rsidRDefault="002978C8" w:rsidP="002978C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33" w:type="dxa"/>
            <w:vAlign w:val="center"/>
          </w:tcPr>
          <w:p w:rsidR="002978C8" w:rsidRPr="00637460" w:rsidRDefault="002978C8" w:rsidP="002978C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687" w:type="dxa"/>
            <w:vAlign w:val="center"/>
          </w:tcPr>
          <w:p w:rsidR="002978C8" w:rsidRPr="00637460" w:rsidRDefault="002978C8" w:rsidP="002978C8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2978C8" w:rsidRPr="00637460" w:rsidRDefault="002978C8" w:rsidP="002978C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</w:tr>
      <w:tr w:rsidR="006260AD" w:rsidRPr="00637460" w:rsidTr="00901475">
        <w:tc>
          <w:tcPr>
            <w:tcW w:w="889" w:type="dxa"/>
            <w:vMerge w:val="restart"/>
          </w:tcPr>
          <w:p w:rsidR="006260AD" w:rsidRPr="00637460" w:rsidRDefault="006260AD" w:rsidP="002978C8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4537" w:type="dxa"/>
          </w:tcPr>
          <w:p w:rsidR="006260AD" w:rsidRPr="00637460" w:rsidRDefault="006260AD" w:rsidP="002978C8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720" w:type="dxa"/>
          </w:tcPr>
          <w:p w:rsidR="006260AD" w:rsidRPr="00637460" w:rsidRDefault="006260A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14,2</w:t>
            </w:r>
          </w:p>
        </w:tc>
        <w:tc>
          <w:tcPr>
            <w:tcW w:w="900" w:type="dxa"/>
          </w:tcPr>
          <w:p w:rsidR="006260AD" w:rsidRPr="00637460" w:rsidRDefault="006260A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6260AD" w:rsidRPr="00637460" w:rsidRDefault="006260AD" w:rsidP="002978C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14,2</w:t>
            </w:r>
          </w:p>
        </w:tc>
        <w:tc>
          <w:tcPr>
            <w:tcW w:w="933" w:type="dxa"/>
          </w:tcPr>
          <w:p w:rsidR="006260AD" w:rsidRPr="00637460" w:rsidRDefault="006260AD" w:rsidP="002978C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6260AD" w:rsidRPr="00637460" w:rsidRDefault="006260AD" w:rsidP="002978C8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  <w:lang w:val="en-US"/>
              </w:rPr>
              <w:t>10</w:t>
            </w:r>
            <w:r w:rsidRPr="00637460">
              <w:rPr>
                <w:b/>
                <w:color w:val="000000" w:themeColor="text1"/>
                <w:sz w:val="20"/>
                <w:szCs w:val="20"/>
              </w:rPr>
              <w:t>,2</w:t>
            </w:r>
          </w:p>
        </w:tc>
        <w:tc>
          <w:tcPr>
            <w:tcW w:w="900" w:type="dxa"/>
          </w:tcPr>
          <w:p w:rsidR="006260AD" w:rsidRPr="00637460" w:rsidRDefault="006260AD" w:rsidP="002978C8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6260AD" w:rsidRPr="00637460" w:rsidTr="00901475">
        <w:tc>
          <w:tcPr>
            <w:tcW w:w="889" w:type="dxa"/>
            <w:vMerge/>
          </w:tcPr>
          <w:p w:rsidR="006260AD" w:rsidRPr="00637460" w:rsidRDefault="006260AD" w:rsidP="002978C8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6260AD" w:rsidRPr="00637460" w:rsidRDefault="006260AD" w:rsidP="002978C8">
            <w:pPr>
              <w:suppressAutoHyphens/>
              <w:spacing w:before="0" w:after="0"/>
              <w:rPr>
                <w:b/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том числе в форме практической подготовки</w:t>
            </w:r>
          </w:p>
        </w:tc>
        <w:tc>
          <w:tcPr>
            <w:tcW w:w="720" w:type="dxa"/>
          </w:tcPr>
          <w:p w:rsidR="006260AD" w:rsidRPr="00637460" w:rsidRDefault="006260A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6260AD" w:rsidRPr="00637460" w:rsidRDefault="006260AD" w:rsidP="00181D09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</w:tcPr>
          <w:p w:rsidR="006260AD" w:rsidRPr="00637460" w:rsidRDefault="006260AD" w:rsidP="002978C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6260AD" w:rsidRPr="00637460" w:rsidRDefault="006260AD" w:rsidP="002978C8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6260AD" w:rsidRPr="00637460" w:rsidRDefault="006260AD" w:rsidP="002978C8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6260AD" w:rsidRPr="00637460" w:rsidRDefault="006260AD" w:rsidP="002978C8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6260AD" w:rsidRPr="00637460" w:rsidTr="00D83192">
        <w:tc>
          <w:tcPr>
            <w:tcW w:w="889" w:type="dxa"/>
          </w:tcPr>
          <w:p w:rsidR="006260AD" w:rsidRPr="00637460" w:rsidRDefault="006260AD" w:rsidP="002978C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4537" w:type="dxa"/>
          </w:tcPr>
          <w:p w:rsidR="006260AD" w:rsidRPr="00637460" w:rsidRDefault="006260AD" w:rsidP="002978C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лекционного типа (лекции)</w:t>
            </w:r>
          </w:p>
        </w:tc>
        <w:tc>
          <w:tcPr>
            <w:tcW w:w="720" w:type="dxa"/>
            <w:vAlign w:val="center"/>
          </w:tcPr>
          <w:p w:rsidR="006260AD" w:rsidRPr="00637460" w:rsidRDefault="006260AD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</w:tcPr>
          <w:p w:rsidR="006260AD" w:rsidRPr="00637460" w:rsidRDefault="006260A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6260AD" w:rsidRPr="00637460" w:rsidRDefault="006260AD" w:rsidP="002978C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33" w:type="dxa"/>
          </w:tcPr>
          <w:p w:rsidR="006260AD" w:rsidRPr="00637460" w:rsidRDefault="006260AD" w:rsidP="002978C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6260AD" w:rsidRPr="00637460" w:rsidRDefault="006260AD" w:rsidP="002978C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63746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900" w:type="dxa"/>
          </w:tcPr>
          <w:p w:rsidR="006260AD" w:rsidRPr="00637460" w:rsidRDefault="006260AD" w:rsidP="002978C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260AD" w:rsidRPr="00637460" w:rsidTr="00901475">
        <w:tc>
          <w:tcPr>
            <w:tcW w:w="889" w:type="dxa"/>
          </w:tcPr>
          <w:p w:rsidR="006260AD" w:rsidRPr="00637460" w:rsidRDefault="006260AD" w:rsidP="002978C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</w:t>
            </w:r>
          </w:p>
        </w:tc>
        <w:tc>
          <w:tcPr>
            <w:tcW w:w="4537" w:type="dxa"/>
          </w:tcPr>
          <w:p w:rsidR="006260AD" w:rsidRPr="00637460" w:rsidRDefault="006260AD" w:rsidP="002978C8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занятия семинарского типа (практические)*, </w:t>
            </w:r>
          </w:p>
          <w:p w:rsidR="006260AD" w:rsidRPr="00637460" w:rsidRDefault="006260AD" w:rsidP="002978C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 том числе: </w:t>
            </w:r>
          </w:p>
        </w:tc>
        <w:tc>
          <w:tcPr>
            <w:tcW w:w="720" w:type="dxa"/>
            <w:vAlign w:val="center"/>
          </w:tcPr>
          <w:p w:rsidR="006260AD" w:rsidRPr="00637460" w:rsidRDefault="006260AD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900" w:type="dxa"/>
            <w:vAlign w:val="center"/>
          </w:tcPr>
          <w:p w:rsidR="006260AD" w:rsidRPr="00637460" w:rsidRDefault="006260A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6260AD" w:rsidRPr="00637460" w:rsidRDefault="006260AD" w:rsidP="002978C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933" w:type="dxa"/>
            <w:vAlign w:val="center"/>
          </w:tcPr>
          <w:p w:rsidR="006260AD" w:rsidRPr="00637460" w:rsidRDefault="006260AD" w:rsidP="002978C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6260AD" w:rsidRPr="00637460" w:rsidRDefault="006260AD" w:rsidP="002978C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6260AD" w:rsidRPr="00637460" w:rsidRDefault="006260AD" w:rsidP="002978C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260AD" w:rsidRPr="00637460" w:rsidTr="00901475">
        <w:tc>
          <w:tcPr>
            <w:tcW w:w="889" w:type="dxa"/>
            <w:vMerge w:val="restart"/>
          </w:tcPr>
          <w:p w:rsidR="006260AD" w:rsidRPr="00637460" w:rsidRDefault="006260AD" w:rsidP="002978C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1.2.1</w:t>
            </w:r>
          </w:p>
        </w:tc>
        <w:tc>
          <w:tcPr>
            <w:tcW w:w="4537" w:type="dxa"/>
          </w:tcPr>
          <w:p w:rsidR="006260AD" w:rsidRPr="00637460" w:rsidRDefault="006260AD" w:rsidP="002978C8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семинар-дискуссия, </w:t>
            </w:r>
          </w:p>
          <w:p w:rsidR="006260AD" w:rsidRPr="00637460" w:rsidRDefault="006260AD" w:rsidP="002978C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практические занятия</w:t>
            </w:r>
          </w:p>
        </w:tc>
        <w:tc>
          <w:tcPr>
            <w:tcW w:w="720" w:type="dxa"/>
          </w:tcPr>
          <w:p w:rsidR="006260AD" w:rsidRPr="00637460" w:rsidRDefault="006260AD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6260AD" w:rsidRPr="00637460" w:rsidRDefault="006260AD" w:rsidP="00181D09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6260AD" w:rsidRPr="00637460" w:rsidRDefault="006260A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720" w:type="dxa"/>
          </w:tcPr>
          <w:p w:rsidR="006260AD" w:rsidRPr="00637460" w:rsidRDefault="006260AD" w:rsidP="002978C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6260AD" w:rsidRPr="00637460" w:rsidRDefault="006260AD" w:rsidP="002978C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6260AD" w:rsidRPr="00637460" w:rsidRDefault="006260AD" w:rsidP="002978C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687" w:type="dxa"/>
          </w:tcPr>
          <w:p w:rsidR="006260AD" w:rsidRPr="00637460" w:rsidRDefault="006260AD" w:rsidP="002978C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260AD" w:rsidRPr="00637460" w:rsidRDefault="006260AD" w:rsidP="002978C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6260AD" w:rsidRPr="00637460" w:rsidRDefault="006260AD" w:rsidP="002978C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6260AD" w:rsidRPr="00637460" w:rsidRDefault="006260AD" w:rsidP="002978C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6260AD" w:rsidRPr="00637460" w:rsidTr="00901475">
        <w:tc>
          <w:tcPr>
            <w:tcW w:w="889" w:type="dxa"/>
            <w:vMerge/>
          </w:tcPr>
          <w:p w:rsidR="006260AD" w:rsidRPr="00637460" w:rsidRDefault="006260AD" w:rsidP="002978C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6260AD" w:rsidRPr="00637460" w:rsidRDefault="006260AD" w:rsidP="002978C8">
            <w:pPr>
              <w:suppressAutoHyphens/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форме практической подготовки</w:t>
            </w:r>
          </w:p>
        </w:tc>
        <w:tc>
          <w:tcPr>
            <w:tcW w:w="720" w:type="dxa"/>
          </w:tcPr>
          <w:p w:rsidR="006260AD" w:rsidRPr="00637460" w:rsidRDefault="006260AD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6260AD" w:rsidRPr="00637460" w:rsidRDefault="006260AD" w:rsidP="00181D09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6260AD" w:rsidRPr="00637460" w:rsidRDefault="006260AD" w:rsidP="002978C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6260AD" w:rsidRPr="00637460" w:rsidRDefault="006260AD" w:rsidP="002978C8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87" w:type="dxa"/>
          </w:tcPr>
          <w:p w:rsidR="006260AD" w:rsidRPr="00637460" w:rsidRDefault="006260AD" w:rsidP="002978C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6260AD" w:rsidRPr="00637460" w:rsidRDefault="006260AD" w:rsidP="002978C8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6260AD" w:rsidRPr="00637460" w:rsidTr="00901475">
        <w:tc>
          <w:tcPr>
            <w:tcW w:w="889" w:type="dxa"/>
          </w:tcPr>
          <w:p w:rsidR="006260AD" w:rsidRPr="00637460" w:rsidRDefault="006260AD" w:rsidP="002978C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1.2.2</w:t>
            </w:r>
          </w:p>
        </w:tc>
        <w:tc>
          <w:tcPr>
            <w:tcW w:w="4537" w:type="dxa"/>
          </w:tcPr>
          <w:p w:rsidR="006260AD" w:rsidRPr="00637460" w:rsidRDefault="006260AD" w:rsidP="002978C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семинарского типа: лабораторные работы  (лабораторные практикумы)</w:t>
            </w:r>
          </w:p>
        </w:tc>
        <w:tc>
          <w:tcPr>
            <w:tcW w:w="720" w:type="dxa"/>
          </w:tcPr>
          <w:p w:rsidR="006260AD" w:rsidRPr="00637460" w:rsidRDefault="006260AD" w:rsidP="00181D0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6260AD" w:rsidRPr="00637460" w:rsidRDefault="006260A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6260AD" w:rsidRPr="00637460" w:rsidRDefault="006260AD" w:rsidP="002978C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33" w:type="dxa"/>
          </w:tcPr>
          <w:p w:rsidR="006260AD" w:rsidRPr="00637460" w:rsidRDefault="006260AD" w:rsidP="002978C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6260AD" w:rsidRPr="00637460" w:rsidRDefault="006260AD" w:rsidP="002978C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6260AD" w:rsidRPr="00637460" w:rsidRDefault="006260AD" w:rsidP="002978C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260AD" w:rsidRPr="00637460" w:rsidTr="00901475">
        <w:tc>
          <w:tcPr>
            <w:tcW w:w="889" w:type="dxa"/>
          </w:tcPr>
          <w:p w:rsidR="006260AD" w:rsidRPr="00637460" w:rsidRDefault="006260AD" w:rsidP="002978C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1.2.3</w:t>
            </w:r>
          </w:p>
        </w:tc>
        <w:tc>
          <w:tcPr>
            <w:tcW w:w="4537" w:type="dxa"/>
          </w:tcPr>
          <w:p w:rsidR="006260AD" w:rsidRPr="00637460" w:rsidRDefault="006260AD" w:rsidP="002978C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720" w:type="dxa"/>
          </w:tcPr>
          <w:p w:rsidR="006260AD" w:rsidRPr="00637460" w:rsidRDefault="006260AD" w:rsidP="00181D0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6260AD" w:rsidRPr="00637460" w:rsidRDefault="006260AD" w:rsidP="00181D09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6260AD" w:rsidRPr="00637460" w:rsidRDefault="006260A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6260AD" w:rsidRPr="00637460" w:rsidRDefault="006260AD" w:rsidP="002978C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6260AD" w:rsidRPr="00637460" w:rsidRDefault="006260AD" w:rsidP="002978C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3" w:type="dxa"/>
          </w:tcPr>
          <w:p w:rsidR="006260AD" w:rsidRPr="00637460" w:rsidRDefault="006260AD" w:rsidP="002978C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6260AD" w:rsidRPr="00637460" w:rsidRDefault="006260AD" w:rsidP="002978C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6260AD" w:rsidRPr="00637460" w:rsidRDefault="006260AD" w:rsidP="002978C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6260AD" w:rsidRPr="00637460" w:rsidRDefault="006260AD" w:rsidP="002978C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6260AD" w:rsidRPr="00637460" w:rsidTr="00901475">
        <w:tc>
          <w:tcPr>
            <w:tcW w:w="889" w:type="dxa"/>
          </w:tcPr>
          <w:p w:rsidR="006260AD" w:rsidRPr="00637460" w:rsidRDefault="006260AD" w:rsidP="002978C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</w:t>
            </w:r>
          </w:p>
        </w:tc>
        <w:tc>
          <w:tcPr>
            <w:tcW w:w="4537" w:type="dxa"/>
          </w:tcPr>
          <w:p w:rsidR="006260AD" w:rsidRPr="00637460" w:rsidRDefault="006260AD" w:rsidP="002978C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720" w:type="dxa"/>
          </w:tcPr>
          <w:p w:rsidR="006260AD" w:rsidRPr="00637460" w:rsidRDefault="006260AD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6260AD" w:rsidRPr="00637460" w:rsidRDefault="006260A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6260AD" w:rsidRPr="00637460" w:rsidRDefault="006260AD" w:rsidP="002978C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33" w:type="dxa"/>
          </w:tcPr>
          <w:p w:rsidR="006260AD" w:rsidRPr="00637460" w:rsidRDefault="006260AD" w:rsidP="002978C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6260AD" w:rsidRPr="00637460" w:rsidRDefault="006260AD" w:rsidP="002978C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6260AD" w:rsidRPr="00637460" w:rsidRDefault="006260AD" w:rsidP="002978C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6260AD" w:rsidRPr="00637460" w:rsidTr="00D83192">
        <w:tc>
          <w:tcPr>
            <w:tcW w:w="889" w:type="dxa"/>
          </w:tcPr>
          <w:p w:rsidR="006260AD" w:rsidRPr="00637460" w:rsidRDefault="006260AD" w:rsidP="002978C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1.3.1</w:t>
            </w:r>
          </w:p>
        </w:tc>
        <w:tc>
          <w:tcPr>
            <w:tcW w:w="4537" w:type="dxa"/>
          </w:tcPr>
          <w:p w:rsidR="006260AD" w:rsidRPr="00637460" w:rsidRDefault="006260AD" w:rsidP="002978C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консультации групповые </w:t>
            </w:r>
          </w:p>
        </w:tc>
        <w:tc>
          <w:tcPr>
            <w:tcW w:w="720" w:type="dxa"/>
            <w:vAlign w:val="center"/>
          </w:tcPr>
          <w:p w:rsidR="006260AD" w:rsidRPr="00637460" w:rsidRDefault="006260A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6260AD" w:rsidRPr="00637460" w:rsidRDefault="006260AD" w:rsidP="00181D0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:rsidR="006260AD" w:rsidRPr="00637460" w:rsidRDefault="006260AD" w:rsidP="002978C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6260AD" w:rsidRPr="00637460" w:rsidRDefault="006260AD" w:rsidP="002978C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6260AD" w:rsidRPr="00637460" w:rsidRDefault="006260AD" w:rsidP="002978C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6260AD" w:rsidRPr="00637460" w:rsidRDefault="006260AD" w:rsidP="002978C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6260AD" w:rsidRPr="00637460" w:rsidTr="00D83192">
        <w:tc>
          <w:tcPr>
            <w:tcW w:w="889" w:type="dxa"/>
          </w:tcPr>
          <w:p w:rsidR="006260AD" w:rsidRPr="00637460" w:rsidRDefault="006260AD" w:rsidP="002978C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1.3.2</w:t>
            </w:r>
          </w:p>
        </w:tc>
        <w:tc>
          <w:tcPr>
            <w:tcW w:w="4537" w:type="dxa"/>
          </w:tcPr>
          <w:p w:rsidR="006260AD" w:rsidRPr="00637460" w:rsidRDefault="006260AD" w:rsidP="002978C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прохождение промежуточной аттестации </w:t>
            </w:r>
          </w:p>
        </w:tc>
        <w:tc>
          <w:tcPr>
            <w:tcW w:w="720" w:type="dxa"/>
            <w:vAlign w:val="center"/>
          </w:tcPr>
          <w:p w:rsidR="006260AD" w:rsidRPr="00637460" w:rsidRDefault="006260A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6260AD" w:rsidRPr="00637460" w:rsidRDefault="006260AD" w:rsidP="00181D0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720" w:type="dxa"/>
            <w:vAlign w:val="center"/>
          </w:tcPr>
          <w:p w:rsidR="006260AD" w:rsidRPr="00637460" w:rsidRDefault="006260AD" w:rsidP="002978C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6260AD" w:rsidRPr="00637460" w:rsidRDefault="006260AD" w:rsidP="002978C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687" w:type="dxa"/>
          </w:tcPr>
          <w:p w:rsidR="006260AD" w:rsidRPr="00637460" w:rsidRDefault="006260AD" w:rsidP="002978C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6260AD" w:rsidRPr="00637460" w:rsidRDefault="006260AD" w:rsidP="002978C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</w:tr>
      <w:tr w:rsidR="006260AD" w:rsidRPr="00637460" w:rsidTr="00D83192">
        <w:tc>
          <w:tcPr>
            <w:tcW w:w="889" w:type="dxa"/>
          </w:tcPr>
          <w:p w:rsidR="006260AD" w:rsidRPr="00637460" w:rsidRDefault="006260AD" w:rsidP="002978C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4537" w:type="dxa"/>
          </w:tcPr>
          <w:p w:rsidR="006260AD" w:rsidRPr="00637460" w:rsidRDefault="006260AD" w:rsidP="002978C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Самостоятельная работа (всего)</w:t>
            </w:r>
          </w:p>
        </w:tc>
        <w:tc>
          <w:tcPr>
            <w:tcW w:w="720" w:type="dxa"/>
            <w:vAlign w:val="center"/>
          </w:tcPr>
          <w:p w:rsidR="006260AD" w:rsidRPr="00637460" w:rsidRDefault="006260A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78</w:t>
            </w:r>
          </w:p>
        </w:tc>
        <w:tc>
          <w:tcPr>
            <w:tcW w:w="900" w:type="dxa"/>
          </w:tcPr>
          <w:p w:rsidR="006260AD" w:rsidRPr="00637460" w:rsidRDefault="006260A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6260AD" w:rsidRPr="00637460" w:rsidRDefault="006260AD" w:rsidP="002978C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78</w:t>
            </w:r>
          </w:p>
        </w:tc>
        <w:tc>
          <w:tcPr>
            <w:tcW w:w="933" w:type="dxa"/>
          </w:tcPr>
          <w:p w:rsidR="006260AD" w:rsidRPr="00637460" w:rsidRDefault="006260AD" w:rsidP="002978C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6260AD" w:rsidRPr="00637460" w:rsidRDefault="006260AD" w:rsidP="002978C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  <w:lang w:val="en-US"/>
              </w:rPr>
            </w:pPr>
            <w:r w:rsidRPr="00637460">
              <w:rPr>
                <w:color w:val="000000" w:themeColor="text1"/>
                <w:sz w:val="20"/>
                <w:lang w:val="en-US"/>
              </w:rPr>
              <w:t>91</w:t>
            </w:r>
          </w:p>
        </w:tc>
        <w:tc>
          <w:tcPr>
            <w:tcW w:w="900" w:type="dxa"/>
          </w:tcPr>
          <w:p w:rsidR="006260AD" w:rsidRPr="00637460" w:rsidRDefault="006260AD" w:rsidP="002978C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6260AD" w:rsidRPr="00637460" w:rsidTr="00901475">
        <w:tc>
          <w:tcPr>
            <w:tcW w:w="889" w:type="dxa"/>
          </w:tcPr>
          <w:p w:rsidR="006260AD" w:rsidRPr="00637460" w:rsidRDefault="006260AD" w:rsidP="002978C8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2.1</w:t>
            </w:r>
          </w:p>
        </w:tc>
        <w:tc>
          <w:tcPr>
            <w:tcW w:w="4537" w:type="dxa"/>
          </w:tcPr>
          <w:p w:rsidR="006260AD" w:rsidRPr="00637460" w:rsidRDefault="006260AD" w:rsidP="002978C8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146C56">
              <w:rPr>
                <w:sz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аттестации, к курсовому проектированию (выполнению курсовых работ)</w:t>
            </w:r>
          </w:p>
        </w:tc>
        <w:tc>
          <w:tcPr>
            <w:tcW w:w="720" w:type="dxa"/>
          </w:tcPr>
          <w:p w:rsidR="006260AD" w:rsidRPr="00637460" w:rsidRDefault="006260AD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  <w:p w:rsidR="006260AD" w:rsidRPr="00637460" w:rsidRDefault="006260AD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  <w:p w:rsidR="006260AD" w:rsidRPr="00637460" w:rsidRDefault="006260AD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78</w:t>
            </w:r>
          </w:p>
        </w:tc>
        <w:tc>
          <w:tcPr>
            <w:tcW w:w="900" w:type="dxa"/>
          </w:tcPr>
          <w:p w:rsidR="006260AD" w:rsidRPr="00637460" w:rsidRDefault="006260A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6260AD" w:rsidRPr="00637460" w:rsidRDefault="006260AD" w:rsidP="002978C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  <w:p w:rsidR="006260AD" w:rsidRPr="00637460" w:rsidRDefault="006260AD" w:rsidP="002978C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  <w:p w:rsidR="006260AD" w:rsidRPr="00637460" w:rsidRDefault="006260AD" w:rsidP="002978C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78</w:t>
            </w:r>
          </w:p>
        </w:tc>
        <w:tc>
          <w:tcPr>
            <w:tcW w:w="933" w:type="dxa"/>
          </w:tcPr>
          <w:p w:rsidR="006260AD" w:rsidRPr="00637460" w:rsidRDefault="006260AD" w:rsidP="002978C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6260AD" w:rsidRPr="00637460" w:rsidRDefault="006260AD" w:rsidP="002978C8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  <w:lang w:val="en-US"/>
              </w:rPr>
              <w:t>91</w:t>
            </w:r>
          </w:p>
        </w:tc>
        <w:tc>
          <w:tcPr>
            <w:tcW w:w="900" w:type="dxa"/>
          </w:tcPr>
          <w:p w:rsidR="006260AD" w:rsidRPr="00637460" w:rsidRDefault="006260AD" w:rsidP="002978C8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6260AD" w:rsidRPr="00637460" w:rsidTr="00B05B8D">
        <w:tc>
          <w:tcPr>
            <w:tcW w:w="889" w:type="dxa"/>
          </w:tcPr>
          <w:p w:rsidR="006260AD" w:rsidRPr="00637460" w:rsidRDefault="006260AD" w:rsidP="002978C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2.2</w:t>
            </w:r>
          </w:p>
        </w:tc>
        <w:tc>
          <w:tcPr>
            <w:tcW w:w="4537" w:type="dxa"/>
          </w:tcPr>
          <w:p w:rsidR="006260AD" w:rsidRPr="00637460" w:rsidRDefault="006260AD" w:rsidP="002978C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720" w:type="dxa"/>
            <w:vAlign w:val="center"/>
          </w:tcPr>
          <w:p w:rsidR="006260AD" w:rsidRPr="00637460" w:rsidRDefault="006260AD" w:rsidP="00181D09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6260AD" w:rsidRPr="00637460" w:rsidRDefault="006260A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6260AD" w:rsidRPr="00637460" w:rsidRDefault="006260AD" w:rsidP="002978C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260AD" w:rsidRPr="00637460" w:rsidRDefault="006260AD" w:rsidP="002978C8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6260AD" w:rsidRPr="00637460" w:rsidRDefault="006260AD" w:rsidP="002978C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6260AD" w:rsidRPr="00637460" w:rsidRDefault="006260AD" w:rsidP="002978C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6260AD" w:rsidRPr="00637460" w:rsidRDefault="006260AD" w:rsidP="002978C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6,8</w:t>
            </w:r>
          </w:p>
        </w:tc>
        <w:tc>
          <w:tcPr>
            <w:tcW w:w="900" w:type="dxa"/>
          </w:tcPr>
          <w:p w:rsidR="006260AD" w:rsidRPr="00637460" w:rsidRDefault="006260AD" w:rsidP="002978C8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6260AD" w:rsidRPr="00637460" w:rsidTr="00B05B8D">
        <w:tc>
          <w:tcPr>
            <w:tcW w:w="889" w:type="dxa"/>
            <w:vMerge w:val="restart"/>
          </w:tcPr>
          <w:p w:rsidR="006260AD" w:rsidRPr="00637460" w:rsidRDefault="006260AD" w:rsidP="002978C8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</w:t>
            </w:r>
          </w:p>
        </w:tc>
        <w:tc>
          <w:tcPr>
            <w:tcW w:w="4537" w:type="dxa"/>
            <w:vMerge w:val="restart"/>
          </w:tcPr>
          <w:p w:rsidR="006260AD" w:rsidRPr="00637460" w:rsidRDefault="006260AD" w:rsidP="002978C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Общая трудоемкость</w:t>
            </w:r>
            <w:r w:rsidRPr="00637460">
              <w:rPr>
                <w:color w:val="000000" w:themeColor="text1"/>
                <w:sz w:val="20"/>
              </w:rPr>
              <w:t xml:space="preserve">                                   часы</w:t>
            </w:r>
          </w:p>
          <w:p w:rsidR="006260AD" w:rsidRPr="00637460" w:rsidRDefault="006260AD" w:rsidP="002978C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дисциплины</w:t>
            </w:r>
            <w:r w:rsidRPr="00637460">
              <w:rPr>
                <w:color w:val="000000" w:themeColor="text1"/>
                <w:sz w:val="20"/>
              </w:rPr>
              <w:t xml:space="preserve">                           зачетные единицы</w:t>
            </w:r>
          </w:p>
          <w:p w:rsidR="006260AD" w:rsidRPr="00637460" w:rsidRDefault="006260AD" w:rsidP="002978C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форма промежуточной аттестации</w:t>
            </w:r>
          </w:p>
        </w:tc>
        <w:tc>
          <w:tcPr>
            <w:tcW w:w="720" w:type="dxa"/>
            <w:vAlign w:val="center"/>
          </w:tcPr>
          <w:p w:rsidR="006260AD" w:rsidRPr="00637460" w:rsidRDefault="006260AD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108</w:t>
            </w:r>
          </w:p>
        </w:tc>
        <w:tc>
          <w:tcPr>
            <w:tcW w:w="900" w:type="dxa"/>
          </w:tcPr>
          <w:p w:rsidR="006260AD" w:rsidRPr="00637460" w:rsidRDefault="006260AD" w:rsidP="002978C8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260AD" w:rsidRPr="00637460" w:rsidRDefault="006260AD" w:rsidP="002978C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108</w:t>
            </w:r>
          </w:p>
        </w:tc>
        <w:tc>
          <w:tcPr>
            <w:tcW w:w="933" w:type="dxa"/>
            <w:vAlign w:val="center"/>
          </w:tcPr>
          <w:p w:rsidR="006260AD" w:rsidRPr="00637460" w:rsidRDefault="006260AD" w:rsidP="002978C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6260AD" w:rsidRPr="00637460" w:rsidRDefault="006260AD" w:rsidP="002978C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108</w:t>
            </w:r>
          </w:p>
        </w:tc>
        <w:tc>
          <w:tcPr>
            <w:tcW w:w="900" w:type="dxa"/>
            <w:vAlign w:val="center"/>
          </w:tcPr>
          <w:p w:rsidR="006260AD" w:rsidRPr="00637460" w:rsidRDefault="006260AD" w:rsidP="002978C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6260AD" w:rsidRPr="00637460" w:rsidTr="00B05B8D">
        <w:tc>
          <w:tcPr>
            <w:tcW w:w="889" w:type="dxa"/>
            <w:vMerge/>
          </w:tcPr>
          <w:p w:rsidR="006260AD" w:rsidRPr="00637460" w:rsidRDefault="006260AD" w:rsidP="002978C8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6260AD" w:rsidRPr="00637460" w:rsidRDefault="006260AD" w:rsidP="002978C8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6260AD" w:rsidRPr="00637460" w:rsidRDefault="006260AD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900" w:type="dxa"/>
          </w:tcPr>
          <w:p w:rsidR="006260AD" w:rsidRPr="00637460" w:rsidRDefault="006260AD" w:rsidP="002978C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260AD" w:rsidRPr="00637460" w:rsidRDefault="006260AD" w:rsidP="002978C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933" w:type="dxa"/>
            <w:vAlign w:val="center"/>
          </w:tcPr>
          <w:p w:rsidR="006260AD" w:rsidRPr="00637460" w:rsidRDefault="006260AD" w:rsidP="002978C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6260AD" w:rsidRPr="00637460" w:rsidRDefault="006260AD" w:rsidP="002978C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900" w:type="dxa"/>
            <w:vAlign w:val="center"/>
          </w:tcPr>
          <w:p w:rsidR="006260AD" w:rsidRPr="00637460" w:rsidRDefault="006260AD" w:rsidP="002978C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2978C8" w:rsidRPr="00637460" w:rsidTr="00901475">
        <w:tc>
          <w:tcPr>
            <w:tcW w:w="889" w:type="dxa"/>
            <w:vMerge/>
          </w:tcPr>
          <w:p w:rsidR="002978C8" w:rsidRPr="00637460" w:rsidRDefault="002978C8" w:rsidP="002978C8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2978C8" w:rsidRPr="00637460" w:rsidRDefault="002978C8" w:rsidP="002978C8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:rsidR="002978C8" w:rsidRPr="00637460" w:rsidRDefault="002978C8" w:rsidP="002978C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экзамен</w:t>
            </w:r>
          </w:p>
        </w:tc>
      </w:tr>
    </w:tbl>
    <w:p w:rsidR="002978C8" w:rsidRPr="00637460" w:rsidRDefault="002978C8" w:rsidP="002978C8">
      <w:pPr>
        <w:spacing w:before="0" w:after="0"/>
        <w:rPr>
          <w:color w:val="000000" w:themeColor="text1"/>
          <w:sz w:val="20"/>
        </w:rPr>
      </w:pPr>
    </w:p>
    <w:p w:rsidR="002978C8" w:rsidRPr="00637460" w:rsidRDefault="002978C8" w:rsidP="002978C8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*</w:t>
      </w:r>
    </w:p>
    <w:p w:rsidR="002978C8" w:rsidRPr="00637460" w:rsidRDefault="002978C8" w:rsidP="002978C8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Семинар – семинар-дискуссия</w:t>
      </w:r>
    </w:p>
    <w:p w:rsidR="002978C8" w:rsidRPr="00637460" w:rsidRDefault="002978C8" w:rsidP="002978C8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ГТ - 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</w:t>
      </w:r>
    </w:p>
    <w:p w:rsidR="002978C8" w:rsidRPr="00637460" w:rsidRDefault="002978C8" w:rsidP="002978C8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ТТ - практическое занятие - тест-тренинг </w:t>
      </w:r>
    </w:p>
    <w:p w:rsidR="002978C8" w:rsidRPr="00637460" w:rsidRDefault="002978C8" w:rsidP="002978C8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ПЗТ - 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 </w:t>
      </w:r>
    </w:p>
    <w:p w:rsidR="002978C8" w:rsidRPr="00637460" w:rsidRDefault="002978C8" w:rsidP="002978C8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ЛС - практическое занятие - логическая схема</w:t>
      </w:r>
    </w:p>
    <w:p w:rsidR="002978C8" w:rsidRPr="00637460" w:rsidRDefault="002978C8" w:rsidP="002978C8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УД - семинар-обсуждение устного доклада</w:t>
      </w:r>
    </w:p>
    <w:p w:rsidR="002978C8" w:rsidRPr="00637460" w:rsidRDefault="002978C8" w:rsidP="002978C8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РФ – семинар-обсуждение реферата </w:t>
      </w:r>
    </w:p>
    <w:p w:rsidR="002978C8" w:rsidRPr="00637460" w:rsidRDefault="002978C8" w:rsidP="002978C8">
      <w:pPr>
        <w:spacing w:before="0" w:after="0"/>
        <w:rPr>
          <w:color w:val="000000" w:themeColor="text1"/>
          <w:sz w:val="20"/>
        </w:rPr>
      </w:pP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 -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</w:t>
      </w:r>
    </w:p>
    <w:p w:rsidR="002978C8" w:rsidRPr="00637460" w:rsidRDefault="002978C8" w:rsidP="002978C8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ВБ - 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 xml:space="preserve"> </w:t>
      </w:r>
    </w:p>
    <w:p w:rsidR="002978C8" w:rsidRPr="00637460" w:rsidRDefault="002978C8" w:rsidP="002978C8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УЭ - семинар-обсуждение устного эссе </w:t>
      </w:r>
    </w:p>
    <w:p w:rsidR="002978C8" w:rsidRPr="00637460" w:rsidRDefault="002978C8" w:rsidP="002978C8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АЛТ - практическое занятие - алгоритмический тренинг  </w:t>
      </w:r>
    </w:p>
    <w:p w:rsidR="002978C8" w:rsidRPr="00637460" w:rsidRDefault="002978C8" w:rsidP="002978C8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2978C8" w:rsidRPr="00637460" w:rsidRDefault="002978C8" w:rsidP="002978C8">
      <w:pPr>
        <w:pStyle w:val="10"/>
        <w:keepNext/>
        <w:tabs>
          <w:tab w:val="right" w:leader="dot" w:pos="9600"/>
        </w:tabs>
        <w:ind w:firstLine="709"/>
        <w:rPr>
          <w:rFonts w:ascii="Times New Roman" w:hAnsi="Times New Roman"/>
          <w:b/>
          <w:bCs/>
          <w:caps/>
          <w:color w:val="000000" w:themeColor="text1"/>
          <w:kern w:val="32"/>
        </w:rPr>
      </w:pPr>
      <w:r w:rsidRPr="00637460">
        <w:rPr>
          <w:rFonts w:ascii="Times New Roman" w:hAnsi="Times New Roman"/>
          <w:b/>
          <w:bCs/>
          <w:color w:val="000000" w:themeColor="text1"/>
          <w:kern w:val="32"/>
        </w:rPr>
        <w:t>5. Содержание дисциплины</w:t>
      </w:r>
    </w:p>
    <w:p w:rsidR="002978C8" w:rsidRPr="00637460" w:rsidRDefault="002978C8" w:rsidP="002978C8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5.1. Содержание разделов и тем</w:t>
      </w:r>
    </w:p>
    <w:p w:rsidR="002978C8" w:rsidRPr="00637460" w:rsidRDefault="002978C8" w:rsidP="002978C8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700"/>
        <w:gridCol w:w="6626"/>
      </w:tblGrid>
      <w:tr w:rsidR="002978C8" w:rsidRPr="00637460" w:rsidTr="00901475">
        <w:trPr>
          <w:tblHeader/>
        </w:trPr>
        <w:tc>
          <w:tcPr>
            <w:tcW w:w="0" w:type="auto"/>
          </w:tcPr>
          <w:p w:rsidR="002978C8" w:rsidRPr="00637460" w:rsidRDefault="002978C8" w:rsidP="002978C8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№ п/п</w:t>
            </w:r>
          </w:p>
        </w:tc>
        <w:tc>
          <w:tcPr>
            <w:tcW w:w="0" w:type="auto"/>
          </w:tcPr>
          <w:p w:rsidR="002978C8" w:rsidRPr="00637460" w:rsidRDefault="002978C8" w:rsidP="002978C8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pacing w:val="-2"/>
                <w:sz w:val="20"/>
              </w:rPr>
            </w:pPr>
            <w:r w:rsidRPr="00637460">
              <w:rPr>
                <w:color w:val="000000" w:themeColor="text1"/>
                <w:spacing w:val="-2"/>
                <w:sz w:val="20"/>
              </w:rPr>
              <w:t>Наименование раздела дисциплины</w:t>
            </w:r>
          </w:p>
        </w:tc>
        <w:tc>
          <w:tcPr>
            <w:tcW w:w="0" w:type="auto"/>
          </w:tcPr>
          <w:p w:rsidR="002978C8" w:rsidRPr="00637460" w:rsidRDefault="002978C8" w:rsidP="002978C8">
            <w:pPr>
              <w:widowControl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Содержание раздела дисциплины</w:t>
            </w:r>
          </w:p>
        </w:tc>
      </w:tr>
      <w:tr w:rsidR="002978C8" w:rsidRPr="00637460" w:rsidTr="00901475">
        <w:tc>
          <w:tcPr>
            <w:tcW w:w="0" w:type="auto"/>
          </w:tcPr>
          <w:p w:rsidR="002978C8" w:rsidRPr="00637460" w:rsidRDefault="002978C8" w:rsidP="002978C8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0" w:type="auto"/>
          </w:tcPr>
          <w:p w:rsidR="002978C8" w:rsidRPr="00637460" w:rsidRDefault="002978C8" w:rsidP="002978C8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Организация в структуре экономики страны.</w:t>
            </w:r>
          </w:p>
        </w:tc>
        <w:tc>
          <w:tcPr>
            <w:tcW w:w="0" w:type="auto"/>
          </w:tcPr>
          <w:p w:rsidR="002978C8" w:rsidRPr="00637460" w:rsidRDefault="002978C8" w:rsidP="002978C8">
            <w:pPr>
              <w:widowControl/>
              <w:snapToGrid/>
              <w:spacing w:before="0" w:after="0"/>
              <w:contextualSpacing/>
              <w:rPr>
                <w:color w:val="000000" w:themeColor="text1"/>
                <w:spacing w:val="-4"/>
                <w:sz w:val="20"/>
              </w:rPr>
            </w:pPr>
            <w:r w:rsidRPr="00637460">
              <w:rPr>
                <w:color w:val="000000" w:themeColor="text1"/>
                <w:spacing w:val="-4"/>
                <w:sz w:val="20"/>
              </w:rPr>
              <w:t>Национальная экономика: сферы, секторы, комплексы, отрасли и виды деятельности. Организация – основное звено экономики страны. Экономическая среда функционирования организации. Процесс производства продукции и оказания услуг.</w:t>
            </w:r>
          </w:p>
        </w:tc>
      </w:tr>
      <w:tr w:rsidR="002978C8" w:rsidRPr="00637460" w:rsidTr="00901475">
        <w:tc>
          <w:tcPr>
            <w:tcW w:w="0" w:type="auto"/>
          </w:tcPr>
          <w:p w:rsidR="002978C8" w:rsidRPr="00637460" w:rsidRDefault="002978C8" w:rsidP="002978C8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2</w:t>
            </w:r>
          </w:p>
        </w:tc>
        <w:tc>
          <w:tcPr>
            <w:tcW w:w="0" w:type="auto"/>
          </w:tcPr>
          <w:p w:rsidR="002978C8" w:rsidRPr="00637460" w:rsidRDefault="002978C8" w:rsidP="002978C8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Ресурсы и капитал организации.  Доходы, расходы и прибыль организации.</w:t>
            </w:r>
          </w:p>
        </w:tc>
        <w:tc>
          <w:tcPr>
            <w:tcW w:w="0" w:type="auto"/>
          </w:tcPr>
          <w:p w:rsidR="002978C8" w:rsidRPr="00637460" w:rsidRDefault="002978C8" w:rsidP="002978C8">
            <w:pPr>
              <w:widowControl/>
              <w:snapToGrid/>
              <w:spacing w:before="0" w:after="0"/>
              <w:contextualSpacing/>
              <w:rPr>
                <w:color w:val="000000" w:themeColor="text1"/>
                <w:spacing w:val="-4"/>
                <w:sz w:val="20"/>
              </w:rPr>
            </w:pPr>
            <w:r w:rsidRPr="00637460">
              <w:rPr>
                <w:color w:val="000000" w:themeColor="text1"/>
                <w:spacing w:val="-4"/>
                <w:sz w:val="20"/>
              </w:rPr>
              <w:t>Основные средства и нематериальные активы. Оборотные средства организации. Трудовые ресурсы организации. Доходы организации. Расходы организации. Прибыль и рентабельность производственно-хозяйственной деятельности. Финансы организации: сущность и функции.</w:t>
            </w:r>
          </w:p>
        </w:tc>
      </w:tr>
      <w:tr w:rsidR="002978C8" w:rsidRPr="00637460" w:rsidTr="00901475">
        <w:trPr>
          <w:trHeight w:val="422"/>
        </w:trPr>
        <w:tc>
          <w:tcPr>
            <w:tcW w:w="0" w:type="auto"/>
          </w:tcPr>
          <w:p w:rsidR="002978C8" w:rsidRPr="00637460" w:rsidRDefault="002978C8" w:rsidP="002978C8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0" w:type="auto"/>
          </w:tcPr>
          <w:p w:rsidR="002978C8" w:rsidRPr="00637460" w:rsidRDefault="002978C8" w:rsidP="002978C8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Экономический механизм функционирования организации.</w:t>
            </w:r>
          </w:p>
        </w:tc>
        <w:tc>
          <w:tcPr>
            <w:tcW w:w="0" w:type="auto"/>
          </w:tcPr>
          <w:p w:rsidR="002978C8" w:rsidRPr="00637460" w:rsidRDefault="002978C8" w:rsidP="002978C8">
            <w:pPr>
              <w:widowControl/>
              <w:autoSpaceDE w:val="0"/>
              <w:autoSpaceDN w:val="0"/>
              <w:adjustRightInd w:val="0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Экономическая стратегия, анализ и бизнес-планирование деятельности организации. Ассортиментная политика организации и производственная программа. Цена и ценовая политика организации. </w:t>
            </w:r>
            <w:proofErr w:type="spellStart"/>
            <w:r w:rsidRPr="00637460">
              <w:rPr>
                <w:color w:val="000000" w:themeColor="text1"/>
                <w:sz w:val="20"/>
              </w:rPr>
              <w:t>Инновационно</w:t>
            </w:r>
            <w:proofErr w:type="spellEnd"/>
            <w:r w:rsidRPr="00637460">
              <w:rPr>
                <w:color w:val="000000" w:themeColor="text1"/>
                <w:sz w:val="20"/>
              </w:rPr>
              <w:t>-инвестиционная деятельность организации. Менеджмент качества и конкурентоспособность организации.</w:t>
            </w:r>
          </w:p>
        </w:tc>
      </w:tr>
    </w:tbl>
    <w:p w:rsidR="002978C8" w:rsidRPr="00637460" w:rsidRDefault="002978C8" w:rsidP="002978C8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2978C8" w:rsidRPr="00637460" w:rsidRDefault="002978C8" w:rsidP="002978C8">
      <w:pPr>
        <w:widowControl/>
        <w:tabs>
          <w:tab w:val="left" w:pos="1134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 Занятия лекционного и семинарского типа</w:t>
      </w:r>
    </w:p>
    <w:p w:rsidR="002978C8" w:rsidRPr="00637460" w:rsidRDefault="002978C8" w:rsidP="002978C8">
      <w:pPr>
        <w:widowControl/>
        <w:tabs>
          <w:tab w:val="left" w:pos="1134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5.2.1 Темы лекций</w:t>
      </w:r>
    </w:p>
    <w:p w:rsidR="002978C8" w:rsidRPr="00637460" w:rsidRDefault="002978C8" w:rsidP="002978C8">
      <w:pPr>
        <w:widowControl/>
        <w:tabs>
          <w:tab w:val="left" w:pos="1134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1. Организация в структуре экономики страны.</w:t>
      </w:r>
    </w:p>
    <w:p w:rsidR="002978C8" w:rsidRPr="00637460" w:rsidRDefault="002978C8" w:rsidP="002978C8">
      <w:pPr>
        <w:widowControl/>
        <w:numPr>
          <w:ilvl w:val="0"/>
          <w:numId w:val="14"/>
        </w:numPr>
        <w:tabs>
          <w:tab w:val="left" w:pos="1134"/>
        </w:tabs>
        <w:suppressAutoHyphens/>
        <w:snapToGrid/>
        <w:spacing w:before="0" w:after="0"/>
        <w:ind w:left="0" w:firstLine="720"/>
        <w:jc w:val="both"/>
        <w:rPr>
          <w:b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Экономическая среда функционирования организации. Процесс производства продукции и оказания услуг.</w:t>
      </w:r>
    </w:p>
    <w:p w:rsidR="002978C8" w:rsidRPr="00637460" w:rsidRDefault="002978C8" w:rsidP="002978C8">
      <w:pPr>
        <w:widowControl/>
        <w:tabs>
          <w:tab w:val="left" w:pos="1134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2978C8" w:rsidRPr="00637460" w:rsidRDefault="002978C8" w:rsidP="002978C8">
      <w:pPr>
        <w:widowControl/>
        <w:tabs>
          <w:tab w:val="left" w:pos="1134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2. Ресурсы и капитал организации.  Доходы, расходы и прибыль организации.</w:t>
      </w:r>
    </w:p>
    <w:p w:rsidR="002978C8" w:rsidRPr="00637460" w:rsidRDefault="002978C8" w:rsidP="002978C8">
      <w:pPr>
        <w:widowControl/>
        <w:numPr>
          <w:ilvl w:val="0"/>
          <w:numId w:val="15"/>
        </w:numPr>
        <w:tabs>
          <w:tab w:val="left" w:pos="1134"/>
        </w:tabs>
        <w:suppressAutoHyphens/>
        <w:snapToGrid/>
        <w:spacing w:before="0" w:after="0"/>
        <w:ind w:left="0" w:firstLine="720"/>
        <w:jc w:val="both"/>
        <w:rPr>
          <w:b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Основные и оборотные средства организации.</w:t>
      </w:r>
    </w:p>
    <w:p w:rsidR="002978C8" w:rsidRPr="00637460" w:rsidRDefault="002978C8" w:rsidP="002978C8">
      <w:pPr>
        <w:widowControl/>
        <w:numPr>
          <w:ilvl w:val="0"/>
          <w:numId w:val="15"/>
        </w:numPr>
        <w:tabs>
          <w:tab w:val="left" w:pos="1134"/>
        </w:tabs>
        <w:suppressAutoHyphens/>
        <w:snapToGrid/>
        <w:spacing w:before="0" w:after="0"/>
        <w:ind w:left="0" w:firstLine="720"/>
        <w:jc w:val="both"/>
        <w:rPr>
          <w:b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Доходы и расходы организации.</w:t>
      </w:r>
    </w:p>
    <w:p w:rsidR="002978C8" w:rsidRPr="00637460" w:rsidRDefault="002978C8" w:rsidP="002978C8">
      <w:pPr>
        <w:widowControl/>
        <w:tabs>
          <w:tab w:val="left" w:pos="1134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2978C8" w:rsidRPr="00637460" w:rsidRDefault="002978C8" w:rsidP="002978C8">
      <w:pPr>
        <w:widowControl/>
        <w:tabs>
          <w:tab w:val="left" w:pos="1134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3. Экономический механизм функционирования организации.</w:t>
      </w:r>
    </w:p>
    <w:p w:rsidR="002978C8" w:rsidRPr="00637460" w:rsidRDefault="002978C8" w:rsidP="002978C8">
      <w:pPr>
        <w:widowControl/>
        <w:numPr>
          <w:ilvl w:val="0"/>
          <w:numId w:val="16"/>
        </w:numPr>
        <w:tabs>
          <w:tab w:val="left" w:pos="1134"/>
        </w:tabs>
        <w:suppressAutoHyphens/>
        <w:snapToGrid/>
        <w:spacing w:before="0" w:after="0"/>
        <w:ind w:left="0" w:firstLine="720"/>
        <w:jc w:val="both"/>
        <w:rPr>
          <w:b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Экономическая стратегия, анализ и бизнес-планирование деятельности организации. </w:t>
      </w:r>
    </w:p>
    <w:p w:rsidR="002978C8" w:rsidRPr="00637460" w:rsidRDefault="002978C8" w:rsidP="002978C8">
      <w:pPr>
        <w:widowControl/>
        <w:numPr>
          <w:ilvl w:val="0"/>
          <w:numId w:val="16"/>
        </w:numPr>
        <w:tabs>
          <w:tab w:val="left" w:pos="1134"/>
        </w:tabs>
        <w:suppressAutoHyphens/>
        <w:snapToGrid/>
        <w:spacing w:before="0" w:after="0"/>
        <w:ind w:left="0" w:firstLine="720"/>
        <w:jc w:val="both"/>
        <w:rPr>
          <w:b/>
          <w:color w:val="000000" w:themeColor="text1"/>
          <w:sz w:val="20"/>
        </w:rPr>
      </w:pPr>
      <w:proofErr w:type="spellStart"/>
      <w:r w:rsidRPr="00637460">
        <w:rPr>
          <w:bCs/>
          <w:color w:val="000000" w:themeColor="text1"/>
          <w:sz w:val="20"/>
        </w:rPr>
        <w:t>Инновационно</w:t>
      </w:r>
      <w:proofErr w:type="spellEnd"/>
      <w:r w:rsidRPr="00637460">
        <w:rPr>
          <w:bCs/>
          <w:color w:val="000000" w:themeColor="text1"/>
          <w:sz w:val="20"/>
        </w:rPr>
        <w:t>-инвестиционная деятельность организации.</w:t>
      </w:r>
    </w:p>
    <w:p w:rsidR="002978C8" w:rsidRPr="00637460" w:rsidRDefault="002978C8" w:rsidP="002978C8">
      <w:pPr>
        <w:widowControl/>
        <w:tabs>
          <w:tab w:val="left" w:pos="1134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2978C8" w:rsidRPr="00637460" w:rsidRDefault="002978C8" w:rsidP="002978C8">
      <w:pPr>
        <w:widowControl/>
        <w:tabs>
          <w:tab w:val="left" w:pos="1134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5.2.2 Вопросы для обсуждения на семинарах и практических занятиях (заполняет преподаватель)</w:t>
      </w:r>
    </w:p>
    <w:p w:rsidR="002978C8" w:rsidRPr="00637460" w:rsidRDefault="002978C8" w:rsidP="002978C8">
      <w:pPr>
        <w:widowControl/>
        <w:tabs>
          <w:tab w:val="left" w:pos="1134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1. Организация в структуре экономики страны.</w:t>
      </w:r>
    </w:p>
    <w:p w:rsidR="002978C8" w:rsidRPr="00637460" w:rsidRDefault="002978C8" w:rsidP="002978C8">
      <w:pPr>
        <w:widowControl/>
        <w:numPr>
          <w:ilvl w:val="0"/>
          <w:numId w:val="17"/>
        </w:numPr>
        <w:tabs>
          <w:tab w:val="left" w:pos="1134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 чем состоит сходство и различие понятий «организация», «предприятие», «фирма» и «компания»?</w:t>
      </w:r>
    </w:p>
    <w:p w:rsidR="002978C8" w:rsidRPr="00637460" w:rsidRDefault="002978C8" w:rsidP="002978C8">
      <w:pPr>
        <w:widowControl/>
        <w:numPr>
          <w:ilvl w:val="0"/>
          <w:numId w:val="17"/>
        </w:numPr>
        <w:tabs>
          <w:tab w:val="left" w:pos="1134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Оцените состав и структуру организационно-правовых форм хозяйствования в экономике страны.</w:t>
      </w:r>
    </w:p>
    <w:p w:rsidR="002978C8" w:rsidRPr="00637460" w:rsidRDefault="002978C8" w:rsidP="002978C8">
      <w:pPr>
        <w:widowControl/>
        <w:numPr>
          <w:ilvl w:val="0"/>
          <w:numId w:val="17"/>
        </w:numPr>
        <w:tabs>
          <w:tab w:val="left" w:pos="1134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 чем заключается необходимость объединения организаций в интегрированные образования?</w:t>
      </w:r>
    </w:p>
    <w:p w:rsidR="002978C8" w:rsidRPr="00637460" w:rsidRDefault="002978C8" w:rsidP="002978C8">
      <w:pPr>
        <w:widowControl/>
        <w:numPr>
          <w:ilvl w:val="0"/>
          <w:numId w:val="17"/>
        </w:numPr>
        <w:tabs>
          <w:tab w:val="left" w:pos="1134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Представьте и объясните наличие нескольких моделей жизненного цикла организации.</w:t>
      </w:r>
    </w:p>
    <w:p w:rsidR="002978C8" w:rsidRPr="00637460" w:rsidRDefault="002978C8" w:rsidP="002978C8">
      <w:pPr>
        <w:widowControl/>
        <w:numPr>
          <w:ilvl w:val="0"/>
          <w:numId w:val="17"/>
        </w:numPr>
        <w:tabs>
          <w:tab w:val="left" w:pos="1134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факторы размещения относятся к группе природных/экономических факторов? Приведите примеры эффективного размещения организаций.</w:t>
      </w:r>
    </w:p>
    <w:p w:rsidR="002978C8" w:rsidRPr="00637460" w:rsidRDefault="002978C8" w:rsidP="002978C8">
      <w:pPr>
        <w:widowControl/>
        <w:numPr>
          <w:ilvl w:val="0"/>
          <w:numId w:val="17"/>
        </w:numPr>
        <w:tabs>
          <w:tab w:val="left" w:pos="1134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Из чего складываются благоприятные/неблагоприятные институциональные условия функционирования организации?</w:t>
      </w:r>
    </w:p>
    <w:p w:rsidR="002978C8" w:rsidRPr="00637460" w:rsidRDefault="002978C8" w:rsidP="002978C8">
      <w:pPr>
        <w:widowControl/>
        <w:numPr>
          <w:ilvl w:val="0"/>
          <w:numId w:val="17"/>
        </w:numPr>
        <w:tabs>
          <w:tab w:val="left" w:pos="1134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Охарактеризуйте услугу как сочетание процесса производства и обслуживания потребителя.</w:t>
      </w:r>
    </w:p>
    <w:p w:rsidR="002978C8" w:rsidRPr="00637460" w:rsidRDefault="002978C8" w:rsidP="002978C8">
      <w:pPr>
        <w:widowControl/>
        <w:numPr>
          <w:ilvl w:val="0"/>
          <w:numId w:val="17"/>
        </w:numPr>
        <w:tabs>
          <w:tab w:val="left" w:pos="1134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такое длительность производственного процесса?</w:t>
      </w:r>
    </w:p>
    <w:p w:rsidR="002978C8" w:rsidRPr="00637460" w:rsidRDefault="002978C8" w:rsidP="002978C8">
      <w:pPr>
        <w:widowControl/>
        <w:numPr>
          <w:ilvl w:val="0"/>
          <w:numId w:val="17"/>
        </w:numPr>
        <w:tabs>
          <w:tab w:val="left" w:pos="1134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Назовите основные типы услуг.</w:t>
      </w:r>
    </w:p>
    <w:p w:rsidR="002978C8" w:rsidRPr="00637460" w:rsidRDefault="002978C8" w:rsidP="002978C8">
      <w:pPr>
        <w:widowControl/>
        <w:numPr>
          <w:ilvl w:val="0"/>
          <w:numId w:val="17"/>
        </w:numPr>
        <w:tabs>
          <w:tab w:val="left" w:pos="1134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Объясните, в чем заключается разница между организацией обслуживания в стационарных предприятиях и передвижных.</w:t>
      </w:r>
    </w:p>
    <w:p w:rsidR="002978C8" w:rsidRPr="00637460" w:rsidRDefault="002978C8" w:rsidP="002978C8">
      <w:pPr>
        <w:widowControl/>
        <w:tabs>
          <w:tab w:val="left" w:pos="1134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2978C8" w:rsidRPr="00637460" w:rsidRDefault="002978C8" w:rsidP="002978C8">
      <w:pPr>
        <w:widowControl/>
        <w:tabs>
          <w:tab w:val="left" w:pos="1134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2. Ресурсы и капитал организации.  Доходы, расходы и прибыль организации.</w:t>
      </w:r>
      <w:r w:rsidRPr="00637460">
        <w:rPr>
          <w:b/>
          <w:color w:val="000000" w:themeColor="text1"/>
          <w:sz w:val="20"/>
        </w:rPr>
        <w:tab/>
      </w:r>
    </w:p>
    <w:p w:rsidR="002978C8" w:rsidRPr="00637460" w:rsidRDefault="002978C8" w:rsidP="002978C8">
      <w:pPr>
        <w:widowControl/>
        <w:numPr>
          <w:ilvl w:val="0"/>
          <w:numId w:val="18"/>
        </w:numPr>
        <w:tabs>
          <w:tab w:val="left" w:pos="1134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Охарактеризуйте структуру основных средств в зависимости от вида экономической деятельности организации.</w:t>
      </w:r>
    </w:p>
    <w:p w:rsidR="002978C8" w:rsidRPr="00637460" w:rsidRDefault="002978C8" w:rsidP="002978C8">
      <w:pPr>
        <w:widowControl/>
        <w:numPr>
          <w:ilvl w:val="0"/>
          <w:numId w:val="18"/>
        </w:numPr>
        <w:tabs>
          <w:tab w:val="left" w:pos="1134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Почему применяются различные схемы начисления амортизации для целей бухгалтерского учета и налогообложения?</w:t>
      </w:r>
    </w:p>
    <w:p w:rsidR="002978C8" w:rsidRPr="00637460" w:rsidRDefault="002978C8" w:rsidP="002978C8">
      <w:pPr>
        <w:widowControl/>
        <w:numPr>
          <w:ilvl w:val="0"/>
          <w:numId w:val="18"/>
        </w:numPr>
        <w:tabs>
          <w:tab w:val="left" w:pos="1134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 чем состоит значение оборотных средств для организации?</w:t>
      </w:r>
    </w:p>
    <w:p w:rsidR="002978C8" w:rsidRPr="00637460" w:rsidRDefault="002978C8" w:rsidP="002978C8">
      <w:pPr>
        <w:widowControl/>
        <w:numPr>
          <w:ilvl w:val="0"/>
          <w:numId w:val="18"/>
        </w:numPr>
        <w:tabs>
          <w:tab w:val="left" w:pos="1134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Охарактеризуйте различия между собственными и заемными средствами. Какие факторы определяют их величину?</w:t>
      </w:r>
    </w:p>
    <w:p w:rsidR="002978C8" w:rsidRPr="00637460" w:rsidRDefault="002978C8" w:rsidP="002978C8">
      <w:pPr>
        <w:widowControl/>
        <w:numPr>
          <w:ilvl w:val="0"/>
          <w:numId w:val="18"/>
        </w:numPr>
        <w:tabs>
          <w:tab w:val="left" w:pos="1134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Какая динамика изменения оборотных средств является для организации эффективной?</w:t>
      </w:r>
    </w:p>
    <w:p w:rsidR="002978C8" w:rsidRPr="00637460" w:rsidRDefault="002978C8" w:rsidP="002978C8">
      <w:pPr>
        <w:widowControl/>
        <w:numPr>
          <w:ilvl w:val="0"/>
          <w:numId w:val="18"/>
        </w:numPr>
        <w:tabs>
          <w:tab w:val="left" w:pos="1134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 планируется потребность в персонале в различных организациях?</w:t>
      </w:r>
    </w:p>
    <w:p w:rsidR="002978C8" w:rsidRPr="00637460" w:rsidRDefault="002978C8" w:rsidP="002978C8">
      <w:pPr>
        <w:widowControl/>
        <w:numPr>
          <w:ilvl w:val="0"/>
          <w:numId w:val="18"/>
        </w:numPr>
        <w:tabs>
          <w:tab w:val="left" w:pos="1134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Каковы особенности оплаты труда работников коммерческих, некоммерческих организаций и работников бюджетной сферы?</w:t>
      </w:r>
    </w:p>
    <w:p w:rsidR="002978C8" w:rsidRPr="00637460" w:rsidRDefault="002978C8" w:rsidP="002978C8">
      <w:pPr>
        <w:widowControl/>
        <w:numPr>
          <w:ilvl w:val="0"/>
          <w:numId w:val="18"/>
        </w:numPr>
        <w:tabs>
          <w:tab w:val="left" w:pos="1134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Каково значение роста производительности труда на уровне отдельной организации и национальной экономики в целом? В чем проявляется повышение производительности труда?</w:t>
      </w:r>
    </w:p>
    <w:p w:rsidR="002978C8" w:rsidRPr="00637460" w:rsidRDefault="002978C8" w:rsidP="002978C8">
      <w:pPr>
        <w:widowControl/>
        <w:numPr>
          <w:ilvl w:val="0"/>
          <w:numId w:val="18"/>
        </w:numPr>
        <w:tabs>
          <w:tab w:val="left" w:pos="1134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 формируется кадровая политика организации?</w:t>
      </w:r>
    </w:p>
    <w:p w:rsidR="002978C8" w:rsidRPr="00637460" w:rsidRDefault="002978C8" w:rsidP="002978C8">
      <w:pPr>
        <w:widowControl/>
        <w:numPr>
          <w:ilvl w:val="0"/>
          <w:numId w:val="18"/>
        </w:numPr>
        <w:tabs>
          <w:tab w:val="left" w:pos="1134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факторы влияют на доходы коммерческой, некоммерческой и бюджетной организации?</w:t>
      </w:r>
    </w:p>
    <w:p w:rsidR="002978C8" w:rsidRPr="00637460" w:rsidRDefault="002978C8" w:rsidP="002978C8">
      <w:pPr>
        <w:widowControl/>
        <w:tabs>
          <w:tab w:val="left" w:pos="1134"/>
        </w:tabs>
        <w:suppressAutoHyphens/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</w:p>
    <w:p w:rsidR="002978C8" w:rsidRPr="00637460" w:rsidRDefault="002978C8" w:rsidP="002978C8">
      <w:pPr>
        <w:widowControl/>
        <w:tabs>
          <w:tab w:val="left" w:pos="1134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3. Экономический механизм функционирования организации.</w:t>
      </w:r>
    </w:p>
    <w:p w:rsidR="002978C8" w:rsidRPr="00637460" w:rsidRDefault="002978C8" w:rsidP="002978C8">
      <w:pPr>
        <w:widowControl/>
        <w:numPr>
          <w:ilvl w:val="0"/>
          <w:numId w:val="19"/>
        </w:numPr>
        <w:tabs>
          <w:tab w:val="left" w:pos="1134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Объясните, почему выполнение производственных программ и договоров по схеме давальческого сырья способствовали офшорному вывозу капитала в сырьевых отраслях?</w:t>
      </w:r>
    </w:p>
    <w:p w:rsidR="002978C8" w:rsidRPr="00637460" w:rsidRDefault="002978C8" w:rsidP="002978C8">
      <w:pPr>
        <w:widowControl/>
        <w:numPr>
          <w:ilvl w:val="0"/>
          <w:numId w:val="19"/>
        </w:numPr>
        <w:tabs>
          <w:tab w:val="left" w:pos="1134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lastRenderedPageBreak/>
        <w:t>В чем схожесть и отличие в формировании ассортимента производственных и торговых организаций?</w:t>
      </w:r>
    </w:p>
    <w:p w:rsidR="002978C8" w:rsidRPr="00637460" w:rsidRDefault="002978C8" w:rsidP="002978C8">
      <w:pPr>
        <w:widowControl/>
        <w:numPr>
          <w:ilvl w:val="0"/>
          <w:numId w:val="19"/>
        </w:numPr>
        <w:tabs>
          <w:tab w:val="left" w:pos="1134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Можно ли использовать в АВС-анализе разбиение ассортимента больше, чем на три группы?</w:t>
      </w:r>
    </w:p>
    <w:p w:rsidR="002978C8" w:rsidRPr="00637460" w:rsidRDefault="002978C8" w:rsidP="002978C8">
      <w:pPr>
        <w:widowControl/>
        <w:numPr>
          <w:ilvl w:val="0"/>
          <w:numId w:val="19"/>
        </w:numPr>
        <w:tabs>
          <w:tab w:val="left" w:pos="1134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Приведите несколько определений цены. Чем объясняется многообразие ее определений?</w:t>
      </w:r>
    </w:p>
    <w:p w:rsidR="002978C8" w:rsidRPr="00637460" w:rsidRDefault="002978C8" w:rsidP="002978C8">
      <w:pPr>
        <w:widowControl/>
        <w:numPr>
          <w:ilvl w:val="0"/>
          <w:numId w:val="19"/>
        </w:numPr>
        <w:tabs>
          <w:tab w:val="left" w:pos="1134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Охарактеризуйте проблемы ценообразования на основе затрат и ценности товара.</w:t>
      </w:r>
    </w:p>
    <w:p w:rsidR="002978C8" w:rsidRPr="00637460" w:rsidRDefault="002978C8" w:rsidP="002978C8">
      <w:pPr>
        <w:widowControl/>
        <w:numPr>
          <w:ilvl w:val="0"/>
          <w:numId w:val="19"/>
        </w:numPr>
        <w:tabs>
          <w:tab w:val="left" w:pos="1134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Объясните взаимосвязь таких понятий, как «ценовая политика организации» и «ценовая стратегия организации».</w:t>
      </w:r>
    </w:p>
    <w:p w:rsidR="002978C8" w:rsidRPr="00637460" w:rsidRDefault="002978C8" w:rsidP="002978C8">
      <w:pPr>
        <w:widowControl/>
        <w:numPr>
          <w:ilvl w:val="0"/>
          <w:numId w:val="19"/>
        </w:numPr>
        <w:tabs>
          <w:tab w:val="left" w:pos="1134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Для чего предназначены инновационные инкубаторы?</w:t>
      </w:r>
    </w:p>
    <w:p w:rsidR="002978C8" w:rsidRPr="00637460" w:rsidRDefault="002978C8" w:rsidP="002978C8">
      <w:pPr>
        <w:widowControl/>
        <w:numPr>
          <w:ilvl w:val="0"/>
          <w:numId w:val="19"/>
        </w:numPr>
        <w:tabs>
          <w:tab w:val="left" w:pos="1134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Чем характеризуется инновационная активность организаций?</w:t>
      </w:r>
    </w:p>
    <w:p w:rsidR="002978C8" w:rsidRPr="00637460" w:rsidRDefault="002978C8" w:rsidP="002978C8">
      <w:pPr>
        <w:widowControl/>
        <w:numPr>
          <w:ilvl w:val="0"/>
          <w:numId w:val="19"/>
        </w:numPr>
        <w:tabs>
          <w:tab w:val="left" w:pos="1134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Когда процесс инвестирования становится невыгодным?</w:t>
      </w:r>
    </w:p>
    <w:p w:rsidR="002978C8" w:rsidRPr="00637460" w:rsidRDefault="002978C8" w:rsidP="002978C8">
      <w:pPr>
        <w:widowControl/>
        <w:numPr>
          <w:ilvl w:val="0"/>
          <w:numId w:val="19"/>
        </w:numPr>
        <w:tabs>
          <w:tab w:val="left" w:pos="1134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основные виды рисков присущи инвестиционному проекту?</w:t>
      </w:r>
    </w:p>
    <w:p w:rsidR="002978C8" w:rsidRPr="00637460" w:rsidRDefault="002978C8" w:rsidP="002978C8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2978C8" w:rsidRPr="00637460" w:rsidRDefault="002978C8" w:rsidP="002978C8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5.3 Определение соотношения объема занятий, проведенное путем непосредственного взаимодействия педагогического работника с обучающимися по </w:t>
      </w:r>
      <w:r w:rsidR="006260AD">
        <w:rPr>
          <w:b/>
          <w:color w:val="000000" w:themeColor="text1"/>
          <w:sz w:val="20"/>
        </w:rPr>
        <w:t xml:space="preserve">очной, </w:t>
      </w:r>
      <w:r w:rsidRPr="00637460">
        <w:rPr>
          <w:b/>
          <w:color w:val="000000" w:themeColor="text1"/>
          <w:sz w:val="20"/>
        </w:rPr>
        <w:t>очно-заочной форме</w:t>
      </w:r>
    </w:p>
    <w:p w:rsidR="002978C8" w:rsidRPr="00637460" w:rsidRDefault="002978C8" w:rsidP="002978C8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2978C8" w:rsidRPr="00637460" w:rsidTr="00901475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2978C8" w:rsidRPr="00637460" w:rsidRDefault="002978C8" w:rsidP="002978C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C8" w:rsidRPr="00637460" w:rsidRDefault="002978C8" w:rsidP="002978C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2978C8" w:rsidRPr="00637460" w:rsidRDefault="002978C8" w:rsidP="002978C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2978C8" w:rsidRPr="00637460" w:rsidTr="00901475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C8" w:rsidRPr="00637460" w:rsidRDefault="002978C8" w:rsidP="002978C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C8" w:rsidRPr="00637460" w:rsidRDefault="002978C8" w:rsidP="002978C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2978C8" w:rsidRPr="00637460" w:rsidTr="009014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C8" w:rsidRPr="00637460" w:rsidRDefault="002978C8" w:rsidP="002978C8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2978C8" w:rsidRPr="00637460" w:rsidTr="00901475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C8" w:rsidRPr="00637460" w:rsidRDefault="002978C8" w:rsidP="002978C8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2978C8" w:rsidRPr="00637460" w:rsidRDefault="002978C8" w:rsidP="002978C8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2978C8" w:rsidRPr="00637460" w:rsidTr="009014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C8" w:rsidRPr="00637460" w:rsidRDefault="002978C8" w:rsidP="002978C8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2978C8" w:rsidRPr="00637460" w:rsidRDefault="002978C8" w:rsidP="002978C8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2978C8" w:rsidRPr="00637460" w:rsidTr="009014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C8" w:rsidRPr="00637460" w:rsidRDefault="002978C8" w:rsidP="002978C8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2978C8" w:rsidRPr="00637460" w:rsidTr="009014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C8" w:rsidRPr="00637460" w:rsidRDefault="002978C8" w:rsidP="002978C8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2978C8" w:rsidRPr="00637460" w:rsidRDefault="002978C8" w:rsidP="002978C8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2978C8" w:rsidRPr="00637460" w:rsidTr="009014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C8" w:rsidRPr="00637460" w:rsidRDefault="002978C8" w:rsidP="002978C8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2978C8" w:rsidRPr="00637460" w:rsidRDefault="002978C8" w:rsidP="002978C8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2978C8" w:rsidRPr="00637460" w:rsidTr="009014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C8" w:rsidRPr="00637460" w:rsidRDefault="002978C8" w:rsidP="002978C8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2978C8" w:rsidRPr="00637460" w:rsidTr="009014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C8" w:rsidRPr="00637460" w:rsidRDefault="002978C8" w:rsidP="002978C8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2978C8" w:rsidRPr="00637460" w:rsidTr="00901475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</w:tr>
    </w:tbl>
    <w:p w:rsidR="002978C8" w:rsidRPr="00637460" w:rsidRDefault="002978C8" w:rsidP="002978C8">
      <w:pPr>
        <w:spacing w:before="0" w:after="0"/>
        <w:ind w:firstLine="680"/>
        <w:rPr>
          <w:i/>
          <w:color w:val="000000" w:themeColor="text1"/>
          <w:sz w:val="20"/>
        </w:rPr>
      </w:pPr>
    </w:p>
    <w:p w:rsidR="002978C8" w:rsidRPr="00637460" w:rsidRDefault="002978C8" w:rsidP="002978C8">
      <w:pPr>
        <w:spacing w:before="0" w:after="0"/>
        <w:ind w:firstLine="680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Соотношение объема занятий, проводимых  путем непосредственного взаимодействия педагогического работника с обучающимися по </w:t>
      </w:r>
      <w:r w:rsidR="006260AD">
        <w:rPr>
          <w:i/>
          <w:color w:val="000000" w:themeColor="text1"/>
          <w:sz w:val="20"/>
        </w:rPr>
        <w:t xml:space="preserve">очной, </w:t>
      </w:r>
      <w:r w:rsidRPr="00637460">
        <w:rPr>
          <w:i/>
          <w:color w:val="000000" w:themeColor="text1"/>
          <w:sz w:val="20"/>
        </w:rPr>
        <w:t>очно-заочной форме – 44%</w:t>
      </w:r>
    </w:p>
    <w:p w:rsidR="002978C8" w:rsidRPr="00637460" w:rsidRDefault="002978C8" w:rsidP="002978C8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2978C8" w:rsidRPr="00637460" w:rsidRDefault="002978C8" w:rsidP="002978C8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5.4 Определение соотношения объема занятий, проведенное путем непосредственного взаимодействия педагогического работника с обучающимися по заочной форме</w:t>
      </w:r>
    </w:p>
    <w:p w:rsidR="002978C8" w:rsidRPr="00637460" w:rsidRDefault="002978C8" w:rsidP="002978C8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2978C8" w:rsidRPr="00637460" w:rsidTr="00901475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2978C8" w:rsidRPr="00637460" w:rsidRDefault="002978C8" w:rsidP="002978C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C8" w:rsidRPr="00637460" w:rsidRDefault="002978C8" w:rsidP="002978C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2978C8" w:rsidRPr="00637460" w:rsidRDefault="002978C8" w:rsidP="002978C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2978C8" w:rsidRPr="00637460" w:rsidTr="00901475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C8" w:rsidRPr="00637460" w:rsidRDefault="002978C8" w:rsidP="002978C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C8" w:rsidRPr="00637460" w:rsidRDefault="002978C8" w:rsidP="002978C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2978C8" w:rsidRPr="00637460" w:rsidTr="009014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C8" w:rsidRPr="00637460" w:rsidRDefault="002978C8" w:rsidP="002978C8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2978C8" w:rsidRPr="00637460" w:rsidTr="00901475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C8" w:rsidRPr="00637460" w:rsidRDefault="002978C8" w:rsidP="002978C8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2978C8" w:rsidRPr="00637460" w:rsidRDefault="002978C8" w:rsidP="002978C8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2978C8" w:rsidRPr="00637460" w:rsidTr="009014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C8" w:rsidRPr="00637460" w:rsidRDefault="002978C8" w:rsidP="002978C8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2978C8" w:rsidRPr="00637460" w:rsidRDefault="002978C8" w:rsidP="002978C8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2978C8" w:rsidRPr="00637460" w:rsidTr="009014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C8" w:rsidRPr="00637460" w:rsidRDefault="002978C8" w:rsidP="002978C8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2978C8" w:rsidRPr="00637460" w:rsidTr="009014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C8" w:rsidRPr="00637460" w:rsidRDefault="002978C8" w:rsidP="002978C8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2978C8" w:rsidRPr="00637460" w:rsidRDefault="002978C8" w:rsidP="002978C8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2978C8" w:rsidRPr="00637460" w:rsidTr="009014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C8" w:rsidRPr="00637460" w:rsidRDefault="002978C8" w:rsidP="002978C8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2978C8" w:rsidRPr="00637460" w:rsidRDefault="002978C8" w:rsidP="002978C8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2978C8" w:rsidRPr="00637460" w:rsidTr="009014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C8" w:rsidRPr="00637460" w:rsidRDefault="002978C8" w:rsidP="002978C8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2978C8" w:rsidRPr="00637460" w:rsidTr="009014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C8" w:rsidRPr="00637460" w:rsidRDefault="002978C8" w:rsidP="002978C8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2978C8" w:rsidRPr="00637460" w:rsidTr="00901475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C8" w:rsidRPr="00637460" w:rsidRDefault="002978C8" w:rsidP="002978C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</w:tr>
    </w:tbl>
    <w:p w:rsidR="002978C8" w:rsidRPr="00637460" w:rsidRDefault="002978C8" w:rsidP="002978C8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Соотношение объема занятий, проводимых путем непосредственного взаимодействия педагогического работника с обучающимися по заочной форме - 61%</w:t>
      </w:r>
    </w:p>
    <w:p w:rsidR="002978C8" w:rsidRPr="00637460" w:rsidRDefault="002978C8" w:rsidP="002978C8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2978C8" w:rsidRPr="00637460" w:rsidRDefault="002978C8" w:rsidP="002978C8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 Методические указания по освоению дисциплины </w:t>
      </w:r>
    </w:p>
    <w:p w:rsidR="002978C8" w:rsidRPr="00637460" w:rsidRDefault="002978C8" w:rsidP="002978C8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6.1  Учебно-методическое обеспечение дисциплины</w:t>
      </w:r>
    </w:p>
    <w:p w:rsidR="002978C8" w:rsidRPr="00637460" w:rsidRDefault="002978C8" w:rsidP="002978C8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Методические указания для преподавателя</w:t>
      </w:r>
    </w:p>
    <w:p w:rsidR="002978C8" w:rsidRPr="00637460" w:rsidRDefault="002978C8" w:rsidP="002978C8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студентов к учебной деятельности и к изучению конкретной учебной </w:t>
      </w:r>
      <w:r w:rsidRPr="00637460">
        <w:rPr>
          <w:color w:val="000000" w:themeColor="text1"/>
          <w:spacing w:val="-1"/>
          <w:sz w:val="20"/>
        </w:rPr>
        <w:t xml:space="preserve">дисциплины, сформировать у обучающихся ориентиры для самостоятельной работы над </w:t>
      </w:r>
      <w:r w:rsidRPr="00637460">
        <w:rPr>
          <w:color w:val="000000" w:themeColor="text1"/>
          <w:sz w:val="20"/>
        </w:rPr>
        <w:t>дисциплин</w:t>
      </w:r>
      <w:r w:rsidRPr="00637460">
        <w:rPr>
          <w:color w:val="000000" w:themeColor="text1"/>
          <w:spacing w:val="-1"/>
          <w:sz w:val="20"/>
        </w:rPr>
        <w:t>ой.</w:t>
      </w:r>
    </w:p>
    <w:p w:rsidR="002978C8" w:rsidRPr="00637460" w:rsidRDefault="002978C8" w:rsidP="002978C8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637460">
        <w:rPr>
          <w:color w:val="000000" w:themeColor="text1"/>
          <w:spacing w:val="-1"/>
          <w:sz w:val="20"/>
        </w:rPr>
        <w:t>ы</w:t>
      </w:r>
      <w:r w:rsidRPr="00637460">
        <w:rPr>
          <w:color w:val="000000" w:themeColor="text1"/>
          <w:sz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2978C8" w:rsidRPr="00637460" w:rsidRDefault="002978C8" w:rsidP="002978C8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Самостоятельная работа с научной и учебной литературой дополняется работой с тестирующими системами, </w:t>
      </w:r>
      <w:proofErr w:type="spellStart"/>
      <w:r w:rsidRPr="00637460">
        <w:rPr>
          <w:color w:val="000000" w:themeColor="text1"/>
          <w:sz w:val="20"/>
        </w:rPr>
        <w:t>тренинговыми</w:t>
      </w:r>
      <w:proofErr w:type="spellEnd"/>
      <w:r w:rsidRPr="00637460">
        <w:rPr>
          <w:color w:val="000000" w:themeColor="text1"/>
          <w:sz w:val="20"/>
        </w:rPr>
        <w:t xml:space="preserve">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2978C8" w:rsidRPr="00637460" w:rsidRDefault="002978C8" w:rsidP="002978C8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2978C8" w:rsidRPr="00637460" w:rsidRDefault="002978C8" w:rsidP="002978C8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2978C8" w:rsidRPr="00637460" w:rsidRDefault="002978C8" w:rsidP="002978C8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«Введение в технологию обучения».</w:t>
      </w:r>
    </w:p>
    <w:p w:rsidR="002978C8" w:rsidRPr="00637460" w:rsidRDefault="002978C8" w:rsidP="002978C8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по проведению учебного занятия «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>».</w:t>
      </w:r>
    </w:p>
    <w:p w:rsidR="002978C8" w:rsidRPr="00637460" w:rsidRDefault="002978C8" w:rsidP="002978C8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2978C8" w:rsidRPr="00637460" w:rsidRDefault="002978C8" w:rsidP="002978C8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реферата».</w:t>
      </w:r>
    </w:p>
    <w:p w:rsidR="002978C8" w:rsidRPr="00637460" w:rsidRDefault="002978C8" w:rsidP="002978C8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 xml:space="preserve">Методические указания по проведению занятия «Семинар – 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дневника по физкультуре и спорту».</w:t>
      </w:r>
    </w:p>
    <w:p w:rsidR="002978C8" w:rsidRPr="00637460" w:rsidRDefault="002978C8" w:rsidP="002978C8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обсуждение реферата».</w:t>
      </w:r>
    </w:p>
    <w:p w:rsidR="002978C8" w:rsidRPr="00637460" w:rsidRDefault="002978C8" w:rsidP="002978C8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2978C8" w:rsidRPr="00637460" w:rsidRDefault="002978C8" w:rsidP="002978C8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учебного занятия с компьютерным средством обучения «Практическое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тренинг».</w:t>
      </w:r>
    </w:p>
    <w:p w:rsidR="002978C8" w:rsidRPr="00637460" w:rsidRDefault="002978C8" w:rsidP="002978C8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тестирование».</w:t>
      </w:r>
    </w:p>
    <w:p w:rsidR="002978C8" w:rsidRPr="00637460" w:rsidRDefault="002978C8" w:rsidP="002978C8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Положение о реализации электронного обучения,  дистанционных образовательных технологий.</w:t>
      </w:r>
    </w:p>
    <w:p w:rsidR="002978C8" w:rsidRPr="00637460" w:rsidRDefault="002978C8" w:rsidP="002978C8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«Практическое занятие - алгоритмический тренинг».</w:t>
      </w:r>
    </w:p>
    <w:p w:rsidR="002978C8" w:rsidRPr="00637460" w:rsidRDefault="002978C8" w:rsidP="002978C8">
      <w:pPr>
        <w:widowControl/>
        <w:tabs>
          <w:tab w:val="left" w:pos="900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Указанные методические материалы для обучающихся доступны в Личной студии обучающегося, в разделе ресурсы.</w:t>
      </w:r>
    </w:p>
    <w:p w:rsidR="002978C8" w:rsidRPr="00637460" w:rsidRDefault="002978C8" w:rsidP="002978C8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9B71C9" w:rsidRDefault="009B71C9" w:rsidP="009B71C9">
      <w:pPr>
        <w:spacing w:before="0" w:after="0"/>
        <w:ind w:firstLine="680"/>
        <w:jc w:val="both"/>
        <w:rPr>
          <w:b/>
          <w:sz w:val="20"/>
        </w:rPr>
      </w:pPr>
      <w:r>
        <w:rPr>
          <w:b/>
          <w:sz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9B71C9" w:rsidRDefault="009B71C9" w:rsidP="009B71C9">
      <w:pPr>
        <w:shd w:val="clear" w:color="auto" w:fill="FFFFFF"/>
        <w:spacing w:before="0" w:after="0"/>
        <w:ind w:firstLine="709"/>
        <w:jc w:val="both"/>
        <w:rPr>
          <w:sz w:val="20"/>
        </w:rPr>
      </w:pPr>
      <w:r>
        <w:rPr>
          <w:sz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9B71C9" w:rsidRDefault="009B71C9" w:rsidP="009B71C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>
        <w:rPr>
          <w:sz w:val="20"/>
        </w:rPr>
        <w:t>тифлоинформационных</w:t>
      </w:r>
      <w:proofErr w:type="spellEnd"/>
      <w:r>
        <w:rPr>
          <w:sz w:val="20"/>
        </w:rPr>
        <w:t xml:space="preserve"> устройств.</w:t>
      </w:r>
    </w:p>
    <w:p w:rsidR="009B71C9" w:rsidRDefault="009B71C9" w:rsidP="009B71C9">
      <w:pPr>
        <w:shd w:val="clear" w:color="auto" w:fill="FFFFFF"/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9B71C9" w:rsidRDefault="009B71C9" w:rsidP="009B71C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9B71C9" w:rsidRDefault="009B71C9" w:rsidP="009B71C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9B71C9" w:rsidRDefault="009B71C9" w:rsidP="009B71C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9B71C9" w:rsidRDefault="009B71C9" w:rsidP="009B71C9">
      <w:pPr>
        <w:shd w:val="clear" w:color="auto" w:fill="FFFFFF"/>
        <w:tabs>
          <w:tab w:val="left" w:pos="888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9B71C9" w:rsidRDefault="009B71C9" w:rsidP="009B71C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9B71C9" w:rsidRDefault="009B71C9" w:rsidP="009B71C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9B71C9" w:rsidRDefault="009B71C9" w:rsidP="009B71C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9B71C9" w:rsidRDefault="009B71C9" w:rsidP="009B71C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9B71C9" w:rsidRDefault="009B71C9" w:rsidP="009B71C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сдачи экзамена, проводимого в письменной форме, - не более чем на 90 минут;</w:t>
      </w:r>
    </w:p>
    <w:p w:rsidR="009B71C9" w:rsidRDefault="009B71C9" w:rsidP="009B71C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9B71C9" w:rsidRDefault="009B71C9" w:rsidP="009B71C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9B71C9" w:rsidRDefault="009B71C9" w:rsidP="009B71C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а) для слепых:</w:t>
      </w:r>
    </w:p>
    <w:p w:rsidR="009B71C9" w:rsidRDefault="009B71C9" w:rsidP="009B71C9">
      <w:pPr>
        <w:shd w:val="clear" w:color="auto" w:fill="FFFFFF"/>
        <w:tabs>
          <w:tab w:val="left" w:pos="955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9B71C9" w:rsidRDefault="009B71C9" w:rsidP="009B71C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письменные задания выполняются обучающимися с использованием клавиатуры с азбукой Брайля, либо </w:t>
      </w:r>
      <w:proofErr w:type="spellStart"/>
      <w:r>
        <w:rPr>
          <w:sz w:val="20"/>
        </w:rPr>
        <w:t>надиктовываются</w:t>
      </w:r>
      <w:proofErr w:type="spellEnd"/>
      <w:r>
        <w:rPr>
          <w:sz w:val="20"/>
        </w:rPr>
        <w:t xml:space="preserve"> ассистенту;</w:t>
      </w:r>
    </w:p>
    <w:p w:rsidR="009B71C9" w:rsidRDefault="009B71C9" w:rsidP="009B71C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б) для слабовидящих:</w:t>
      </w:r>
    </w:p>
    <w:p w:rsidR="009B71C9" w:rsidRDefault="009B71C9" w:rsidP="009B71C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>
        <w:rPr>
          <w:sz w:val="20"/>
        </w:rPr>
        <w:t>Jaws</w:t>
      </w:r>
      <w:proofErr w:type="spellEnd"/>
      <w:r>
        <w:rPr>
          <w:sz w:val="20"/>
        </w:rPr>
        <w:t>;</w:t>
      </w:r>
    </w:p>
    <w:p w:rsidR="009B71C9" w:rsidRDefault="009B71C9" w:rsidP="009B71C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обеспечивается индивидуальное равномерное освещение не менее 300 люкс;</w:t>
      </w:r>
    </w:p>
    <w:p w:rsidR="009B71C9" w:rsidRDefault="009B71C9" w:rsidP="009B71C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при необходимости обучающимся предоставляется увеличивающее </w:t>
      </w:r>
      <w:proofErr w:type="spellStart"/>
      <w:r>
        <w:rPr>
          <w:sz w:val="20"/>
        </w:rPr>
        <w:t>устройство,допускается</w:t>
      </w:r>
      <w:proofErr w:type="spellEnd"/>
      <w:r>
        <w:rPr>
          <w:sz w:val="20"/>
        </w:rPr>
        <w:t xml:space="preserve"> </w:t>
      </w:r>
      <w:r>
        <w:rPr>
          <w:sz w:val="20"/>
        </w:rPr>
        <w:lastRenderedPageBreak/>
        <w:t>использование увеличивающих устройств, имеющихся у обучающихся;</w:t>
      </w:r>
    </w:p>
    <w:p w:rsidR="009B71C9" w:rsidRDefault="009B71C9" w:rsidP="009B71C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в) для глухих и слабослышащих, с тяжелыми нарушениями речи:</w:t>
      </w:r>
    </w:p>
    <w:p w:rsidR="009B71C9" w:rsidRDefault="009B71C9" w:rsidP="009B71C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имеется в наличии информационная система "Исток" для слабослышащих коллективного пользования;</w:t>
      </w:r>
    </w:p>
    <w:p w:rsidR="009B71C9" w:rsidRDefault="009B71C9" w:rsidP="009B71C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электронной или письменной форме;</w:t>
      </w:r>
    </w:p>
    <w:p w:rsidR="009B71C9" w:rsidRDefault="009B71C9" w:rsidP="009B71C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г) для лиц с нарушениями опорно-двигательного аппарата:</w:t>
      </w:r>
    </w:p>
    <w:p w:rsidR="009B71C9" w:rsidRDefault="009B71C9" w:rsidP="009B71C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тестовые и </w:t>
      </w:r>
      <w:proofErr w:type="spellStart"/>
      <w:r>
        <w:rPr>
          <w:sz w:val="20"/>
        </w:rPr>
        <w:t>тренинговые</w:t>
      </w:r>
      <w:proofErr w:type="spellEnd"/>
      <w:r>
        <w:rPr>
          <w:sz w:val="20"/>
        </w:rPr>
        <w:t xml:space="preserve">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9B71C9" w:rsidRDefault="009B71C9" w:rsidP="009B71C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9B71C9" w:rsidRDefault="009B71C9" w:rsidP="009B71C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устной форме.</w:t>
      </w:r>
    </w:p>
    <w:p w:rsidR="002978C8" w:rsidRDefault="009B71C9" w:rsidP="009B71C9">
      <w:pPr>
        <w:widowControl/>
        <w:snapToGrid/>
        <w:spacing w:before="0" w:after="0"/>
        <w:ind w:firstLine="709"/>
        <w:jc w:val="both"/>
        <w:rPr>
          <w:sz w:val="20"/>
        </w:rPr>
      </w:pPr>
      <w:r>
        <w:rPr>
          <w:sz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9B71C9" w:rsidRPr="00637460" w:rsidRDefault="009B71C9" w:rsidP="009B71C9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2978C8" w:rsidRPr="00637460" w:rsidRDefault="002978C8" w:rsidP="002978C8">
      <w:pPr>
        <w:widowControl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6.4 Методические рекомендации по самостоятельной работе студентов </w:t>
      </w:r>
    </w:p>
    <w:p w:rsidR="002978C8" w:rsidRPr="00637460" w:rsidRDefault="002978C8" w:rsidP="002978C8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2978C8" w:rsidRPr="00637460" w:rsidRDefault="002978C8" w:rsidP="002978C8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Реализация поставленной цели предполагает решение следующих задач:</w:t>
      </w:r>
    </w:p>
    <w:p w:rsidR="002978C8" w:rsidRPr="00637460" w:rsidRDefault="002978C8" w:rsidP="002978C8">
      <w:pPr>
        <w:widowControl/>
        <w:shd w:val="clear" w:color="auto" w:fill="FFFFFF"/>
        <w:tabs>
          <w:tab w:val="left" w:pos="8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 xml:space="preserve"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</w:t>
      </w:r>
      <w:proofErr w:type="spellStart"/>
      <w:r w:rsidRPr="00637460">
        <w:rPr>
          <w:color w:val="000000" w:themeColor="text1"/>
          <w:sz w:val="20"/>
        </w:rPr>
        <w:t>межпредметных</w:t>
      </w:r>
      <w:proofErr w:type="spellEnd"/>
      <w:r w:rsidRPr="00637460">
        <w:rPr>
          <w:color w:val="000000" w:themeColor="text1"/>
          <w:sz w:val="20"/>
        </w:rPr>
        <w:t xml:space="preserve"> связей;</w:t>
      </w:r>
    </w:p>
    <w:p w:rsidR="002978C8" w:rsidRPr="00637460" w:rsidRDefault="002978C8" w:rsidP="002978C8">
      <w:pPr>
        <w:widowControl/>
        <w:shd w:val="clear" w:color="auto" w:fill="FFFFFF"/>
        <w:tabs>
          <w:tab w:val="left" w:pos="98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систематизация и закрепление полученных теоретических знаний и практических навыков;</w:t>
      </w:r>
    </w:p>
    <w:p w:rsidR="002978C8" w:rsidRPr="00637460" w:rsidRDefault="002978C8" w:rsidP="002978C8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2978C8" w:rsidRPr="00637460" w:rsidRDefault="002978C8" w:rsidP="002978C8">
      <w:pPr>
        <w:widowControl/>
        <w:shd w:val="clear" w:color="auto" w:fill="FFFFFF"/>
        <w:tabs>
          <w:tab w:val="left" w:pos="103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2978C8" w:rsidRPr="00637460" w:rsidRDefault="002978C8" w:rsidP="002978C8">
      <w:pPr>
        <w:widowControl/>
        <w:shd w:val="clear" w:color="auto" w:fill="FFFFFF"/>
        <w:tabs>
          <w:tab w:val="left" w:pos="109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2978C8" w:rsidRPr="00637460" w:rsidRDefault="002978C8" w:rsidP="002978C8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научно-исследовательских навыков;</w:t>
      </w:r>
    </w:p>
    <w:p w:rsidR="002978C8" w:rsidRPr="00637460" w:rsidRDefault="002978C8" w:rsidP="002978C8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2978C8" w:rsidRPr="00637460" w:rsidRDefault="002978C8" w:rsidP="002978C8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является неотъемлемой частью образовательного процесса.</w:t>
      </w:r>
    </w:p>
    <w:p w:rsidR="002978C8" w:rsidRPr="00637460" w:rsidRDefault="002978C8" w:rsidP="002978C8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2978C8" w:rsidRPr="00637460" w:rsidRDefault="002978C8" w:rsidP="002978C8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должна:</w:t>
      </w:r>
    </w:p>
    <w:p w:rsidR="002978C8" w:rsidRPr="00637460" w:rsidRDefault="002978C8" w:rsidP="002978C8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2978C8" w:rsidRPr="00637460" w:rsidRDefault="002978C8" w:rsidP="002978C8">
      <w:pPr>
        <w:widowControl/>
        <w:shd w:val="clear" w:color="auto" w:fill="FFFFFF"/>
        <w:tabs>
          <w:tab w:val="left" w:pos="1085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2978C8" w:rsidRPr="00637460" w:rsidRDefault="002978C8" w:rsidP="002978C8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отражать необходимую и достаточную компетентность автора;</w:t>
      </w:r>
    </w:p>
    <w:p w:rsidR="002978C8" w:rsidRPr="00637460" w:rsidRDefault="002978C8" w:rsidP="002978C8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иметь учебную, научную и/или практическую направленность;</w:t>
      </w:r>
    </w:p>
    <w:p w:rsidR="002978C8" w:rsidRPr="00637460" w:rsidRDefault="002978C8" w:rsidP="002978C8">
      <w:pPr>
        <w:widowControl/>
        <w:shd w:val="clear" w:color="auto" w:fill="FFFFFF"/>
        <w:tabs>
          <w:tab w:val="left" w:pos="9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2978C8" w:rsidRPr="00637460" w:rsidRDefault="002978C8" w:rsidP="002978C8">
      <w:pPr>
        <w:widowControl/>
        <w:shd w:val="clear" w:color="auto" w:fill="FFFFFF"/>
        <w:tabs>
          <w:tab w:val="left" w:pos="1109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2978C8" w:rsidRPr="00637460" w:rsidRDefault="002978C8" w:rsidP="002978C8">
      <w:pPr>
        <w:pStyle w:val="10"/>
        <w:keepNext/>
        <w:tabs>
          <w:tab w:val="right" w:leader="dot" w:pos="9600"/>
        </w:tabs>
        <w:ind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-</w:t>
      </w:r>
      <w:r w:rsidRPr="00637460">
        <w:rPr>
          <w:rFonts w:ascii="Times New Roman" w:hAnsi="Times New Roman"/>
          <w:color w:val="000000" w:themeColor="text1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2978C8" w:rsidRPr="00637460" w:rsidRDefault="002978C8" w:rsidP="002978C8">
      <w:pPr>
        <w:widowControl/>
        <w:shd w:val="clear" w:color="auto" w:fill="FFFFFF"/>
        <w:tabs>
          <w:tab w:val="left" w:pos="984"/>
          <w:tab w:val="left" w:pos="57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2978C8" w:rsidRPr="00637460" w:rsidRDefault="002978C8" w:rsidP="002978C8">
      <w:pPr>
        <w:pStyle w:val="10"/>
        <w:keepNext/>
        <w:tabs>
          <w:tab w:val="clear" w:pos="1106"/>
          <w:tab w:val="left" w:pos="993"/>
          <w:tab w:val="right" w:leader="dot" w:pos="9600"/>
        </w:tabs>
        <w:ind w:firstLine="709"/>
        <w:rPr>
          <w:rFonts w:ascii="Times New Roman" w:hAnsi="Times New Roman"/>
          <w:b/>
          <w:bCs/>
          <w:caps/>
          <w:color w:val="000000" w:themeColor="text1"/>
          <w:kern w:val="32"/>
        </w:rPr>
      </w:pPr>
      <w:r w:rsidRPr="00637460">
        <w:rPr>
          <w:rFonts w:ascii="Times New Roman" w:hAnsi="Times New Roman"/>
          <w:b/>
          <w:bCs/>
          <w:color w:val="000000" w:themeColor="text1"/>
          <w:kern w:val="32"/>
        </w:rPr>
        <w:t xml:space="preserve">6.4.1 Формы самостоятельной работы обучающихся по разделам дисциплины </w:t>
      </w:r>
    </w:p>
    <w:p w:rsidR="002978C8" w:rsidRPr="00637460" w:rsidRDefault="002978C8" w:rsidP="002978C8">
      <w:pPr>
        <w:widowControl/>
        <w:tabs>
          <w:tab w:val="left" w:pos="993"/>
        </w:tabs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1. Организация в структуре экономики страны</w:t>
      </w:r>
    </w:p>
    <w:p w:rsidR="002978C8" w:rsidRPr="00637460" w:rsidRDefault="002978C8" w:rsidP="002978C8">
      <w:pPr>
        <w:widowControl/>
        <w:tabs>
          <w:tab w:val="left" w:pos="993"/>
        </w:tabs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2978C8" w:rsidRPr="00637460" w:rsidRDefault="002978C8" w:rsidP="002978C8">
      <w:pPr>
        <w:widowControl/>
        <w:numPr>
          <w:ilvl w:val="0"/>
          <w:numId w:val="21"/>
        </w:numPr>
        <w:tabs>
          <w:tab w:val="left" w:pos="993"/>
        </w:tabs>
        <w:suppressAutoHyphens/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bookmarkStart w:id="2" w:name="_Hlk47258630"/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Бышок</w:t>
      </w:r>
      <w:proofErr w:type="spellEnd"/>
      <w:r w:rsidRPr="00637460">
        <w:rPr>
          <w:bCs/>
          <w:color w:val="000000" w:themeColor="text1"/>
          <w:sz w:val="20"/>
        </w:rPr>
        <w:t xml:space="preserve"> Ксения Александровна, Сапунова Екатерина Витальевна УЧЕТ АМОРТИЗАЦИИ ОСНОВНЫХ СРЕДСТВ В ОРГАНИЗАЦИИ И МЕТОДЫ НАЧИСЛЕНИЯ // Вопросы науки и образования. </w:t>
      </w:r>
      <w:r w:rsidRPr="00637460">
        <w:rPr>
          <w:bCs/>
          <w:color w:val="000000" w:themeColor="text1"/>
          <w:sz w:val="20"/>
          <w:lang w:val="en-US"/>
        </w:rPr>
        <w:t xml:space="preserve">2020. №4 (88). URL: </w:t>
      </w:r>
      <w:hyperlink r:id="rId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https://cyberleninka.ru/article/n/uchet-amortizatsii-osnovnyh-sredstv-v-organizatsii-i-metody-nachisleniya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lastRenderedPageBreak/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Миндиярова</w:t>
      </w:r>
      <w:proofErr w:type="spellEnd"/>
      <w:r w:rsidRPr="00637460">
        <w:rPr>
          <w:bCs/>
          <w:color w:val="000000" w:themeColor="text1"/>
          <w:sz w:val="20"/>
        </w:rPr>
        <w:t xml:space="preserve"> Эльвира </w:t>
      </w:r>
      <w:proofErr w:type="spellStart"/>
      <w:r w:rsidRPr="00637460">
        <w:rPr>
          <w:bCs/>
          <w:color w:val="000000" w:themeColor="text1"/>
          <w:sz w:val="20"/>
        </w:rPr>
        <w:t>Эриковна</w:t>
      </w:r>
      <w:proofErr w:type="spellEnd"/>
      <w:r w:rsidRPr="00637460">
        <w:rPr>
          <w:bCs/>
          <w:color w:val="000000" w:themeColor="text1"/>
          <w:sz w:val="20"/>
        </w:rPr>
        <w:t xml:space="preserve"> ПРОБЛЕМЫ УЧЕТА И АНАЛИЗА ОСНОВНЫХ СРЕДСТВ И ПУТИ ПОВЫШЕНИЯ ЭФФЕКТИВНОСТИ ИХ ИСПОЛЬЗОВАНИЯ // Вести научных достижений. Бухгалтерский учет, анализ и аудит. 2020. №2.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637460">
        <w:rPr>
          <w:bCs/>
          <w:color w:val="000000" w:themeColor="text1"/>
          <w:sz w:val="20"/>
        </w:rPr>
        <w:t xml:space="preserve">: </w:t>
      </w:r>
      <w:hyperlink r:id="rId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problemy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ucheta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analiza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osnovnyh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sredstv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puti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povysheniya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effektivnosti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ih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ispolzovaniya</w:t>
        </w:r>
        <w:proofErr w:type="spellEnd"/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Шпинев</w:t>
      </w:r>
      <w:proofErr w:type="spellEnd"/>
      <w:r w:rsidRPr="00637460">
        <w:rPr>
          <w:bCs/>
          <w:color w:val="000000" w:themeColor="text1"/>
          <w:sz w:val="20"/>
        </w:rPr>
        <w:t xml:space="preserve"> Ю. С. ИНВЕСТИРОВАНИЕ В ИНТЕЛЛЕКТУАЛЬНУЮ СОБСТВЕННОСТЬ: ОСОБЕННОСТИ РЕАЛИЗАЦИИ // </w:t>
      </w:r>
      <w:proofErr w:type="spellStart"/>
      <w:r w:rsidRPr="00637460">
        <w:rPr>
          <w:bCs/>
          <w:color w:val="000000" w:themeColor="text1"/>
          <w:sz w:val="20"/>
        </w:rPr>
        <w:t>Colloquium-journal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№3 (55). URL: </w:t>
      </w:r>
      <w:hyperlink r:id="rId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https://cyberleninka.ru/article/n/investirovanie-v-intellektualnuyu-sobstvennost-osobennosti-realizatsii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Пескова</w:t>
      </w:r>
      <w:proofErr w:type="spellEnd"/>
      <w:r w:rsidRPr="00637460">
        <w:rPr>
          <w:bCs/>
          <w:color w:val="000000" w:themeColor="text1"/>
          <w:sz w:val="20"/>
        </w:rPr>
        <w:t xml:space="preserve"> Ольга Сергеевна, Васильева Ирина Евгеньевна, Васильев Максим Петрович ПОДХОДЫ К УПРАВЛЕНИЮ НЕМАТЕРИАЛЬНЫМИ АКТИВАМИ ОРГАНИЗАЦИИ КАК ФАКТОРУ ПОВЫШЕНИЯ КОНКУРЕНТОСПОСОБНОСТИ ПРЕДПРИНИМАТЕЛЬСКОЙ ДЕЯТЕЛЬНОСТИ // Скиф. 2020. </w:t>
      </w:r>
      <w:r w:rsidRPr="00637460">
        <w:rPr>
          <w:bCs/>
          <w:color w:val="000000" w:themeColor="text1"/>
          <w:sz w:val="20"/>
          <w:lang w:val="en-US"/>
        </w:rPr>
        <w:t xml:space="preserve">№3 (43). URL: </w:t>
      </w:r>
      <w:hyperlink r:id="rId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https://cyberleninka.ru/article/n/podhody-k-upravleniyu-nematerialnymi-aktivami-organizatsii-kak-faktoru-povysheniya-konkurentosposobnosti-predprinimatelskoy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Бледнова</w:t>
      </w:r>
      <w:proofErr w:type="spellEnd"/>
      <w:r w:rsidRPr="00637460">
        <w:rPr>
          <w:bCs/>
          <w:color w:val="000000" w:themeColor="text1"/>
          <w:sz w:val="20"/>
        </w:rPr>
        <w:t xml:space="preserve"> Е. Н. ПРОГНОЗ ПОКАЗАТЕЛЕЙ ПОВЫШЕНИЯ ЭФФЕКТИВНОСТИ ИСПОЛЬЗОВАНИЯ ОБОРОТНЫХ СРЕДСТВ ОРГАНИЗАЦИИ // </w:t>
      </w:r>
      <w:proofErr w:type="spellStart"/>
      <w:r w:rsidRPr="00637460">
        <w:rPr>
          <w:bCs/>
          <w:color w:val="000000" w:themeColor="text1"/>
          <w:sz w:val="20"/>
        </w:rPr>
        <w:t>Colloquium-journal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№9 (61). URL: </w:t>
      </w:r>
      <w:hyperlink r:id="rId1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https://cyberleninka.ru/article/n/prognoz-pokazateley-povysheniya-effektivnosti-ispolzovaniya-oborotnyh-sredstv-organizatsii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Муравьева Н.Н., Дубинина Т.В. МЕТОДИКА ОЦЕНКИ ЭФФЕКТИВНОСТИ УПРАВЛЕНИЯ ОБОРОТНЫМ КАПИТАЛОМ В КОММЕРЧЕСКИХ ОРГАНИЗАЦИЯХ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№5-3. URL: </w:t>
      </w:r>
      <w:hyperlink r:id="rId1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https://cyberleninka.ru/article/n/metodika-otsenki-effektivnosti-upravleniya-oborotnym-kapitalom-v-kommercheskih-organizatsiyah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А. А. Адаменко, Д. В. Петров, В. В. Маркелов ОСОБЕННОСТИ РАЗВИТИЯ КОММЕРЧЕСКОЙ ОРГАНИЗАЦИИ НА ПРИМЕРЕ СУБЪЕКТА МАЛОГО ПРЕДПРИНИМАТЕЛЬСТВА // Вестник Академии знаний. </w:t>
      </w:r>
      <w:r w:rsidRPr="00637460">
        <w:rPr>
          <w:bCs/>
          <w:color w:val="000000" w:themeColor="text1"/>
          <w:sz w:val="20"/>
          <w:lang w:val="en-US"/>
        </w:rPr>
        <w:t xml:space="preserve">2020. №2 (37). URL: </w:t>
      </w:r>
      <w:hyperlink r:id="rId1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https://cyberleninka.ru/article/n/osobennosti-razvitiya-kommercheskoy-organizatsii-na-primere-subekta-malogo-predprinimatelstva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Захарян А.В., </w:t>
      </w:r>
      <w:proofErr w:type="spellStart"/>
      <w:r w:rsidRPr="00637460">
        <w:rPr>
          <w:bCs/>
          <w:color w:val="000000" w:themeColor="text1"/>
          <w:sz w:val="20"/>
        </w:rPr>
        <w:t>Вермичева</w:t>
      </w:r>
      <w:proofErr w:type="spellEnd"/>
      <w:r w:rsidRPr="00637460">
        <w:rPr>
          <w:bCs/>
          <w:color w:val="000000" w:themeColor="text1"/>
          <w:sz w:val="20"/>
        </w:rPr>
        <w:t xml:space="preserve"> В.О., </w:t>
      </w:r>
      <w:proofErr w:type="spellStart"/>
      <w:r w:rsidRPr="00637460">
        <w:rPr>
          <w:bCs/>
          <w:color w:val="000000" w:themeColor="text1"/>
          <w:sz w:val="20"/>
        </w:rPr>
        <w:t>Окинча</w:t>
      </w:r>
      <w:proofErr w:type="spellEnd"/>
      <w:r w:rsidRPr="00637460">
        <w:rPr>
          <w:bCs/>
          <w:color w:val="000000" w:themeColor="text1"/>
          <w:sz w:val="20"/>
        </w:rPr>
        <w:t xml:space="preserve"> Т.А. ЭФФЕКТИВНОСТЬ ИСПОЛЬЗОВАНИЯ ОБОРОТНЫХ СРЕДСТВ АО «САД-ГИГАНТ» // Международный журнал гуманитарных и естественных наук. </w:t>
      </w:r>
      <w:r w:rsidRPr="00637460">
        <w:rPr>
          <w:bCs/>
          <w:color w:val="000000" w:themeColor="text1"/>
          <w:sz w:val="20"/>
          <w:lang w:val="en-US"/>
        </w:rPr>
        <w:t xml:space="preserve">2020. №4-1. URL: </w:t>
      </w:r>
      <w:hyperlink r:id="rId1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https://cyberleninka.ru/article/n/effektivnost-ispolzovaniya-oborotnyh-sredstv-ao-sad-gigant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Нефёдова</w:t>
      </w:r>
      <w:proofErr w:type="spellEnd"/>
      <w:r w:rsidRPr="00637460">
        <w:rPr>
          <w:bCs/>
          <w:color w:val="000000" w:themeColor="text1"/>
          <w:sz w:val="20"/>
        </w:rPr>
        <w:t xml:space="preserve"> С.В., Солопова Ю.В. ОСОБЕННОСТИ ВЫБОРА ОРГАНИЗАЦИОННО-ПРАВОВОЙ ФОРМЫ НА ПРИМЕРЕ ИП И ООО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№5-3. URL: </w:t>
      </w:r>
      <w:hyperlink r:id="rId1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https://cyberleninka.ru/article/n/osobennosti-vybora-organizatsionno-pravovoy-formy-na-primere-ip-i-ooo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Сулимова</w:t>
      </w:r>
      <w:proofErr w:type="spellEnd"/>
      <w:r w:rsidRPr="00637460">
        <w:rPr>
          <w:bCs/>
          <w:color w:val="000000" w:themeColor="text1"/>
          <w:sz w:val="20"/>
        </w:rPr>
        <w:t xml:space="preserve"> Е.А., Смирнова М.А. ОСОБЕННОСТИ РАЗВИТИЯ КОМПАНИЙ ПО СТАДИЯМ ЖИЗНЕННОГО ЦИКЛА // Инновации и инвестиции. </w:t>
      </w:r>
      <w:r w:rsidRPr="00637460">
        <w:rPr>
          <w:bCs/>
          <w:color w:val="000000" w:themeColor="text1"/>
          <w:sz w:val="20"/>
          <w:lang w:val="en-US"/>
        </w:rPr>
        <w:t xml:space="preserve">2020. №6. URL: </w:t>
      </w:r>
      <w:hyperlink r:id="rId1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https://cyberleninka.ru/article/n/osobennosti-razvitiya-kompaniy-po-stadiyam-zhiznennogo-tsikla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Порцева</w:t>
      </w:r>
      <w:proofErr w:type="spellEnd"/>
      <w:r w:rsidRPr="00637460">
        <w:rPr>
          <w:bCs/>
          <w:color w:val="000000" w:themeColor="text1"/>
          <w:sz w:val="20"/>
        </w:rPr>
        <w:t xml:space="preserve"> Виктория Сергеевна СВЯЗЬ ОРГАНИЗАЦИОННОЙ СТРУКТУРЫ И ЭТАПА ЖИЗНЕННОГО ЦИКЛА ОРГАНИЗАЦИИ // </w:t>
      </w:r>
      <w:proofErr w:type="spellStart"/>
      <w:r w:rsidRPr="00637460">
        <w:rPr>
          <w:bCs/>
          <w:color w:val="000000" w:themeColor="text1"/>
          <w:sz w:val="20"/>
        </w:rPr>
        <w:t>StudNet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№3. URL: </w:t>
      </w:r>
      <w:hyperlink r:id="rId1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https://cyberleninka.ru/article/n/svyaz-organizatsionnoy-struktury-i-etapa-zhiznennogo-tsikla-organizatsii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С. С. </w:t>
      </w:r>
      <w:proofErr w:type="spellStart"/>
      <w:r w:rsidRPr="00637460">
        <w:rPr>
          <w:bCs/>
          <w:color w:val="000000" w:themeColor="text1"/>
          <w:sz w:val="20"/>
        </w:rPr>
        <w:t>Маклакова</w:t>
      </w:r>
      <w:proofErr w:type="spellEnd"/>
      <w:r w:rsidRPr="00637460">
        <w:rPr>
          <w:bCs/>
          <w:color w:val="000000" w:themeColor="text1"/>
          <w:sz w:val="20"/>
        </w:rPr>
        <w:t xml:space="preserve"> АНАЛИЗ ЖИЗНЕННОГО ЦИКЛА ОРГАНИЗАЦИИ В КОНТЕКСТЕ ОТРАСЛЕВОЙ И МАКРОЭКОНОМИЧЕСКОЙ ЦИКЛИЧНОСТИ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№2-2. URL: </w:t>
      </w:r>
      <w:hyperlink r:id="rId1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https://cyberleninka.ru/article/n/analiz-zhiznennogo-tsikla-organizatsii-v-kontekste-otraslevoy-i-makroekonomicheskoy-tsiklichnosti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Власова Наталья Юрьевна, </w:t>
      </w:r>
      <w:proofErr w:type="spellStart"/>
      <w:r w:rsidRPr="00637460">
        <w:rPr>
          <w:bCs/>
          <w:color w:val="000000" w:themeColor="text1"/>
          <w:sz w:val="20"/>
        </w:rPr>
        <w:t>Аванесян</w:t>
      </w:r>
      <w:proofErr w:type="spellEnd"/>
      <w:r w:rsidRPr="00637460">
        <w:rPr>
          <w:bCs/>
          <w:color w:val="000000" w:themeColor="text1"/>
          <w:sz w:val="20"/>
        </w:rPr>
        <w:t xml:space="preserve"> Эрик Артурович РЕГИОНАЛЬНЫЕ АСПЕКТЫ РАЗМЕЩЕНИЯ МАЛЫХ И СРЕДНИХ ПРЕДПРИЯТИЙ // Московский экономический журнал. </w:t>
      </w:r>
      <w:r w:rsidRPr="00637460">
        <w:rPr>
          <w:bCs/>
          <w:color w:val="000000" w:themeColor="text1"/>
          <w:sz w:val="20"/>
          <w:lang w:val="en-US"/>
        </w:rPr>
        <w:t xml:space="preserve">2020. №6. URL: </w:t>
      </w:r>
      <w:hyperlink r:id="rId1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https://cyberleninka.ru/article/n/regionalnye-aspekty-razmescheniya-malyh-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lastRenderedPageBreak/>
          <w:t>i-srednih-predpriyatiy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Каландаров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Илёс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Ибодуллаевич</w:t>
      </w:r>
      <w:proofErr w:type="spellEnd"/>
      <w:r w:rsidRPr="00637460">
        <w:rPr>
          <w:bCs/>
          <w:color w:val="000000" w:themeColor="text1"/>
          <w:sz w:val="20"/>
        </w:rPr>
        <w:t xml:space="preserve"> СИСТЕМА ПЛАНИРОВАНИЯ И УПРАВЛЕНИЯ В МЕЛКОСЕРИЙНОМ И ЕДИНИЧНОМ ПРОИЗВОДСТВЕ // </w:t>
      </w:r>
      <w:proofErr w:type="spellStart"/>
      <w:r w:rsidRPr="00637460">
        <w:rPr>
          <w:bCs/>
          <w:color w:val="000000" w:themeColor="text1"/>
          <w:sz w:val="20"/>
        </w:rPr>
        <w:t>TECHика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№2. URL: </w:t>
      </w:r>
      <w:hyperlink r:id="rId1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https://cyberleninka.ru/article/n/sistema-planirovaniya-i-upravleniya-v-melkoseriynom-i-edinichnom-proizvodstve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Кривуля М.А., </w:t>
      </w:r>
      <w:proofErr w:type="spellStart"/>
      <w:r w:rsidRPr="00637460">
        <w:rPr>
          <w:bCs/>
          <w:color w:val="000000" w:themeColor="text1"/>
          <w:sz w:val="20"/>
        </w:rPr>
        <w:t>Лунегова</w:t>
      </w:r>
      <w:proofErr w:type="spellEnd"/>
      <w:r w:rsidRPr="00637460">
        <w:rPr>
          <w:bCs/>
          <w:color w:val="000000" w:themeColor="text1"/>
          <w:sz w:val="20"/>
        </w:rPr>
        <w:t xml:space="preserve"> А.А., Болотин А.В., Бердникова В.А. ЭФФЕКТИВНОСТЬ ВЗАИМОДЕЙСТВИЯ БИЗНЕСА И НЕКОММЕРЧЕСКИХ ОРГАНИЗАЦИЙ // Вестник ПНИПУ. Социально-экономические науки. 2020. №2.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637460">
        <w:rPr>
          <w:bCs/>
          <w:color w:val="000000" w:themeColor="text1"/>
          <w:sz w:val="20"/>
        </w:rPr>
        <w:t xml:space="preserve">: </w:t>
      </w:r>
      <w:hyperlink r:id="rId2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effektivnost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vzaimodeystviya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biznesa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nekommercheskih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organizatsiy</w:t>
        </w:r>
        <w:proofErr w:type="spellEnd"/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Мирончук</w:t>
      </w:r>
      <w:proofErr w:type="spellEnd"/>
      <w:r w:rsidRPr="00637460">
        <w:rPr>
          <w:bCs/>
          <w:color w:val="000000" w:themeColor="text1"/>
          <w:sz w:val="20"/>
        </w:rPr>
        <w:t xml:space="preserve"> В.А. АНАЛИЗ СОВРЕМЕННОГО СОСТОЯНИЯ НЕКОММЕРЧЕСКИХ ОРГАНИЗАЦИЙ В РОССИИ // ЕГИ. 2020. </w:t>
      </w:r>
      <w:r w:rsidRPr="00637460">
        <w:rPr>
          <w:bCs/>
          <w:color w:val="000000" w:themeColor="text1"/>
          <w:sz w:val="20"/>
          <w:lang w:val="en-US"/>
        </w:rPr>
        <w:t xml:space="preserve">№1 (27). URL: </w:t>
      </w:r>
      <w:hyperlink r:id="rId2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https://cyberleninka.ru/article/n/analiz-sovremennogo-sostoyaniya-nekommercheskih-organizatsiy-v-rossii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Н. В. </w:t>
      </w:r>
      <w:proofErr w:type="spellStart"/>
      <w:r w:rsidRPr="00637460">
        <w:rPr>
          <w:bCs/>
          <w:color w:val="000000" w:themeColor="text1"/>
          <w:sz w:val="20"/>
        </w:rPr>
        <w:t>Климовских</w:t>
      </w:r>
      <w:proofErr w:type="spellEnd"/>
      <w:r w:rsidRPr="00637460">
        <w:rPr>
          <w:bCs/>
          <w:color w:val="000000" w:themeColor="text1"/>
          <w:sz w:val="20"/>
        </w:rPr>
        <w:t xml:space="preserve">, </w:t>
      </w:r>
      <w:proofErr w:type="spellStart"/>
      <w:r w:rsidRPr="00637460">
        <w:rPr>
          <w:bCs/>
          <w:color w:val="000000" w:themeColor="text1"/>
          <w:sz w:val="20"/>
        </w:rPr>
        <w:t>Нассер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Тарек</w:t>
      </w:r>
      <w:proofErr w:type="spellEnd"/>
      <w:r w:rsidRPr="00637460">
        <w:rPr>
          <w:bCs/>
          <w:color w:val="000000" w:themeColor="text1"/>
          <w:sz w:val="20"/>
        </w:rPr>
        <w:t xml:space="preserve"> СОВРЕМЕННЫЕ ПРОБЛЕМЫ ФУНКЦИОНИРОВАНИЯ НЕКОММЕРЧЕСКИХ ОРГАНИЗАЦИЙ В РОССИЙСКОЙ ФЕДЕРАЦИИ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№6. URL: </w:t>
      </w:r>
      <w:hyperlink r:id="rId2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https://cyberleninka.ru/article/n/sovremennye-problemy-funktsionirovaniya-nekommercheskih-organizatsiy-v-rossiyskoy-federatsii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Л. С. </w:t>
      </w:r>
      <w:proofErr w:type="spellStart"/>
      <w:r w:rsidRPr="00637460">
        <w:rPr>
          <w:bCs/>
          <w:color w:val="000000" w:themeColor="text1"/>
          <w:sz w:val="20"/>
        </w:rPr>
        <w:t>Акмурзина</w:t>
      </w:r>
      <w:proofErr w:type="spellEnd"/>
      <w:r w:rsidRPr="00637460">
        <w:rPr>
          <w:bCs/>
          <w:color w:val="000000" w:themeColor="text1"/>
          <w:sz w:val="20"/>
        </w:rPr>
        <w:t xml:space="preserve">, Л. Х. </w:t>
      </w:r>
      <w:proofErr w:type="spellStart"/>
      <w:r w:rsidRPr="00637460">
        <w:rPr>
          <w:bCs/>
          <w:color w:val="000000" w:themeColor="text1"/>
          <w:sz w:val="20"/>
        </w:rPr>
        <w:t>Курбанаева</w:t>
      </w:r>
      <w:proofErr w:type="spellEnd"/>
      <w:r w:rsidRPr="00637460">
        <w:rPr>
          <w:bCs/>
          <w:color w:val="000000" w:themeColor="text1"/>
          <w:sz w:val="20"/>
        </w:rPr>
        <w:t xml:space="preserve"> ОРГАНИЗАЦИЯ И МЕТОДЫ ФИНАНСОВОГО КОНТРОЛЯ БЮДЖЕТНЫХ УЧРЕЖДЕНИЙ // Международный журнал гуманитарных и естественных наук. </w:t>
      </w:r>
      <w:r w:rsidRPr="00637460">
        <w:rPr>
          <w:bCs/>
          <w:color w:val="000000" w:themeColor="text1"/>
          <w:sz w:val="20"/>
          <w:lang w:val="en-US"/>
        </w:rPr>
        <w:t xml:space="preserve">2020. №1-2. URL: </w:t>
      </w:r>
      <w:hyperlink r:id="rId2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https://cyberleninka.ru/article/n/organizatsiya-i-metody-finansovogo-kontrolya-byudzhetnyh-uchrezhdeniy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Л. И. </w:t>
      </w:r>
      <w:proofErr w:type="spellStart"/>
      <w:r w:rsidRPr="00637460">
        <w:rPr>
          <w:bCs/>
          <w:color w:val="000000" w:themeColor="text1"/>
          <w:sz w:val="20"/>
        </w:rPr>
        <w:t>Саченок</w:t>
      </w:r>
      <w:proofErr w:type="spellEnd"/>
      <w:r w:rsidRPr="00637460">
        <w:rPr>
          <w:bCs/>
          <w:color w:val="000000" w:themeColor="text1"/>
          <w:sz w:val="20"/>
        </w:rPr>
        <w:t xml:space="preserve"> КРИТЕРИИ ФОРМИРОВАНИЯ РАСХОДОВ НА ОПЛАТУ ТРУДА НЕКОММЕРЧЕСКИМИ И КОММЕРЧЕСКИМИ ОРГАНИЗАЦИЯМИ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№1-2. URL: </w:t>
      </w:r>
      <w:hyperlink r:id="rId2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https://cyberleninka.ru/article/n/kriterii-formirovaniya-rashodov-na-oplatu-truda-nekommercheskimi-i-kommercheskimi-organizatsiyami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А. А. Адаменко, Д. В. Петров, Е. А. </w:t>
      </w:r>
      <w:proofErr w:type="spellStart"/>
      <w:r w:rsidRPr="00637460">
        <w:rPr>
          <w:bCs/>
          <w:color w:val="000000" w:themeColor="text1"/>
          <w:sz w:val="20"/>
        </w:rPr>
        <w:t>Черкалин</w:t>
      </w:r>
      <w:proofErr w:type="spellEnd"/>
      <w:r w:rsidRPr="00637460">
        <w:rPr>
          <w:bCs/>
          <w:color w:val="000000" w:themeColor="text1"/>
          <w:sz w:val="20"/>
        </w:rPr>
        <w:t xml:space="preserve"> РАЗВИТИЕ ПРЕДПРИНИМАТЕЛЬСКОЙ ДЕЯТЕЛЬНОСТИ КОММЕРЧЕСКОЙ ОРГАНИЗАЦИИ // Вестник Академии знаний. </w:t>
      </w:r>
      <w:r w:rsidRPr="00637460">
        <w:rPr>
          <w:bCs/>
          <w:color w:val="000000" w:themeColor="text1"/>
          <w:sz w:val="20"/>
          <w:lang w:val="en-US"/>
        </w:rPr>
        <w:t xml:space="preserve">2020. №3 (38). URL: </w:t>
      </w:r>
      <w:hyperlink r:id="rId2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https://cyberleninka.ru/article/n/razvitie-predprinimatelskoy-deyatelnosti-kommercheskoy-organizatsii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bookmarkEnd w:id="2"/>
    <w:p w:rsidR="002978C8" w:rsidRPr="00637460" w:rsidRDefault="002978C8" w:rsidP="002978C8">
      <w:pPr>
        <w:widowControl/>
        <w:tabs>
          <w:tab w:val="left" w:pos="993"/>
        </w:tabs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</w:p>
    <w:p w:rsidR="002978C8" w:rsidRPr="00637460" w:rsidRDefault="002978C8" w:rsidP="002978C8">
      <w:pPr>
        <w:widowControl/>
        <w:tabs>
          <w:tab w:val="left" w:pos="993"/>
        </w:tabs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2. Ресурсы и капитал организации.  Доходы, расходы и прибыль организации.</w:t>
      </w:r>
    </w:p>
    <w:p w:rsidR="002978C8" w:rsidRPr="00637460" w:rsidRDefault="002978C8" w:rsidP="002978C8">
      <w:pPr>
        <w:widowControl/>
        <w:tabs>
          <w:tab w:val="left" w:pos="993"/>
        </w:tabs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2978C8" w:rsidRPr="00637460" w:rsidRDefault="002978C8" w:rsidP="002978C8">
      <w:pPr>
        <w:widowControl/>
        <w:numPr>
          <w:ilvl w:val="0"/>
          <w:numId w:val="22"/>
        </w:numPr>
        <w:tabs>
          <w:tab w:val="left" w:pos="993"/>
        </w:tabs>
        <w:suppressAutoHyphens/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Напишите реферат-рецензию на статью: С</w:t>
      </w:r>
      <w:r w:rsidRPr="00637460">
        <w:rPr>
          <w:color w:val="000000" w:themeColor="text1"/>
          <w:szCs w:val="24"/>
        </w:rPr>
        <w:t xml:space="preserve"> </w:t>
      </w:r>
      <w:r w:rsidRPr="00637460">
        <w:rPr>
          <w:bCs/>
          <w:color w:val="000000" w:themeColor="text1"/>
          <w:sz w:val="20"/>
        </w:rPr>
        <w:t xml:space="preserve">Чернявская С.А., Назарова С., Симонова Д. АНАЛИЗ ВЫРУЧКИ НА ПРЕДПРИЯТИИ // ЕГИ. 2020. №1 (27). URL: </w:t>
      </w:r>
      <w:hyperlink r:id="rId26" w:history="1">
        <w:r w:rsidRPr="00637460">
          <w:rPr>
            <w:rStyle w:val="ab"/>
            <w:bCs/>
            <w:color w:val="000000" w:themeColor="text1"/>
            <w:sz w:val="20"/>
          </w:rPr>
          <w:t>https://cyberleninka.ru/article/n/analiz-vyruchki-na-predpriyatii</w:t>
        </w:r>
      </w:hyperlink>
      <w:r w:rsidRPr="00637460">
        <w:rPr>
          <w:bCs/>
          <w:color w:val="000000" w:themeColor="text1"/>
          <w:sz w:val="20"/>
        </w:rPr>
        <w:t>. 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А. В. </w:t>
      </w:r>
      <w:proofErr w:type="spellStart"/>
      <w:r w:rsidRPr="00637460">
        <w:rPr>
          <w:bCs/>
          <w:color w:val="000000" w:themeColor="text1"/>
          <w:sz w:val="20"/>
        </w:rPr>
        <w:t>Белемаева</w:t>
      </w:r>
      <w:proofErr w:type="spellEnd"/>
      <w:r w:rsidRPr="00637460">
        <w:rPr>
          <w:bCs/>
          <w:color w:val="000000" w:themeColor="text1"/>
          <w:sz w:val="20"/>
        </w:rPr>
        <w:t xml:space="preserve">, Д. М. </w:t>
      </w:r>
      <w:proofErr w:type="spellStart"/>
      <w:r w:rsidRPr="00637460">
        <w:rPr>
          <w:bCs/>
          <w:color w:val="000000" w:themeColor="text1"/>
          <w:sz w:val="20"/>
        </w:rPr>
        <w:t>Калимуллин</w:t>
      </w:r>
      <w:proofErr w:type="spellEnd"/>
      <w:r w:rsidRPr="00637460">
        <w:rPr>
          <w:bCs/>
          <w:color w:val="000000" w:themeColor="text1"/>
          <w:sz w:val="20"/>
        </w:rPr>
        <w:t xml:space="preserve"> АНАЛИЗ ЗНАЧИМОСТИ ОЦЕНКИ ИННОВАЦИЙ В ПРОЦЕССЕ УВЕЛИЧЕНИЯ КАПИТАЛИЗАЦИИ ПРЕДПРИЯТИЯ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№1-1. URL: </w:t>
      </w:r>
      <w:hyperlink r:id="rId2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https://cyberleninka.ru/article/n/analiz-znachimosti-otsenki-innovatsiy-v-protsesse-uvelicheniya-kapitalizatsii-predpriyatiya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Шибилева</w:t>
      </w:r>
      <w:proofErr w:type="spellEnd"/>
      <w:r w:rsidRPr="00637460">
        <w:rPr>
          <w:bCs/>
          <w:color w:val="000000" w:themeColor="text1"/>
          <w:sz w:val="20"/>
        </w:rPr>
        <w:t xml:space="preserve"> О.В., Паршуткина В.В. ИССЛЕДОВАНИЕ НАПРАВЛЕНИЙ СОВЕРШЕНСТВОВАНИЯ УЧЕТА ТРУДА И ЕГО ОПЛАТЫ НА ПРИМЕРЕ ПАО «ЭЛЕКТРОВЫПРЯМИТЕЛЬ» // Международный журнал гуманитарных и естественных наук. </w:t>
      </w:r>
      <w:r w:rsidRPr="00637460">
        <w:rPr>
          <w:bCs/>
          <w:color w:val="000000" w:themeColor="text1"/>
          <w:sz w:val="20"/>
          <w:lang w:val="en-US"/>
        </w:rPr>
        <w:t xml:space="preserve">2020. №5-2. URL: </w:t>
      </w:r>
      <w:hyperlink r:id="rId2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https://cyberleninka.ru/article/n/issledovanie-napravleniy-sovershenstvovaniya-ucheta-truda-i-ego-oplaty-na-primere-pao-elektrovypryamitel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Усков</w:t>
      </w:r>
      <w:proofErr w:type="spellEnd"/>
      <w:r w:rsidRPr="00637460">
        <w:rPr>
          <w:bCs/>
          <w:color w:val="000000" w:themeColor="text1"/>
          <w:sz w:val="20"/>
        </w:rPr>
        <w:t xml:space="preserve"> Владислав Владимирович, Товмасян </w:t>
      </w:r>
      <w:proofErr w:type="spellStart"/>
      <w:r w:rsidRPr="00637460">
        <w:rPr>
          <w:bCs/>
          <w:color w:val="000000" w:themeColor="text1"/>
          <w:sz w:val="20"/>
        </w:rPr>
        <w:t>Вачик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Каренович</w:t>
      </w:r>
      <w:proofErr w:type="spellEnd"/>
      <w:r w:rsidRPr="00637460">
        <w:rPr>
          <w:bCs/>
          <w:color w:val="000000" w:themeColor="text1"/>
          <w:sz w:val="20"/>
        </w:rPr>
        <w:t xml:space="preserve">, Редькина Татьяна Марковна РЕЙТИНГОВАНИЕ – СОВРЕМЕННОЕ СРЕДСТВО СОВЕРШЕНСТВОВАНИЕ СИСТЕМЫ ОПЛАТЫ ТРУДА // </w:t>
      </w:r>
      <w:proofErr w:type="spellStart"/>
      <w:r w:rsidRPr="00637460">
        <w:rPr>
          <w:bCs/>
          <w:color w:val="000000" w:themeColor="text1"/>
          <w:sz w:val="20"/>
        </w:rPr>
        <w:t>Colloquium-journal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№8 (60). URL: </w:t>
      </w:r>
      <w:hyperlink r:id="rId2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https://cyberleninka.ru/article/n/reytingovanie-sovremennoe-sredstvo-sovershenstvovanie-sistemy-oplaty-truda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lastRenderedPageBreak/>
        <w:t xml:space="preserve">Напишите реферат-рецензию на статью: К. С. </w:t>
      </w:r>
      <w:proofErr w:type="spellStart"/>
      <w:r w:rsidRPr="00637460">
        <w:rPr>
          <w:bCs/>
          <w:color w:val="000000" w:themeColor="text1"/>
          <w:sz w:val="20"/>
        </w:rPr>
        <w:t>Смольникова</w:t>
      </w:r>
      <w:proofErr w:type="spellEnd"/>
      <w:r w:rsidRPr="00637460">
        <w:rPr>
          <w:bCs/>
          <w:color w:val="000000" w:themeColor="text1"/>
          <w:sz w:val="20"/>
        </w:rPr>
        <w:t xml:space="preserve"> СУЩНОСТЬ И ЗНАЧЕНИЕ КАДРОВОЙ ПОЛИТИКИ В ОРГАНАХ УПРАВЛЕНИЯ // Международный журнал гуманитарных и естественных наук. </w:t>
      </w:r>
      <w:r w:rsidRPr="00637460">
        <w:rPr>
          <w:bCs/>
          <w:color w:val="000000" w:themeColor="text1"/>
          <w:sz w:val="20"/>
          <w:lang w:val="en-US"/>
        </w:rPr>
        <w:t xml:space="preserve">2020. №1-2. URL: </w:t>
      </w:r>
      <w:hyperlink r:id="rId3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https://cyberleninka.ru/article/n/suschnost-i-znachenie-kadrovoy-politiki-v-organah-upravleniya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Сухова О. В. Моделирование системы компенсаций затрат труда на предприятии // Дискуссия. </w:t>
      </w:r>
      <w:r w:rsidRPr="00637460">
        <w:rPr>
          <w:bCs/>
          <w:color w:val="000000" w:themeColor="text1"/>
          <w:sz w:val="20"/>
          <w:lang w:val="en-US"/>
        </w:rPr>
        <w:t xml:space="preserve">2020. №1 (98). URL: </w:t>
      </w:r>
      <w:hyperlink r:id="rId3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https://cyberleninka.ru/article/n/modelirovanie-sistemy-kompensatsiy-zatrat-truda-na-predpriyatii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Б. Н. Герасимов ИССЛЕДОВАНИЕ И ПРЕДЛОЖЕНИЕ ИННОВАЦИЙ РАЗВИТИЯ ФУНКЦИОНАЛЬНОГО УПРАВЛЕНИЯ ОРГАНИЗАЦИИ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№6. URL: </w:t>
      </w:r>
      <w:hyperlink r:id="rId3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https://cyberleninka.ru/article/n/issledovanie-i-predlozhenie-innovatsiy-razvitiya-funktsionalnogo-upravleniya-organizatsii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Бражникова</w:t>
      </w:r>
      <w:proofErr w:type="spellEnd"/>
      <w:r w:rsidRPr="00637460">
        <w:rPr>
          <w:bCs/>
          <w:color w:val="000000" w:themeColor="text1"/>
          <w:sz w:val="20"/>
        </w:rPr>
        <w:t xml:space="preserve"> Наталья Борисовна, Каплун Екатерина Сергеевна РАЗВИТИЕ СИСТЕМЫ МОТИВАЦИИ СОТРУДНИКОВ, ОБЕСПЕЧИВАЮЩИХ ИННОВАЦИОННУЮ ДЕЯТЕЛЬНОСТЬ ОРГАНИЗАЦИИ // ЭТАП. 2020. </w:t>
      </w:r>
      <w:r w:rsidRPr="00637460">
        <w:rPr>
          <w:bCs/>
          <w:color w:val="000000" w:themeColor="text1"/>
          <w:sz w:val="20"/>
          <w:lang w:val="en-US"/>
        </w:rPr>
        <w:t xml:space="preserve">№3. URL: </w:t>
      </w:r>
      <w:hyperlink r:id="rId3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https://cyberleninka.ru/article/n/razvitie-sistemy-motivatsii-sotrudnikov-obespechivayuschih-innovatsionnuyu-deyatelnost-organizatsii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О. М. Куликова, Н. Е. </w:t>
      </w:r>
      <w:proofErr w:type="spellStart"/>
      <w:r w:rsidRPr="00637460">
        <w:rPr>
          <w:bCs/>
          <w:color w:val="000000" w:themeColor="text1"/>
          <w:sz w:val="20"/>
        </w:rPr>
        <w:t>Тропынина</w:t>
      </w:r>
      <w:proofErr w:type="spellEnd"/>
      <w:r w:rsidRPr="00637460">
        <w:rPr>
          <w:bCs/>
          <w:color w:val="000000" w:themeColor="text1"/>
          <w:sz w:val="20"/>
        </w:rPr>
        <w:t xml:space="preserve"> ОРГАНИЗАЦИОННЫЕ АСПЕКТЫ ИННОВАЦИОННОЙ ДЕЯТЕЛЬНОСТИ ПРЕДПРИЯТИЯ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№3-2. URL: </w:t>
      </w:r>
      <w:hyperlink r:id="rId3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https://cyberleninka.ru/article/n/organizatsionnye-aspekty-innovatsionnoy-deyatelnosti-predpriyatiya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Романовская Елена Вадимовна, </w:t>
      </w:r>
      <w:proofErr w:type="spellStart"/>
      <w:r w:rsidRPr="00637460">
        <w:rPr>
          <w:bCs/>
          <w:color w:val="000000" w:themeColor="text1"/>
          <w:sz w:val="20"/>
        </w:rPr>
        <w:t>Семахин</w:t>
      </w:r>
      <w:proofErr w:type="spellEnd"/>
      <w:r w:rsidRPr="00637460">
        <w:rPr>
          <w:bCs/>
          <w:color w:val="000000" w:themeColor="text1"/>
          <w:sz w:val="20"/>
        </w:rPr>
        <w:t xml:space="preserve"> Евгений Александрович, Захарова Анастасия Владимировна, </w:t>
      </w:r>
      <w:proofErr w:type="spellStart"/>
      <w:r w:rsidRPr="00637460">
        <w:rPr>
          <w:bCs/>
          <w:color w:val="000000" w:themeColor="text1"/>
          <w:sz w:val="20"/>
        </w:rPr>
        <w:t>Закунова</w:t>
      </w:r>
      <w:proofErr w:type="spellEnd"/>
      <w:r w:rsidRPr="00637460">
        <w:rPr>
          <w:bCs/>
          <w:color w:val="000000" w:themeColor="text1"/>
          <w:sz w:val="20"/>
        </w:rPr>
        <w:t xml:space="preserve"> Екатерина Дмитриевна АНАЛИЗ ФАКТОРОВ, ВЛИЯЮЩИХ НА ПРИБЫЛЬ ПРЕДПРИЯТИЯ // Московский экономический журнал. </w:t>
      </w:r>
      <w:r w:rsidRPr="00637460">
        <w:rPr>
          <w:bCs/>
          <w:color w:val="000000" w:themeColor="text1"/>
          <w:sz w:val="20"/>
          <w:lang w:val="en-US"/>
        </w:rPr>
        <w:t xml:space="preserve">2020. №5. URL: </w:t>
      </w:r>
      <w:hyperlink r:id="rId3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https://cyberleninka.ru/article/n/analiz-faktorov-vliyayuschih-na-pribyl-predpriyatiya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Гоник</w:t>
      </w:r>
      <w:proofErr w:type="spellEnd"/>
      <w:r w:rsidRPr="00637460">
        <w:rPr>
          <w:bCs/>
          <w:color w:val="000000" w:themeColor="text1"/>
          <w:sz w:val="20"/>
        </w:rPr>
        <w:t xml:space="preserve"> Г. Г., </w:t>
      </w:r>
      <w:proofErr w:type="spellStart"/>
      <w:r w:rsidRPr="00637460">
        <w:rPr>
          <w:bCs/>
          <w:color w:val="000000" w:themeColor="text1"/>
          <w:sz w:val="20"/>
        </w:rPr>
        <w:t>Даренский</w:t>
      </w:r>
      <w:proofErr w:type="spellEnd"/>
      <w:r w:rsidRPr="00637460">
        <w:rPr>
          <w:bCs/>
          <w:color w:val="000000" w:themeColor="text1"/>
          <w:sz w:val="20"/>
        </w:rPr>
        <w:t xml:space="preserve"> Р. Н. РЕНТАБЕЛЬНОСТЬ И ПУТИ ЕЕ ПОВЫШЕНИЯ // </w:t>
      </w:r>
      <w:proofErr w:type="spellStart"/>
      <w:r w:rsidRPr="00637460">
        <w:rPr>
          <w:bCs/>
          <w:color w:val="000000" w:themeColor="text1"/>
          <w:sz w:val="20"/>
        </w:rPr>
        <w:t>Colloquium-journal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№13 (65). URL: </w:t>
      </w:r>
      <w:hyperlink r:id="rId3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https://cyberleninka.ru/article/n/rentabelnost-i-puti-ee-povysheniya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Ю. А. Иванова, Л. Н. Захарова ОЦЕНКА МЕХАНИЗМА ИСПОЛЬЗОВАНИЯ ПРИБЫЛИ ПРЕДПРИЯТИЯ И ПУТИ ЕГО СОВЕРШЕНСТВОВАНИЯ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№6. URL: </w:t>
      </w:r>
      <w:hyperlink r:id="rId3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https://cyberleninka.ru/article/n/otsenka-mehanizma-ispolzovaniya-pribyli-predpriyatiya-i-puti-ego-sovershenstvovaniya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Филющенко</w:t>
      </w:r>
      <w:proofErr w:type="spellEnd"/>
      <w:r w:rsidRPr="00637460">
        <w:rPr>
          <w:bCs/>
          <w:color w:val="000000" w:themeColor="text1"/>
          <w:sz w:val="20"/>
        </w:rPr>
        <w:t xml:space="preserve"> Л.И. ГАРАНТИИ ПРАВ РАБОТНИКОВ ПРИ НОРМИРОВАНИИ ТРУДА // Актуальные проблемы российского права. </w:t>
      </w:r>
      <w:r w:rsidRPr="00637460">
        <w:rPr>
          <w:bCs/>
          <w:color w:val="000000" w:themeColor="text1"/>
          <w:sz w:val="20"/>
          <w:lang w:val="en-US"/>
        </w:rPr>
        <w:t xml:space="preserve">2020. №1 (110). URL: </w:t>
      </w:r>
      <w:hyperlink r:id="rId3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https://cyberleninka.ru/article/n/garantii-prav-rabotnikov-pri-normirovanii-truda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Ядранский</w:t>
      </w:r>
      <w:proofErr w:type="spellEnd"/>
      <w:r w:rsidRPr="00637460">
        <w:rPr>
          <w:bCs/>
          <w:color w:val="000000" w:themeColor="text1"/>
          <w:sz w:val="20"/>
        </w:rPr>
        <w:t xml:space="preserve"> Дмитрий Николаевич, Чумак Елена Васильевна МЕТОДИЧЕСКИЕ ПОДХОДЫ К АНАЛИЗУ СИСТЕМЫ НОРМИРОВАНИЯ ТРУДА НА ПРЕДПРИЯТИИ // Научные труды Вольного экономического общества России. </w:t>
      </w:r>
      <w:r w:rsidRPr="00637460">
        <w:rPr>
          <w:bCs/>
          <w:color w:val="000000" w:themeColor="text1"/>
          <w:sz w:val="20"/>
          <w:lang w:val="en-US"/>
        </w:rPr>
        <w:t xml:space="preserve">2020. №1. URL: </w:t>
      </w:r>
      <w:hyperlink r:id="rId3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https://cyberleninka.ru/article/n/metodicheskie-podhody-k-analizu-sistemy-normirovaniya-truda-na-predpriyatii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Е. С. </w:t>
      </w:r>
      <w:proofErr w:type="spellStart"/>
      <w:r w:rsidRPr="00637460">
        <w:rPr>
          <w:bCs/>
          <w:color w:val="000000" w:themeColor="text1"/>
          <w:sz w:val="20"/>
        </w:rPr>
        <w:t>Жидяева</w:t>
      </w:r>
      <w:proofErr w:type="spellEnd"/>
      <w:r w:rsidRPr="00637460">
        <w:rPr>
          <w:bCs/>
          <w:color w:val="000000" w:themeColor="text1"/>
          <w:sz w:val="20"/>
        </w:rPr>
        <w:t xml:space="preserve">, Г. А. </w:t>
      </w:r>
      <w:proofErr w:type="spellStart"/>
      <w:r w:rsidRPr="00637460">
        <w:rPr>
          <w:bCs/>
          <w:color w:val="000000" w:themeColor="text1"/>
          <w:sz w:val="20"/>
        </w:rPr>
        <w:t>Багян</w:t>
      </w:r>
      <w:proofErr w:type="spellEnd"/>
      <w:r w:rsidRPr="00637460">
        <w:rPr>
          <w:bCs/>
          <w:color w:val="000000" w:themeColor="text1"/>
          <w:sz w:val="20"/>
        </w:rPr>
        <w:t xml:space="preserve"> К ВОПРОСУ О ПРОБЛЕМАХ ПРАВОВОГО РЕГУЛИРОВАНИЯ РАБОЧЕГО ВРЕМЕНИ КАК ОСНОВНОЙ ЭКОНОМИЧЕСКОЙ КАТЕГОРИИ В СООТВЕТСТВИИ С ЗАКОНОДАТЕЛЬСТВОМ РФ В СФЕРЕ ТРУДА // ЕГИ. 2020. </w:t>
      </w:r>
      <w:r w:rsidRPr="00637460">
        <w:rPr>
          <w:bCs/>
          <w:color w:val="000000" w:themeColor="text1"/>
          <w:sz w:val="20"/>
          <w:lang w:val="en-US"/>
        </w:rPr>
        <w:t xml:space="preserve">№2 (28). URL: </w:t>
      </w:r>
      <w:hyperlink r:id="rId4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https://cyberleninka.ru/article/n/k-voprosu-o-problemah-pravovogo-regulirovaniya-rabochego-vremeni-kak-osnovnoy-ekonomicheskoy-kategorii-v-sootvetstvii-s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И. В. Андронова, С. Ю. Шевченко, И. В. </w:t>
      </w:r>
      <w:proofErr w:type="spellStart"/>
      <w:r w:rsidRPr="00637460">
        <w:rPr>
          <w:bCs/>
          <w:color w:val="000000" w:themeColor="text1"/>
          <w:sz w:val="20"/>
        </w:rPr>
        <w:t>Осиновская</w:t>
      </w:r>
      <w:proofErr w:type="spellEnd"/>
      <w:r w:rsidRPr="00637460">
        <w:rPr>
          <w:bCs/>
          <w:color w:val="000000" w:themeColor="text1"/>
          <w:sz w:val="20"/>
        </w:rPr>
        <w:t xml:space="preserve"> ИНФОРМАЦИОННО-МЕТОДИЧЕСКОЕ ОБЕСПЕЧЕНИЕ ОЦЕНКИ ЭФФЕКТИВНОСТИ СИСТЕМЫ МОТИВАЦИИ И СТИМУЛИРОВАНИЯ ТРУДА // ЕГИ. 2020. </w:t>
      </w:r>
      <w:r w:rsidRPr="00637460">
        <w:rPr>
          <w:bCs/>
          <w:color w:val="000000" w:themeColor="text1"/>
          <w:sz w:val="20"/>
          <w:lang w:val="en-US"/>
        </w:rPr>
        <w:t xml:space="preserve">№3 (29). URL: </w:t>
      </w:r>
      <w:hyperlink r:id="rId4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https://cyberleninka.ru/article/n/informatsionno-metodicheskoe-obespechenie-otsenki-effektivnosti-sistemy-motivatsii-i-stimulirovaniya-truda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Николаев Николай Алексеевич МЕТОДИКА СОВЕРШЕНСТВОВАНИЯ СИСТЕМЫ УПРАВЛЕНИЯ ПЕРСОНАЛОМ ПРЕДПРИЯТИЯ КАК ФАКТОР </w:t>
      </w:r>
      <w:r w:rsidRPr="00637460">
        <w:rPr>
          <w:bCs/>
          <w:color w:val="000000" w:themeColor="text1"/>
          <w:sz w:val="20"/>
        </w:rPr>
        <w:lastRenderedPageBreak/>
        <w:t xml:space="preserve">ПОВЫШЕНИЯ РЕЗУЛЬТАТИВНОСТИ И ЭФФЕКТИВНОСТИ ТРУДА // Вестник АГТУ. Серия: Экономика. 2020. №2.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637460">
        <w:rPr>
          <w:bCs/>
          <w:color w:val="000000" w:themeColor="text1"/>
          <w:sz w:val="20"/>
        </w:rPr>
        <w:t xml:space="preserve">: </w:t>
      </w:r>
      <w:hyperlink r:id="rId4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metodika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sovershenstvovaniya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sistemy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upravleniya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personalom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predpriyatiya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kak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faktor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povysheniya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rezultativnosti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effektivnosti</w:t>
        </w:r>
        <w:proofErr w:type="spellEnd"/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Латышенко</w:t>
      </w:r>
      <w:proofErr w:type="spellEnd"/>
      <w:r w:rsidRPr="00637460">
        <w:rPr>
          <w:bCs/>
          <w:color w:val="000000" w:themeColor="text1"/>
          <w:sz w:val="20"/>
        </w:rPr>
        <w:t xml:space="preserve"> Г.И., Голубь В.К. ПРИМЕНЕНИЕ KPI В ОЦЕНКЕ ДЕЯТЕЛЬНОСТИ ПЕРСОНАЛА НА ПРЕДПРИЯТИЯХ РАКЕТНО-КОСМИЧЕСКОЙ ПРОМЫШЛЕННОСТИ // </w:t>
      </w:r>
      <w:proofErr w:type="spellStart"/>
      <w:r w:rsidRPr="00637460">
        <w:rPr>
          <w:bCs/>
          <w:color w:val="000000" w:themeColor="text1"/>
          <w:sz w:val="20"/>
        </w:rPr>
        <w:t>The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Scientific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Heritage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№43-3 (43). URL: </w:t>
      </w:r>
      <w:hyperlink r:id="rId4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https://cyberleninka.ru/article/n/primenenie-kpi-v-otsenke-deyatelnosti-personala-na-predpriyatiyah-raketno-kosmicheskoy-promyshlennosti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Назарова </w:t>
      </w:r>
      <w:proofErr w:type="spellStart"/>
      <w:r w:rsidRPr="00637460">
        <w:rPr>
          <w:bCs/>
          <w:color w:val="000000" w:themeColor="text1"/>
          <w:sz w:val="20"/>
        </w:rPr>
        <w:t>Маргуба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Гуламовна</w:t>
      </w:r>
      <w:proofErr w:type="spellEnd"/>
      <w:r w:rsidRPr="00637460">
        <w:rPr>
          <w:bCs/>
          <w:color w:val="000000" w:themeColor="text1"/>
          <w:sz w:val="20"/>
        </w:rPr>
        <w:t xml:space="preserve"> ФАКТОРЫ, ВЛИЯЮЩИЕ НА ПОВЫШЕНИЕ ЭФФЕКТИВНОСТИ ПРОИЗВОДСТВА // </w:t>
      </w:r>
      <w:proofErr w:type="spellStart"/>
      <w:r w:rsidRPr="00637460">
        <w:rPr>
          <w:bCs/>
          <w:color w:val="000000" w:themeColor="text1"/>
          <w:sz w:val="20"/>
        </w:rPr>
        <w:t>European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science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№1 (50). URL: </w:t>
      </w:r>
      <w:hyperlink r:id="rId4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https://cyberleninka.ru/article/n/faktory-vliyayuschie-na-povyshenie-effektivnosti-proizvodstva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Pr="00637460" w:rsidRDefault="002978C8" w:rsidP="002978C8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Гоник</w:t>
      </w:r>
      <w:proofErr w:type="spellEnd"/>
      <w:r w:rsidRPr="00637460">
        <w:rPr>
          <w:bCs/>
          <w:color w:val="000000" w:themeColor="text1"/>
          <w:sz w:val="20"/>
        </w:rPr>
        <w:t xml:space="preserve"> Г. Г., </w:t>
      </w:r>
      <w:proofErr w:type="spellStart"/>
      <w:r w:rsidRPr="00637460">
        <w:rPr>
          <w:bCs/>
          <w:color w:val="000000" w:themeColor="text1"/>
          <w:sz w:val="20"/>
        </w:rPr>
        <w:t>Даренский</w:t>
      </w:r>
      <w:proofErr w:type="spellEnd"/>
      <w:r w:rsidRPr="00637460">
        <w:rPr>
          <w:bCs/>
          <w:color w:val="000000" w:themeColor="text1"/>
          <w:sz w:val="20"/>
        </w:rPr>
        <w:t xml:space="preserve"> Р. Н. РЕНТАБЕЛЬНОСТЬ И ПУТИ ЕЕ ПОВЫШЕНИЯ // </w:t>
      </w:r>
      <w:proofErr w:type="spellStart"/>
      <w:r w:rsidRPr="00637460">
        <w:rPr>
          <w:bCs/>
          <w:color w:val="000000" w:themeColor="text1"/>
          <w:sz w:val="20"/>
        </w:rPr>
        <w:t>Colloquium-journal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№13 (65). URL: </w:t>
      </w:r>
      <w:hyperlink r:id="rId4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https://cyberleninka.ru/article/n/rentabelnost-i-puti-ee-povysheniya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978C8" w:rsidRDefault="002978C8" w:rsidP="002978C8">
      <w:pPr>
        <w:suppressAutoHyphens/>
        <w:overflowPunct w:val="0"/>
        <w:autoSpaceDE w:val="0"/>
        <w:autoSpaceDN w:val="0"/>
        <w:adjustRightInd w:val="0"/>
        <w:spacing w:before="0" w:after="0"/>
        <w:ind w:firstLine="708"/>
        <w:jc w:val="both"/>
        <w:rPr>
          <w:b/>
          <w:bCs/>
          <w:sz w:val="20"/>
        </w:rPr>
      </w:pPr>
    </w:p>
    <w:p w:rsidR="002978C8" w:rsidRPr="00637460" w:rsidRDefault="001C6407" w:rsidP="002978C8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2978C8" w:rsidRPr="00637460">
        <w:rPr>
          <w:b/>
          <w:color w:val="000000" w:themeColor="text1"/>
          <w:sz w:val="20"/>
        </w:rPr>
        <w:t>.  Учебно-методическое и информационное обеспечение дисциплины</w:t>
      </w:r>
    </w:p>
    <w:p w:rsidR="002978C8" w:rsidRPr="00637460" w:rsidRDefault="001C6407" w:rsidP="002978C8">
      <w:pPr>
        <w:widowControl/>
        <w:tabs>
          <w:tab w:val="left" w:pos="993"/>
        </w:tabs>
        <w:snapToGrid/>
        <w:spacing w:before="0" w:after="0"/>
        <w:ind w:firstLine="680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2978C8" w:rsidRPr="00637460">
        <w:rPr>
          <w:b/>
          <w:color w:val="000000" w:themeColor="text1"/>
          <w:sz w:val="20"/>
        </w:rPr>
        <w:t xml:space="preserve">.1. Рекомендуемая литература </w:t>
      </w:r>
    </w:p>
    <w:p w:rsidR="002978C8" w:rsidRPr="00637460" w:rsidRDefault="002978C8" w:rsidP="002978C8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Нормативные правовые акты</w:t>
      </w:r>
    </w:p>
    <w:p w:rsidR="002978C8" w:rsidRPr="00637460" w:rsidRDefault="002978C8" w:rsidP="002978C8">
      <w:pPr>
        <w:widowControl/>
        <w:numPr>
          <w:ilvl w:val="0"/>
          <w:numId w:val="24"/>
        </w:numPr>
        <w:tabs>
          <w:tab w:val="left" w:pos="851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"Гражданский кодекс Российской Федерации (часть первая)" от 30.11.1994 N 51-ФЗ (ред. от 31.07.2020).</w:t>
      </w:r>
    </w:p>
    <w:p w:rsidR="002978C8" w:rsidRPr="00637460" w:rsidRDefault="002978C8" w:rsidP="002978C8">
      <w:pPr>
        <w:widowControl/>
        <w:numPr>
          <w:ilvl w:val="0"/>
          <w:numId w:val="24"/>
        </w:numPr>
        <w:tabs>
          <w:tab w:val="left" w:pos="851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"ОК 028-2012. Общероссийский классификатор организационно-правовых форм" (утв. Приказом </w:t>
      </w:r>
      <w:proofErr w:type="spellStart"/>
      <w:r w:rsidRPr="00637460">
        <w:rPr>
          <w:bCs/>
          <w:color w:val="000000" w:themeColor="text1"/>
          <w:sz w:val="20"/>
        </w:rPr>
        <w:t>Росстандарта</w:t>
      </w:r>
      <w:proofErr w:type="spellEnd"/>
      <w:r w:rsidRPr="00637460">
        <w:rPr>
          <w:bCs/>
          <w:color w:val="000000" w:themeColor="text1"/>
          <w:sz w:val="20"/>
        </w:rPr>
        <w:t xml:space="preserve"> от 16.10.2012 N 505-ст) (ред. от 24.10.2018).</w:t>
      </w:r>
    </w:p>
    <w:p w:rsidR="002978C8" w:rsidRPr="00637460" w:rsidRDefault="002978C8" w:rsidP="002978C8">
      <w:pPr>
        <w:widowControl/>
        <w:tabs>
          <w:tab w:val="left" w:pos="993"/>
        </w:tabs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2978C8" w:rsidRPr="00637460" w:rsidRDefault="002978C8" w:rsidP="002978C8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68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Основная литература</w:t>
      </w:r>
    </w:p>
    <w:p w:rsidR="002978C8" w:rsidRPr="00637460" w:rsidRDefault="002978C8" w:rsidP="002978C8">
      <w:pPr>
        <w:pStyle w:val="afffc"/>
        <w:numPr>
          <w:ilvl w:val="0"/>
          <w:numId w:val="25"/>
        </w:numPr>
        <w:spacing w:after="0" w:line="240" w:lineRule="auto"/>
        <w:ind w:left="714" w:hanging="35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Экономика и управление предприятием: учебное пособие / составители М. В. </w:t>
      </w:r>
      <w:proofErr w:type="spellStart"/>
      <w:r w:rsidRPr="00637460">
        <w:rPr>
          <w:rFonts w:ascii="Times New Roman" w:hAnsi="Times New Roman"/>
          <w:color w:val="000000" w:themeColor="text1"/>
        </w:rPr>
        <w:t>Верховская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, Е. В. Меньшикова, А. Н. </w:t>
      </w:r>
      <w:proofErr w:type="spellStart"/>
      <w:r w:rsidRPr="00637460">
        <w:rPr>
          <w:rFonts w:ascii="Times New Roman" w:hAnsi="Times New Roman"/>
          <w:color w:val="000000" w:themeColor="text1"/>
        </w:rPr>
        <w:t>Древаль</w:t>
      </w:r>
      <w:proofErr w:type="spellEnd"/>
      <w:r w:rsidRPr="00637460">
        <w:rPr>
          <w:rFonts w:ascii="Times New Roman" w:hAnsi="Times New Roman"/>
          <w:color w:val="000000" w:themeColor="text1"/>
        </w:rPr>
        <w:t>. — Томск: Томский политехнический университет, 2019. — 117 c. — ISBN 978-5-4387-0914-5. — Текст: электронный // Электронно-библиотечная система IPR BOOKS: [сайт]. — URL: http://www.iprbookshop.ru/96093.html</w:t>
      </w:r>
    </w:p>
    <w:p w:rsidR="002978C8" w:rsidRPr="00637460" w:rsidRDefault="002978C8" w:rsidP="002978C8">
      <w:pPr>
        <w:pStyle w:val="afffc"/>
        <w:numPr>
          <w:ilvl w:val="0"/>
          <w:numId w:val="25"/>
        </w:numPr>
        <w:spacing w:after="0" w:line="240" w:lineRule="auto"/>
        <w:ind w:left="714" w:hanging="35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Чернова, О. А. Экономика и управление предприятием: учебное пособие / О. А. Чернова, Т. С. Ласкова. — Ростов-на-Дону, Таганрог: Издательство Южного федерального университета, 2019. — 176 c. — </w:t>
      </w:r>
      <w:r w:rsidR="00671C65">
        <w:rPr>
          <w:rFonts w:ascii="Times New Roman" w:hAnsi="Times New Roman"/>
          <w:color w:val="000000" w:themeColor="text1"/>
        </w:rPr>
        <w:t>ISBN 978-5-9275-3089-2. — Текст</w:t>
      </w:r>
      <w:r w:rsidRPr="00637460">
        <w:rPr>
          <w:rFonts w:ascii="Times New Roman" w:hAnsi="Times New Roman"/>
          <w:color w:val="000000" w:themeColor="text1"/>
        </w:rPr>
        <w:t>: электронный // Электронно-библиотечная система IPR BOOKS: [сайт]. — URL: http://www.iprbookshop.ru/95832.html</w:t>
      </w:r>
    </w:p>
    <w:p w:rsidR="002978C8" w:rsidRPr="00637460" w:rsidRDefault="002978C8" w:rsidP="002978C8">
      <w:pPr>
        <w:pStyle w:val="afffc"/>
        <w:numPr>
          <w:ilvl w:val="0"/>
          <w:numId w:val="25"/>
        </w:numPr>
        <w:spacing w:after="0" w:line="240" w:lineRule="auto"/>
        <w:ind w:left="714" w:hanging="35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Русак, Е. С. Экономика организации (предприятия): ответы на экзаменационные вопросы / Е. С. Русак, Е. И. </w:t>
      </w:r>
      <w:proofErr w:type="spellStart"/>
      <w:r w:rsidRPr="00637460">
        <w:rPr>
          <w:rFonts w:ascii="Times New Roman" w:hAnsi="Times New Roman"/>
          <w:color w:val="000000" w:themeColor="text1"/>
        </w:rPr>
        <w:t>Сапелкина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. — Минск: </w:t>
      </w:r>
      <w:proofErr w:type="spellStart"/>
      <w:r w:rsidRPr="00637460">
        <w:rPr>
          <w:rFonts w:ascii="Times New Roman" w:hAnsi="Times New Roman"/>
          <w:color w:val="000000" w:themeColor="text1"/>
        </w:rPr>
        <w:t>Тетралит</w:t>
      </w:r>
      <w:proofErr w:type="spellEnd"/>
      <w:r w:rsidRPr="00637460">
        <w:rPr>
          <w:rFonts w:ascii="Times New Roman" w:hAnsi="Times New Roman"/>
          <w:color w:val="000000" w:themeColor="text1"/>
        </w:rPr>
        <w:t>, 2019. — 160 c. — ISBN 978-985-7171-31-6. — Текст: электронный // Электронно-библиотечная система IPR BOOKS: [сайт]. — URL: http://www.iprbookshop.ru/88881.html</w:t>
      </w:r>
    </w:p>
    <w:p w:rsidR="002978C8" w:rsidRPr="00637460" w:rsidRDefault="002978C8" w:rsidP="002978C8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680"/>
        <w:jc w:val="both"/>
        <w:rPr>
          <w:b/>
          <w:color w:val="000000" w:themeColor="text1"/>
          <w:sz w:val="20"/>
        </w:rPr>
      </w:pPr>
    </w:p>
    <w:p w:rsidR="002978C8" w:rsidRPr="00637460" w:rsidRDefault="002978C8" w:rsidP="002978C8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68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Дополнительная литература</w:t>
      </w:r>
    </w:p>
    <w:p w:rsidR="002978C8" w:rsidRPr="00637460" w:rsidRDefault="002978C8" w:rsidP="002978C8">
      <w:pPr>
        <w:pStyle w:val="afffc"/>
        <w:numPr>
          <w:ilvl w:val="0"/>
          <w:numId w:val="26"/>
        </w:numPr>
        <w:spacing w:after="0" w:line="240" w:lineRule="auto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Моисеенко, Д. Д. Экономика фирмы (краткий курс лекций) [Электронный ресурс] / Д. Д. Моисеенко, Н. С. </w:t>
      </w:r>
      <w:proofErr w:type="spellStart"/>
      <w:r w:rsidRPr="00637460">
        <w:rPr>
          <w:rFonts w:ascii="Times New Roman" w:hAnsi="Times New Roman"/>
          <w:color w:val="000000" w:themeColor="text1"/>
        </w:rPr>
        <w:t>Узунова</w:t>
      </w:r>
      <w:proofErr w:type="spellEnd"/>
      <w:r w:rsidRPr="00637460">
        <w:rPr>
          <w:rFonts w:ascii="Times New Roman" w:hAnsi="Times New Roman"/>
          <w:color w:val="000000" w:themeColor="text1"/>
        </w:rPr>
        <w:t>. — Электрон. текстовые данные. — Симферополь: Университет экономики и управления, 2018. — 90 c. — 2227-8397. — Режим доступа: http://www.iprbookshop.ru/86426.html</w:t>
      </w:r>
    </w:p>
    <w:p w:rsidR="002978C8" w:rsidRPr="00637460" w:rsidRDefault="002978C8" w:rsidP="002978C8">
      <w:pPr>
        <w:pStyle w:val="afffc"/>
        <w:numPr>
          <w:ilvl w:val="0"/>
          <w:numId w:val="26"/>
        </w:numPr>
        <w:spacing w:after="0" w:line="240" w:lineRule="auto"/>
        <w:ind w:left="714" w:hanging="35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Экономика предприятия: теория и практика: учебное пособие / А. Е. </w:t>
      </w:r>
      <w:proofErr w:type="spellStart"/>
      <w:r w:rsidRPr="00637460">
        <w:rPr>
          <w:rFonts w:ascii="Times New Roman" w:hAnsi="Times New Roman"/>
          <w:color w:val="000000" w:themeColor="text1"/>
        </w:rPr>
        <w:t>Кисова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, А. А. </w:t>
      </w:r>
      <w:proofErr w:type="spellStart"/>
      <w:r w:rsidRPr="00637460">
        <w:rPr>
          <w:rFonts w:ascii="Times New Roman" w:hAnsi="Times New Roman"/>
          <w:color w:val="000000" w:themeColor="text1"/>
        </w:rPr>
        <w:t>Шпиганович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, К. В. </w:t>
      </w:r>
      <w:proofErr w:type="spellStart"/>
      <w:r w:rsidRPr="00637460">
        <w:rPr>
          <w:rFonts w:ascii="Times New Roman" w:hAnsi="Times New Roman"/>
          <w:color w:val="000000" w:themeColor="text1"/>
        </w:rPr>
        <w:t>Барсукова</w:t>
      </w:r>
      <w:proofErr w:type="spellEnd"/>
      <w:r w:rsidRPr="00637460">
        <w:rPr>
          <w:rFonts w:ascii="Times New Roman" w:hAnsi="Times New Roman"/>
          <w:color w:val="000000" w:themeColor="text1"/>
        </w:rPr>
        <w:t>, И. А. Черникова. — Липецк: Липецкий государственный технический университет, ЭБС АСВ, 2019. — 149 c. — ISBN 978-5-88247-944-1. — Текст: электронный // Электронно-библиотечная система IPR BOOKS: [сайт]. — URL: http://www.iprbookshop.ru/101460.html</w:t>
      </w:r>
    </w:p>
    <w:p w:rsidR="002978C8" w:rsidRPr="00637460" w:rsidRDefault="002978C8" w:rsidP="002978C8">
      <w:pPr>
        <w:widowControl/>
        <w:tabs>
          <w:tab w:val="left" w:pos="993"/>
        </w:tabs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2978C8" w:rsidRPr="00637460" w:rsidRDefault="001C6407" w:rsidP="002978C8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680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2978C8" w:rsidRPr="00637460">
        <w:rPr>
          <w:b/>
          <w:color w:val="000000" w:themeColor="text1"/>
          <w:sz w:val="20"/>
        </w:rPr>
        <w:t>.2. Ресурсы информационно-телекоммуникационной сети «Интернет»</w:t>
      </w:r>
    </w:p>
    <w:p w:rsidR="002978C8" w:rsidRPr="00637460" w:rsidRDefault="002978C8" w:rsidP="002978C8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1. </w:t>
      </w:r>
      <w:hyperlink r:id="rId46" w:history="1">
        <w:r w:rsidRPr="00637460">
          <w:rPr>
            <w:rStyle w:val="ab"/>
            <w:bCs/>
            <w:color w:val="000000" w:themeColor="text1"/>
            <w:sz w:val="20"/>
          </w:rPr>
          <w:t>http://www.aup.ru/</w:t>
        </w:r>
      </w:hyperlink>
    </w:p>
    <w:p w:rsidR="002978C8" w:rsidRPr="00637460" w:rsidRDefault="002978C8" w:rsidP="002978C8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2. </w:t>
      </w:r>
      <w:hyperlink r:id="rId47" w:history="1">
        <w:r w:rsidRPr="00637460">
          <w:rPr>
            <w:rStyle w:val="ab"/>
            <w:bCs/>
            <w:color w:val="000000" w:themeColor="text1"/>
            <w:sz w:val="20"/>
          </w:rPr>
          <w:t>http://www.econline.h1.ru/</w:t>
        </w:r>
      </w:hyperlink>
    </w:p>
    <w:p w:rsidR="002978C8" w:rsidRPr="00637460" w:rsidRDefault="002978C8" w:rsidP="002978C8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3. </w:t>
      </w:r>
      <w:hyperlink r:id="rId48" w:history="1">
        <w:r w:rsidRPr="00637460">
          <w:rPr>
            <w:rStyle w:val="ab"/>
            <w:bCs/>
            <w:color w:val="000000" w:themeColor="text1"/>
            <w:sz w:val="20"/>
          </w:rPr>
          <w:t>http://economicus.ru</w:t>
        </w:r>
      </w:hyperlink>
    </w:p>
    <w:p w:rsidR="002978C8" w:rsidRPr="00637460" w:rsidRDefault="001347FF" w:rsidP="002978C8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>
        <w:rPr>
          <w:bCs/>
          <w:color w:val="000000" w:themeColor="text1"/>
          <w:sz w:val="20"/>
        </w:rPr>
        <w:t>4</w:t>
      </w:r>
      <w:r w:rsidR="002978C8" w:rsidRPr="00637460">
        <w:rPr>
          <w:bCs/>
          <w:color w:val="000000" w:themeColor="text1"/>
          <w:sz w:val="20"/>
        </w:rPr>
        <w:t xml:space="preserve">. </w:t>
      </w:r>
      <w:hyperlink r:id="rId49" w:history="1">
        <w:r w:rsidR="002978C8" w:rsidRPr="00637460">
          <w:rPr>
            <w:rStyle w:val="ab"/>
            <w:bCs/>
            <w:color w:val="000000" w:themeColor="text1"/>
            <w:sz w:val="20"/>
          </w:rPr>
          <w:t>http://www.cfin.ru</w:t>
        </w:r>
      </w:hyperlink>
    </w:p>
    <w:p w:rsidR="002978C8" w:rsidRPr="00637460" w:rsidRDefault="001347FF" w:rsidP="002978C8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>
        <w:rPr>
          <w:bCs/>
          <w:color w:val="000000" w:themeColor="text1"/>
          <w:sz w:val="20"/>
        </w:rPr>
        <w:t>5</w:t>
      </w:r>
      <w:r w:rsidR="002978C8" w:rsidRPr="00637460">
        <w:rPr>
          <w:bCs/>
          <w:color w:val="000000" w:themeColor="text1"/>
          <w:sz w:val="20"/>
        </w:rPr>
        <w:t xml:space="preserve">. </w:t>
      </w:r>
      <w:hyperlink r:id="rId50" w:history="1">
        <w:r w:rsidR="002978C8" w:rsidRPr="00637460">
          <w:rPr>
            <w:rStyle w:val="ab"/>
            <w:bCs/>
            <w:color w:val="000000" w:themeColor="text1"/>
            <w:sz w:val="20"/>
          </w:rPr>
          <w:t>http://www.edu.ru</w:t>
        </w:r>
      </w:hyperlink>
    </w:p>
    <w:p w:rsidR="002978C8" w:rsidRPr="00637460" w:rsidRDefault="001347FF" w:rsidP="002978C8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>
        <w:rPr>
          <w:bCs/>
          <w:color w:val="000000" w:themeColor="text1"/>
          <w:sz w:val="20"/>
        </w:rPr>
        <w:t>6</w:t>
      </w:r>
      <w:r w:rsidR="002978C8" w:rsidRPr="00637460">
        <w:rPr>
          <w:bCs/>
          <w:color w:val="000000" w:themeColor="text1"/>
          <w:sz w:val="20"/>
        </w:rPr>
        <w:t xml:space="preserve">. </w:t>
      </w:r>
      <w:hyperlink r:id="rId51" w:history="1">
        <w:r w:rsidR="002978C8" w:rsidRPr="00637460">
          <w:rPr>
            <w:rStyle w:val="ab"/>
            <w:bCs/>
            <w:color w:val="000000" w:themeColor="text1"/>
            <w:sz w:val="20"/>
          </w:rPr>
          <w:t>http://www.finansy.ru</w:t>
        </w:r>
      </w:hyperlink>
    </w:p>
    <w:p w:rsidR="002978C8" w:rsidRPr="00637460" w:rsidRDefault="001347FF" w:rsidP="002978C8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>
        <w:rPr>
          <w:bCs/>
          <w:color w:val="000000" w:themeColor="text1"/>
          <w:sz w:val="20"/>
        </w:rPr>
        <w:t>7</w:t>
      </w:r>
      <w:r w:rsidR="002978C8" w:rsidRPr="00637460">
        <w:rPr>
          <w:bCs/>
          <w:color w:val="000000" w:themeColor="text1"/>
          <w:sz w:val="20"/>
        </w:rPr>
        <w:t xml:space="preserve">. </w:t>
      </w:r>
      <w:hyperlink r:id="rId52" w:history="1">
        <w:r w:rsidR="002978C8" w:rsidRPr="00637460">
          <w:rPr>
            <w:rStyle w:val="ab"/>
            <w:bCs/>
            <w:color w:val="000000" w:themeColor="text1"/>
            <w:sz w:val="20"/>
          </w:rPr>
          <w:t>http://www.taxpravo.ru</w:t>
        </w:r>
      </w:hyperlink>
    </w:p>
    <w:p w:rsidR="002978C8" w:rsidRPr="00637460" w:rsidRDefault="002978C8" w:rsidP="002978C8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431DB9" w:rsidRPr="00431DB9" w:rsidRDefault="001C6407" w:rsidP="00431DB9">
      <w:pPr>
        <w:spacing w:before="0" w:after="0"/>
        <w:ind w:firstLine="709"/>
        <w:jc w:val="both"/>
        <w:rPr>
          <w:b/>
          <w:sz w:val="20"/>
        </w:rPr>
      </w:pPr>
      <w:r>
        <w:rPr>
          <w:b/>
          <w:sz w:val="20"/>
        </w:rPr>
        <w:t>8</w:t>
      </w:r>
      <w:r w:rsidR="00431DB9" w:rsidRPr="00431DB9">
        <w:rPr>
          <w:b/>
          <w:sz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431DB9" w:rsidRPr="00431DB9" w:rsidRDefault="00431DB9" w:rsidP="00431DB9">
      <w:pPr>
        <w:spacing w:before="0" w:after="0"/>
        <w:ind w:firstLine="709"/>
        <w:jc w:val="both"/>
        <w:rPr>
          <w:sz w:val="20"/>
        </w:rPr>
      </w:pPr>
      <w:r w:rsidRPr="00431DB9">
        <w:rPr>
          <w:sz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7C5DA8" w:rsidRDefault="007C5DA8" w:rsidP="00431DB9">
      <w:pPr>
        <w:spacing w:before="0" w:after="0"/>
        <w:ind w:firstLine="709"/>
        <w:jc w:val="both"/>
        <w:rPr>
          <w:sz w:val="20"/>
        </w:rPr>
      </w:pPr>
      <w:r w:rsidRPr="007C5DA8">
        <w:rPr>
          <w:sz w:val="20"/>
        </w:rPr>
        <w:lastRenderedPageBreak/>
        <w:t>- 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431DB9" w:rsidRPr="00431DB9" w:rsidRDefault="00431DB9" w:rsidP="00431DB9">
      <w:pPr>
        <w:spacing w:before="0" w:after="0"/>
        <w:ind w:firstLine="709"/>
        <w:jc w:val="both"/>
        <w:rPr>
          <w:sz w:val="20"/>
        </w:rPr>
      </w:pPr>
      <w:r w:rsidRPr="00431DB9">
        <w:rPr>
          <w:sz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431DB9" w:rsidRPr="00481826" w:rsidRDefault="00431DB9" w:rsidP="00431DB9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 w:rsidRPr="00431DB9">
        <w:rPr>
          <w:sz w:val="20"/>
        </w:rPr>
        <w:t>Программное обеспечение:</w:t>
      </w:r>
    </w:p>
    <w:p w:rsidR="002978C8" w:rsidRPr="00637460" w:rsidRDefault="002978C8" w:rsidP="00431DB9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Лицензионное программное обеспечение (в том числе, отечественного производства):</w:t>
      </w:r>
    </w:p>
    <w:p w:rsidR="002978C8" w:rsidRPr="00637460" w:rsidRDefault="002978C8" w:rsidP="00431DB9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Операционная система </w:t>
      </w:r>
      <w:r w:rsidRPr="00637460">
        <w:rPr>
          <w:sz w:val="20"/>
          <w:lang w:val="en-US"/>
        </w:rPr>
        <w:t>Windows</w:t>
      </w:r>
      <w:r w:rsidRPr="00637460">
        <w:rPr>
          <w:sz w:val="20"/>
        </w:rPr>
        <w:t xml:space="preserve"> </w:t>
      </w:r>
      <w:r w:rsidRPr="00637460">
        <w:rPr>
          <w:sz w:val="20"/>
          <w:lang w:val="en-US"/>
        </w:rPr>
        <w:t>Professional</w:t>
      </w:r>
      <w:r w:rsidRPr="00637460">
        <w:rPr>
          <w:sz w:val="20"/>
        </w:rPr>
        <w:t xml:space="preserve"> 10</w:t>
      </w:r>
    </w:p>
    <w:p w:rsidR="002978C8" w:rsidRPr="00637460" w:rsidRDefault="002978C8" w:rsidP="00431DB9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браузер – приложение операционной системы, предназначенное для просмотра </w:t>
      </w:r>
      <w:proofErr w:type="spellStart"/>
      <w:r w:rsidRPr="00637460">
        <w:rPr>
          <w:sz w:val="20"/>
        </w:rPr>
        <w:t>Web</w:t>
      </w:r>
      <w:proofErr w:type="spellEnd"/>
      <w:r w:rsidRPr="00637460">
        <w:rPr>
          <w:sz w:val="20"/>
        </w:rPr>
        <w:t>-страниц</w:t>
      </w:r>
    </w:p>
    <w:p w:rsidR="002978C8" w:rsidRPr="00637460" w:rsidRDefault="002978C8" w:rsidP="00431DB9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Платформа проведения аттестационных процедур с использованием каналов связи (отечественное ПО)</w:t>
      </w:r>
    </w:p>
    <w:p w:rsidR="002978C8" w:rsidRPr="00637460" w:rsidRDefault="002978C8" w:rsidP="00431DB9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Платформа проведения </w:t>
      </w:r>
      <w:proofErr w:type="spellStart"/>
      <w:r w:rsidRPr="00637460">
        <w:rPr>
          <w:sz w:val="20"/>
        </w:rPr>
        <w:t>вебинаров</w:t>
      </w:r>
      <w:proofErr w:type="spellEnd"/>
      <w:r w:rsidRPr="00637460">
        <w:rPr>
          <w:sz w:val="20"/>
        </w:rPr>
        <w:t xml:space="preserve"> (отечественное ПО)</w:t>
      </w:r>
    </w:p>
    <w:p w:rsidR="002978C8" w:rsidRPr="00637460" w:rsidRDefault="002978C8" w:rsidP="00431DB9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Информационная технология. Онлайн тестирование цифровой платформы </w:t>
      </w:r>
      <w:proofErr w:type="spellStart"/>
      <w:r w:rsidRPr="00637460">
        <w:rPr>
          <w:sz w:val="20"/>
        </w:rPr>
        <w:t>Ровеб</w:t>
      </w:r>
      <w:proofErr w:type="spellEnd"/>
      <w:r w:rsidRPr="00637460">
        <w:rPr>
          <w:sz w:val="20"/>
        </w:rPr>
        <w:t xml:space="preserve"> (отечественное ПО)</w:t>
      </w:r>
    </w:p>
    <w:p w:rsidR="002978C8" w:rsidRPr="00637460" w:rsidRDefault="002978C8" w:rsidP="00431DB9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2978C8" w:rsidRPr="00637460" w:rsidRDefault="002978C8" w:rsidP="002978C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2978C8" w:rsidRPr="00637460" w:rsidRDefault="002978C8" w:rsidP="002978C8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>Электронный информационный ресурс «Личная студия обучающегося» (отечественное ПО)</w:t>
      </w:r>
    </w:p>
    <w:p w:rsidR="002978C8" w:rsidRPr="00637460" w:rsidRDefault="002978C8" w:rsidP="002978C8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Свободно распространяемое программное обеспечение (в том числе отечественного производства):</w:t>
      </w:r>
    </w:p>
    <w:p w:rsidR="002978C8" w:rsidRPr="00637460" w:rsidRDefault="002978C8" w:rsidP="002978C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Мой Офис Веб-редакторы https://edit.myoffice.ru (отечественное ПО)</w:t>
      </w:r>
    </w:p>
    <w:p w:rsidR="002978C8" w:rsidRPr="00637460" w:rsidRDefault="002978C8" w:rsidP="002978C8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Calc. </w:t>
      </w:r>
    </w:p>
    <w:p w:rsidR="002978C8" w:rsidRPr="00637460" w:rsidRDefault="00224E53" w:rsidP="002978C8">
      <w:pPr>
        <w:spacing w:before="0" w:after="0"/>
        <w:ind w:firstLine="709"/>
        <w:rPr>
          <w:sz w:val="20"/>
          <w:lang w:val="en-US"/>
        </w:rPr>
      </w:pPr>
      <w:hyperlink r:id="rId53" w:history="1">
        <w:r w:rsidR="002978C8" w:rsidRPr="00637460">
          <w:rPr>
            <w:sz w:val="20"/>
            <w:lang w:val="en-US"/>
          </w:rPr>
          <w:t>http://qsp.su/tools/onlinehelp/about_license_gpl_russian.html</w:t>
        </w:r>
      </w:hyperlink>
      <w:r w:rsidR="002978C8" w:rsidRPr="00637460">
        <w:rPr>
          <w:sz w:val="20"/>
          <w:lang w:val="en-US"/>
        </w:rPr>
        <w:t xml:space="preserve"> </w:t>
      </w:r>
    </w:p>
    <w:p w:rsidR="002978C8" w:rsidRPr="00637460" w:rsidRDefault="002978C8" w:rsidP="002978C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</w:t>
      </w:r>
      <w:proofErr w:type="spellStart"/>
      <w:r w:rsidRPr="00637460">
        <w:rPr>
          <w:sz w:val="20"/>
        </w:rPr>
        <w:t>OpenOffice.Org.Base</w:t>
      </w:r>
      <w:proofErr w:type="spellEnd"/>
    </w:p>
    <w:p w:rsidR="002978C8" w:rsidRPr="00637460" w:rsidRDefault="00224E53" w:rsidP="002978C8">
      <w:pPr>
        <w:spacing w:before="0" w:after="0"/>
        <w:ind w:firstLine="709"/>
        <w:rPr>
          <w:sz w:val="20"/>
        </w:rPr>
      </w:pPr>
      <w:hyperlink r:id="rId54" w:history="1">
        <w:r w:rsidR="002978C8" w:rsidRPr="00637460">
          <w:rPr>
            <w:sz w:val="20"/>
          </w:rPr>
          <w:t>http://qsp.su/tools/onlinehelp/about_license_gpl_russian.html</w:t>
        </w:r>
      </w:hyperlink>
    </w:p>
    <w:p w:rsidR="002978C8" w:rsidRPr="00637460" w:rsidRDefault="002978C8" w:rsidP="002978C8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</w:t>
      </w:r>
      <w:proofErr w:type="spellStart"/>
      <w:r w:rsidRPr="00637460">
        <w:rPr>
          <w:sz w:val="20"/>
          <w:lang w:val="en-US"/>
        </w:rPr>
        <w:t>OpenOffice.org.Impress</w:t>
      </w:r>
      <w:proofErr w:type="spellEnd"/>
      <w:r w:rsidRPr="00637460">
        <w:rPr>
          <w:sz w:val="20"/>
          <w:lang w:val="en-US"/>
        </w:rPr>
        <w:t xml:space="preserve"> </w:t>
      </w:r>
    </w:p>
    <w:p w:rsidR="002978C8" w:rsidRPr="00637460" w:rsidRDefault="00224E53" w:rsidP="002978C8">
      <w:pPr>
        <w:spacing w:before="0" w:after="0"/>
        <w:ind w:firstLine="709"/>
        <w:rPr>
          <w:sz w:val="20"/>
          <w:lang w:val="en-US"/>
        </w:rPr>
      </w:pPr>
      <w:hyperlink r:id="rId55" w:history="1">
        <w:r w:rsidR="002978C8" w:rsidRPr="00637460">
          <w:rPr>
            <w:sz w:val="20"/>
            <w:lang w:val="en-US"/>
          </w:rPr>
          <w:t>http://qsp.su/tools/onlinehelp/about_license_gpl_russian.html</w:t>
        </w:r>
      </w:hyperlink>
      <w:r w:rsidR="002978C8" w:rsidRPr="00637460">
        <w:rPr>
          <w:sz w:val="20"/>
          <w:lang w:val="en-US"/>
        </w:rPr>
        <w:t xml:space="preserve"> </w:t>
      </w:r>
    </w:p>
    <w:p w:rsidR="002978C8" w:rsidRPr="00637460" w:rsidRDefault="002978C8" w:rsidP="002978C8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Writer </w:t>
      </w:r>
    </w:p>
    <w:p w:rsidR="002978C8" w:rsidRPr="00637460" w:rsidRDefault="00224E53" w:rsidP="002978C8">
      <w:pPr>
        <w:spacing w:before="0" w:after="0"/>
        <w:ind w:firstLine="709"/>
        <w:rPr>
          <w:sz w:val="20"/>
          <w:lang w:val="en-US"/>
        </w:rPr>
      </w:pPr>
      <w:hyperlink r:id="rId56" w:history="1">
        <w:r w:rsidR="002978C8" w:rsidRPr="00637460">
          <w:rPr>
            <w:sz w:val="20"/>
            <w:lang w:val="en-US"/>
          </w:rPr>
          <w:t>http://qsp.su/tools/onlinehelp/about_license_gpl_russian.html</w:t>
        </w:r>
      </w:hyperlink>
    </w:p>
    <w:p w:rsidR="002978C8" w:rsidRPr="00637460" w:rsidRDefault="002978C8" w:rsidP="002978C8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 Office.org Draw</w:t>
      </w:r>
    </w:p>
    <w:p w:rsidR="002978C8" w:rsidRPr="00637460" w:rsidRDefault="00224E53" w:rsidP="002978C8">
      <w:pPr>
        <w:spacing w:before="0" w:after="0"/>
        <w:ind w:firstLine="709"/>
        <w:rPr>
          <w:sz w:val="20"/>
          <w:lang w:val="en-US"/>
        </w:rPr>
      </w:pPr>
      <w:hyperlink r:id="rId57" w:history="1">
        <w:r w:rsidR="002978C8" w:rsidRPr="00637460">
          <w:rPr>
            <w:sz w:val="20"/>
            <w:lang w:val="en-US"/>
          </w:rPr>
          <w:t>http://qsp.su/tools/onlinehelp/about_license_gpl_russian.html</w:t>
        </w:r>
      </w:hyperlink>
    </w:p>
    <w:p w:rsidR="002978C8" w:rsidRPr="00637460" w:rsidRDefault="002978C8" w:rsidP="002978C8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 xml:space="preserve">ПО «Блокнот» - стандартное приложение операционной системы (MS </w:t>
      </w:r>
      <w:proofErr w:type="spellStart"/>
      <w:r w:rsidRPr="00637460">
        <w:rPr>
          <w:sz w:val="20"/>
        </w:rPr>
        <w:t>Windows</w:t>
      </w:r>
      <w:proofErr w:type="spellEnd"/>
      <w:r w:rsidRPr="00637460">
        <w:rPr>
          <w:sz w:val="20"/>
        </w:rPr>
        <w:t xml:space="preserve">, </w:t>
      </w:r>
      <w:proofErr w:type="spellStart"/>
      <w:r w:rsidRPr="00637460">
        <w:rPr>
          <w:sz w:val="20"/>
        </w:rPr>
        <w:t>Android</w:t>
      </w:r>
      <w:proofErr w:type="spellEnd"/>
      <w:r w:rsidRPr="00637460">
        <w:rPr>
          <w:sz w:val="20"/>
        </w:rPr>
        <w:t xml:space="preserve"> и т.д.), предназначенное для работы с текстами;</w:t>
      </w:r>
    </w:p>
    <w:p w:rsidR="002978C8" w:rsidRPr="00637460" w:rsidRDefault="002978C8" w:rsidP="002978C8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Современные профессиональные базы данных:</w:t>
      </w:r>
    </w:p>
    <w:p w:rsidR="002978C8" w:rsidRPr="00637460" w:rsidRDefault="002978C8" w:rsidP="002978C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профессиональных стандартов https://profstandart.rosmintrud.ru/obshchiy-informatsionnyy-blok/natsionalnyy-reestr-professionalnykh-standartov/reestr-professionalnykh-standartov/ </w:t>
      </w:r>
    </w:p>
    <w:p w:rsidR="002978C8" w:rsidRPr="00637460" w:rsidRDefault="002978C8" w:rsidP="002978C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студентов/ординаторов/аспирантов/ассистентов-стажеров https://www.mos.ru/karta-moskvicha/services-proverka-grazhdanina-v-reestre-studentov/ </w:t>
      </w:r>
    </w:p>
    <w:p w:rsidR="002978C8" w:rsidRPr="00637460" w:rsidRDefault="002978C8" w:rsidP="002978C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Российский союз аудиторов </w:t>
      </w:r>
      <w:hyperlink r:id="rId58" w:history="1">
        <w:r w:rsidRPr="00637460">
          <w:rPr>
            <w:rStyle w:val="ab"/>
            <w:sz w:val="20"/>
          </w:rPr>
          <w:t>http://www.org-rsa.ru/</w:t>
        </w:r>
      </w:hyperlink>
    </w:p>
    <w:p w:rsidR="002978C8" w:rsidRPr="00637460" w:rsidRDefault="002978C8" w:rsidP="002978C8">
      <w:pPr>
        <w:spacing w:before="0" w:after="0"/>
        <w:ind w:firstLine="709"/>
        <w:rPr>
          <w:sz w:val="20"/>
        </w:rPr>
      </w:pPr>
      <w:proofErr w:type="spellStart"/>
      <w:r w:rsidRPr="00637460">
        <w:rPr>
          <w:sz w:val="20"/>
        </w:rPr>
        <w:t>Бухгалтерия.Ру</w:t>
      </w:r>
      <w:proofErr w:type="spellEnd"/>
      <w:r w:rsidRPr="00637460">
        <w:rPr>
          <w:sz w:val="20"/>
        </w:rPr>
        <w:t xml:space="preserve"> https://www.buhgalteria.ru/</w:t>
      </w:r>
    </w:p>
    <w:p w:rsidR="002978C8" w:rsidRPr="00637460" w:rsidRDefault="002978C8" w:rsidP="002978C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Союз финансистов России </w:t>
      </w:r>
      <w:hyperlink r:id="rId59" w:history="1">
        <w:r w:rsidRPr="00637460">
          <w:rPr>
            <w:rStyle w:val="ab"/>
            <w:sz w:val="20"/>
          </w:rPr>
          <w:t>http://sf-rf.ru/</w:t>
        </w:r>
      </w:hyperlink>
    </w:p>
    <w:p w:rsidR="002978C8" w:rsidRPr="00637460" w:rsidRDefault="002978C8" w:rsidP="002978C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Научная электронная библиотека. </w:t>
      </w:r>
      <w:hyperlink r:id="rId60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proofErr w:type="spellStart"/>
        <w:r w:rsidRPr="00637460">
          <w:rPr>
            <w:rStyle w:val="ab"/>
            <w:sz w:val="20"/>
            <w:lang w:val="en-US"/>
          </w:rPr>
          <w:t>elibrary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2978C8" w:rsidRPr="00637460" w:rsidRDefault="002978C8" w:rsidP="002978C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Электронно-библиотечная система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 (ЭБС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) –электронная библиотека по всем отраслям знаний </w:t>
      </w:r>
      <w:hyperlink r:id="rId61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www</w:t>
        </w:r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iprbookshop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2978C8" w:rsidRDefault="002978C8" w:rsidP="002978C8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Информационно-справочные системы:</w:t>
      </w:r>
    </w:p>
    <w:p w:rsidR="00CD574A" w:rsidRPr="00CD574A" w:rsidRDefault="00CD574A" w:rsidP="00CD574A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 w:rsidRPr="00CD574A">
        <w:rPr>
          <w:sz w:val="20"/>
        </w:rPr>
        <w:t xml:space="preserve">Справочно-правовая система «Гарант»; </w:t>
      </w:r>
    </w:p>
    <w:p w:rsidR="006564D2" w:rsidRDefault="00CD574A" w:rsidP="00CD574A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</w:pPr>
      <w:r w:rsidRPr="00CD574A">
        <w:rPr>
          <w:sz w:val="20"/>
        </w:rPr>
        <w:t>Справочно-правовая система «Консультант Плюс».</w:t>
      </w:r>
    </w:p>
    <w:sectPr w:rsidR="006564D2" w:rsidSect="002978C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doni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_Timer">
    <w:altName w:val="Times New Roman Cyr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tiqua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algun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Symbol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ios">
    <w:altName w:val="Helio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131"/>
      <w:lvlText w:val="%1."/>
      <w:lvlJc w:val="left"/>
      <w:pPr>
        <w:tabs>
          <w:tab w:val="left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Tst-question"/>
      <w:lvlText w:val="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-31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0752"/>
      <w:lvlText w:val="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6" w15:restartNumberingAfterBreak="0">
    <w:nsid w:val="026E54AC"/>
    <w:multiLevelType w:val="multilevel"/>
    <w:tmpl w:val="026E54AC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13450138"/>
    <w:multiLevelType w:val="multilevel"/>
    <w:tmpl w:val="13450138"/>
    <w:lvl w:ilvl="0">
      <w:start w:val="1"/>
      <w:numFmt w:val="decimal"/>
      <w:pStyle w:val="a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  <w:rPr>
        <w:rFonts w:cs="Times New Roman"/>
      </w:rPr>
    </w:lvl>
  </w:abstractNum>
  <w:abstractNum w:abstractNumId="8" w15:restartNumberingAfterBreak="0">
    <w:nsid w:val="15702C4B"/>
    <w:multiLevelType w:val="multilevel"/>
    <w:tmpl w:val="15702C4B"/>
    <w:lvl w:ilvl="0">
      <w:start w:val="1"/>
      <w:numFmt w:val="decimal"/>
      <w:lvlText w:val="%1."/>
      <w:lvlJc w:val="left"/>
      <w:pPr>
        <w:ind w:left="10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9" w15:restartNumberingAfterBreak="0">
    <w:nsid w:val="16BB3CDE"/>
    <w:multiLevelType w:val="multilevel"/>
    <w:tmpl w:val="16BB3C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7AA16EB"/>
    <w:multiLevelType w:val="multilevel"/>
    <w:tmpl w:val="17AA16EB"/>
    <w:lvl w:ilvl="0">
      <w:start w:val="1"/>
      <w:numFmt w:val="decimal"/>
      <w:pStyle w:val="a0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11" w15:restartNumberingAfterBreak="0">
    <w:nsid w:val="1CF34486"/>
    <w:multiLevelType w:val="multilevel"/>
    <w:tmpl w:val="1CF3448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1D034241"/>
    <w:multiLevelType w:val="multilevel"/>
    <w:tmpl w:val="1D034241"/>
    <w:lvl w:ilvl="0">
      <w:start w:val="1"/>
      <w:numFmt w:val="decimal"/>
      <w:pStyle w:val="2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4230923"/>
    <w:multiLevelType w:val="multilevel"/>
    <w:tmpl w:val="46340397"/>
    <w:lvl w:ilvl="0">
      <w:start w:val="1"/>
      <w:numFmt w:val="decimal"/>
      <w:lvlText w:val="%1"/>
      <w:lvlJc w:val="left"/>
      <w:pPr>
        <w:tabs>
          <w:tab w:val="left" w:pos="72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D426D54"/>
    <w:multiLevelType w:val="multilevel"/>
    <w:tmpl w:val="2D426D54"/>
    <w:lvl w:ilvl="0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D57779"/>
    <w:multiLevelType w:val="multilevel"/>
    <w:tmpl w:val="2DD57779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5FA638B"/>
    <w:multiLevelType w:val="multilevel"/>
    <w:tmpl w:val="46340397"/>
    <w:lvl w:ilvl="0">
      <w:start w:val="1"/>
      <w:numFmt w:val="decimal"/>
      <w:lvlText w:val="%1"/>
      <w:lvlJc w:val="left"/>
      <w:pPr>
        <w:tabs>
          <w:tab w:val="left" w:pos="72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B1841A2"/>
    <w:multiLevelType w:val="multilevel"/>
    <w:tmpl w:val="3B1841A2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44AB2346"/>
    <w:multiLevelType w:val="multilevel"/>
    <w:tmpl w:val="46340397"/>
    <w:lvl w:ilvl="0">
      <w:start w:val="1"/>
      <w:numFmt w:val="decimal"/>
      <w:lvlText w:val="%1"/>
      <w:lvlJc w:val="left"/>
      <w:pPr>
        <w:tabs>
          <w:tab w:val="left" w:pos="72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6340397"/>
    <w:multiLevelType w:val="multilevel"/>
    <w:tmpl w:val="46340397"/>
    <w:lvl w:ilvl="0">
      <w:start w:val="1"/>
      <w:numFmt w:val="decimal"/>
      <w:lvlText w:val="%1"/>
      <w:lvlJc w:val="left"/>
      <w:pPr>
        <w:tabs>
          <w:tab w:val="left" w:pos="72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BB51533"/>
    <w:multiLevelType w:val="multilevel"/>
    <w:tmpl w:val="4BB51533"/>
    <w:lvl w:ilvl="0">
      <w:start w:val="1"/>
      <w:numFmt w:val="bullet"/>
      <w:pStyle w:val="1"/>
      <w:lvlText w:val=""/>
      <w:lvlJc w:val="left"/>
      <w:pPr>
        <w:tabs>
          <w:tab w:val="left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</w:lvl>
  </w:abstractNum>
  <w:abstractNum w:abstractNumId="23" w15:restartNumberingAfterBreak="0">
    <w:nsid w:val="4C396BED"/>
    <w:multiLevelType w:val="multilevel"/>
    <w:tmpl w:val="4C396BED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5DD9225D"/>
    <w:multiLevelType w:val="multilevel"/>
    <w:tmpl w:val="5DD9225D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63D53C75"/>
    <w:multiLevelType w:val="multilevel"/>
    <w:tmpl w:val="63D53C75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6" w15:restartNumberingAfterBreak="0">
    <w:nsid w:val="6960586A"/>
    <w:multiLevelType w:val="multilevel"/>
    <w:tmpl w:val="6960586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CB81905"/>
    <w:multiLevelType w:val="multilevel"/>
    <w:tmpl w:val="6CB81905"/>
    <w:lvl w:ilvl="0">
      <w:start w:val="1"/>
      <w:numFmt w:val="decimal"/>
      <w:pStyle w:val="a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14D5789"/>
    <w:multiLevelType w:val="multilevel"/>
    <w:tmpl w:val="714D5789"/>
    <w:lvl w:ilvl="0">
      <w:start w:val="1"/>
      <w:numFmt w:val="decimal"/>
      <w:pStyle w:val="2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6637D70"/>
    <w:multiLevelType w:val="multilevel"/>
    <w:tmpl w:val="76637D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E4F01C6"/>
    <w:multiLevelType w:val="multilevel"/>
    <w:tmpl w:val="7E4F01C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27"/>
  </w:num>
  <w:num w:numId="3">
    <w:abstractNumId w:val="7"/>
  </w:num>
  <w:num w:numId="4">
    <w:abstractNumId w:val="22"/>
  </w:num>
  <w:num w:numId="5">
    <w:abstractNumId w:val="1"/>
  </w:num>
  <w:num w:numId="6">
    <w:abstractNumId w:val="10"/>
  </w:num>
  <w:num w:numId="7">
    <w:abstractNumId w:val="0"/>
  </w:num>
  <w:num w:numId="8">
    <w:abstractNumId w:val="4"/>
  </w:num>
  <w:num w:numId="9">
    <w:abstractNumId w:val="12"/>
  </w:num>
  <w:num w:numId="10">
    <w:abstractNumId w:val="28"/>
  </w:num>
  <w:num w:numId="11">
    <w:abstractNumId w:val="3"/>
  </w:num>
  <w:num w:numId="12">
    <w:abstractNumId w:val="5"/>
    <w:lvlOverride w:ilvl="0">
      <w:lvl w:ilvl="0">
        <w:numFmt w:val="bullet"/>
        <w:lvlText w:val="-"/>
        <w:legacy w:legacy="1" w:legacySpace="0" w:legacyIndent="130"/>
        <w:lvlJc w:val="left"/>
      </w:lvl>
    </w:lvlOverride>
  </w:num>
  <w:num w:numId="13">
    <w:abstractNumId w:val="15"/>
  </w:num>
  <w:num w:numId="14">
    <w:abstractNumId w:val="25"/>
  </w:num>
  <w:num w:numId="15">
    <w:abstractNumId w:val="24"/>
  </w:num>
  <w:num w:numId="16">
    <w:abstractNumId w:val="26"/>
  </w:num>
  <w:num w:numId="17">
    <w:abstractNumId w:val="8"/>
  </w:num>
  <w:num w:numId="18">
    <w:abstractNumId w:val="30"/>
  </w:num>
  <w:num w:numId="19">
    <w:abstractNumId w:val="18"/>
  </w:num>
  <w:num w:numId="20">
    <w:abstractNumId w:val="16"/>
  </w:num>
  <w:num w:numId="21">
    <w:abstractNumId w:val="11"/>
  </w:num>
  <w:num w:numId="22">
    <w:abstractNumId w:val="6"/>
  </w:num>
  <w:num w:numId="23">
    <w:abstractNumId w:val="21"/>
  </w:num>
  <w:num w:numId="24">
    <w:abstractNumId w:val="23"/>
  </w:num>
  <w:num w:numId="25">
    <w:abstractNumId w:val="29"/>
  </w:num>
  <w:num w:numId="26">
    <w:abstractNumId w:val="9"/>
  </w:num>
  <w:num w:numId="27">
    <w:abstractNumId w:val="17"/>
  </w:num>
  <w:num w:numId="28">
    <w:abstractNumId w:val="14"/>
  </w:num>
  <w:num w:numId="29">
    <w:abstractNumId w:val="19"/>
  </w:num>
  <w:num w:numId="30">
    <w:abstractNumId w:val="13"/>
  </w:num>
  <w:num w:numId="31">
    <w:abstractNumId w:val="2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2978C8"/>
    <w:rsid w:val="00084B91"/>
    <w:rsid w:val="000D5202"/>
    <w:rsid w:val="001103F8"/>
    <w:rsid w:val="00123ABA"/>
    <w:rsid w:val="001347FF"/>
    <w:rsid w:val="001C6407"/>
    <w:rsid w:val="001F2E72"/>
    <w:rsid w:val="00224E53"/>
    <w:rsid w:val="00252DB0"/>
    <w:rsid w:val="002978C8"/>
    <w:rsid w:val="00374791"/>
    <w:rsid w:val="003F214B"/>
    <w:rsid w:val="00431DB9"/>
    <w:rsid w:val="005B31CE"/>
    <w:rsid w:val="005D2178"/>
    <w:rsid w:val="006260AD"/>
    <w:rsid w:val="00626F4D"/>
    <w:rsid w:val="006564D2"/>
    <w:rsid w:val="0065717A"/>
    <w:rsid w:val="00671C65"/>
    <w:rsid w:val="00674E04"/>
    <w:rsid w:val="006E16F8"/>
    <w:rsid w:val="007C5DA8"/>
    <w:rsid w:val="007D2278"/>
    <w:rsid w:val="00831313"/>
    <w:rsid w:val="00862DA9"/>
    <w:rsid w:val="008A0BA4"/>
    <w:rsid w:val="008F2165"/>
    <w:rsid w:val="00901475"/>
    <w:rsid w:val="009023B7"/>
    <w:rsid w:val="00952061"/>
    <w:rsid w:val="009B71C9"/>
    <w:rsid w:val="00A46687"/>
    <w:rsid w:val="00A82094"/>
    <w:rsid w:val="00A93348"/>
    <w:rsid w:val="00B55AE1"/>
    <w:rsid w:val="00B9490B"/>
    <w:rsid w:val="00BB7709"/>
    <w:rsid w:val="00BC42B7"/>
    <w:rsid w:val="00BF2D3F"/>
    <w:rsid w:val="00C54611"/>
    <w:rsid w:val="00C66DB4"/>
    <w:rsid w:val="00C76F84"/>
    <w:rsid w:val="00C80A4B"/>
    <w:rsid w:val="00CB043F"/>
    <w:rsid w:val="00CD574A"/>
    <w:rsid w:val="00D33102"/>
    <w:rsid w:val="00D45FE5"/>
    <w:rsid w:val="00D51CCC"/>
    <w:rsid w:val="00EC110F"/>
    <w:rsid w:val="00F40D06"/>
    <w:rsid w:val="00F7676D"/>
    <w:rsid w:val="00FD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00012"/>
  <w15:docId w15:val="{2A786353-50E4-4ED1-A229-581AF3012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978C8"/>
    <w:pPr>
      <w:widowControl w:val="0"/>
      <w:snapToGri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0">
    <w:name w:val="heading 1"/>
    <w:basedOn w:val="a2"/>
    <w:next w:val="a2"/>
    <w:link w:val="12"/>
    <w:qFormat/>
    <w:rsid w:val="002978C8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0"/>
    </w:pPr>
    <w:rPr>
      <w:rFonts w:ascii="PragmaticaCTT" w:hAnsi="PragmaticaCTT"/>
      <w:sz w:val="20"/>
    </w:rPr>
  </w:style>
  <w:style w:type="paragraph" w:styleId="20">
    <w:name w:val="heading 2"/>
    <w:basedOn w:val="10"/>
    <w:next w:val="a2"/>
    <w:link w:val="23"/>
    <w:qFormat/>
    <w:rsid w:val="002978C8"/>
    <w:pPr>
      <w:outlineLvl w:val="1"/>
    </w:pPr>
  </w:style>
  <w:style w:type="paragraph" w:styleId="30">
    <w:name w:val="heading 3"/>
    <w:basedOn w:val="a2"/>
    <w:next w:val="a2"/>
    <w:link w:val="32"/>
    <w:qFormat/>
    <w:rsid w:val="002978C8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2"/>
    </w:pPr>
    <w:rPr>
      <w:rFonts w:ascii="PragmaticaCTT" w:hAnsi="PragmaticaCTT"/>
      <w:sz w:val="20"/>
    </w:rPr>
  </w:style>
  <w:style w:type="paragraph" w:styleId="4">
    <w:name w:val="heading 4"/>
    <w:basedOn w:val="a2"/>
    <w:next w:val="a2"/>
    <w:link w:val="40"/>
    <w:uiPriority w:val="99"/>
    <w:qFormat/>
    <w:rsid w:val="002978C8"/>
    <w:pPr>
      <w:keepNext/>
      <w:widowControl/>
      <w:snapToGrid/>
      <w:spacing w:before="0" w:after="0"/>
      <w:outlineLvl w:val="3"/>
    </w:pPr>
    <w:rPr>
      <w:rFonts w:eastAsia="Times New Roman"/>
    </w:rPr>
  </w:style>
  <w:style w:type="paragraph" w:styleId="5">
    <w:name w:val="heading 5"/>
    <w:basedOn w:val="a2"/>
    <w:next w:val="a2"/>
    <w:link w:val="50"/>
    <w:uiPriority w:val="99"/>
    <w:qFormat/>
    <w:rsid w:val="002978C8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4"/>
    </w:pPr>
    <w:rPr>
      <w:rFonts w:ascii="PragmaticaCTT" w:eastAsia="Times New Roman" w:hAnsi="PragmaticaCTT" w:cs="PragmaticaCTT"/>
      <w:sz w:val="20"/>
    </w:rPr>
  </w:style>
  <w:style w:type="paragraph" w:styleId="6">
    <w:name w:val="heading 6"/>
    <w:basedOn w:val="a2"/>
    <w:next w:val="a2"/>
    <w:link w:val="60"/>
    <w:uiPriority w:val="99"/>
    <w:qFormat/>
    <w:rsid w:val="002978C8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5"/>
    </w:pPr>
    <w:rPr>
      <w:rFonts w:ascii="PragmaticaCTT" w:eastAsia="Times New Roman" w:hAnsi="PragmaticaCTT" w:cs="PragmaticaCTT"/>
      <w:sz w:val="20"/>
    </w:rPr>
  </w:style>
  <w:style w:type="paragraph" w:styleId="7">
    <w:name w:val="heading 7"/>
    <w:basedOn w:val="a2"/>
    <w:next w:val="a2"/>
    <w:link w:val="70"/>
    <w:uiPriority w:val="99"/>
    <w:qFormat/>
    <w:rsid w:val="002978C8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6"/>
    </w:pPr>
    <w:rPr>
      <w:rFonts w:ascii="PragmaticaCTT" w:eastAsia="Times New Roman" w:hAnsi="PragmaticaCTT" w:cs="PragmaticaCTT"/>
      <w:sz w:val="20"/>
    </w:rPr>
  </w:style>
  <w:style w:type="paragraph" w:styleId="8">
    <w:name w:val="heading 8"/>
    <w:basedOn w:val="a2"/>
    <w:next w:val="a2"/>
    <w:link w:val="80"/>
    <w:uiPriority w:val="99"/>
    <w:qFormat/>
    <w:rsid w:val="002978C8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styleId="9">
    <w:name w:val="heading 9"/>
    <w:basedOn w:val="a2"/>
    <w:next w:val="a2"/>
    <w:link w:val="90"/>
    <w:uiPriority w:val="99"/>
    <w:qFormat/>
    <w:rsid w:val="002978C8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8"/>
    </w:pPr>
    <w:rPr>
      <w:rFonts w:ascii="PragmaticaCTT" w:eastAsia="Times New Roman" w:hAnsi="PragmaticaCTT" w:cs="PragmaticaCTT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qFormat/>
    <w:rsid w:val="002978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3"/>
    <w:qFormat/>
    <w:rsid w:val="002978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qFormat/>
    <w:rsid w:val="002978C8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9"/>
    <w:qFormat/>
    <w:rsid w:val="002978C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qFormat/>
    <w:rsid w:val="002978C8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qFormat/>
    <w:rsid w:val="002978C8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qFormat/>
    <w:rsid w:val="002978C8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9"/>
    <w:qFormat/>
    <w:rsid w:val="002978C8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3"/>
    <w:link w:val="9"/>
    <w:uiPriority w:val="99"/>
    <w:qFormat/>
    <w:rsid w:val="002978C8"/>
    <w:rPr>
      <w:rFonts w:ascii="PragmaticaCTT" w:eastAsia="Times New Roman" w:hAnsi="PragmaticaCTT" w:cs="PragmaticaCTT"/>
      <w:sz w:val="20"/>
      <w:szCs w:val="20"/>
      <w:lang w:eastAsia="ru-RU"/>
    </w:rPr>
  </w:style>
  <w:style w:type="character" w:styleId="HTML">
    <w:name w:val="HTML Sample"/>
    <w:basedOn w:val="a3"/>
    <w:uiPriority w:val="99"/>
    <w:qFormat/>
    <w:rsid w:val="002978C8"/>
    <w:rPr>
      <w:rFonts w:ascii="Courier New" w:hAnsi="Courier New" w:cs="Times New Roman"/>
    </w:rPr>
  </w:style>
  <w:style w:type="character" w:styleId="a6">
    <w:name w:val="FollowedHyperlink"/>
    <w:basedOn w:val="a3"/>
    <w:uiPriority w:val="99"/>
    <w:qFormat/>
    <w:rsid w:val="002978C8"/>
    <w:rPr>
      <w:rFonts w:cs="Times New Roman"/>
      <w:color w:val="800080"/>
      <w:u w:val="single"/>
    </w:rPr>
  </w:style>
  <w:style w:type="character" w:styleId="a7">
    <w:name w:val="footnote reference"/>
    <w:basedOn w:val="a3"/>
    <w:uiPriority w:val="99"/>
    <w:qFormat/>
    <w:rsid w:val="002978C8"/>
    <w:rPr>
      <w:rFonts w:cs="Times New Roman"/>
      <w:vertAlign w:val="superscript"/>
    </w:rPr>
  </w:style>
  <w:style w:type="character" w:styleId="a8">
    <w:name w:val="annotation reference"/>
    <w:basedOn w:val="a3"/>
    <w:uiPriority w:val="99"/>
    <w:qFormat/>
    <w:rsid w:val="002978C8"/>
    <w:rPr>
      <w:rFonts w:cs="Times New Roman"/>
      <w:sz w:val="16"/>
    </w:rPr>
  </w:style>
  <w:style w:type="character" w:styleId="a9">
    <w:name w:val="endnote reference"/>
    <w:basedOn w:val="a3"/>
    <w:uiPriority w:val="99"/>
    <w:qFormat/>
    <w:rsid w:val="002978C8"/>
    <w:rPr>
      <w:rFonts w:cs="Times New Roman"/>
      <w:vertAlign w:val="superscript"/>
    </w:rPr>
  </w:style>
  <w:style w:type="character" w:styleId="HTML0">
    <w:name w:val="HTML Acronym"/>
    <w:basedOn w:val="a3"/>
    <w:uiPriority w:val="99"/>
    <w:qFormat/>
    <w:rsid w:val="002978C8"/>
    <w:rPr>
      <w:rFonts w:cs="Times New Roman"/>
    </w:rPr>
  </w:style>
  <w:style w:type="character" w:styleId="aa">
    <w:name w:val="Emphasis"/>
    <w:basedOn w:val="a3"/>
    <w:uiPriority w:val="99"/>
    <w:qFormat/>
    <w:rsid w:val="002978C8"/>
    <w:rPr>
      <w:rFonts w:cs="Times New Roman"/>
      <w:i/>
    </w:rPr>
  </w:style>
  <w:style w:type="character" w:styleId="ab">
    <w:name w:val="Hyperlink"/>
    <w:basedOn w:val="a3"/>
    <w:qFormat/>
    <w:rsid w:val="002978C8"/>
    <w:rPr>
      <w:rFonts w:cs="Times New Roman"/>
      <w:color w:val="000000"/>
      <w:u w:val="single"/>
    </w:rPr>
  </w:style>
  <w:style w:type="character" w:styleId="HTML1">
    <w:name w:val="HTML Code"/>
    <w:basedOn w:val="a3"/>
    <w:uiPriority w:val="99"/>
    <w:qFormat/>
    <w:rsid w:val="002978C8"/>
    <w:rPr>
      <w:rFonts w:ascii="Courier New" w:hAnsi="Courier New" w:cs="Times New Roman"/>
      <w:sz w:val="20"/>
    </w:rPr>
  </w:style>
  <w:style w:type="character" w:styleId="ac">
    <w:name w:val="page number"/>
    <w:basedOn w:val="a3"/>
    <w:uiPriority w:val="99"/>
    <w:qFormat/>
    <w:rsid w:val="002978C8"/>
    <w:rPr>
      <w:rFonts w:cs="Times New Roman"/>
    </w:rPr>
  </w:style>
  <w:style w:type="character" w:styleId="ad">
    <w:name w:val="line number"/>
    <w:basedOn w:val="a3"/>
    <w:uiPriority w:val="99"/>
    <w:qFormat/>
    <w:rsid w:val="002978C8"/>
    <w:rPr>
      <w:rFonts w:cs="Times New Roman"/>
    </w:rPr>
  </w:style>
  <w:style w:type="character" w:styleId="HTML2">
    <w:name w:val="HTML Definition"/>
    <w:basedOn w:val="a3"/>
    <w:uiPriority w:val="99"/>
    <w:qFormat/>
    <w:rsid w:val="002978C8"/>
    <w:rPr>
      <w:rFonts w:cs="Times New Roman"/>
      <w:i/>
    </w:rPr>
  </w:style>
  <w:style w:type="character" w:styleId="HTML3">
    <w:name w:val="HTML Variable"/>
    <w:basedOn w:val="a3"/>
    <w:uiPriority w:val="99"/>
    <w:qFormat/>
    <w:rsid w:val="002978C8"/>
    <w:rPr>
      <w:rFonts w:cs="Times New Roman"/>
      <w:i/>
    </w:rPr>
  </w:style>
  <w:style w:type="character" w:styleId="HTML4">
    <w:name w:val="HTML Typewriter"/>
    <w:basedOn w:val="a3"/>
    <w:uiPriority w:val="99"/>
    <w:qFormat/>
    <w:rsid w:val="002978C8"/>
    <w:rPr>
      <w:rFonts w:ascii="Courier New" w:hAnsi="Courier New" w:cs="Times New Roman"/>
      <w:sz w:val="20"/>
    </w:rPr>
  </w:style>
  <w:style w:type="character" w:styleId="ae">
    <w:name w:val="Strong"/>
    <w:basedOn w:val="a3"/>
    <w:uiPriority w:val="22"/>
    <w:qFormat/>
    <w:rsid w:val="002978C8"/>
    <w:rPr>
      <w:rFonts w:cs="Times New Roman"/>
      <w:b/>
    </w:rPr>
  </w:style>
  <w:style w:type="character" w:styleId="HTML5">
    <w:name w:val="HTML Cite"/>
    <w:basedOn w:val="a3"/>
    <w:uiPriority w:val="99"/>
    <w:qFormat/>
    <w:rsid w:val="002978C8"/>
    <w:rPr>
      <w:rFonts w:cs="Times New Roman"/>
      <w:i/>
    </w:rPr>
  </w:style>
  <w:style w:type="paragraph" w:styleId="af">
    <w:name w:val="Balloon Text"/>
    <w:basedOn w:val="a2"/>
    <w:link w:val="af0"/>
    <w:uiPriority w:val="99"/>
    <w:qFormat/>
    <w:rsid w:val="002978C8"/>
    <w:pPr>
      <w:widowControl/>
      <w:snapToGrid/>
      <w:spacing w:before="0" w:after="0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qFormat/>
    <w:rsid w:val="002978C8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2"/>
    <w:link w:val="25"/>
    <w:uiPriority w:val="99"/>
    <w:qFormat/>
    <w:rsid w:val="002978C8"/>
    <w:pPr>
      <w:widowControl/>
      <w:shd w:val="clear" w:color="auto" w:fill="FFFFFF"/>
      <w:snapToGrid/>
      <w:spacing w:before="233" w:after="0" w:line="360" w:lineRule="auto"/>
      <w:ind w:left="1701" w:hanging="567"/>
    </w:pPr>
    <w:rPr>
      <w:b/>
      <w:color w:val="000000"/>
      <w:spacing w:val="-5"/>
      <w:sz w:val="28"/>
    </w:rPr>
  </w:style>
  <w:style w:type="character" w:customStyle="1" w:styleId="25">
    <w:name w:val="Основной текст 2 Знак"/>
    <w:basedOn w:val="a3"/>
    <w:link w:val="24"/>
    <w:uiPriority w:val="99"/>
    <w:qFormat/>
    <w:rsid w:val="002978C8"/>
    <w:rPr>
      <w:rFonts w:ascii="Times New Roman" w:eastAsia="Calibri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paragraph" w:styleId="51">
    <w:name w:val="List Number 5"/>
    <w:basedOn w:val="a2"/>
    <w:uiPriority w:val="99"/>
    <w:qFormat/>
    <w:rsid w:val="002978C8"/>
    <w:pPr>
      <w:widowControl/>
      <w:tabs>
        <w:tab w:val="left" w:pos="851"/>
        <w:tab w:val="left" w:pos="1492"/>
      </w:tabs>
      <w:snapToGrid/>
      <w:spacing w:before="0" w:after="0"/>
      <w:ind w:left="1492" w:hanging="360"/>
    </w:pPr>
    <w:rPr>
      <w:rFonts w:eastAsia="Times New Roman"/>
      <w:szCs w:val="24"/>
    </w:rPr>
  </w:style>
  <w:style w:type="paragraph" w:styleId="af1">
    <w:name w:val="Normal Indent"/>
    <w:basedOn w:val="a2"/>
    <w:uiPriority w:val="99"/>
    <w:qFormat/>
    <w:rsid w:val="002978C8"/>
    <w:pPr>
      <w:widowControl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styleId="af2">
    <w:name w:val="Plain Text"/>
    <w:basedOn w:val="a2"/>
    <w:link w:val="af3"/>
    <w:qFormat/>
    <w:rsid w:val="002978C8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af3">
    <w:name w:val="Текст Знак"/>
    <w:basedOn w:val="a3"/>
    <w:link w:val="af2"/>
    <w:qFormat/>
    <w:rsid w:val="002978C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2"/>
    <w:link w:val="330"/>
    <w:uiPriority w:val="99"/>
    <w:qFormat/>
    <w:rsid w:val="002978C8"/>
    <w:pPr>
      <w:widowControl/>
      <w:snapToGrid/>
      <w:spacing w:before="0" w:after="0" w:line="360" w:lineRule="auto"/>
      <w:ind w:firstLine="709"/>
      <w:jc w:val="both"/>
    </w:pPr>
    <w:rPr>
      <w:sz w:val="20"/>
    </w:rPr>
  </w:style>
  <w:style w:type="character" w:customStyle="1" w:styleId="34">
    <w:name w:val="Основной текст с отступом 3 Знак"/>
    <w:basedOn w:val="a3"/>
    <w:uiPriority w:val="99"/>
    <w:qFormat/>
    <w:rsid w:val="002978C8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4">
    <w:name w:val="endnote text"/>
    <w:basedOn w:val="a2"/>
    <w:link w:val="af5"/>
    <w:uiPriority w:val="99"/>
    <w:qFormat/>
    <w:rsid w:val="002978C8"/>
    <w:pPr>
      <w:autoSpaceDE w:val="0"/>
      <w:autoSpaceDN w:val="0"/>
      <w:adjustRightInd w:val="0"/>
      <w:snapToGrid/>
      <w:spacing w:before="0" w:after="0"/>
    </w:pPr>
    <w:rPr>
      <w:rFonts w:eastAsia="Times New Roman"/>
      <w:color w:val="000000"/>
    </w:rPr>
  </w:style>
  <w:style w:type="character" w:customStyle="1" w:styleId="af5">
    <w:name w:val="Текст концевой сноски Знак"/>
    <w:basedOn w:val="a3"/>
    <w:link w:val="af4"/>
    <w:uiPriority w:val="99"/>
    <w:qFormat/>
    <w:rsid w:val="002978C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6">
    <w:name w:val="caption"/>
    <w:basedOn w:val="a2"/>
    <w:next w:val="a2"/>
    <w:uiPriority w:val="99"/>
    <w:qFormat/>
    <w:rsid w:val="002978C8"/>
    <w:pPr>
      <w:widowControl/>
      <w:snapToGrid/>
      <w:spacing w:before="120" w:after="120" w:line="360" w:lineRule="auto"/>
      <w:jc w:val="both"/>
    </w:pPr>
    <w:rPr>
      <w:rFonts w:eastAsia="Times New Roman"/>
      <w:b/>
      <w:bCs/>
      <w:sz w:val="20"/>
      <w:lang w:val="en-US" w:eastAsia="en-US"/>
    </w:rPr>
  </w:style>
  <w:style w:type="paragraph" w:styleId="af7">
    <w:name w:val="annotation text"/>
    <w:basedOn w:val="a2"/>
    <w:link w:val="af8"/>
    <w:uiPriority w:val="99"/>
    <w:qFormat/>
    <w:rsid w:val="002978C8"/>
    <w:pPr>
      <w:widowControl/>
      <w:snapToGrid/>
      <w:spacing w:before="0" w:after="0"/>
    </w:pPr>
    <w:rPr>
      <w:rFonts w:eastAsia="Times New Roman"/>
      <w:sz w:val="20"/>
    </w:rPr>
  </w:style>
  <w:style w:type="character" w:customStyle="1" w:styleId="af8">
    <w:name w:val="Текст примечания Знак"/>
    <w:basedOn w:val="a3"/>
    <w:link w:val="af7"/>
    <w:uiPriority w:val="99"/>
    <w:qFormat/>
    <w:rsid w:val="002978C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index 1"/>
    <w:basedOn w:val="a2"/>
    <w:next w:val="a2"/>
    <w:uiPriority w:val="99"/>
    <w:qFormat/>
    <w:rsid w:val="002978C8"/>
    <w:pPr>
      <w:widowControl/>
      <w:suppressAutoHyphens/>
      <w:snapToGrid/>
      <w:spacing w:before="0" w:after="0"/>
      <w:ind w:left="240" w:hanging="240"/>
    </w:pPr>
    <w:rPr>
      <w:rFonts w:eastAsia="Times New Roman"/>
      <w:szCs w:val="24"/>
      <w:lang w:eastAsia="ar-SA"/>
    </w:rPr>
  </w:style>
  <w:style w:type="paragraph" w:styleId="af9">
    <w:name w:val="annotation subject"/>
    <w:basedOn w:val="af7"/>
    <w:next w:val="af7"/>
    <w:link w:val="afa"/>
    <w:uiPriority w:val="99"/>
    <w:qFormat/>
    <w:rsid w:val="002978C8"/>
    <w:rPr>
      <w:rFonts w:ascii="Calibri" w:eastAsia="Calibri" w:hAnsi="Calibri"/>
      <w:sz w:val="16"/>
    </w:rPr>
  </w:style>
  <w:style w:type="character" w:customStyle="1" w:styleId="afa">
    <w:name w:val="Тема примечания Знак"/>
    <w:basedOn w:val="af8"/>
    <w:link w:val="af9"/>
    <w:uiPriority w:val="99"/>
    <w:qFormat/>
    <w:rsid w:val="002978C8"/>
    <w:rPr>
      <w:rFonts w:ascii="Calibri" w:eastAsia="Calibri" w:hAnsi="Calibri" w:cs="Times New Roman"/>
      <w:sz w:val="16"/>
      <w:szCs w:val="20"/>
      <w:lang w:eastAsia="ru-RU"/>
    </w:rPr>
  </w:style>
  <w:style w:type="paragraph" w:styleId="afb">
    <w:name w:val="Document Map"/>
    <w:basedOn w:val="a2"/>
    <w:link w:val="afc"/>
    <w:uiPriority w:val="99"/>
    <w:qFormat/>
    <w:rsid w:val="002978C8"/>
    <w:pPr>
      <w:widowControl/>
      <w:shd w:val="clear" w:color="auto" w:fill="000080"/>
      <w:snapToGrid/>
      <w:spacing w:before="0" w:after="0"/>
    </w:pPr>
    <w:rPr>
      <w:rFonts w:ascii="Tahoma" w:eastAsia="Times New Roman" w:hAnsi="Tahoma"/>
      <w:sz w:val="20"/>
    </w:rPr>
  </w:style>
  <w:style w:type="character" w:customStyle="1" w:styleId="afc">
    <w:name w:val="Схема документа Знак"/>
    <w:basedOn w:val="a3"/>
    <w:link w:val="afb"/>
    <w:uiPriority w:val="99"/>
    <w:qFormat/>
    <w:rsid w:val="002978C8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d">
    <w:name w:val="footnote text"/>
    <w:basedOn w:val="a2"/>
    <w:link w:val="afe"/>
    <w:qFormat/>
    <w:rsid w:val="002978C8"/>
    <w:pPr>
      <w:widowControl/>
      <w:snapToGrid/>
      <w:spacing w:before="0" w:after="0" w:line="360" w:lineRule="auto"/>
      <w:ind w:firstLine="709"/>
      <w:jc w:val="both"/>
    </w:pPr>
    <w:rPr>
      <w:rFonts w:ascii="Courier New" w:hAnsi="Courier New"/>
      <w:color w:val="000000"/>
    </w:rPr>
  </w:style>
  <w:style w:type="character" w:customStyle="1" w:styleId="afe">
    <w:name w:val="Текст сноски Знак"/>
    <w:basedOn w:val="a3"/>
    <w:link w:val="afd"/>
    <w:qFormat/>
    <w:rsid w:val="002978C8"/>
    <w:rPr>
      <w:rFonts w:ascii="Courier New" w:eastAsia="Calibri" w:hAnsi="Courier New" w:cs="Times New Roman"/>
      <w:color w:val="000000"/>
      <w:sz w:val="24"/>
      <w:szCs w:val="20"/>
      <w:lang w:eastAsia="ru-RU"/>
    </w:rPr>
  </w:style>
  <w:style w:type="paragraph" w:styleId="81">
    <w:name w:val="toc 8"/>
    <w:basedOn w:val="a2"/>
    <w:next w:val="a2"/>
    <w:uiPriority w:val="99"/>
    <w:qFormat/>
    <w:rsid w:val="002978C8"/>
    <w:pPr>
      <w:widowControl/>
      <w:snapToGrid/>
      <w:spacing w:before="0" w:line="276" w:lineRule="auto"/>
      <w:ind w:left="1540"/>
    </w:pPr>
    <w:rPr>
      <w:rFonts w:ascii="Calibri" w:eastAsia="Times New Roman" w:hAnsi="Calibri"/>
      <w:sz w:val="22"/>
      <w:szCs w:val="22"/>
    </w:rPr>
  </w:style>
  <w:style w:type="paragraph" w:styleId="3">
    <w:name w:val="List Number 3"/>
    <w:basedOn w:val="a2"/>
    <w:uiPriority w:val="99"/>
    <w:qFormat/>
    <w:rsid w:val="002978C8"/>
    <w:pPr>
      <w:widowControl/>
      <w:numPr>
        <w:numId w:val="1"/>
      </w:numPr>
      <w:tabs>
        <w:tab w:val="left" w:pos="0"/>
        <w:tab w:val="left" w:pos="851"/>
        <w:tab w:val="left" w:pos="926"/>
      </w:tabs>
      <w:snapToGrid/>
      <w:spacing w:before="0" w:after="0"/>
      <w:ind w:left="926"/>
    </w:pPr>
    <w:rPr>
      <w:rFonts w:eastAsia="Times New Roman"/>
      <w:szCs w:val="24"/>
    </w:rPr>
  </w:style>
  <w:style w:type="paragraph" w:styleId="HTML6">
    <w:name w:val="HTML Address"/>
    <w:basedOn w:val="a2"/>
    <w:link w:val="HTML7"/>
    <w:uiPriority w:val="99"/>
    <w:qFormat/>
    <w:rsid w:val="002978C8"/>
    <w:pPr>
      <w:widowControl/>
      <w:snapToGrid/>
      <w:spacing w:before="0" w:after="0"/>
    </w:pPr>
    <w:rPr>
      <w:rFonts w:ascii="Calibri" w:hAnsi="Calibri"/>
      <w:i/>
    </w:rPr>
  </w:style>
  <w:style w:type="character" w:customStyle="1" w:styleId="HTML7">
    <w:name w:val="Адрес HTML Знак"/>
    <w:basedOn w:val="a3"/>
    <w:link w:val="HTML6"/>
    <w:uiPriority w:val="99"/>
    <w:qFormat/>
    <w:rsid w:val="002978C8"/>
    <w:rPr>
      <w:rFonts w:ascii="Calibri" w:eastAsia="Calibri" w:hAnsi="Calibri" w:cs="Times New Roman"/>
      <w:i/>
      <w:sz w:val="24"/>
      <w:szCs w:val="20"/>
      <w:lang w:eastAsia="ru-RU"/>
    </w:rPr>
  </w:style>
  <w:style w:type="paragraph" w:styleId="aff">
    <w:name w:val="header"/>
    <w:basedOn w:val="a2"/>
    <w:link w:val="aff0"/>
    <w:uiPriority w:val="99"/>
    <w:qFormat/>
    <w:rsid w:val="002978C8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aff0">
    <w:name w:val="Верхний колонтитул Знак"/>
    <w:basedOn w:val="a3"/>
    <w:link w:val="aff"/>
    <w:uiPriority w:val="99"/>
    <w:qFormat/>
    <w:rsid w:val="002978C8"/>
    <w:rPr>
      <w:rFonts w:ascii="Arial" w:eastAsia="Times New Roman" w:hAnsi="Arial" w:cs="Times New Roman"/>
      <w:sz w:val="24"/>
      <w:szCs w:val="20"/>
      <w:lang w:eastAsia="ru-RU"/>
    </w:rPr>
  </w:style>
  <w:style w:type="paragraph" w:styleId="91">
    <w:name w:val="toc 9"/>
    <w:basedOn w:val="a2"/>
    <w:next w:val="a2"/>
    <w:uiPriority w:val="99"/>
    <w:rsid w:val="002978C8"/>
    <w:pPr>
      <w:widowControl/>
      <w:snapToGrid/>
      <w:spacing w:before="0" w:line="276" w:lineRule="auto"/>
      <w:ind w:left="1760"/>
    </w:pPr>
    <w:rPr>
      <w:rFonts w:ascii="Calibri" w:eastAsia="Times New Roman" w:hAnsi="Calibri"/>
      <w:sz w:val="22"/>
      <w:szCs w:val="22"/>
    </w:rPr>
  </w:style>
  <w:style w:type="paragraph" w:styleId="71">
    <w:name w:val="toc 7"/>
    <w:basedOn w:val="a2"/>
    <w:next w:val="a2"/>
    <w:uiPriority w:val="99"/>
    <w:qFormat/>
    <w:rsid w:val="002978C8"/>
    <w:pPr>
      <w:widowControl/>
      <w:snapToGrid/>
      <w:spacing w:before="0" w:line="276" w:lineRule="auto"/>
      <w:ind w:left="1320"/>
    </w:pPr>
    <w:rPr>
      <w:rFonts w:ascii="Calibri" w:eastAsia="Times New Roman" w:hAnsi="Calibri"/>
      <w:sz w:val="22"/>
      <w:szCs w:val="22"/>
    </w:rPr>
  </w:style>
  <w:style w:type="paragraph" w:styleId="aff1">
    <w:name w:val="Body Text"/>
    <w:basedOn w:val="a2"/>
    <w:link w:val="14"/>
    <w:uiPriority w:val="99"/>
    <w:qFormat/>
    <w:rsid w:val="002978C8"/>
    <w:pPr>
      <w:widowControl/>
      <w:snapToGrid/>
      <w:spacing w:before="0" w:after="0" w:line="360" w:lineRule="auto"/>
    </w:pPr>
    <w:rPr>
      <w:rFonts w:eastAsia="Times New Roman"/>
    </w:rPr>
  </w:style>
  <w:style w:type="character" w:customStyle="1" w:styleId="aff2">
    <w:name w:val="Основной текст Знак"/>
    <w:basedOn w:val="a3"/>
    <w:uiPriority w:val="99"/>
    <w:qFormat/>
    <w:rsid w:val="002978C8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3">
    <w:name w:val="index heading"/>
    <w:basedOn w:val="a2"/>
    <w:next w:val="13"/>
    <w:uiPriority w:val="99"/>
    <w:qFormat/>
    <w:rsid w:val="002978C8"/>
    <w:pPr>
      <w:widowControl/>
      <w:suppressLineNumbers/>
      <w:suppressAutoHyphens/>
      <w:snapToGrid/>
      <w:spacing w:before="0" w:after="0"/>
    </w:pPr>
    <w:rPr>
      <w:rFonts w:eastAsia="Times New Roman" w:cs="Tahoma"/>
      <w:szCs w:val="24"/>
      <w:lang w:eastAsia="ar-SA"/>
    </w:rPr>
  </w:style>
  <w:style w:type="paragraph" w:styleId="15">
    <w:name w:val="toc 1"/>
    <w:basedOn w:val="a2"/>
    <w:next w:val="a2"/>
    <w:link w:val="16"/>
    <w:uiPriority w:val="99"/>
    <w:qFormat/>
    <w:rsid w:val="002978C8"/>
    <w:pPr>
      <w:widowControl/>
      <w:tabs>
        <w:tab w:val="left" w:pos="1080"/>
      </w:tabs>
      <w:snapToGrid/>
      <w:spacing w:before="0" w:after="0"/>
    </w:pPr>
    <w:rPr>
      <w:rFonts w:eastAsia="Times New Roman"/>
      <w:b/>
      <w:sz w:val="20"/>
    </w:rPr>
  </w:style>
  <w:style w:type="paragraph" w:styleId="aff4">
    <w:name w:val="macro"/>
    <w:link w:val="aff5"/>
    <w:uiPriority w:val="99"/>
    <w:qFormat/>
    <w:rsid w:val="002978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ff5">
    <w:name w:val="Текст макроса Знак"/>
    <w:basedOn w:val="a3"/>
    <w:link w:val="aff4"/>
    <w:uiPriority w:val="99"/>
    <w:qFormat/>
    <w:rsid w:val="002978C8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61">
    <w:name w:val="toc 6"/>
    <w:basedOn w:val="a2"/>
    <w:next w:val="a2"/>
    <w:uiPriority w:val="99"/>
    <w:qFormat/>
    <w:rsid w:val="002978C8"/>
    <w:pPr>
      <w:widowControl/>
      <w:snapToGrid/>
      <w:spacing w:before="0" w:line="276" w:lineRule="auto"/>
      <w:ind w:left="1100"/>
    </w:pPr>
    <w:rPr>
      <w:rFonts w:ascii="Calibri" w:eastAsia="Times New Roman" w:hAnsi="Calibri"/>
      <w:sz w:val="22"/>
      <w:szCs w:val="22"/>
    </w:rPr>
  </w:style>
  <w:style w:type="paragraph" w:styleId="35">
    <w:name w:val="toc 3"/>
    <w:basedOn w:val="a2"/>
    <w:next w:val="a2"/>
    <w:uiPriority w:val="99"/>
    <w:qFormat/>
    <w:rsid w:val="002978C8"/>
    <w:pPr>
      <w:widowControl/>
      <w:snapToGrid/>
      <w:spacing w:before="0" w:after="0"/>
      <w:ind w:left="480"/>
    </w:pPr>
    <w:rPr>
      <w:rFonts w:eastAsia="Times New Roman"/>
      <w:szCs w:val="24"/>
    </w:rPr>
  </w:style>
  <w:style w:type="paragraph" w:styleId="26">
    <w:name w:val="toc 2"/>
    <w:basedOn w:val="a2"/>
    <w:next w:val="a2"/>
    <w:uiPriority w:val="99"/>
    <w:qFormat/>
    <w:rsid w:val="002978C8"/>
    <w:pPr>
      <w:widowControl/>
      <w:snapToGrid/>
      <w:spacing w:before="0" w:after="0"/>
      <w:ind w:left="240"/>
    </w:pPr>
    <w:rPr>
      <w:rFonts w:eastAsia="Times New Roman"/>
      <w:szCs w:val="24"/>
    </w:rPr>
  </w:style>
  <w:style w:type="paragraph" w:styleId="41">
    <w:name w:val="toc 4"/>
    <w:basedOn w:val="a2"/>
    <w:next w:val="a2"/>
    <w:uiPriority w:val="99"/>
    <w:qFormat/>
    <w:rsid w:val="002978C8"/>
    <w:pPr>
      <w:tabs>
        <w:tab w:val="left" w:pos="502"/>
        <w:tab w:val="left" w:pos="3330"/>
      </w:tabs>
      <w:autoSpaceDE w:val="0"/>
      <w:autoSpaceDN w:val="0"/>
      <w:adjustRightInd w:val="0"/>
      <w:snapToGrid/>
      <w:spacing w:before="0" w:after="0"/>
      <w:ind w:left="502" w:hanging="720"/>
    </w:pPr>
    <w:rPr>
      <w:rFonts w:eastAsia="Times New Roman"/>
      <w:szCs w:val="24"/>
    </w:rPr>
  </w:style>
  <w:style w:type="paragraph" w:styleId="52">
    <w:name w:val="toc 5"/>
    <w:basedOn w:val="a2"/>
    <w:next w:val="a2"/>
    <w:uiPriority w:val="99"/>
    <w:qFormat/>
    <w:rsid w:val="002978C8"/>
    <w:pPr>
      <w:widowControl/>
      <w:snapToGrid/>
      <w:spacing w:before="0" w:line="276" w:lineRule="auto"/>
      <w:ind w:left="880"/>
    </w:pPr>
    <w:rPr>
      <w:rFonts w:ascii="Calibri" w:eastAsia="Times New Roman" w:hAnsi="Calibri"/>
      <w:sz w:val="22"/>
      <w:szCs w:val="22"/>
    </w:rPr>
  </w:style>
  <w:style w:type="paragraph" w:styleId="53">
    <w:name w:val="List Bullet 5"/>
    <w:basedOn w:val="a2"/>
    <w:uiPriority w:val="99"/>
    <w:qFormat/>
    <w:rsid w:val="002978C8"/>
    <w:pPr>
      <w:widowControl/>
      <w:snapToGrid/>
      <w:spacing w:before="0" w:after="0"/>
      <w:ind w:left="1132" w:hanging="283"/>
    </w:pPr>
    <w:rPr>
      <w:rFonts w:eastAsia="Times New Roman"/>
      <w:color w:val="00000A"/>
      <w:szCs w:val="24"/>
    </w:rPr>
  </w:style>
  <w:style w:type="paragraph" w:styleId="aff6">
    <w:name w:val="Body Text First Indent"/>
    <w:basedOn w:val="aff1"/>
    <w:link w:val="aff7"/>
    <w:uiPriority w:val="99"/>
    <w:qFormat/>
    <w:rsid w:val="002978C8"/>
    <w:pPr>
      <w:spacing w:after="120" w:line="240" w:lineRule="auto"/>
      <w:ind w:firstLine="210"/>
    </w:pPr>
    <w:rPr>
      <w:szCs w:val="24"/>
    </w:rPr>
  </w:style>
  <w:style w:type="character" w:customStyle="1" w:styleId="aff7">
    <w:name w:val="Красная строка Знак"/>
    <w:basedOn w:val="aff2"/>
    <w:link w:val="aff6"/>
    <w:uiPriority w:val="99"/>
    <w:qFormat/>
    <w:rsid w:val="002978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ody Text Indent"/>
    <w:basedOn w:val="a2"/>
    <w:link w:val="aff9"/>
    <w:uiPriority w:val="99"/>
    <w:unhideWhenUsed/>
    <w:qFormat/>
    <w:rsid w:val="002978C8"/>
    <w:pPr>
      <w:spacing w:after="120"/>
      <w:ind w:left="283"/>
    </w:pPr>
  </w:style>
  <w:style w:type="character" w:customStyle="1" w:styleId="aff9">
    <w:name w:val="Основной текст с отступом Знак"/>
    <w:basedOn w:val="a3"/>
    <w:link w:val="aff8"/>
    <w:uiPriority w:val="99"/>
    <w:qFormat/>
    <w:rsid w:val="002978C8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7">
    <w:name w:val="Body Text First Indent 2"/>
    <w:basedOn w:val="aff8"/>
    <w:link w:val="28"/>
    <w:uiPriority w:val="99"/>
    <w:qFormat/>
    <w:rsid w:val="002978C8"/>
    <w:pPr>
      <w:widowControl/>
      <w:snapToGrid/>
      <w:spacing w:before="0"/>
      <w:ind w:firstLine="210"/>
    </w:pPr>
    <w:rPr>
      <w:rFonts w:ascii="Arial" w:hAnsi="Arial" w:cs="PragmaticaCTT"/>
      <w:b/>
      <w:bCs/>
      <w:kern w:val="32"/>
      <w:sz w:val="32"/>
      <w:szCs w:val="32"/>
    </w:rPr>
  </w:style>
  <w:style w:type="character" w:customStyle="1" w:styleId="28">
    <w:name w:val="Красная строка 2 Знак"/>
    <w:basedOn w:val="aff9"/>
    <w:link w:val="27"/>
    <w:uiPriority w:val="99"/>
    <w:qFormat/>
    <w:rsid w:val="002978C8"/>
    <w:rPr>
      <w:rFonts w:ascii="Arial" w:eastAsia="Calibri" w:hAnsi="Arial" w:cs="PragmaticaCTT"/>
      <w:b/>
      <w:bCs/>
      <w:kern w:val="32"/>
      <w:sz w:val="32"/>
      <w:szCs w:val="32"/>
      <w:lang w:eastAsia="ru-RU"/>
    </w:rPr>
  </w:style>
  <w:style w:type="paragraph" w:styleId="42">
    <w:name w:val="List Bullet 4"/>
    <w:basedOn w:val="a2"/>
    <w:uiPriority w:val="99"/>
    <w:qFormat/>
    <w:rsid w:val="002978C8"/>
    <w:pPr>
      <w:widowControl/>
      <w:snapToGrid/>
      <w:spacing w:before="0" w:after="0"/>
      <w:ind w:left="849" w:hanging="283"/>
    </w:pPr>
    <w:rPr>
      <w:rFonts w:eastAsia="Times New Roman"/>
      <w:color w:val="00000A"/>
      <w:szCs w:val="24"/>
    </w:rPr>
  </w:style>
  <w:style w:type="paragraph" w:styleId="affa">
    <w:name w:val="List Bullet"/>
    <w:basedOn w:val="a2"/>
    <w:uiPriority w:val="99"/>
    <w:qFormat/>
    <w:rsid w:val="002978C8"/>
    <w:pPr>
      <w:widowControl/>
      <w:tabs>
        <w:tab w:val="left" w:pos="360"/>
      </w:tabs>
      <w:snapToGrid/>
      <w:spacing w:before="0" w:after="0"/>
      <w:ind w:left="360" w:hanging="360"/>
    </w:pPr>
    <w:rPr>
      <w:rFonts w:eastAsia="Times New Roman"/>
      <w:sz w:val="20"/>
      <w:lang w:val="en-US"/>
    </w:rPr>
  </w:style>
  <w:style w:type="paragraph" w:styleId="29">
    <w:name w:val="List Bullet 2"/>
    <w:basedOn w:val="a2"/>
    <w:uiPriority w:val="99"/>
    <w:qFormat/>
    <w:rsid w:val="002978C8"/>
    <w:pPr>
      <w:widowControl/>
      <w:tabs>
        <w:tab w:val="left" w:pos="643"/>
      </w:tabs>
      <w:snapToGrid/>
      <w:spacing w:before="0" w:after="0"/>
      <w:ind w:left="643" w:hanging="360"/>
    </w:pPr>
    <w:rPr>
      <w:rFonts w:eastAsia="Times New Roman"/>
      <w:szCs w:val="24"/>
    </w:rPr>
  </w:style>
  <w:style w:type="paragraph" w:styleId="36">
    <w:name w:val="List Bullet 3"/>
    <w:basedOn w:val="a2"/>
    <w:uiPriority w:val="99"/>
    <w:qFormat/>
    <w:rsid w:val="002978C8"/>
    <w:pPr>
      <w:widowControl/>
      <w:tabs>
        <w:tab w:val="left" w:pos="926"/>
      </w:tabs>
      <w:snapToGrid/>
      <w:spacing w:before="0" w:after="0"/>
      <w:ind w:left="926" w:hanging="360"/>
    </w:pPr>
    <w:rPr>
      <w:rFonts w:eastAsia="Times New Roman"/>
      <w:szCs w:val="24"/>
    </w:rPr>
  </w:style>
  <w:style w:type="paragraph" w:styleId="affb">
    <w:name w:val="Title"/>
    <w:basedOn w:val="a2"/>
    <w:link w:val="37"/>
    <w:uiPriority w:val="99"/>
    <w:qFormat/>
    <w:rsid w:val="002978C8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affc">
    <w:name w:val="Название Знак"/>
    <w:basedOn w:val="a3"/>
    <w:uiPriority w:val="99"/>
    <w:qFormat/>
    <w:rsid w:val="00297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d">
    <w:name w:val="footer"/>
    <w:basedOn w:val="a2"/>
    <w:link w:val="affe"/>
    <w:uiPriority w:val="99"/>
    <w:qFormat/>
    <w:rsid w:val="002978C8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szCs w:val="24"/>
    </w:rPr>
  </w:style>
  <w:style w:type="character" w:customStyle="1" w:styleId="affe">
    <w:name w:val="Нижний колонтитул Знак"/>
    <w:basedOn w:val="a3"/>
    <w:link w:val="affd"/>
    <w:uiPriority w:val="99"/>
    <w:qFormat/>
    <w:rsid w:val="002978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List Number"/>
    <w:basedOn w:val="a2"/>
    <w:uiPriority w:val="99"/>
    <w:qFormat/>
    <w:rsid w:val="002978C8"/>
    <w:pPr>
      <w:widowControl/>
      <w:tabs>
        <w:tab w:val="left" w:pos="1440"/>
      </w:tabs>
      <w:snapToGrid/>
      <w:spacing w:before="0" w:after="0"/>
      <w:ind w:left="1440" w:hanging="360"/>
    </w:pPr>
    <w:rPr>
      <w:rFonts w:eastAsia="Times New Roman"/>
      <w:szCs w:val="24"/>
    </w:rPr>
  </w:style>
  <w:style w:type="paragraph" w:styleId="2a">
    <w:name w:val="List Number 2"/>
    <w:basedOn w:val="a2"/>
    <w:uiPriority w:val="99"/>
    <w:qFormat/>
    <w:rsid w:val="002978C8"/>
    <w:pPr>
      <w:widowControl/>
      <w:tabs>
        <w:tab w:val="left" w:pos="643"/>
      </w:tabs>
      <w:snapToGrid/>
      <w:spacing w:before="0" w:after="0"/>
      <w:ind w:left="643" w:hanging="360"/>
      <w:contextualSpacing/>
    </w:pPr>
    <w:rPr>
      <w:rFonts w:eastAsia="Times New Roman"/>
      <w:szCs w:val="24"/>
    </w:rPr>
  </w:style>
  <w:style w:type="paragraph" w:styleId="afff0">
    <w:name w:val="List"/>
    <w:basedOn w:val="a2"/>
    <w:uiPriority w:val="99"/>
    <w:qFormat/>
    <w:rsid w:val="002978C8"/>
    <w:pPr>
      <w:widowControl/>
      <w:snapToGrid/>
      <w:spacing w:before="0" w:after="0"/>
      <w:ind w:left="283" w:hanging="283"/>
    </w:pPr>
    <w:rPr>
      <w:rFonts w:eastAsia="Times New Roman"/>
      <w:sz w:val="20"/>
    </w:rPr>
  </w:style>
  <w:style w:type="paragraph" w:styleId="afff1">
    <w:name w:val="Normal (Web)"/>
    <w:aliases w:val=" Знак Знак23,Обычный (Web)"/>
    <w:basedOn w:val="a2"/>
    <w:link w:val="afff2"/>
    <w:uiPriority w:val="99"/>
    <w:qFormat/>
    <w:rsid w:val="002978C8"/>
    <w:pPr>
      <w:widowControl/>
      <w:snapToGrid/>
      <w:spacing w:before="0" w:after="0"/>
    </w:pPr>
  </w:style>
  <w:style w:type="paragraph" w:styleId="38">
    <w:name w:val="Body Text 3"/>
    <w:basedOn w:val="a2"/>
    <w:link w:val="39"/>
    <w:uiPriority w:val="99"/>
    <w:qFormat/>
    <w:rsid w:val="002978C8"/>
    <w:pPr>
      <w:widowControl/>
      <w:tabs>
        <w:tab w:val="left" w:pos="360"/>
      </w:tabs>
      <w:snapToGrid/>
      <w:spacing w:before="0" w:after="0"/>
      <w:jc w:val="both"/>
    </w:pPr>
    <w:rPr>
      <w:rFonts w:eastAsia="Times New Roman"/>
      <w:i/>
      <w:sz w:val="26"/>
    </w:rPr>
  </w:style>
  <w:style w:type="character" w:customStyle="1" w:styleId="39">
    <w:name w:val="Основной текст 3 Знак"/>
    <w:basedOn w:val="a3"/>
    <w:link w:val="38"/>
    <w:uiPriority w:val="99"/>
    <w:qFormat/>
    <w:rsid w:val="002978C8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2b">
    <w:name w:val="Body Text Indent 2"/>
    <w:basedOn w:val="a2"/>
    <w:link w:val="220"/>
    <w:uiPriority w:val="99"/>
    <w:qFormat/>
    <w:rsid w:val="002978C8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character" w:customStyle="1" w:styleId="2c">
    <w:name w:val="Основной текст с отступом 2 Знак"/>
    <w:basedOn w:val="a3"/>
    <w:uiPriority w:val="99"/>
    <w:qFormat/>
    <w:rsid w:val="002978C8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f3">
    <w:name w:val="Subtitle"/>
    <w:basedOn w:val="a2"/>
    <w:link w:val="afff4"/>
    <w:uiPriority w:val="99"/>
    <w:qFormat/>
    <w:rsid w:val="002978C8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afff4">
    <w:name w:val="Подзаголовок Знак"/>
    <w:basedOn w:val="a3"/>
    <w:link w:val="afff3"/>
    <w:uiPriority w:val="99"/>
    <w:qFormat/>
    <w:rsid w:val="002978C8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d">
    <w:name w:val="List Continue 2"/>
    <w:basedOn w:val="a2"/>
    <w:uiPriority w:val="99"/>
    <w:qFormat/>
    <w:rsid w:val="002978C8"/>
    <w:pPr>
      <w:widowControl/>
      <w:snapToGrid/>
      <w:spacing w:before="0" w:after="120"/>
      <w:ind w:left="566"/>
    </w:pPr>
    <w:rPr>
      <w:rFonts w:eastAsia="Times New Roman"/>
      <w:sz w:val="20"/>
    </w:rPr>
  </w:style>
  <w:style w:type="paragraph" w:styleId="2e">
    <w:name w:val="List 2"/>
    <w:basedOn w:val="a2"/>
    <w:uiPriority w:val="99"/>
    <w:qFormat/>
    <w:rsid w:val="002978C8"/>
    <w:pPr>
      <w:widowControl/>
      <w:snapToGrid/>
      <w:spacing w:before="0" w:after="0"/>
      <w:ind w:left="566" w:hanging="283"/>
    </w:pPr>
    <w:rPr>
      <w:rFonts w:eastAsia="Times New Roman"/>
      <w:sz w:val="20"/>
    </w:rPr>
  </w:style>
  <w:style w:type="paragraph" w:styleId="3a">
    <w:name w:val="List 3"/>
    <w:basedOn w:val="a2"/>
    <w:uiPriority w:val="99"/>
    <w:qFormat/>
    <w:rsid w:val="002978C8"/>
    <w:pPr>
      <w:widowControl/>
      <w:snapToGrid/>
      <w:spacing w:before="0" w:after="0"/>
      <w:ind w:left="849" w:hanging="283"/>
    </w:pPr>
    <w:rPr>
      <w:rFonts w:eastAsia="Times New Roman"/>
      <w:szCs w:val="24"/>
    </w:rPr>
  </w:style>
  <w:style w:type="paragraph" w:styleId="43">
    <w:name w:val="List 4"/>
    <w:basedOn w:val="a2"/>
    <w:uiPriority w:val="99"/>
    <w:qFormat/>
    <w:rsid w:val="002978C8"/>
    <w:pPr>
      <w:widowControl/>
      <w:snapToGrid/>
      <w:spacing w:before="0" w:after="0"/>
      <w:ind w:left="1132" w:hanging="283"/>
    </w:pPr>
    <w:rPr>
      <w:rFonts w:eastAsia="Times New Roman"/>
      <w:szCs w:val="24"/>
    </w:rPr>
  </w:style>
  <w:style w:type="paragraph" w:styleId="HTML8">
    <w:name w:val="HTML Preformatted"/>
    <w:basedOn w:val="a2"/>
    <w:link w:val="HTML30"/>
    <w:uiPriority w:val="99"/>
    <w:qFormat/>
    <w:rsid w:val="002978C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/>
      <w:kern w:val="1"/>
      <w:sz w:val="20"/>
      <w:lang w:eastAsia="hi-IN" w:bidi="hi-IN"/>
    </w:rPr>
  </w:style>
  <w:style w:type="character" w:customStyle="1" w:styleId="HTML9">
    <w:name w:val="Стандартный HTML Знак"/>
    <w:basedOn w:val="a3"/>
    <w:uiPriority w:val="99"/>
    <w:qFormat/>
    <w:rsid w:val="002978C8"/>
    <w:rPr>
      <w:rFonts w:ascii="Consolas" w:eastAsia="Calibri" w:hAnsi="Consolas" w:cs="Consolas"/>
      <w:sz w:val="20"/>
      <w:szCs w:val="20"/>
      <w:lang w:eastAsia="ru-RU"/>
    </w:rPr>
  </w:style>
  <w:style w:type="paragraph" w:styleId="afff5">
    <w:name w:val="Block Text"/>
    <w:basedOn w:val="a2"/>
    <w:uiPriority w:val="99"/>
    <w:qFormat/>
    <w:rsid w:val="002978C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table" w:styleId="17">
    <w:name w:val="Table Simple 1"/>
    <w:basedOn w:val="a4"/>
    <w:uiPriority w:val="99"/>
    <w:qFormat/>
    <w:rsid w:val="002978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8">
    <w:name w:val="Table Grid 1"/>
    <w:basedOn w:val="a4"/>
    <w:uiPriority w:val="99"/>
    <w:qFormat/>
    <w:rsid w:val="002978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6">
    <w:name w:val="Table Grid"/>
    <w:basedOn w:val="a4"/>
    <w:qFormat/>
    <w:rsid w:val="002978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7">
    <w:name w:val="Table Professional"/>
    <w:basedOn w:val="a4"/>
    <w:uiPriority w:val="99"/>
    <w:qFormat/>
    <w:rsid w:val="002978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a3"/>
    <w:uiPriority w:val="99"/>
    <w:qFormat/>
    <w:locked/>
    <w:rsid w:val="002978C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3"/>
    <w:uiPriority w:val="99"/>
    <w:qFormat/>
    <w:locked/>
    <w:rsid w:val="002978C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uiPriority w:val="99"/>
    <w:qFormat/>
    <w:locked/>
    <w:rsid w:val="002978C8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uiPriority w:val="99"/>
    <w:qFormat/>
    <w:locked/>
    <w:rsid w:val="002978C8"/>
    <w:rPr>
      <w:rFonts w:ascii="Cambria" w:hAnsi="Cambria" w:cs="Times New Roman"/>
      <w:b/>
      <w:i/>
      <w:color w:val="4F81BD"/>
      <w:sz w:val="22"/>
      <w:lang w:val="ru-RU" w:eastAsia="ru-RU"/>
    </w:rPr>
  </w:style>
  <w:style w:type="character" w:customStyle="1" w:styleId="Heading5Char">
    <w:name w:val="Heading 5 Char"/>
    <w:basedOn w:val="a3"/>
    <w:uiPriority w:val="99"/>
    <w:qFormat/>
    <w:locked/>
    <w:rsid w:val="002978C8"/>
    <w:rPr>
      <w:rFonts w:cs="Times New Roman"/>
      <w:sz w:val="22"/>
      <w:lang w:val="ru-RU" w:eastAsia="en-US"/>
    </w:rPr>
  </w:style>
  <w:style w:type="character" w:customStyle="1" w:styleId="Heading6Char">
    <w:name w:val="Heading 6 Char"/>
    <w:basedOn w:val="a3"/>
    <w:uiPriority w:val="99"/>
    <w:qFormat/>
    <w:locked/>
    <w:rsid w:val="002978C8"/>
    <w:rPr>
      <w:rFonts w:cs="Times New Roman"/>
      <w:i/>
      <w:sz w:val="22"/>
      <w:lang w:val="ru-RU" w:eastAsia="en-US"/>
    </w:rPr>
  </w:style>
  <w:style w:type="character" w:customStyle="1" w:styleId="Heading7Char">
    <w:name w:val="Heading 7 Char"/>
    <w:basedOn w:val="a3"/>
    <w:uiPriority w:val="99"/>
    <w:qFormat/>
    <w:locked/>
    <w:rsid w:val="002978C8"/>
    <w:rPr>
      <w:rFonts w:ascii="Times New Roman" w:hAnsi="Times New Roman" w:cs="Times New Roman"/>
      <w:sz w:val="24"/>
      <w:lang w:eastAsia="ru-RU"/>
    </w:rPr>
  </w:style>
  <w:style w:type="character" w:customStyle="1" w:styleId="Heading8Char">
    <w:name w:val="Heading 8 Char"/>
    <w:basedOn w:val="a3"/>
    <w:uiPriority w:val="99"/>
    <w:qFormat/>
    <w:locked/>
    <w:rsid w:val="002978C8"/>
    <w:rPr>
      <w:rFonts w:cs="Times New Roman"/>
      <w:i/>
      <w:lang w:val="ru-RU" w:eastAsia="en-US"/>
    </w:rPr>
  </w:style>
  <w:style w:type="character" w:customStyle="1" w:styleId="Heading9Char">
    <w:name w:val="Heading 9 Char"/>
    <w:basedOn w:val="a3"/>
    <w:uiPriority w:val="99"/>
    <w:qFormat/>
    <w:locked/>
    <w:rsid w:val="002978C8"/>
    <w:rPr>
      <w:rFonts w:ascii="Arial" w:hAnsi="Arial" w:cs="Times New Roman"/>
      <w:lang w:eastAsia="ru-RU"/>
    </w:rPr>
  </w:style>
  <w:style w:type="character" w:customStyle="1" w:styleId="Heading1Char7">
    <w:name w:val="Heading 1 Char7"/>
    <w:basedOn w:val="a3"/>
    <w:uiPriority w:val="99"/>
    <w:qFormat/>
    <w:locked/>
    <w:rsid w:val="002978C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basedOn w:val="a3"/>
    <w:uiPriority w:val="99"/>
    <w:qFormat/>
    <w:locked/>
    <w:rsid w:val="002978C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basedOn w:val="a3"/>
    <w:uiPriority w:val="99"/>
    <w:qFormat/>
    <w:locked/>
    <w:rsid w:val="002978C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2">
    <w:name w:val="Heading 3 Char2"/>
    <w:basedOn w:val="a3"/>
    <w:uiPriority w:val="99"/>
    <w:qFormat/>
    <w:locked/>
    <w:rsid w:val="002978C8"/>
    <w:rPr>
      <w:rFonts w:ascii="Arial" w:hAnsi="Arial" w:cs="Times New Roman"/>
      <w:b/>
      <w:sz w:val="26"/>
      <w:lang w:val="ru-RU" w:eastAsia="ru-RU"/>
    </w:rPr>
  </w:style>
  <w:style w:type="character" w:customStyle="1" w:styleId="32">
    <w:name w:val="Заголовок 3 Знак2"/>
    <w:link w:val="30"/>
    <w:qFormat/>
    <w:locked/>
    <w:rsid w:val="002978C8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240">
    <w:name w:val="Текст сноски Знак24"/>
    <w:basedOn w:val="a3"/>
    <w:uiPriority w:val="99"/>
    <w:qFormat/>
    <w:rsid w:val="002978C8"/>
    <w:rPr>
      <w:rFonts w:cs="Times New Roman"/>
    </w:rPr>
  </w:style>
  <w:style w:type="character" w:customStyle="1" w:styleId="spelle">
    <w:name w:val="spelle"/>
    <w:uiPriority w:val="99"/>
    <w:qFormat/>
    <w:rsid w:val="002978C8"/>
  </w:style>
  <w:style w:type="character" w:customStyle="1" w:styleId="FootnoteTextChar3">
    <w:name w:val="Footnote Text Char3"/>
    <w:uiPriority w:val="99"/>
    <w:qFormat/>
    <w:locked/>
    <w:rsid w:val="002978C8"/>
    <w:rPr>
      <w:rFonts w:ascii="Courier New" w:hAnsi="Courier New"/>
      <w:color w:val="000000"/>
      <w:sz w:val="24"/>
    </w:rPr>
  </w:style>
  <w:style w:type="paragraph" w:customStyle="1" w:styleId="3b">
    <w:name w:val="Стиль3"/>
    <w:basedOn w:val="10"/>
    <w:next w:val="a2"/>
    <w:link w:val="3c"/>
    <w:uiPriority w:val="99"/>
    <w:qFormat/>
    <w:rsid w:val="002978C8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 w:line="269" w:lineRule="auto"/>
      <w:contextualSpacing/>
      <w:jc w:val="left"/>
    </w:pPr>
    <w:rPr>
      <w:rFonts w:ascii="Arial" w:hAnsi="Arial"/>
      <w:color w:val="622423"/>
      <w:sz w:val="32"/>
    </w:rPr>
  </w:style>
  <w:style w:type="character" w:customStyle="1" w:styleId="grame">
    <w:name w:val="grame"/>
    <w:uiPriority w:val="99"/>
    <w:qFormat/>
    <w:rsid w:val="002978C8"/>
  </w:style>
  <w:style w:type="character" w:customStyle="1" w:styleId="FootnoteTextChar">
    <w:name w:val="Footnote Text Char"/>
    <w:basedOn w:val="a3"/>
    <w:uiPriority w:val="99"/>
    <w:qFormat/>
    <w:locked/>
    <w:rsid w:val="002978C8"/>
    <w:rPr>
      <w:rFonts w:ascii="Times New Roman" w:hAnsi="Times New Roman" w:cs="Times New Roman"/>
      <w:sz w:val="20"/>
      <w:szCs w:val="20"/>
    </w:rPr>
  </w:style>
  <w:style w:type="character" w:customStyle="1" w:styleId="19">
    <w:name w:val="Текст сноски Знак1"/>
    <w:basedOn w:val="a3"/>
    <w:uiPriority w:val="99"/>
    <w:semiHidden/>
    <w:qFormat/>
    <w:rsid w:val="002978C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Текст сноски Знак2"/>
    <w:basedOn w:val="a3"/>
    <w:uiPriority w:val="99"/>
    <w:qFormat/>
    <w:rsid w:val="002978C8"/>
    <w:rPr>
      <w:rFonts w:cs="Times New Roman"/>
    </w:rPr>
  </w:style>
  <w:style w:type="character" w:customStyle="1" w:styleId="BodyTextIndentChar2">
    <w:name w:val="Body Text Indent Char2"/>
    <w:uiPriority w:val="99"/>
    <w:qFormat/>
    <w:locked/>
    <w:rsid w:val="002978C8"/>
    <w:rPr>
      <w:rFonts w:ascii="Arial" w:hAnsi="Arial"/>
      <w:b/>
      <w:kern w:val="32"/>
      <w:sz w:val="32"/>
      <w:lang w:eastAsia="ru-RU"/>
    </w:rPr>
  </w:style>
  <w:style w:type="character" w:customStyle="1" w:styleId="FontStyle25">
    <w:name w:val="Font Style25"/>
    <w:uiPriority w:val="99"/>
    <w:qFormat/>
    <w:rsid w:val="002978C8"/>
    <w:rPr>
      <w:rFonts w:ascii="Times New Roman" w:hAnsi="Times New Roman"/>
      <w:i/>
      <w:sz w:val="16"/>
    </w:rPr>
  </w:style>
  <w:style w:type="character" w:customStyle="1" w:styleId="260">
    <w:name w:val="Текст сноски Знак26"/>
    <w:basedOn w:val="a3"/>
    <w:uiPriority w:val="99"/>
    <w:qFormat/>
    <w:rsid w:val="002978C8"/>
    <w:rPr>
      <w:rFonts w:cs="Times New Roman"/>
    </w:rPr>
  </w:style>
  <w:style w:type="character" w:customStyle="1" w:styleId="250">
    <w:name w:val="Текст сноски Знак25"/>
    <w:basedOn w:val="a3"/>
    <w:uiPriority w:val="99"/>
    <w:semiHidden/>
    <w:qFormat/>
    <w:rsid w:val="002978C8"/>
    <w:rPr>
      <w:rFonts w:cs="Times New Roman"/>
    </w:rPr>
  </w:style>
  <w:style w:type="paragraph" w:customStyle="1" w:styleId="2f0">
    <w:name w:val="Стиль2"/>
    <w:basedOn w:val="a2"/>
    <w:next w:val="afff"/>
    <w:uiPriority w:val="99"/>
    <w:qFormat/>
    <w:rsid w:val="002978C8"/>
    <w:pPr>
      <w:widowControl/>
      <w:snapToGrid/>
      <w:spacing w:before="0" w:after="0"/>
    </w:pPr>
    <w:rPr>
      <w:rFonts w:eastAsia="Times New Roman"/>
      <w:b/>
      <w:sz w:val="20"/>
      <w:szCs w:val="24"/>
    </w:rPr>
  </w:style>
  <w:style w:type="character" w:customStyle="1" w:styleId="23">
    <w:name w:val="Заголовок 2 Знак3"/>
    <w:link w:val="20"/>
    <w:qFormat/>
    <w:locked/>
    <w:rsid w:val="002978C8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3"/>
    <w:uiPriority w:val="99"/>
    <w:qFormat/>
    <w:locked/>
    <w:rsid w:val="002978C8"/>
    <w:rPr>
      <w:rFonts w:cs="Times New Roman"/>
      <w:sz w:val="24"/>
    </w:rPr>
  </w:style>
  <w:style w:type="character" w:customStyle="1" w:styleId="FontStyle47">
    <w:name w:val="Font Style47"/>
    <w:uiPriority w:val="99"/>
    <w:qFormat/>
    <w:rsid w:val="002978C8"/>
    <w:rPr>
      <w:rFonts w:ascii="Times New Roman" w:hAnsi="Times New Roman"/>
      <w:sz w:val="24"/>
    </w:rPr>
  </w:style>
  <w:style w:type="character" w:customStyle="1" w:styleId="HeaderChar">
    <w:name w:val="Header Char"/>
    <w:basedOn w:val="a3"/>
    <w:uiPriority w:val="99"/>
    <w:qFormat/>
    <w:locked/>
    <w:rsid w:val="002978C8"/>
    <w:rPr>
      <w:rFonts w:cs="Times New Roman"/>
      <w:sz w:val="24"/>
    </w:rPr>
  </w:style>
  <w:style w:type="character" w:customStyle="1" w:styleId="b-serp-urlitem1">
    <w:name w:val="b-serp-url__item1"/>
    <w:uiPriority w:val="99"/>
    <w:qFormat/>
    <w:rsid w:val="002978C8"/>
  </w:style>
  <w:style w:type="character" w:customStyle="1" w:styleId="DocumentMapChar">
    <w:name w:val="Document Map Char"/>
    <w:basedOn w:val="a3"/>
    <w:uiPriority w:val="99"/>
    <w:qFormat/>
    <w:locked/>
    <w:rsid w:val="002978C8"/>
    <w:rPr>
      <w:rFonts w:ascii="Tahoma" w:hAnsi="Tahoma" w:cs="Times New Roman"/>
    </w:rPr>
  </w:style>
  <w:style w:type="character" w:customStyle="1" w:styleId="140">
    <w:name w:val="Знак Знак14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310">
    <w:name w:val="Основной текст 3 Знак1"/>
    <w:basedOn w:val="a3"/>
    <w:uiPriority w:val="99"/>
    <w:qFormat/>
    <w:rsid w:val="002978C8"/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a3"/>
    <w:uiPriority w:val="99"/>
    <w:qFormat/>
    <w:locked/>
    <w:rsid w:val="002978C8"/>
    <w:rPr>
      <w:rFonts w:ascii="Times New Roman" w:hAnsi="Times New Roman" w:cs="Times New Roman"/>
      <w:sz w:val="16"/>
    </w:rPr>
  </w:style>
  <w:style w:type="character" w:customStyle="1" w:styleId="72">
    <w:name w:val="Знак Знак7"/>
    <w:uiPriority w:val="99"/>
    <w:qFormat/>
    <w:rsid w:val="002978C8"/>
    <w:rPr>
      <w:sz w:val="16"/>
      <w:lang w:val="ru-RU" w:eastAsia="ru-RU"/>
    </w:rPr>
  </w:style>
  <w:style w:type="paragraph" w:customStyle="1" w:styleId="afff8">
    <w:name w:val="......."/>
    <w:basedOn w:val="a2"/>
    <w:next w:val="a2"/>
    <w:uiPriority w:val="99"/>
    <w:qFormat/>
    <w:rsid w:val="002978C8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BodyTextChar">
    <w:name w:val="Body Text Char"/>
    <w:basedOn w:val="a3"/>
    <w:uiPriority w:val="99"/>
    <w:qFormat/>
    <w:rsid w:val="002978C8"/>
    <w:rPr>
      <w:rFonts w:ascii="Times New Roman" w:hAnsi="Times New Roman"/>
      <w:sz w:val="24"/>
      <w:szCs w:val="20"/>
    </w:rPr>
  </w:style>
  <w:style w:type="character" w:customStyle="1" w:styleId="BodyTextChar6">
    <w:name w:val="Body Text Char6"/>
    <w:basedOn w:val="a3"/>
    <w:uiPriority w:val="99"/>
    <w:qFormat/>
    <w:locked/>
    <w:rsid w:val="002978C8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basedOn w:val="a3"/>
    <w:uiPriority w:val="99"/>
    <w:qFormat/>
    <w:locked/>
    <w:rsid w:val="002978C8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текст Знак1"/>
    <w:basedOn w:val="a3"/>
    <w:link w:val="aff1"/>
    <w:uiPriority w:val="99"/>
    <w:qFormat/>
    <w:locked/>
    <w:rsid w:val="002978C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Текст сноски Знак21"/>
    <w:basedOn w:val="a3"/>
    <w:uiPriority w:val="99"/>
    <w:qFormat/>
    <w:rsid w:val="002978C8"/>
    <w:rPr>
      <w:rFonts w:cs="Times New Roman"/>
    </w:rPr>
  </w:style>
  <w:style w:type="character" w:customStyle="1" w:styleId="221">
    <w:name w:val="Текст сноски Знак22"/>
    <w:basedOn w:val="a3"/>
    <w:uiPriority w:val="99"/>
    <w:semiHidden/>
    <w:qFormat/>
    <w:rsid w:val="002978C8"/>
    <w:rPr>
      <w:rFonts w:cs="Times New Roman"/>
    </w:rPr>
  </w:style>
  <w:style w:type="character" w:customStyle="1" w:styleId="230">
    <w:name w:val="Текст сноски Знак23"/>
    <w:basedOn w:val="a3"/>
    <w:uiPriority w:val="99"/>
    <w:semiHidden/>
    <w:qFormat/>
    <w:rsid w:val="002978C8"/>
    <w:rPr>
      <w:rFonts w:cs="Times New Roman"/>
    </w:rPr>
  </w:style>
  <w:style w:type="character" w:customStyle="1" w:styleId="BodyText3Char">
    <w:name w:val="Body Text 3 Char"/>
    <w:basedOn w:val="a3"/>
    <w:uiPriority w:val="99"/>
    <w:qFormat/>
    <w:locked/>
    <w:rsid w:val="002978C8"/>
    <w:rPr>
      <w:rFonts w:ascii="Times New Roman" w:hAnsi="Times New Roman" w:cs="Times New Roman"/>
      <w:sz w:val="16"/>
      <w:szCs w:val="16"/>
    </w:rPr>
  </w:style>
  <w:style w:type="paragraph" w:customStyle="1" w:styleId="afff9">
    <w:name w:val="Для таблиц"/>
    <w:basedOn w:val="a2"/>
    <w:uiPriority w:val="99"/>
    <w:qFormat/>
    <w:rsid w:val="002978C8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120">
    <w:name w:val="Основной текст с отступом Знак12"/>
    <w:basedOn w:val="a3"/>
    <w:uiPriority w:val="99"/>
    <w:qFormat/>
    <w:rsid w:val="002978C8"/>
    <w:rPr>
      <w:rFonts w:cs="Times New Roman"/>
      <w:sz w:val="24"/>
      <w:szCs w:val="24"/>
    </w:rPr>
  </w:style>
  <w:style w:type="character" w:customStyle="1" w:styleId="130">
    <w:name w:val="Основной текст с отступом Знак13"/>
    <w:basedOn w:val="a3"/>
    <w:uiPriority w:val="99"/>
    <w:semiHidden/>
    <w:qFormat/>
    <w:rsid w:val="002978C8"/>
    <w:rPr>
      <w:rFonts w:cs="Times New Roman"/>
      <w:sz w:val="24"/>
      <w:szCs w:val="24"/>
    </w:rPr>
  </w:style>
  <w:style w:type="character" w:customStyle="1" w:styleId="FontStyle11">
    <w:name w:val="Font Style11"/>
    <w:uiPriority w:val="99"/>
    <w:qFormat/>
    <w:rsid w:val="002978C8"/>
    <w:rPr>
      <w:rFonts w:ascii="Times New Roman" w:hAnsi="Times New Roman"/>
      <w:b/>
      <w:sz w:val="24"/>
    </w:rPr>
  </w:style>
  <w:style w:type="character" w:customStyle="1" w:styleId="1a">
    <w:name w:val="Основной текст с отступом Знак1"/>
    <w:basedOn w:val="a3"/>
    <w:uiPriority w:val="99"/>
    <w:qFormat/>
    <w:rsid w:val="002978C8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qFormat/>
    <w:rsid w:val="002978C8"/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a3"/>
    <w:uiPriority w:val="99"/>
    <w:qFormat/>
    <w:locked/>
    <w:rsid w:val="002978C8"/>
    <w:rPr>
      <w:rFonts w:ascii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basedOn w:val="a3"/>
    <w:uiPriority w:val="99"/>
    <w:semiHidden/>
    <w:locked/>
    <w:rsid w:val="002978C8"/>
    <w:rPr>
      <w:rFonts w:ascii="Times New Roman" w:hAnsi="Times New Roman" w:cs="Times New Roman"/>
      <w:sz w:val="20"/>
      <w:szCs w:val="20"/>
    </w:rPr>
  </w:style>
  <w:style w:type="character" w:customStyle="1" w:styleId="BodyTextIndentChar10">
    <w:name w:val="Body Text Indent Char10"/>
    <w:basedOn w:val="a3"/>
    <w:uiPriority w:val="99"/>
    <w:semiHidden/>
    <w:qFormat/>
    <w:locked/>
    <w:rsid w:val="002978C8"/>
    <w:rPr>
      <w:rFonts w:ascii="Times New Roman" w:hAnsi="Times New Roman" w:cs="Times New Roman"/>
      <w:sz w:val="20"/>
      <w:szCs w:val="20"/>
    </w:rPr>
  </w:style>
  <w:style w:type="character" w:customStyle="1" w:styleId="BodyTextIndentChar9">
    <w:name w:val="Body Text Indent Char9"/>
    <w:basedOn w:val="a3"/>
    <w:uiPriority w:val="99"/>
    <w:semiHidden/>
    <w:qFormat/>
    <w:locked/>
    <w:rsid w:val="002978C8"/>
    <w:rPr>
      <w:rFonts w:ascii="Times New Roman" w:hAnsi="Times New Roman" w:cs="Times New Roman"/>
      <w:sz w:val="20"/>
      <w:szCs w:val="20"/>
    </w:rPr>
  </w:style>
  <w:style w:type="character" w:customStyle="1" w:styleId="BodyTextIndentChar8">
    <w:name w:val="Body Text Indent Char8"/>
    <w:basedOn w:val="a3"/>
    <w:uiPriority w:val="99"/>
    <w:semiHidden/>
    <w:qFormat/>
    <w:locked/>
    <w:rsid w:val="002978C8"/>
    <w:rPr>
      <w:rFonts w:ascii="Times New Roman" w:hAnsi="Times New Roman" w:cs="Times New Roman"/>
      <w:sz w:val="20"/>
      <w:szCs w:val="20"/>
    </w:rPr>
  </w:style>
  <w:style w:type="character" w:customStyle="1" w:styleId="BodyTextIndentChar7">
    <w:name w:val="Body Text Indent Char7"/>
    <w:basedOn w:val="a3"/>
    <w:uiPriority w:val="99"/>
    <w:semiHidden/>
    <w:qFormat/>
    <w:locked/>
    <w:rsid w:val="002978C8"/>
    <w:rPr>
      <w:rFonts w:ascii="Times New Roman" w:hAnsi="Times New Roman" w:cs="Times New Roman"/>
      <w:sz w:val="24"/>
      <w:szCs w:val="24"/>
    </w:rPr>
  </w:style>
  <w:style w:type="character" w:customStyle="1" w:styleId="BodyTextIndentChar6">
    <w:name w:val="Body Text Indent Char6"/>
    <w:basedOn w:val="a3"/>
    <w:uiPriority w:val="99"/>
    <w:semiHidden/>
    <w:qFormat/>
    <w:locked/>
    <w:rsid w:val="002978C8"/>
    <w:rPr>
      <w:rFonts w:ascii="Times New Roman" w:hAnsi="Times New Roman" w:cs="Times New Roman"/>
      <w:sz w:val="24"/>
      <w:szCs w:val="24"/>
    </w:rPr>
  </w:style>
  <w:style w:type="character" w:customStyle="1" w:styleId="BodyTextIndentChar5">
    <w:name w:val="Body Text Indent Char5"/>
    <w:basedOn w:val="a3"/>
    <w:uiPriority w:val="99"/>
    <w:qFormat/>
    <w:locked/>
    <w:rsid w:val="002978C8"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с отступом Знак2"/>
    <w:basedOn w:val="a3"/>
    <w:uiPriority w:val="99"/>
    <w:qFormat/>
    <w:rsid w:val="002978C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2978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a">
    <w:name w:val="список с точками"/>
    <w:basedOn w:val="a2"/>
    <w:uiPriority w:val="99"/>
    <w:qFormat/>
    <w:rsid w:val="002978C8"/>
    <w:pPr>
      <w:widowControl/>
      <w:tabs>
        <w:tab w:val="left" w:pos="3330"/>
      </w:tabs>
      <w:snapToGrid/>
      <w:spacing w:before="0" w:after="0" w:line="312" w:lineRule="auto"/>
      <w:ind w:left="3330" w:hanging="720"/>
      <w:jc w:val="both"/>
    </w:pPr>
    <w:rPr>
      <w:rFonts w:eastAsia="Times New Roman"/>
      <w:szCs w:val="24"/>
    </w:rPr>
  </w:style>
  <w:style w:type="character" w:customStyle="1" w:styleId="312">
    <w:name w:val="Основной текст 3 Знак12"/>
    <w:basedOn w:val="a3"/>
    <w:uiPriority w:val="99"/>
    <w:qFormat/>
    <w:rsid w:val="002978C8"/>
    <w:rPr>
      <w:rFonts w:cs="Times New Roman"/>
      <w:sz w:val="16"/>
      <w:szCs w:val="16"/>
    </w:rPr>
  </w:style>
  <w:style w:type="character" w:customStyle="1" w:styleId="313">
    <w:name w:val="Основной текст 3 Знак13"/>
    <w:basedOn w:val="a3"/>
    <w:uiPriority w:val="99"/>
    <w:qFormat/>
    <w:rsid w:val="002978C8"/>
    <w:rPr>
      <w:rFonts w:cs="Times New Roman"/>
      <w:sz w:val="16"/>
      <w:szCs w:val="16"/>
    </w:rPr>
  </w:style>
  <w:style w:type="character" w:customStyle="1" w:styleId="314">
    <w:name w:val="Основной текст 3 Знак14"/>
    <w:basedOn w:val="a3"/>
    <w:uiPriority w:val="99"/>
    <w:semiHidden/>
    <w:qFormat/>
    <w:rsid w:val="002978C8"/>
    <w:rPr>
      <w:rFonts w:cs="Times New Roman"/>
      <w:sz w:val="16"/>
      <w:szCs w:val="16"/>
    </w:rPr>
  </w:style>
  <w:style w:type="character" w:customStyle="1" w:styleId="12">
    <w:name w:val="Заголовок 1 Знак2"/>
    <w:link w:val="10"/>
    <w:qFormat/>
    <w:locked/>
    <w:rsid w:val="002978C8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FooterChar">
    <w:name w:val="Footer Char"/>
    <w:basedOn w:val="a3"/>
    <w:uiPriority w:val="99"/>
    <w:qFormat/>
    <w:locked/>
    <w:rsid w:val="002978C8"/>
    <w:rPr>
      <w:rFonts w:cs="Times New Roman"/>
      <w:sz w:val="24"/>
    </w:rPr>
  </w:style>
  <w:style w:type="character" w:customStyle="1" w:styleId="BodyText2Char">
    <w:name w:val="Body Text 2 Char"/>
    <w:basedOn w:val="a3"/>
    <w:uiPriority w:val="99"/>
    <w:qFormat/>
    <w:locked/>
    <w:rsid w:val="002978C8"/>
    <w:rPr>
      <w:rFonts w:cs="Times New Roman"/>
    </w:rPr>
  </w:style>
  <w:style w:type="paragraph" w:customStyle="1" w:styleId="ConsPlusNonformat">
    <w:name w:val="ConsPlusNonformat"/>
    <w:uiPriority w:val="99"/>
    <w:qFormat/>
    <w:rsid w:val="002978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a3"/>
    <w:uiPriority w:val="99"/>
    <w:qFormat/>
    <w:locked/>
    <w:rsid w:val="002978C8"/>
    <w:rPr>
      <w:rFonts w:ascii="Courier New" w:hAnsi="Courier New" w:cs="Courier New"/>
      <w:sz w:val="20"/>
      <w:szCs w:val="20"/>
    </w:rPr>
  </w:style>
  <w:style w:type="character" w:customStyle="1" w:styleId="PlainTextChar4">
    <w:name w:val="Plain Text Char4"/>
    <w:basedOn w:val="a3"/>
    <w:uiPriority w:val="99"/>
    <w:qFormat/>
    <w:locked/>
    <w:rsid w:val="002978C8"/>
    <w:rPr>
      <w:rFonts w:ascii="Courier New" w:hAnsi="Courier New" w:cs="Times New Roman"/>
      <w:lang w:val="ru-RU" w:eastAsia="ru-RU"/>
    </w:rPr>
  </w:style>
  <w:style w:type="character" w:customStyle="1" w:styleId="330">
    <w:name w:val="Основной текст с отступом 3 Знак3"/>
    <w:link w:val="33"/>
    <w:uiPriority w:val="99"/>
    <w:qFormat/>
    <w:locked/>
    <w:rsid w:val="002978C8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qFormat/>
    <w:rsid w:val="002978C8"/>
    <w:rPr>
      <w:rFonts w:ascii="Times New Roman" w:hAnsi="Times New Roman"/>
      <w:sz w:val="26"/>
    </w:rPr>
  </w:style>
  <w:style w:type="paragraph" w:customStyle="1" w:styleId="Style1">
    <w:name w:val="Style1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309" w:lineRule="exact"/>
      <w:ind w:firstLine="686"/>
      <w:jc w:val="both"/>
    </w:pPr>
    <w:rPr>
      <w:rFonts w:eastAsia="Times New Roman"/>
      <w:szCs w:val="24"/>
    </w:rPr>
  </w:style>
  <w:style w:type="paragraph" w:customStyle="1" w:styleId="Style2">
    <w:name w:val="Style2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b">
    <w:name w:val="Знак Знак Знак Знак Знак Знак"/>
    <w:basedOn w:val="a2"/>
    <w:uiPriority w:val="99"/>
    <w:qFormat/>
    <w:rsid w:val="002978C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20">
    <w:name w:val="Основной текст с отступом 2 Знак2"/>
    <w:link w:val="2b"/>
    <w:uiPriority w:val="99"/>
    <w:qFormat/>
    <w:locked/>
    <w:rsid w:val="002978C8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ft250">
    <w:name w:val="ft250"/>
    <w:uiPriority w:val="99"/>
    <w:qFormat/>
    <w:rsid w:val="002978C8"/>
  </w:style>
  <w:style w:type="character" w:customStyle="1" w:styleId="110">
    <w:name w:val="Заголовок 1 Знак1"/>
    <w:uiPriority w:val="99"/>
    <w:qFormat/>
    <w:locked/>
    <w:rsid w:val="002978C8"/>
    <w:rPr>
      <w:b/>
      <w:caps/>
      <w:sz w:val="24"/>
    </w:rPr>
  </w:style>
  <w:style w:type="character" w:customStyle="1" w:styleId="100">
    <w:name w:val="Знак Знак10"/>
    <w:uiPriority w:val="99"/>
    <w:qFormat/>
    <w:locked/>
    <w:rsid w:val="002978C8"/>
    <w:rPr>
      <w:sz w:val="16"/>
      <w:lang w:val="ru-RU" w:eastAsia="ru-RU"/>
    </w:rPr>
  </w:style>
  <w:style w:type="character" w:customStyle="1" w:styleId="121">
    <w:name w:val="Заголовок 1 Знак Знак21"/>
    <w:uiPriority w:val="99"/>
    <w:locked/>
    <w:rsid w:val="002978C8"/>
    <w:rPr>
      <w:b/>
      <w:caps/>
      <w:sz w:val="24"/>
      <w:lang w:val="ru-RU" w:eastAsia="ru-RU"/>
    </w:rPr>
  </w:style>
  <w:style w:type="paragraph" w:customStyle="1" w:styleId="Style23">
    <w:name w:val="Style23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character" w:customStyle="1" w:styleId="FontStyle34">
    <w:name w:val="Font Style34"/>
    <w:uiPriority w:val="99"/>
    <w:qFormat/>
    <w:rsid w:val="002978C8"/>
    <w:rPr>
      <w:rFonts w:ascii="Times New Roman" w:hAnsi="Times New Roman"/>
      <w:sz w:val="26"/>
    </w:rPr>
  </w:style>
  <w:style w:type="character" w:customStyle="1" w:styleId="FontStyle38">
    <w:name w:val="Font Style38"/>
    <w:uiPriority w:val="99"/>
    <w:qFormat/>
    <w:rsid w:val="002978C8"/>
    <w:rPr>
      <w:rFonts w:ascii="Times New Roman" w:hAnsi="Times New Roman"/>
      <w:sz w:val="26"/>
    </w:rPr>
  </w:style>
  <w:style w:type="character" w:customStyle="1" w:styleId="62">
    <w:name w:val="Знак Знак6"/>
    <w:uiPriority w:val="99"/>
    <w:qFormat/>
    <w:rsid w:val="002978C8"/>
    <w:rPr>
      <w:rFonts w:ascii="Arial" w:hAnsi="Arial"/>
      <w:b/>
      <w:i/>
      <w:sz w:val="28"/>
      <w:lang w:val="ru-RU" w:eastAsia="en-US"/>
    </w:rPr>
  </w:style>
  <w:style w:type="paragraph" w:customStyle="1" w:styleId="Style5">
    <w:name w:val="Style5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490" w:lineRule="exact"/>
      <w:jc w:val="center"/>
    </w:pPr>
    <w:rPr>
      <w:rFonts w:eastAsia="Times New Roman"/>
      <w:szCs w:val="24"/>
    </w:rPr>
  </w:style>
  <w:style w:type="character" w:customStyle="1" w:styleId="FontStyle50">
    <w:name w:val="Font Style50"/>
    <w:uiPriority w:val="99"/>
    <w:qFormat/>
    <w:rsid w:val="002978C8"/>
    <w:rPr>
      <w:rFonts w:ascii="Times New Roman" w:hAnsi="Times New Roman"/>
      <w:b/>
      <w:sz w:val="26"/>
    </w:rPr>
  </w:style>
  <w:style w:type="paragraph" w:customStyle="1" w:styleId="FR3">
    <w:name w:val="FR3"/>
    <w:uiPriority w:val="99"/>
    <w:qFormat/>
    <w:rsid w:val="002978C8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 (веб)1"/>
    <w:basedOn w:val="a2"/>
    <w:uiPriority w:val="99"/>
    <w:qFormat/>
    <w:rsid w:val="002978C8"/>
    <w:pPr>
      <w:widowControl/>
      <w:snapToGrid/>
      <w:spacing w:before="75" w:afterAutospacing="1"/>
      <w:jc w:val="both"/>
    </w:pPr>
    <w:rPr>
      <w:rFonts w:ascii="Arial" w:eastAsia="Times New Roman" w:hAnsi="Arial" w:cs="Arial"/>
      <w:color w:val="000000"/>
      <w:sz w:val="20"/>
    </w:rPr>
  </w:style>
  <w:style w:type="character" w:customStyle="1" w:styleId="blk">
    <w:name w:val="blk"/>
    <w:uiPriority w:val="99"/>
    <w:qFormat/>
    <w:rsid w:val="002978C8"/>
  </w:style>
  <w:style w:type="paragraph" w:customStyle="1" w:styleId="Style16">
    <w:name w:val="Style16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478" w:lineRule="exact"/>
      <w:ind w:firstLine="706"/>
      <w:jc w:val="both"/>
    </w:pPr>
    <w:rPr>
      <w:rFonts w:eastAsia="Times New Roman"/>
      <w:szCs w:val="24"/>
    </w:rPr>
  </w:style>
  <w:style w:type="character" w:customStyle="1" w:styleId="FontStyle36">
    <w:name w:val="Font Style36"/>
    <w:uiPriority w:val="99"/>
    <w:qFormat/>
    <w:rsid w:val="002978C8"/>
    <w:rPr>
      <w:rFonts w:ascii="Times New Roman" w:hAnsi="Times New Roman"/>
      <w:sz w:val="26"/>
    </w:rPr>
  </w:style>
  <w:style w:type="paragraph" w:styleId="afffc">
    <w:name w:val="List Paragraph"/>
    <w:basedOn w:val="a2"/>
    <w:link w:val="1c"/>
    <w:uiPriority w:val="34"/>
    <w:qFormat/>
    <w:rsid w:val="002978C8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paragraph" w:customStyle="1" w:styleId="afffd">
    <w:name w:val="Îáû÷íûé"/>
    <w:uiPriority w:val="99"/>
    <w:qFormat/>
    <w:rsid w:val="002978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e">
    <w:name w:val="Об"/>
    <w:uiPriority w:val="99"/>
    <w:qFormat/>
    <w:rsid w:val="002978C8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ff">
    <w:name w:val="Основной текст Знак Знак Знак"/>
    <w:uiPriority w:val="99"/>
    <w:locked/>
    <w:rsid w:val="002978C8"/>
    <w:rPr>
      <w:sz w:val="24"/>
      <w:lang w:val="ru-RU" w:eastAsia="ru-RU"/>
    </w:rPr>
  </w:style>
  <w:style w:type="character" w:customStyle="1" w:styleId="TitleChar">
    <w:name w:val="Title Char"/>
    <w:basedOn w:val="a3"/>
    <w:uiPriority w:val="99"/>
    <w:qFormat/>
    <w:locked/>
    <w:rsid w:val="002978C8"/>
    <w:rPr>
      <w:rFonts w:cs="Times New Roman"/>
      <w:sz w:val="24"/>
      <w:lang w:val="en-US"/>
    </w:rPr>
  </w:style>
  <w:style w:type="character" w:customStyle="1" w:styleId="37">
    <w:name w:val="Заголовок Знак3"/>
    <w:basedOn w:val="a3"/>
    <w:link w:val="affb"/>
    <w:uiPriority w:val="99"/>
    <w:locked/>
    <w:rsid w:val="002978C8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ConsPlusNormal">
    <w:name w:val="ConsPlusNormal"/>
    <w:link w:val="ConsPlusNormal0"/>
    <w:uiPriority w:val="99"/>
    <w:qFormat/>
    <w:rsid w:val="00297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1d">
    <w:name w:val="Абзац списка1"/>
    <w:basedOn w:val="a2"/>
    <w:link w:val="ListParagraphChar"/>
    <w:uiPriority w:val="99"/>
    <w:qFormat/>
    <w:rsid w:val="002978C8"/>
    <w:pPr>
      <w:widowControl/>
      <w:snapToGrid/>
      <w:spacing w:before="0" w:after="0"/>
      <w:ind w:left="720"/>
      <w:contextualSpacing/>
    </w:pPr>
  </w:style>
  <w:style w:type="character" w:customStyle="1" w:styleId="ListParagraphChar">
    <w:name w:val="List Paragraph Char"/>
    <w:link w:val="1d"/>
    <w:uiPriority w:val="99"/>
    <w:qFormat/>
    <w:locked/>
    <w:rsid w:val="002978C8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tbln121">
    <w:name w:val="tbln121"/>
    <w:uiPriority w:val="99"/>
    <w:qFormat/>
    <w:rsid w:val="002978C8"/>
    <w:rPr>
      <w:rFonts w:ascii="Arial" w:hAnsi="Arial"/>
      <w:i/>
      <w:color w:val="000000"/>
      <w:sz w:val="18"/>
      <w:u w:val="none"/>
    </w:rPr>
  </w:style>
  <w:style w:type="character" w:customStyle="1" w:styleId="mistake">
    <w:name w:val="mistake"/>
    <w:uiPriority w:val="99"/>
    <w:qFormat/>
    <w:rsid w:val="002978C8"/>
    <w:rPr>
      <w:sz w:val="24"/>
    </w:rPr>
  </w:style>
  <w:style w:type="character" w:customStyle="1" w:styleId="trb12">
    <w:name w:val="trb12"/>
    <w:basedOn w:val="a3"/>
    <w:uiPriority w:val="99"/>
    <w:qFormat/>
    <w:rsid w:val="002978C8"/>
    <w:rPr>
      <w:rFonts w:cs="Times New Roman"/>
    </w:rPr>
  </w:style>
  <w:style w:type="character" w:customStyle="1" w:styleId="tbln12">
    <w:name w:val="tbln12"/>
    <w:basedOn w:val="a3"/>
    <w:uiPriority w:val="99"/>
    <w:qFormat/>
    <w:rsid w:val="002978C8"/>
    <w:rPr>
      <w:rFonts w:cs="Times New Roman"/>
    </w:rPr>
  </w:style>
  <w:style w:type="character" w:customStyle="1" w:styleId="tbb12">
    <w:name w:val="tbb12"/>
    <w:basedOn w:val="a3"/>
    <w:uiPriority w:val="99"/>
    <w:qFormat/>
    <w:rsid w:val="002978C8"/>
    <w:rPr>
      <w:rFonts w:cs="Times New Roman"/>
    </w:rPr>
  </w:style>
  <w:style w:type="paragraph" w:customStyle="1" w:styleId="Style9">
    <w:name w:val="Style9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0">
    <w:name w:val="Темы"/>
    <w:basedOn w:val="a2"/>
    <w:link w:val="affff1"/>
    <w:uiPriority w:val="99"/>
    <w:qFormat/>
    <w:rsid w:val="002978C8"/>
    <w:pPr>
      <w:keepNext/>
      <w:widowControl/>
      <w:snapToGrid/>
      <w:spacing w:before="0" w:after="0"/>
      <w:jc w:val="both"/>
    </w:pPr>
    <w:rPr>
      <w:b/>
    </w:rPr>
  </w:style>
  <w:style w:type="paragraph" w:customStyle="1" w:styleId="Style19">
    <w:name w:val="Style19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516" w:lineRule="exact"/>
      <w:ind w:firstLine="701"/>
      <w:jc w:val="both"/>
    </w:pPr>
    <w:rPr>
      <w:rFonts w:eastAsia="Times New Roman"/>
      <w:szCs w:val="24"/>
    </w:rPr>
  </w:style>
  <w:style w:type="paragraph" w:customStyle="1" w:styleId="stepanov">
    <w:name w:val="stepanov"/>
    <w:basedOn w:val="af2"/>
    <w:uiPriority w:val="99"/>
    <w:qFormat/>
    <w:rsid w:val="002978C8"/>
    <w:p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1e">
    <w:name w:val="Стиль1"/>
    <w:basedOn w:val="stepanov"/>
    <w:link w:val="1f"/>
    <w:uiPriority w:val="99"/>
    <w:qFormat/>
    <w:rsid w:val="002978C8"/>
    <w:pPr>
      <w:suppressAutoHyphens/>
      <w:spacing w:line="240" w:lineRule="auto"/>
    </w:pPr>
    <w:rPr>
      <w:rFonts w:eastAsia="Calibri"/>
      <w:sz w:val="20"/>
    </w:rPr>
  </w:style>
  <w:style w:type="paragraph" w:customStyle="1" w:styleId="075">
    <w:name w:val="Стиль Нумерованный список + сверху: (одинарная Авто  075 пт лини..."/>
    <w:basedOn w:val="afff"/>
    <w:uiPriority w:val="99"/>
    <w:qFormat/>
    <w:rsid w:val="002978C8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1">
    <w:name w:val="Стиль Нумерованный список + сверху: (одинарная Авто  075 пт лини...1"/>
    <w:basedOn w:val="afff"/>
    <w:uiPriority w:val="99"/>
    <w:qFormat/>
    <w:rsid w:val="002978C8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6">
    <w:name w:val="Стиль Нумерованный список + сверху: (одинарная Авто  075 пт лини...6"/>
    <w:basedOn w:val="afff"/>
    <w:uiPriority w:val="99"/>
    <w:qFormat/>
    <w:rsid w:val="002978C8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7">
    <w:name w:val="Стиль Нумерованный список + сверху: (одинарная Авто  075 пт лини...7"/>
    <w:basedOn w:val="afff"/>
    <w:uiPriority w:val="99"/>
    <w:qFormat/>
    <w:rsid w:val="002978C8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2TimesNewRoman12">
    <w:name w:val="Стиль Заголовок 2 + Times New Roman 12 пт не курсив"/>
    <w:basedOn w:val="20"/>
    <w:uiPriority w:val="99"/>
    <w:qFormat/>
    <w:rsid w:val="002978C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  <w:szCs w:val="28"/>
    </w:rPr>
  </w:style>
  <w:style w:type="paragraph" w:customStyle="1" w:styleId="2TimesNewRoman120">
    <w:name w:val="Стиль Стиль Заголовок 2 + Times New Roman 12 пт не курсив + курсив"/>
    <w:basedOn w:val="2TimesNewRoman12"/>
    <w:uiPriority w:val="99"/>
    <w:qFormat/>
    <w:rsid w:val="002978C8"/>
    <w:rPr>
      <w:iCs/>
    </w:rPr>
  </w:style>
  <w:style w:type="paragraph" w:customStyle="1" w:styleId="2TimesNewRoman121">
    <w:name w:val="Стиль Заголовок 2 + Times New Roman 12 пт"/>
    <w:basedOn w:val="20"/>
    <w:uiPriority w:val="99"/>
    <w:qFormat/>
    <w:rsid w:val="002978C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  <w:szCs w:val="28"/>
    </w:rPr>
  </w:style>
  <w:style w:type="paragraph" w:customStyle="1" w:styleId="style10">
    <w:name w:val="style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448">
    <w:name w:val="Font Style448"/>
    <w:uiPriority w:val="99"/>
    <w:qFormat/>
    <w:rsid w:val="002978C8"/>
    <w:rPr>
      <w:rFonts w:ascii="Times New Roman" w:hAnsi="Times New Roman"/>
      <w:sz w:val="20"/>
    </w:rPr>
  </w:style>
  <w:style w:type="paragraph" w:customStyle="1" w:styleId="211">
    <w:name w:val="Основной текст 21"/>
    <w:basedOn w:val="a2"/>
    <w:uiPriority w:val="99"/>
    <w:qFormat/>
    <w:rsid w:val="002978C8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paragraph" w:customStyle="1" w:styleId="1f0">
    <w:name w:val="Обычный1"/>
    <w:qFormat/>
    <w:rsid w:val="002978C8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mmentSubjectChar3">
    <w:name w:val="Comment Subject Char3"/>
    <w:uiPriority w:val="99"/>
    <w:locked/>
    <w:rsid w:val="002978C8"/>
    <w:rPr>
      <w:sz w:val="16"/>
    </w:rPr>
  </w:style>
  <w:style w:type="character" w:customStyle="1" w:styleId="CommentTextChar">
    <w:name w:val="Comment Text Char"/>
    <w:basedOn w:val="a3"/>
    <w:uiPriority w:val="99"/>
    <w:qFormat/>
    <w:locked/>
    <w:rsid w:val="002978C8"/>
    <w:rPr>
      <w:rFonts w:ascii="Times New Roman" w:hAnsi="Times New Roman" w:cs="Times New Roman"/>
      <w:sz w:val="20"/>
      <w:lang w:eastAsia="ru-RU"/>
    </w:rPr>
  </w:style>
  <w:style w:type="character" w:customStyle="1" w:styleId="CommentSubjectChar">
    <w:name w:val="Comment Subject Char"/>
    <w:basedOn w:val="af8"/>
    <w:uiPriority w:val="99"/>
    <w:qFormat/>
    <w:locked/>
    <w:rsid w:val="00297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af8"/>
    <w:uiPriority w:val="99"/>
    <w:qFormat/>
    <w:rsid w:val="002978C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00">
    <w:name w:val="Тема примечания Знак120"/>
    <w:basedOn w:val="af8"/>
    <w:uiPriority w:val="99"/>
    <w:semiHidden/>
    <w:qFormat/>
    <w:rsid w:val="002978C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9">
    <w:name w:val="Тема примечания Знак119"/>
    <w:basedOn w:val="af8"/>
    <w:uiPriority w:val="99"/>
    <w:semiHidden/>
    <w:qFormat/>
    <w:rsid w:val="002978C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8">
    <w:name w:val="Тема примечания Знак118"/>
    <w:basedOn w:val="af8"/>
    <w:uiPriority w:val="99"/>
    <w:semiHidden/>
    <w:qFormat/>
    <w:rsid w:val="002978C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7">
    <w:name w:val="Тема примечания Знак117"/>
    <w:basedOn w:val="af8"/>
    <w:uiPriority w:val="99"/>
    <w:qFormat/>
    <w:rsid w:val="002978C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6">
    <w:name w:val="Тема примечания Знак116"/>
    <w:basedOn w:val="af8"/>
    <w:uiPriority w:val="99"/>
    <w:semiHidden/>
    <w:qFormat/>
    <w:rsid w:val="002978C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5">
    <w:name w:val="Тема примечания Знак115"/>
    <w:basedOn w:val="af8"/>
    <w:uiPriority w:val="99"/>
    <w:semiHidden/>
    <w:qFormat/>
    <w:rsid w:val="002978C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4">
    <w:name w:val="Тема примечания Знак114"/>
    <w:basedOn w:val="af8"/>
    <w:uiPriority w:val="99"/>
    <w:semiHidden/>
    <w:qFormat/>
    <w:rsid w:val="002978C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3">
    <w:name w:val="Тема примечания Знак113"/>
    <w:basedOn w:val="af8"/>
    <w:uiPriority w:val="99"/>
    <w:semiHidden/>
    <w:qFormat/>
    <w:rsid w:val="002978C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2">
    <w:name w:val="Тема примечания Знак112"/>
    <w:basedOn w:val="af8"/>
    <w:uiPriority w:val="99"/>
    <w:semiHidden/>
    <w:qFormat/>
    <w:rsid w:val="002978C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1">
    <w:name w:val="Тема примечания Знак111"/>
    <w:basedOn w:val="af8"/>
    <w:uiPriority w:val="99"/>
    <w:qFormat/>
    <w:rsid w:val="002978C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00">
    <w:name w:val="Тема примечания Знак110"/>
    <w:basedOn w:val="af8"/>
    <w:uiPriority w:val="99"/>
    <w:semiHidden/>
    <w:qFormat/>
    <w:rsid w:val="002978C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90">
    <w:name w:val="Тема примечания Знак19"/>
    <w:basedOn w:val="af8"/>
    <w:uiPriority w:val="99"/>
    <w:qFormat/>
    <w:rsid w:val="002978C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80">
    <w:name w:val="Тема примечания Знак18"/>
    <w:basedOn w:val="af8"/>
    <w:uiPriority w:val="99"/>
    <w:semiHidden/>
    <w:qFormat/>
    <w:rsid w:val="002978C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70">
    <w:name w:val="Тема примечания Знак17"/>
    <w:basedOn w:val="af8"/>
    <w:uiPriority w:val="99"/>
    <w:semiHidden/>
    <w:qFormat/>
    <w:rsid w:val="002978C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60">
    <w:name w:val="Тема примечания Знак16"/>
    <w:basedOn w:val="af8"/>
    <w:uiPriority w:val="99"/>
    <w:semiHidden/>
    <w:qFormat/>
    <w:rsid w:val="002978C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50">
    <w:name w:val="Тема примечания Знак15"/>
    <w:basedOn w:val="af8"/>
    <w:uiPriority w:val="99"/>
    <w:qFormat/>
    <w:rsid w:val="002978C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41">
    <w:name w:val="Тема примечания Знак14"/>
    <w:basedOn w:val="af8"/>
    <w:uiPriority w:val="99"/>
    <w:semiHidden/>
    <w:qFormat/>
    <w:rsid w:val="002978C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2">
    <w:name w:val="Тема примечания Знак13"/>
    <w:basedOn w:val="af8"/>
    <w:uiPriority w:val="99"/>
    <w:semiHidden/>
    <w:qFormat/>
    <w:rsid w:val="002978C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22">
    <w:name w:val="Тема примечания Знак12"/>
    <w:basedOn w:val="af8"/>
    <w:uiPriority w:val="99"/>
    <w:qFormat/>
    <w:rsid w:val="002978C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a">
    <w:name w:val="Тема примечания Знак11"/>
    <w:uiPriority w:val="99"/>
    <w:qFormat/>
    <w:rsid w:val="002978C8"/>
    <w:rPr>
      <w:b/>
      <w:lang w:val="ru-RU" w:eastAsia="ru-RU"/>
    </w:rPr>
  </w:style>
  <w:style w:type="character" w:customStyle="1" w:styleId="highlighthighlightactive">
    <w:name w:val="highlight highlight_active"/>
    <w:basedOn w:val="a3"/>
    <w:uiPriority w:val="99"/>
    <w:qFormat/>
    <w:rsid w:val="002978C8"/>
    <w:rPr>
      <w:rFonts w:cs="Times New Roman"/>
    </w:rPr>
  </w:style>
  <w:style w:type="character" w:customStyle="1" w:styleId="161">
    <w:name w:val="Знак Знак16"/>
    <w:uiPriority w:val="99"/>
    <w:qFormat/>
    <w:locked/>
    <w:rsid w:val="002978C8"/>
    <w:rPr>
      <w:b/>
      <w:caps/>
      <w:sz w:val="24"/>
      <w:lang w:val="ru-RU" w:eastAsia="ru-RU"/>
    </w:rPr>
  </w:style>
  <w:style w:type="paragraph" w:customStyle="1" w:styleId="1f2">
    <w:name w:val="1"/>
    <w:basedOn w:val="a2"/>
    <w:uiPriority w:val="99"/>
    <w:qFormat/>
    <w:rsid w:val="002978C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1f3">
    <w:name w:val="Загол. 1 ур."/>
    <w:basedOn w:val="a2"/>
    <w:uiPriority w:val="99"/>
    <w:qFormat/>
    <w:rsid w:val="002978C8"/>
    <w:pPr>
      <w:keepNext/>
      <w:keepLines/>
      <w:autoSpaceDE w:val="0"/>
      <w:autoSpaceDN w:val="0"/>
      <w:adjustRightInd w:val="0"/>
      <w:snapToGrid/>
      <w:spacing w:before="57" w:after="57" w:line="220" w:lineRule="atLeast"/>
      <w:jc w:val="center"/>
    </w:pPr>
    <w:rPr>
      <w:rFonts w:ascii="PragmaticaCTT" w:eastAsia="Times New Roman" w:hAnsi="PragmaticaCTT" w:cs="PragmaticaCTT"/>
      <w:b/>
      <w:bCs/>
      <w:caps/>
      <w:sz w:val="22"/>
      <w:szCs w:val="22"/>
    </w:rPr>
  </w:style>
  <w:style w:type="paragraph" w:customStyle="1" w:styleId="44">
    <w:name w:val="заголовок 4"/>
    <w:basedOn w:val="4"/>
    <w:uiPriority w:val="99"/>
    <w:qFormat/>
    <w:rsid w:val="002978C8"/>
    <w:pPr>
      <w:tabs>
        <w:tab w:val="left" w:pos="720"/>
      </w:tabs>
      <w:spacing w:before="240" w:after="60"/>
      <w:ind w:left="720" w:hanging="360"/>
    </w:pPr>
    <w:rPr>
      <w:bCs/>
      <w:i/>
      <w:sz w:val="28"/>
      <w:szCs w:val="28"/>
    </w:rPr>
  </w:style>
  <w:style w:type="character" w:customStyle="1" w:styleId="small11">
    <w:name w:val="small11"/>
    <w:uiPriority w:val="99"/>
    <w:qFormat/>
    <w:rsid w:val="002978C8"/>
    <w:rPr>
      <w:sz w:val="16"/>
    </w:rPr>
  </w:style>
  <w:style w:type="paragraph" w:customStyle="1" w:styleId="affff2">
    <w:name w:val="a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cxspmiddle">
    <w:name w:val="acxspmiddl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73">
    <w:name w:val="Знак Знак73"/>
    <w:uiPriority w:val="99"/>
    <w:qFormat/>
    <w:rsid w:val="002978C8"/>
    <w:rPr>
      <w:sz w:val="16"/>
      <w:lang w:val="ru-RU" w:eastAsia="ru-RU"/>
    </w:rPr>
  </w:style>
  <w:style w:type="paragraph" w:customStyle="1" w:styleId="ConsPlusTitle">
    <w:name w:val="ConsPlusTitle"/>
    <w:uiPriority w:val="99"/>
    <w:qFormat/>
    <w:rsid w:val="002978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08">
    <w:name w:val="Стиль По ширине Первая строка:  08 см"/>
    <w:basedOn w:val="a2"/>
    <w:uiPriority w:val="99"/>
    <w:qFormat/>
    <w:rsid w:val="002978C8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character" w:customStyle="1" w:styleId="apple-converted-space">
    <w:name w:val="apple-converted-space"/>
    <w:qFormat/>
    <w:rsid w:val="002978C8"/>
  </w:style>
  <w:style w:type="character" w:customStyle="1" w:styleId="apple-style-span">
    <w:name w:val="apple-style-span"/>
    <w:uiPriority w:val="99"/>
    <w:qFormat/>
    <w:rsid w:val="002978C8"/>
  </w:style>
  <w:style w:type="character" w:customStyle="1" w:styleId="orange">
    <w:name w:val="orange"/>
    <w:uiPriority w:val="99"/>
    <w:qFormat/>
    <w:rsid w:val="002978C8"/>
  </w:style>
  <w:style w:type="character" w:customStyle="1" w:styleId="gray">
    <w:name w:val="gray"/>
    <w:uiPriority w:val="99"/>
    <w:qFormat/>
    <w:rsid w:val="002978C8"/>
  </w:style>
  <w:style w:type="paragraph" w:customStyle="1" w:styleId="1KGK9">
    <w:name w:val="1KG=K9"/>
    <w:uiPriority w:val="99"/>
    <w:qFormat/>
    <w:rsid w:val="002978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4"/>
      <w:szCs w:val="20"/>
      <w:lang w:eastAsia="ru-RU"/>
    </w:rPr>
  </w:style>
  <w:style w:type="character" w:customStyle="1" w:styleId="133">
    <w:name w:val="табл_заголовок_13 Знак"/>
    <w:link w:val="134"/>
    <w:uiPriority w:val="99"/>
    <w:qFormat/>
    <w:locked/>
    <w:rsid w:val="002978C8"/>
    <w:rPr>
      <w:b/>
      <w:sz w:val="26"/>
    </w:rPr>
  </w:style>
  <w:style w:type="paragraph" w:customStyle="1" w:styleId="134">
    <w:name w:val="табл_заголовок_13"/>
    <w:basedOn w:val="a2"/>
    <w:link w:val="133"/>
    <w:uiPriority w:val="99"/>
    <w:qFormat/>
    <w:rsid w:val="002978C8"/>
    <w:pPr>
      <w:widowControl/>
      <w:snapToGrid/>
      <w:spacing w:before="0" w:after="240" w:line="288" w:lineRule="auto"/>
      <w:jc w:val="center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135">
    <w:name w:val="табл_текст_центр_ 13"/>
    <w:basedOn w:val="a2"/>
    <w:uiPriority w:val="99"/>
    <w:qFormat/>
    <w:rsid w:val="002978C8"/>
    <w:pPr>
      <w:widowControl/>
      <w:suppressAutoHyphens/>
      <w:snapToGrid/>
      <w:spacing w:before="0" w:after="0"/>
      <w:jc w:val="center"/>
    </w:pPr>
    <w:rPr>
      <w:rFonts w:eastAsia="Times New Roman"/>
      <w:sz w:val="26"/>
      <w:szCs w:val="24"/>
      <w:lang w:eastAsia="ar-SA"/>
    </w:rPr>
  </w:style>
  <w:style w:type="paragraph" w:customStyle="1" w:styleId="2f2">
    <w:name w:val="Заголовок_2"/>
    <w:basedOn w:val="a2"/>
    <w:uiPriority w:val="99"/>
    <w:qFormat/>
    <w:rsid w:val="002978C8"/>
    <w:pPr>
      <w:widowControl/>
      <w:snapToGrid/>
      <w:spacing w:before="0" w:after="0" w:line="360" w:lineRule="auto"/>
      <w:jc w:val="both"/>
    </w:pPr>
    <w:rPr>
      <w:rFonts w:ascii="Arial" w:eastAsia="Times New Roman" w:hAnsi="Arial"/>
      <w:b/>
      <w:i/>
      <w:sz w:val="28"/>
    </w:rPr>
  </w:style>
  <w:style w:type="paragraph" w:customStyle="1" w:styleId="affff3">
    <w:name w:val="Абзац_СУБД"/>
    <w:basedOn w:val="a2"/>
    <w:uiPriority w:val="99"/>
    <w:qFormat/>
    <w:rsid w:val="002978C8"/>
    <w:pPr>
      <w:widowControl/>
      <w:snapToGrid/>
      <w:spacing w:before="0" w:after="0" w:line="360" w:lineRule="auto"/>
      <w:ind w:firstLine="720"/>
      <w:jc w:val="both"/>
    </w:pPr>
    <w:rPr>
      <w:rFonts w:ascii="Arial" w:eastAsia="Times New Roman" w:hAnsi="Arial"/>
      <w:sz w:val="28"/>
    </w:rPr>
  </w:style>
  <w:style w:type="character" w:customStyle="1" w:styleId="FontStyle40">
    <w:name w:val="Font Style40"/>
    <w:uiPriority w:val="99"/>
    <w:qFormat/>
    <w:rsid w:val="002978C8"/>
    <w:rPr>
      <w:rFonts w:ascii="Times New Roman" w:hAnsi="Times New Roman"/>
      <w:sz w:val="26"/>
    </w:rPr>
  </w:style>
  <w:style w:type="character" w:customStyle="1" w:styleId="FontStyle55">
    <w:name w:val="Font Style55"/>
    <w:uiPriority w:val="99"/>
    <w:qFormat/>
    <w:rsid w:val="002978C8"/>
    <w:rPr>
      <w:rFonts w:ascii="Times New Roman" w:hAnsi="Times New Roman"/>
      <w:sz w:val="28"/>
    </w:rPr>
  </w:style>
  <w:style w:type="character" w:customStyle="1" w:styleId="FontStyle43">
    <w:name w:val="Font Style43"/>
    <w:uiPriority w:val="99"/>
    <w:qFormat/>
    <w:rsid w:val="002978C8"/>
    <w:rPr>
      <w:rFonts w:ascii="Times New Roman" w:hAnsi="Times New Roman"/>
      <w:b/>
      <w:sz w:val="26"/>
    </w:rPr>
  </w:style>
  <w:style w:type="paragraph" w:customStyle="1" w:styleId="FR2">
    <w:name w:val="FR2"/>
    <w:link w:val="FR20"/>
    <w:uiPriority w:val="99"/>
    <w:qFormat/>
    <w:rsid w:val="002978C8"/>
    <w:pPr>
      <w:widowControl w:val="0"/>
      <w:snapToGrid w:val="0"/>
      <w:spacing w:before="300" w:after="0" w:line="240" w:lineRule="auto"/>
      <w:jc w:val="both"/>
    </w:pPr>
    <w:rPr>
      <w:rFonts w:ascii="Arial" w:eastAsia="Calibri" w:hAnsi="Arial" w:cs="Times New Roman"/>
      <w:lang w:eastAsia="ru-RU"/>
    </w:rPr>
  </w:style>
  <w:style w:type="paragraph" w:customStyle="1" w:styleId="FR1">
    <w:name w:val="FR1"/>
    <w:uiPriority w:val="99"/>
    <w:qFormat/>
    <w:rsid w:val="002978C8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4">
    <w:name w:val="Основной тект"/>
    <w:basedOn w:val="a2"/>
    <w:link w:val="affff5"/>
    <w:uiPriority w:val="99"/>
    <w:qFormat/>
    <w:rsid w:val="002978C8"/>
    <w:pPr>
      <w:widowControl/>
      <w:snapToGrid/>
      <w:spacing w:before="0" w:after="0"/>
      <w:ind w:firstLine="454"/>
      <w:jc w:val="both"/>
    </w:pPr>
  </w:style>
  <w:style w:type="character" w:customStyle="1" w:styleId="affff5">
    <w:name w:val="Основной тект Знак"/>
    <w:link w:val="affff4"/>
    <w:uiPriority w:val="99"/>
    <w:qFormat/>
    <w:locked/>
    <w:rsid w:val="002978C8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1">
    <w:name w:val="Модуль"/>
    <w:basedOn w:val="a2"/>
    <w:uiPriority w:val="99"/>
    <w:qFormat/>
    <w:rsid w:val="002978C8"/>
    <w:pPr>
      <w:keepNext/>
      <w:widowControl/>
      <w:numPr>
        <w:numId w:val="2"/>
      </w:numPr>
      <w:snapToGrid/>
      <w:spacing w:before="0" w:after="0"/>
      <w:jc w:val="both"/>
    </w:pPr>
    <w:rPr>
      <w:rFonts w:eastAsia="Times New Roman"/>
      <w:sz w:val="20"/>
    </w:rPr>
  </w:style>
  <w:style w:type="paragraph" w:customStyle="1" w:styleId="Style11">
    <w:name w:val="Style11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affff6">
    <w:name w:val="Нормальный"/>
    <w:uiPriority w:val="99"/>
    <w:qFormat/>
    <w:rsid w:val="002978C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4">
    <w:name w:val="Текст1"/>
    <w:basedOn w:val="a2"/>
    <w:uiPriority w:val="99"/>
    <w:qFormat/>
    <w:rsid w:val="002978C8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affff7">
    <w:name w:val="Примечание"/>
    <w:basedOn w:val="a2"/>
    <w:uiPriority w:val="99"/>
    <w:qFormat/>
    <w:rsid w:val="002978C8"/>
    <w:pPr>
      <w:widowControl/>
      <w:snapToGrid/>
      <w:spacing w:before="0" w:after="0"/>
      <w:ind w:firstLine="454"/>
      <w:jc w:val="both"/>
    </w:pPr>
    <w:rPr>
      <w:rFonts w:eastAsia="Times New Roman"/>
      <w:i/>
      <w:szCs w:val="24"/>
    </w:rPr>
  </w:style>
  <w:style w:type="paragraph" w:customStyle="1" w:styleId="Style6">
    <w:name w:val="Style6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3">
    <w:name w:val="Style33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8">
    <w:name w:val="Таблицы (моноширинный)"/>
    <w:basedOn w:val="a2"/>
    <w:next w:val="a2"/>
    <w:uiPriority w:val="99"/>
    <w:qFormat/>
    <w:rsid w:val="002978C8"/>
    <w:pPr>
      <w:autoSpaceDE w:val="0"/>
      <w:autoSpaceDN w:val="0"/>
      <w:adjustRightInd w:val="0"/>
      <w:snapToGrid/>
      <w:spacing w:before="0" w:after="0"/>
      <w:jc w:val="both"/>
    </w:pPr>
    <w:rPr>
      <w:rFonts w:ascii="Courier New" w:eastAsia="Times New Roman" w:hAnsi="Courier New" w:cs="Courier New"/>
      <w:sz w:val="20"/>
    </w:rPr>
  </w:style>
  <w:style w:type="paragraph" w:customStyle="1" w:styleId="f">
    <w:name w:val="f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nameautor3">
    <w:name w:val="name_autor3"/>
    <w:basedOn w:val="a3"/>
    <w:uiPriority w:val="99"/>
    <w:qFormat/>
    <w:rsid w:val="002978C8"/>
    <w:rPr>
      <w:rFonts w:cs="Times New Roman"/>
    </w:rPr>
  </w:style>
  <w:style w:type="paragraph" w:customStyle="1" w:styleId="affff9">
    <w:name w:val="Прижатый влево"/>
    <w:basedOn w:val="a2"/>
    <w:next w:val="a2"/>
    <w:uiPriority w:val="99"/>
    <w:qFormat/>
    <w:rsid w:val="002978C8"/>
    <w:pPr>
      <w:widowControl/>
      <w:autoSpaceDE w:val="0"/>
      <w:autoSpaceDN w:val="0"/>
      <w:adjustRightInd w:val="0"/>
      <w:snapToGrid/>
      <w:spacing w:before="0" w:after="0"/>
    </w:pPr>
    <w:rPr>
      <w:rFonts w:ascii="Arial" w:eastAsia="Times New Roman" w:hAnsi="Arial"/>
      <w:sz w:val="20"/>
    </w:rPr>
  </w:style>
  <w:style w:type="paragraph" w:customStyle="1" w:styleId="11b">
    <w:name w:val="Обычный11"/>
    <w:uiPriority w:val="99"/>
    <w:qFormat/>
    <w:rsid w:val="002978C8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f5">
    <w:name w:val="Цитата1"/>
    <w:basedOn w:val="a2"/>
    <w:uiPriority w:val="99"/>
    <w:qFormat/>
    <w:rsid w:val="002978C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50">
    <w:name w:val="35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a">
    <w:name w:val="Нормальный (таблица)"/>
    <w:basedOn w:val="a2"/>
    <w:next w:val="a2"/>
    <w:uiPriority w:val="99"/>
    <w:qFormat/>
    <w:rsid w:val="002978C8"/>
    <w:pPr>
      <w:autoSpaceDE w:val="0"/>
      <w:autoSpaceDN w:val="0"/>
      <w:adjustRightInd w:val="0"/>
      <w:snapToGrid/>
      <w:spacing w:before="0" w:after="0"/>
      <w:jc w:val="both"/>
    </w:pPr>
    <w:rPr>
      <w:rFonts w:ascii="Arial" w:eastAsia="Times New Roman" w:hAnsi="Arial" w:cs="Arial"/>
      <w:szCs w:val="24"/>
    </w:rPr>
  </w:style>
  <w:style w:type="paragraph" w:customStyle="1" w:styleId="311">
    <w:name w:val="Основной текст с отступом 31"/>
    <w:basedOn w:val="a2"/>
    <w:uiPriority w:val="99"/>
    <w:qFormat/>
    <w:rsid w:val="002978C8"/>
    <w:pPr>
      <w:widowControl/>
      <w:suppressAutoHyphens/>
      <w:snapToGrid/>
      <w:spacing w:before="0"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ft318">
    <w:name w:val="ft318"/>
    <w:basedOn w:val="a3"/>
    <w:uiPriority w:val="99"/>
    <w:qFormat/>
    <w:rsid w:val="002978C8"/>
    <w:rPr>
      <w:rFonts w:cs="Times New Roman"/>
    </w:rPr>
  </w:style>
  <w:style w:type="character" w:customStyle="1" w:styleId="ft523">
    <w:name w:val="ft523"/>
    <w:basedOn w:val="a3"/>
    <w:uiPriority w:val="99"/>
    <w:qFormat/>
    <w:rsid w:val="002978C8"/>
    <w:rPr>
      <w:rFonts w:cs="Times New Roman"/>
    </w:rPr>
  </w:style>
  <w:style w:type="character" w:customStyle="1" w:styleId="ft459">
    <w:name w:val="ft459"/>
    <w:basedOn w:val="a3"/>
    <w:uiPriority w:val="99"/>
    <w:qFormat/>
    <w:rsid w:val="002978C8"/>
    <w:rPr>
      <w:rFonts w:cs="Times New Roman"/>
    </w:rPr>
  </w:style>
  <w:style w:type="character" w:customStyle="1" w:styleId="ft553">
    <w:name w:val="ft553"/>
    <w:basedOn w:val="a3"/>
    <w:uiPriority w:val="99"/>
    <w:qFormat/>
    <w:rsid w:val="002978C8"/>
    <w:rPr>
      <w:rFonts w:cs="Times New Roman"/>
    </w:rPr>
  </w:style>
  <w:style w:type="character" w:customStyle="1" w:styleId="ft672">
    <w:name w:val="ft672"/>
    <w:basedOn w:val="a3"/>
    <w:uiPriority w:val="99"/>
    <w:qFormat/>
    <w:rsid w:val="002978C8"/>
    <w:rPr>
      <w:rFonts w:cs="Times New Roman"/>
    </w:rPr>
  </w:style>
  <w:style w:type="character" w:customStyle="1" w:styleId="fieldname">
    <w:name w:val="fieldname"/>
    <w:basedOn w:val="a3"/>
    <w:uiPriority w:val="99"/>
    <w:qFormat/>
    <w:rsid w:val="002978C8"/>
    <w:rPr>
      <w:rFonts w:cs="Times New Roman"/>
    </w:rPr>
  </w:style>
  <w:style w:type="character" w:customStyle="1" w:styleId="ft224">
    <w:name w:val="ft224"/>
    <w:basedOn w:val="a3"/>
    <w:uiPriority w:val="99"/>
    <w:qFormat/>
    <w:rsid w:val="002978C8"/>
    <w:rPr>
      <w:rFonts w:cs="Times New Roman"/>
    </w:rPr>
  </w:style>
  <w:style w:type="character" w:customStyle="1" w:styleId="Heading1Char3">
    <w:name w:val="Heading 1 Char3"/>
    <w:uiPriority w:val="99"/>
    <w:qFormat/>
    <w:locked/>
    <w:rsid w:val="002978C8"/>
    <w:rPr>
      <w:rFonts w:ascii="Cambria" w:hAnsi="Cambria"/>
      <w:b/>
      <w:kern w:val="32"/>
      <w:sz w:val="32"/>
    </w:rPr>
  </w:style>
  <w:style w:type="character" w:customStyle="1" w:styleId="BodyText3Char3">
    <w:name w:val="Body Text 3 Char3"/>
    <w:uiPriority w:val="99"/>
    <w:qFormat/>
    <w:locked/>
    <w:rsid w:val="002978C8"/>
    <w:rPr>
      <w:sz w:val="16"/>
    </w:rPr>
  </w:style>
  <w:style w:type="paragraph" w:customStyle="1" w:styleId="affffb">
    <w:name w:val="Стиль"/>
    <w:uiPriority w:val="99"/>
    <w:qFormat/>
    <w:rsid w:val="002978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labels1">
    <w:name w:val="form_labels1"/>
    <w:uiPriority w:val="99"/>
    <w:qFormat/>
    <w:rsid w:val="002978C8"/>
    <w:rPr>
      <w:rFonts w:ascii="Verdana" w:hAnsi="Verdana"/>
      <w:sz w:val="16"/>
    </w:rPr>
  </w:style>
  <w:style w:type="character" w:customStyle="1" w:styleId="BodyTextFirstIndentChar">
    <w:name w:val="Body Text First Indent Char"/>
    <w:basedOn w:val="14"/>
    <w:uiPriority w:val="99"/>
    <w:qFormat/>
    <w:locked/>
    <w:rsid w:val="002978C8"/>
    <w:rPr>
      <w:rFonts w:ascii="PragmaticaCTT" w:eastAsia="Times New Roman" w:hAnsi="PragmaticaCTT" w:cs="Times New Roman"/>
      <w:sz w:val="24"/>
      <w:szCs w:val="20"/>
      <w:lang w:eastAsia="ru-RU"/>
    </w:rPr>
  </w:style>
  <w:style w:type="character" w:customStyle="1" w:styleId="BodyTextChar3">
    <w:name w:val="Body Text Char3"/>
    <w:uiPriority w:val="99"/>
    <w:locked/>
    <w:rsid w:val="002978C8"/>
    <w:rPr>
      <w:rFonts w:ascii="Times New Roman" w:hAnsi="Times New Roman"/>
      <w:sz w:val="24"/>
    </w:rPr>
  </w:style>
  <w:style w:type="paragraph" w:customStyle="1" w:styleId="caaieiaie3">
    <w:name w:val="caaieiaie 3"/>
    <w:uiPriority w:val="99"/>
    <w:qFormat/>
    <w:rsid w:val="002978C8"/>
    <w:pPr>
      <w:keepNext/>
      <w:spacing w:after="0" w:line="190" w:lineRule="atLeast"/>
      <w:jc w:val="center"/>
    </w:pPr>
    <w:rPr>
      <w:rFonts w:ascii="PragmaticaCTT" w:eastAsia="Times New Roman" w:hAnsi="PragmaticaCTT" w:cs="Times New Roman"/>
      <w:sz w:val="24"/>
      <w:szCs w:val="20"/>
      <w:lang w:eastAsia="ru-RU"/>
    </w:rPr>
  </w:style>
  <w:style w:type="paragraph" w:customStyle="1" w:styleId="affffc">
    <w:name w:val="Литература"/>
    <w:basedOn w:val="a2"/>
    <w:uiPriority w:val="99"/>
    <w:qFormat/>
    <w:rsid w:val="002978C8"/>
    <w:pPr>
      <w:keepNext/>
      <w:widowControl/>
      <w:snapToGrid/>
      <w:spacing w:before="0" w:after="0"/>
      <w:jc w:val="center"/>
    </w:pPr>
    <w:rPr>
      <w:rFonts w:eastAsia="Times New Roman"/>
      <w:b/>
      <w:szCs w:val="24"/>
    </w:rPr>
  </w:style>
  <w:style w:type="paragraph" w:customStyle="1" w:styleId="2f3">
    <w:name w:val="Знак Знак2 Знак Знак Знак Знак Знак Знак Знак Знак Знак Знак"/>
    <w:basedOn w:val="a2"/>
    <w:uiPriority w:val="99"/>
    <w:qFormat/>
    <w:rsid w:val="002978C8"/>
    <w:pPr>
      <w:widowControl/>
      <w:snapToGrid/>
      <w:spacing w:beforeAutospacing="1" w:afterAutospacing="1"/>
    </w:pPr>
    <w:rPr>
      <w:rFonts w:ascii="Tahoma" w:eastAsia="Times New Roman" w:hAnsi="Tahoma" w:cs="Tahoma"/>
      <w:sz w:val="20"/>
      <w:lang w:val="en-US" w:eastAsia="en-US"/>
    </w:rPr>
  </w:style>
  <w:style w:type="character" w:customStyle="1" w:styleId="pagename1">
    <w:name w:val="pagename1"/>
    <w:uiPriority w:val="99"/>
    <w:qFormat/>
    <w:rsid w:val="002978C8"/>
    <w:rPr>
      <w:rFonts w:ascii="Verdana" w:hAnsi="Verdana"/>
      <w:b/>
      <w:color w:val="7C9DC0"/>
      <w:sz w:val="22"/>
      <w:shd w:val="clear" w:color="auto" w:fill="FAF0E6"/>
    </w:rPr>
  </w:style>
  <w:style w:type="paragraph" w:customStyle="1" w:styleId="western">
    <w:name w:val="western"/>
    <w:basedOn w:val="a2"/>
    <w:uiPriority w:val="99"/>
    <w:qFormat/>
    <w:rsid w:val="002978C8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jk">
    <w:name w:val="cjk"/>
    <w:basedOn w:val="a2"/>
    <w:uiPriority w:val="99"/>
    <w:qFormat/>
    <w:rsid w:val="002978C8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tl">
    <w:name w:val="ctl"/>
    <w:basedOn w:val="a2"/>
    <w:uiPriority w:val="99"/>
    <w:qFormat/>
    <w:rsid w:val="002978C8"/>
    <w:pPr>
      <w:widowControl/>
      <w:snapToGrid/>
      <w:spacing w:beforeAutospacing="1" w:after="115"/>
    </w:pPr>
    <w:rPr>
      <w:rFonts w:ascii="Calibri" w:eastAsia="Times New Roman" w:hAnsi="Calibri"/>
      <w:color w:val="000000"/>
      <w:sz w:val="20"/>
    </w:rPr>
  </w:style>
  <w:style w:type="character" w:customStyle="1" w:styleId="ft1100">
    <w:name w:val="ft1100"/>
    <w:basedOn w:val="a3"/>
    <w:uiPriority w:val="99"/>
    <w:qFormat/>
    <w:rsid w:val="002978C8"/>
    <w:rPr>
      <w:rFonts w:cs="Times New Roman"/>
    </w:rPr>
  </w:style>
  <w:style w:type="character" w:customStyle="1" w:styleId="ft1168">
    <w:name w:val="ft1168"/>
    <w:basedOn w:val="a3"/>
    <w:uiPriority w:val="99"/>
    <w:qFormat/>
    <w:rsid w:val="002978C8"/>
    <w:rPr>
      <w:rFonts w:cs="Times New Roman"/>
    </w:rPr>
  </w:style>
  <w:style w:type="character" w:customStyle="1" w:styleId="ft1237">
    <w:name w:val="ft1237"/>
    <w:basedOn w:val="a3"/>
    <w:uiPriority w:val="99"/>
    <w:qFormat/>
    <w:rsid w:val="002978C8"/>
    <w:rPr>
      <w:rFonts w:cs="Times New Roman"/>
    </w:rPr>
  </w:style>
  <w:style w:type="character" w:customStyle="1" w:styleId="ft1245">
    <w:name w:val="ft1245"/>
    <w:basedOn w:val="a3"/>
    <w:uiPriority w:val="99"/>
    <w:qFormat/>
    <w:rsid w:val="002978C8"/>
    <w:rPr>
      <w:rFonts w:cs="Times New Roman"/>
    </w:rPr>
  </w:style>
  <w:style w:type="character" w:customStyle="1" w:styleId="articletext">
    <w:name w:val="article_text"/>
    <w:basedOn w:val="a3"/>
    <w:uiPriority w:val="99"/>
    <w:qFormat/>
    <w:rsid w:val="002978C8"/>
    <w:rPr>
      <w:rFonts w:cs="Times New Roman"/>
    </w:rPr>
  </w:style>
  <w:style w:type="paragraph" w:customStyle="1" w:styleId="2f4">
    <w:name w:val="[О] Загол. 2 ур."/>
    <w:uiPriority w:val="99"/>
    <w:qFormat/>
    <w:rsid w:val="002978C8"/>
    <w:pPr>
      <w:tabs>
        <w:tab w:val="right" w:pos="561"/>
        <w:tab w:val="left" w:pos="624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Times New Roman"/>
      <w:sz w:val="18"/>
      <w:szCs w:val="18"/>
      <w:lang w:eastAsia="ru-RU"/>
    </w:rPr>
  </w:style>
  <w:style w:type="character" w:customStyle="1" w:styleId="mw-headline">
    <w:name w:val="mw-headline"/>
    <w:basedOn w:val="a3"/>
    <w:qFormat/>
    <w:rsid w:val="002978C8"/>
    <w:rPr>
      <w:rFonts w:cs="Times New Roman"/>
    </w:rPr>
  </w:style>
  <w:style w:type="character" w:customStyle="1" w:styleId="610">
    <w:name w:val="Знак Знак610"/>
    <w:uiPriority w:val="99"/>
    <w:qFormat/>
    <w:locked/>
    <w:rsid w:val="002978C8"/>
    <w:rPr>
      <w:b/>
      <w:caps/>
      <w:sz w:val="24"/>
      <w:lang w:val="ru-RU" w:eastAsia="ru-RU"/>
    </w:rPr>
  </w:style>
  <w:style w:type="paragraph" w:customStyle="1" w:styleId="affffd">
    <w:name w:val="Знак Знак Знак Знак Знак Знак Знак Знак Знак Знак Знак Знак Знак"/>
    <w:basedOn w:val="a2"/>
    <w:uiPriority w:val="99"/>
    <w:qFormat/>
    <w:rsid w:val="002978C8"/>
    <w:pPr>
      <w:widowControl/>
      <w:tabs>
        <w:tab w:val="left" w:pos="720"/>
      </w:tabs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e">
    <w:name w:val="Абзац"/>
    <w:basedOn w:val="a2"/>
    <w:uiPriority w:val="99"/>
    <w:qFormat/>
    <w:rsid w:val="002978C8"/>
    <w:pPr>
      <w:widowControl/>
      <w:snapToGrid/>
      <w:spacing w:before="0" w:after="0" w:line="312" w:lineRule="auto"/>
      <w:ind w:firstLine="567"/>
      <w:jc w:val="both"/>
    </w:pPr>
    <w:rPr>
      <w:rFonts w:eastAsia="Times New Roman"/>
      <w:spacing w:val="-4"/>
    </w:rPr>
  </w:style>
  <w:style w:type="paragraph" w:customStyle="1" w:styleId="315">
    <w:name w:val="Основной текст 31"/>
    <w:basedOn w:val="1f0"/>
    <w:uiPriority w:val="99"/>
    <w:qFormat/>
    <w:rsid w:val="002978C8"/>
    <w:pPr>
      <w:widowControl/>
      <w:spacing w:line="240" w:lineRule="auto"/>
      <w:ind w:firstLine="0"/>
    </w:pPr>
    <w:rPr>
      <w:i/>
      <w:sz w:val="26"/>
    </w:rPr>
  </w:style>
  <w:style w:type="character" w:customStyle="1" w:styleId="162">
    <w:name w:val="Знак Знак162"/>
    <w:uiPriority w:val="99"/>
    <w:qFormat/>
    <w:rsid w:val="002978C8"/>
    <w:rPr>
      <w:rFonts w:ascii="Cambria" w:hAnsi="Cambria"/>
      <w:b/>
      <w:kern w:val="32"/>
      <w:sz w:val="32"/>
    </w:rPr>
  </w:style>
  <w:style w:type="paragraph" w:customStyle="1" w:styleId="BodyText22">
    <w:name w:val="Body Text 22"/>
    <w:basedOn w:val="a2"/>
    <w:uiPriority w:val="99"/>
    <w:qFormat/>
    <w:rsid w:val="002978C8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rFonts w:eastAsia="Times New Roman"/>
      <w:sz w:val="22"/>
      <w:szCs w:val="22"/>
      <w:lang w:val="en-US"/>
    </w:rPr>
  </w:style>
  <w:style w:type="paragraph" w:customStyle="1" w:styleId="2f5">
    <w:name w:val="_СПИСОК_2"/>
    <w:basedOn w:val="a2"/>
    <w:uiPriority w:val="99"/>
    <w:qFormat/>
    <w:rsid w:val="002978C8"/>
    <w:pPr>
      <w:widowControl/>
      <w:snapToGrid/>
      <w:spacing w:before="0" w:after="0"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afffff">
    <w:name w:val="Îñíîâíîé"/>
    <w:basedOn w:val="a2"/>
    <w:uiPriority w:val="99"/>
    <w:qFormat/>
    <w:rsid w:val="002978C8"/>
    <w:pPr>
      <w:widowControl/>
      <w:overflowPunct w:val="0"/>
      <w:autoSpaceDE w:val="0"/>
      <w:autoSpaceDN w:val="0"/>
      <w:adjustRightInd w:val="0"/>
      <w:snapToGrid/>
      <w:spacing w:before="0" w:after="0"/>
      <w:ind w:firstLine="426"/>
      <w:jc w:val="both"/>
      <w:textAlignment w:val="baseline"/>
    </w:pPr>
    <w:rPr>
      <w:rFonts w:eastAsia="Times New Roman"/>
      <w:sz w:val="28"/>
    </w:rPr>
  </w:style>
  <w:style w:type="paragraph" w:customStyle="1" w:styleId="1f6">
    <w:name w:val="Çàãë1"/>
    <w:basedOn w:val="a2"/>
    <w:uiPriority w:val="99"/>
    <w:qFormat/>
    <w:rsid w:val="002978C8"/>
    <w:pPr>
      <w:widowControl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rFonts w:eastAsia="Times New Roman"/>
      <w:sz w:val="28"/>
    </w:rPr>
  </w:style>
  <w:style w:type="character" w:customStyle="1" w:styleId="name">
    <w:name w:val="name"/>
    <w:basedOn w:val="a3"/>
    <w:uiPriority w:val="99"/>
    <w:qFormat/>
    <w:rsid w:val="002978C8"/>
    <w:rPr>
      <w:rFonts w:cs="Times New Roman"/>
    </w:rPr>
  </w:style>
  <w:style w:type="character" w:customStyle="1" w:styleId="FontStyle33">
    <w:name w:val="Font Style33"/>
    <w:uiPriority w:val="99"/>
    <w:qFormat/>
    <w:rsid w:val="002978C8"/>
    <w:rPr>
      <w:rFonts w:ascii="Times New Roman" w:hAnsi="Times New Roman"/>
      <w:b/>
      <w:sz w:val="26"/>
    </w:rPr>
  </w:style>
  <w:style w:type="paragraph" w:customStyle="1" w:styleId="Style100">
    <w:name w:val="Style10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480" w:lineRule="exact"/>
      <w:ind w:firstLine="720"/>
      <w:jc w:val="both"/>
    </w:pPr>
    <w:rPr>
      <w:rFonts w:eastAsia="Times New Roman"/>
      <w:szCs w:val="24"/>
    </w:rPr>
  </w:style>
  <w:style w:type="paragraph" w:customStyle="1" w:styleId="Style20">
    <w:name w:val="Style20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478" w:lineRule="exact"/>
    </w:pPr>
    <w:rPr>
      <w:rFonts w:eastAsia="Times New Roman"/>
      <w:szCs w:val="24"/>
    </w:rPr>
  </w:style>
  <w:style w:type="character" w:customStyle="1" w:styleId="FontStyle35">
    <w:name w:val="Font Style35"/>
    <w:uiPriority w:val="99"/>
    <w:qFormat/>
    <w:rsid w:val="002978C8"/>
    <w:rPr>
      <w:rFonts w:ascii="Times New Roman" w:hAnsi="Times New Roman"/>
      <w:i/>
      <w:sz w:val="24"/>
    </w:rPr>
  </w:style>
  <w:style w:type="paragraph" w:customStyle="1" w:styleId="Style8">
    <w:name w:val="Style8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18">
    <w:name w:val="Style18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37">
    <w:name w:val="Font Style37"/>
    <w:uiPriority w:val="99"/>
    <w:qFormat/>
    <w:rsid w:val="002978C8"/>
    <w:rPr>
      <w:rFonts w:ascii="Times New Roman" w:hAnsi="Times New Roman"/>
      <w:sz w:val="32"/>
    </w:rPr>
  </w:style>
  <w:style w:type="paragraph" w:customStyle="1" w:styleId="Style17">
    <w:name w:val="Style17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516" w:lineRule="exact"/>
      <w:ind w:firstLine="691"/>
      <w:jc w:val="both"/>
    </w:pPr>
    <w:rPr>
      <w:rFonts w:eastAsia="Times New Roman"/>
      <w:szCs w:val="24"/>
    </w:rPr>
  </w:style>
  <w:style w:type="paragraph" w:customStyle="1" w:styleId="Style25">
    <w:name w:val="Style25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Style30">
    <w:name w:val="Style30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acaae">
    <w:name w:val="?acaae"/>
    <w:basedOn w:val="a2"/>
    <w:uiPriority w:val="99"/>
    <w:qFormat/>
    <w:rsid w:val="002978C8"/>
    <w:pPr>
      <w:keepNext/>
      <w:widowControl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napToGrid/>
      <w:spacing w:before="0" w:after="0" w:line="360" w:lineRule="auto"/>
      <w:jc w:val="center"/>
    </w:pPr>
    <w:rPr>
      <w:rFonts w:eastAsia="Times New Roman"/>
      <w:b/>
      <w:kern w:val="28"/>
    </w:rPr>
  </w:style>
  <w:style w:type="paragraph" w:customStyle="1" w:styleId="1f7">
    <w:name w:val="Знак Знак Знак Знак Знак Знак Знак Знак Знак Знак Знак Знак Знак1"/>
    <w:basedOn w:val="a2"/>
    <w:uiPriority w:val="99"/>
    <w:qFormat/>
    <w:rsid w:val="002978C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f0">
    <w:name w:val="Обычный текст"/>
    <w:basedOn w:val="a2"/>
    <w:link w:val="afffff1"/>
    <w:uiPriority w:val="99"/>
    <w:qFormat/>
    <w:rsid w:val="002978C8"/>
    <w:pPr>
      <w:widowControl/>
      <w:snapToGrid/>
      <w:spacing w:before="0" w:after="0"/>
      <w:ind w:firstLine="454"/>
      <w:jc w:val="both"/>
    </w:pPr>
    <w:rPr>
      <w:sz w:val="20"/>
    </w:rPr>
  </w:style>
  <w:style w:type="paragraph" w:customStyle="1" w:styleId="11c">
    <w:name w:val="Абзац списка11"/>
    <w:basedOn w:val="a2"/>
    <w:uiPriority w:val="99"/>
    <w:qFormat/>
    <w:rsid w:val="002978C8"/>
    <w:pPr>
      <w:snapToGrid/>
      <w:spacing w:before="0" w:after="0"/>
      <w:ind w:left="720" w:firstLine="400"/>
      <w:jc w:val="both"/>
    </w:pPr>
    <w:rPr>
      <w:rFonts w:eastAsia="Times New Roman"/>
      <w:szCs w:val="24"/>
    </w:rPr>
  </w:style>
  <w:style w:type="paragraph" w:customStyle="1" w:styleId="212">
    <w:name w:val="Основной текст с отступом 21"/>
    <w:basedOn w:val="a2"/>
    <w:uiPriority w:val="99"/>
    <w:qFormat/>
    <w:rsid w:val="002978C8"/>
    <w:pPr>
      <w:snapToGrid/>
      <w:spacing w:before="0" w:after="0" w:line="360" w:lineRule="auto"/>
      <w:ind w:firstLine="720"/>
    </w:pPr>
    <w:rPr>
      <w:rFonts w:eastAsia="Times New Roman"/>
      <w:sz w:val="26"/>
      <w:szCs w:val="24"/>
    </w:rPr>
  </w:style>
  <w:style w:type="paragraph" w:customStyle="1" w:styleId="320">
    <w:name w:val="Основной текст с отступом 32"/>
    <w:basedOn w:val="a2"/>
    <w:uiPriority w:val="99"/>
    <w:qFormat/>
    <w:rsid w:val="002978C8"/>
    <w:pPr>
      <w:widowControl/>
      <w:overflowPunct w:val="0"/>
      <w:autoSpaceDE w:val="0"/>
      <w:autoSpaceDN w:val="0"/>
      <w:adjustRightInd w:val="0"/>
      <w:snapToGrid/>
      <w:spacing w:before="0" w:after="120"/>
      <w:ind w:left="283"/>
      <w:textAlignment w:val="baseline"/>
    </w:pPr>
    <w:rPr>
      <w:rFonts w:eastAsia="Times New Roman"/>
      <w:sz w:val="16"/>
    </w:rPr>
  </w:style>
  <w:style w:type="character" w:customStyle="1" w:styleId="ft3087">
    <w:name w:val="ft3087"/>
    <w:basedOn w:val="a3"/>
    <w:uiPriority w:val="99"/>
    <w:qFormat/>
    <w:rsid w:val="002978C8"/>
    <w:rPr>
      <w:rFonts w:cs="Times New Roman"/>
    </w:rPr>
  </w:style>
  <w:style w:type="character" w:customStyle="1" w:styleId="ft3162">
    <w:name w:val="ft3162"/>
    <w:basedOn w:val="a3"/>
    <w:uiPriority w:val="99"/>
    <w:qFormat/>
    <w:rsid w:val="002978C8"/>
    <w:rPr>
      <w:rFonts w:cs="Times New Roman"/>
    </w:rPr>
  </w:style>
  <w:style w:type="character" w:customStyle="1" w:styleId="ft1373">
    <w:name w:val="ft1373"/>
    <w:basedOn w:val="a3"/>
    <w:uiPriority w:val="99"/>
    <w:qFormat/>
    <w:rsid w:val="002978C8"/>
    <w:rPr>
      <w:rFonts w:cs="Times New Roman"/>
    </w:rPr>
  </w:style>
  <w:style w:type="character" w:customStyle="1" w:styleId="ft32">
    <w:name w:val="ft32"/>
    <w:basedOn w:val="a3"/>
    <w:uiPriority w:val="99"/>
    <w:qFormat/>
    <w:rsid w:val="002978C8"/>
    <w:rPr>
      <w:rFonts w:cs="Times New Roman"/>
    </w:rPr>
  </w:style>
  <w:style w:type="character" w:customStyle="1" w:styleId="ft1433">
    <w:name w:val="ft1433"/>
    <w:basedOn w:val="a3"/>
    <w:uiPriority w:val="99"/>
    <w:qFormat/>
    <w:rsid w:val="002978C8"/>
    <w:rPr>
      <w:rFonts w:cs="Times New Roman"/>
    </w:rPr>
  </w:style>
  <w:style w:type="character" w:customStyle="1" w:styleId="ft1481">
    <w:name w:val="ft1481"/>
    <w:basedOn w:val="a3"/>
    <w:uiPriority w:val="99"/>
    <w:qFormat/>
    <w:rsid w:val="002978C8"/>
    <w:rPr>
      <w:rFonts w:cs="Times New Roman"/>
    </w:rPr>
  </w:style>
  <w:style w:type="character" w:customStyle="1" w:styleId="ft1536">
    <w:name w:val="ft1536"/>
    <w:basedOn w:val="a3"/>
    <w:uiPriority w:val="99"/>
    <w:qFormat/>
    <w:rsid w:val="002978C8"/>
    <w:rPr>
      <w:rFonts w:cs="Times New Roman"/>
    </w:rPr>
  </w:style>
  <w:style w:type="character" w:customStyle="1" w:styleId="ft1543">
    <w:name w:val="ft1543"/>
    <w:basedOn w:val="a3"/>
    <w:uiPriority w:val="99"/>
    <w:qFormat/>
    <w:rsid w:val="002978C8"/>
    <w:rPr>
      <w:rFonts w:cs="Times New Roman"/>
    </w:rPr>
  </w:style>
  <w:style w:type="character" w:customStyle="1" w:styleId="ft1">
    <w:name w:val="ft1"/>
    <w:basedOn w:val="a3"/>
    <w:uiPriority w:val="99"/>
    <w:qFormat/>
    <w:rsid w:val="002978C8"/>
    <w:rPr>
      <w:rFonts w:cs="Times New Roman"/>
    </w:rPr>
  </w:style>
  <w:style w:type="character" w:customStyle="1" w:styleId="ft1546">
    <w:name w:val="ft1546"/>
    <w:basedOn w:val="a3"/>
    <w:uiPriority w:val="99"/>
    <w:qFormat/>
    <w:rsid w:val="002978C8"/>
    <w:rPr>
      <w:rFonts w:cs="Times New Roman"/>
    </w:rPr>
  </w:style>
  <w:style w:type="character" w:customStyle="1" w:styleId="ft1550">
    <w:name w:val="ft1550"/>
    <w:basedOn w:val="a3"/>
    <w:uiPriority w:val="99"/>
    <w:qFormat/>
    <w:rsid w:val="002978C8"/>
    <w:rPr>
      <w:rFonts w:cs="Times New Roman"/>
    </w:rPr>
  </w:style>
  <w:style w:type="character" w:customStyle="1" w:styleId="ft1571">
    <w:name w:val="ft1571"/>
    <w:basedOn w:val="a3"/>
    <w:uiPriority w:val="99"/>
    <w:qFormat/>
    <w:rsid w:val="002978C8"/>
    <w:rPr>
      <w:rFonts w:cs="Times New Roman"/>
    </w:rPr>
  </w:style>
  <w:style w:type="character" w:customStyle="1" w:styleId="ft1577">
    <w:name w:val="ft1577"/>
    <w:basedOn w:val="a3"/>
    <w:uiPriority w:val="99"/>
    <w:qFormat/>
    <w:rsid w:val="002978C8"/>
    <w:rPr>
      <w:rFonts w:cs="Times New Roman"/>
    </w:rPr>
  </w:style>
  <w:style w:type="character" w:customStyle="1" w:styleId="ft1583">
    <w:name w:val="ft1583"/>
    <w:basedOn w:val="a3"/>
    <w:uiPriority w:val="99"/>
    <w:qFormat/>
    <w:rsid w:val="002978C8"/>
    <w:rPr>
      <w:rFonts w:cs="Times New Roman"/>
    </w:rPr>
  </w:style>
  <w:style w:type="character" w:customStyle="1" w:styleId="ft1593">
    <w:name w:val="ft1593"/>
    <w:basedOn w:val="a3"/>
    <w:uiPriority w:val="99"/>
    <w:qFormat/>
    <w:rsid w:val="002978C8"/>
    <w:rPr>
      <w:rFonts w:cs="Times New Roman"/>
    </w:rPr>
  </w:style>
  <w:style w:type="character" w:customStyle="1" w:styleId="ft1641">
    <w:name w:val="ft1641"/>
    <w:basedOn w:val="a3"/>
    <w:uiPriority w:val="99"/>
    <w:qFormat/>
    <w:rsid w:val="002978C8"/>
    <w:rPr>
      <w:rFonts w:cs="Times New Roman"/>
    </w:rPr>
  </w:style>
  <w:style w:type="character" w:customStyle="1" w:styleId="ft1671">
    <w:name w:val="ft1671"/>
    <w:basedOn w:val="a3"/>
    <w:uiPriority w:val="99"/>
    <w:qFormat/>
    <w:rsid w:val="002978C8"/>
    <w:rPr>
      <w:rFonts w:cs="Times New Roman"/>
    </w:rPr>
  </w:style>
  <w:style w:type="character" w:customStyle="1" w:styleId="ft1723">
    <w:name w:val="ft1723"/>
    <w:basedOn w:val="a3"/>
    <w:uiPriority w:val="99"/>
    <w:qFormat/>
    <w:rsid w:val="002978C8"/>
    <w:rPr>
      <w:rFonts w:cs="Times New Roman"/>
    </w:rPr>
  </w:style>
  <w:style w:type="character" w:customStyle="1" w:styleId="ft1786">
    <w:name w:val="ft1786"/>
    <w:basedOn w:val="a3"/>
    <w:uiPriority w:val="99"/>
    <w:qFormat/>
    <w:rsid w:val="002978C8"/>
    <w:rPr>
      <w:rFonts w:cs="Times New Roman"/>
    </w:rPr>
  </w:style>
  <w:style w:type="character" w:customStyle="1" w:styleId="ft1809">
    <w:name w:val="ft1809"/>
    <w:basedOn w:val="a3"/>
    <w:uiPriority w:val="99"/>
    <w:qFormat/>
    <w:rsid w:val="002978C8"/>
    <w:rPr>
      <w:rFonts w:cs="Times New Roman"/>
    </w:rPr>
  </w:style>
  <w:style w:type="character" w:customStyle="1" w:styleId="ft1814">
    <w:name w:val="ft1814"/>
    <w:basedOn w:val="a3"/>
    <w:uiPriority w:val="99"/>
    <w:qFormat/>
    <w:rsid w:val="002978C8"/>
    <w:rPr>
      <w:rFonts w:cs="Times New Roman"/>
    </w:rPr>
  </w:style>
  <w:style w:type="character" w:customStyle="1" w:styleId="ft1827">
    <w:name w:val="ft1827"/>
    <w:basedOn w:val="a3"/>
    <w:uiPriority w:val="99"/>
    <w:qFormat/>
    <w:rsid w:val="002978C8"/>
    <w:rPr>
      <w:rFonts w:cs="Times New Roman"/>
    </w:rPr>
  </w:style>
  <w:style w:type="character" w:customStyle="1" w:styleId="ft1831">
    <w:name w:val="ft1831"/>
    <w:basedOn w:val="a3"/>
    <w:uiPriority w:val="99"/>
    <w:qFormat/>
    <w:rsid w:val="002978C8"/>
    <w:rPr>
      <w:rFonts w:cs="Times New Roman"/>
    </w:rPr>
  </w:style>
  <w:style w:type="character" w:customStyle="1" w:styleId="ft1837">
    <w:name w:val="ft1837"/>
    <w:basedOn w:val="a3"/>
    <w:uiPriority w:val="99"/>
    <w:qFormat/>
    <w:rsid w:val="002978C8"/>
    <w:rPr>
      <w:rFonts w:cs="Times New Roman"/>
    </w:rPr>
  </w:style>
  <w:style w:type="character" w:customStyle="1" w:styleId="ft1857">
    <w:name w:val="ft1857"/>
    <w:basedOn w:val="a3"/>
    <w:uiPriority w:val="99"/>
    <w:qFormat/>
    <w:rsid w:val="002978C8"/>
    <w:rPr>
      <w:rFonts w:cs="Times New Roman"/>
    </w:rPr>
  </w:style>
  <w:style w:type="character" w:customStyle="1" w:styleId="ft1873">
    <w:name w:val="ft1873"/>
    <w:basedOn w:val="a3"/>
    <w:uiPriority w:val="99"/>
    <w:qFormat/>
    <w:rsid w:val="002978C8"/>
    <w:rPr>
      <w:rFonts w:cs="Times New Roman"/>
    </w:rPr>
  </w:style>
  <w:style w:type="character" w:customStyle="1" w:styleId="ft1932">
    <w:name w:val="ft1932"/>
    <w:basedOn w:val="a3"/>
    <w:uiPriority w:val="99"/>
    <w:qFormat/>
    <w:rsid w:val="002978C8"/>
    <w:rPr>
      <w:rFonts w:cs="Times New Roman"/>
    </w:rPr>
  </w:style>
  <w:style w:type="character" w:customStyle="1" w:styleId="ft1995">
    <w:name w:val="ft1995"/>
    <w:basedOn w:val="a3"/>
    <w:uiPriority w:val="99"/>
    <w:qFormat/>
    <w:rsid w:val="002978C8"/>
    <w:rPr>
      <w:rFonts w:cs="Times New Roman"/>
    </w:rPr>
  </w:style>
  <w:style w:type="character" w:customStyle="1" w:styleId="ft2033">
    <w:name w:val="ft2033"/>
    <w:basedOn w:val="a3"/>
    <w:uiPriority w:val="99"/>
    <w:qFormat/>
    <w:rsid w:val="002978C8"/>
    <w:rPr>
      <w:rFonts w:cs="Times New Roman"/>
    </w:rPr>
  </w:style>
  <w:style w:type="character" w:customStyle="1" w:styleId="ft11943">
    <w:name w:val="ft11943"/>
    <w:basedOn w:val="a3"/>
    <w:uiPriority w:val="99"/>
    <w:qFormat/>
    <w:rsid w:val="002978C8"/>
    <w:rPr>
      <w:rFonts w:cs="Times New Roman"/>
    </w:rPr>
  </w:style>
  <w:style w:type="character" w:customStyle="1" w:styleId="ft12010">
    <w:name w:val="ft12010"/>
    <w:basedOn w:val="a3"/>
    <w:uiPriority w:val="99"/>
    <w:qFormat/>
    <w:rsid w:val="002978C8"/>
    <w:rPr>
      <w:rFonts w:cs="Times New Roman"/>
    </w:rPr>
  </w:style>
  <w:style w:type="character" w:customStyle="1" w:styleId="ft12050">
    <w:name w:val="ft12050"/>
    <w:basedOn w:val="a3"/>
    <w:uiPriority w:val="99"/>
    <w:qFormat/>
    <w:rsid w:val="002978C8"/>
    <w:rPr>
      <w:rFonts w:cs="Times New Roman"/>
    </w:rPr>
  </w:style>
  <w:style w:type="character" w:customStyle="1" w:styleId="ft12104">
    <w:name w:val="ft12104"/>
    <w:basedOn w:val="a3"/>
    <w:uiPriority w:val="99"/>
    <w:qFormat/>
    <w:rsid w:val="002978C8"/>
    <w:rPr>
      <w:rFonts w:cs="Times New Roman"/>
    </w:rPr>
  </w:style>
  <w:style w:type="character" w:customStyle="1" w:styleId="ft12139">
    <w:name w:val="ft12139"/>
    <w:basedOn w:val="a3"/>
    <w:uiPriority w:val="99"/>
    <w:qFormat/>
    <w:rsid w:val="002978C8"/>
    <w:rPr>
      <w:rFonts w:cs="Times New Roman"/>
    </w:rPr>
  </w:style>
  <w:style w:type="character" w:customStyle="1" w:styleId="ft12166">
    <w:name w:val="ft12166"/>
    <w:basedOn w:val="a3"/>
    <w:uiPriority w:val="99"/>
    <w:qFormat/>
    <w:rsid w:val="002978C8"/>
    <w:rPr>
      <w:rFonts w:cs="Times New Roman"/>
    </w:rPr>
  </w:style>
  <w:style w:type="character" w:customStyle="1" w:styleId="ft12184">
    <w:name w:val="ft12184"/>
    <w:basedOn w:val="a3"/>
    <w:uiPriority w:val="99"/>
    <w:qFormat/>
    <w:rsid w:val="002978C8"/>
    <w:rPr>
      <w:rFonts w:cs="Times New Roman"/>
    </w:rPr>
  </w:style>
  <w:style w:type="character" w:customStyle="1" w:styleId="ft12250">
    <w:name w:val="ft12250"/>
    <w:basedOn w:val="a3"/>
    <w:uiPriority w:val="99"/>
    <w:qFormat/>
    <w:rsid w:val="002978C8"/>
    <w:rPr>
      <w:rFonts w:cs="Times New Roman"/>
    </w:rPr>
  </w:style>
  <w:style w:type="character" w:customStyle="1" w:styleId="ft12278">
    <w:name w:val="ft12278"/>
    <w:basedOn w:val="a3"/>
    <w:uiPriority w:val="99"/>
    <w:qFormat/>
    <w:rsid w:val="002978C8"/>
    <w:rPr>
      <w:rFonts w:cs="Times New Roman"/>
    </w:rPr>
  </w:style>
  <w:style w:type="character" w:customStyle="1" w:styleId="ft12329">
    <w:name w:val="ft12329"/>
    <w:basedOn w:val="a3"/>
    <w:uiPriority w:val="99"/>
    <w:qFormat/>
    <w:rsid w:val="002978C8"/>
    <w:rPr>
      <w:rFonts w:cs="Times New Roman"/>
    </w:rPr>
  </w:style>
  <w:style w:type="character" w:customStyle="1" w:styleId="ft12373">
    <w:name w:val="ft12373"/>
    <w:basedOn w:val="a3"/>
    <w:uiPriority w:val="99"/>
    <w:qFormat/>
    <w:rsid w:val="002978C8"/>
    <w:rPr>
      <w:rFonts w:cs="Times New Roman"/>
    </w:rPr>
  </w:style>
  <w:style w:type="character" w:customStyle="1" w:styleId="ft12374">
    <w:name w:val="ft12374"/>
    <w:basedOn w:val="a3"/>
    <w:uiPriority w:val="99"/>
    <w:qFormat/>
    <w:rsid w:val="002978C8"/>
    <w:rPr>
      <w:rFonts w:cs="Times New Roman"/>
    </w:rPr>
  </w:style>
  <w:style w:type="character" w:customStyle="1" w:styleId="ft12429">
    <w:name w:val="ft12429"/>
    <w:basedOn w:val="a3"/>
    <w:uiPriority w:val="99"/>
    <w:qFormat/>
    <w:rsid w:val="002978C8"/>
    <w:rPr>
      <w:rFonts w:cs="Times New Roman"/>
    </w:rPr>
  </w:style>
  <w:style w:type="character" w:customStyle="1" w:styleId="ft12471">
    <w:name w:val="ft12471"/>
    <w:basedOn w:val="a3"/>
    <w:uiPriority w:val="99"/>
    <w:qFormat/>
    <w:rsid w:val="002978C8"/>
    <w:rPr>
      <w:rFonts w:cs="Times New Roman"/>
    </w:rPr>
  </w:style>
  <w:style w:type="character" w:customStyle="1" w:styleId="ft12500">
    <w:name w:val="ft12500"/>
    <w:basedOn w:val="a3"/>
    <w:uiPriority w:val="99"/>
    <w:qFormat/>
    <w:rsid w:val="002978C8"/>
    <w:rPr>
      <w:rFonts w:cs="Times New Roman"/>
    </w:rPr>
  </w:style>
  <w:style w:type="character" w:customStyle="1" w:styleId="ft12501">
    <w:name w:val="ft12501"/>
    <w:basedOn w:val="a3"/>
    <w:uiPriority w:val="99"/>
    <w:qFormat/>
    <w:rsid w:val="002978C8"/>
    <w:rPr>
      <w:rFonts w:cs="Times New Roman"/>
    </w:rPr>
  </w:style>
  <w:style w:type="character" w:customStyle="1" w:styleId="ft12561">
    <w:name w:val="ft12561"/>
    <w:basedOn w:val="a3"/>
    <w:uiPriority w:val="99"/>
    <w:qFormat/>
    <w:rsid w:val="002978C8"/>
    <w:rPr>
      <w:rFonts w:cs="Times New Roman"/>
    </w:rPr>
  </w:style>
  <w:style w:type="character" w:customStyle="1" w:styleId="ft12562">
    <w:name w:val="ft12562"/>
    <w:basedOn w:val="a3"/>
    <w:uiPriority w:val="99"/>
    <w:qFormat/>
    <w:rsid w:val="002978C8"/>
    <w:rPr>
      <w:rFonts w:cs="Times New Roman"/>
    </w:rPr>
  </w:style>
  <w:style w:type="character" w:customStyle="1" w:styleId="ft12589">
    <w:name w:val="ft12589"/>
    <w:basedOn w:val="a3"/>
    <w:uiPriority w:val="99"/>
    <w:qFormat/>
    <w:rsid w:val="002978C8"/>
    <w:rPr>
      <w:rFonts w:cs="Times New Roman"/>
    </w:rPr>
  </w:style>
  <w:style w:type="character" w:customStyle="1" w:styleId="ft12609">
    <w:name w:val="ft12609"/>
    <w:basedOn w:val="a3"/>
    <w:uiPriority w:val="99"/>
    <w:qFormat/>
    <w:rsid w:val="002978C8"/>
    <w:rPr>
      <w:rFonts w:cs="Times New Roman"/>
    </w:rPr>
  </w:style>
  <w:style w:type="character" w:customStyle="1" w:styleId="ft12670">
    <w:name w:val="ft12670"/>
    <w:basedOn w:val="a3"/>
    <w:uiPriority w:val="99"/>
    <w:qFormat/>
    <w:rsid w:val="002978C8"/>
    <w:rPr>
      <w:rFonts w:cs="Times New Roman"/>
    </w:rPr>
  </w:style>
  <w:style w:type="character" w:customStyle="1" w:styleId="ft12676">
    <w:name w:val="ft12676"/>
    <w:basedOn w:val="a3"/>
    <w:uiPriority w:val="99"/>
    <w:qFormat/>
    <w:rsid w:val="002978C8"/>
    <w:rPr>
      <w:rFonts w:cs="Times New Roman"/>
    </w:rPr>
  </w:style>
  <w:style w:type="character" w:customStyle="1" w:styleId="ft12686">
    <w:name w:val="ft12686"/>
    <w:basedOn w:val="a3"/>
    <w:uiPriority w:val="99"/>
    <w:qFormat/>
    <w:rsid w:val="002978C8"/>
    <w:rPr>
      <w:rFonts w:cs="Times New Roman"/>
    </w:rPr>
  </w:style>
  <w:style w:type="character" w:customStyle="1" w:styleId="ft12696">
    <w:name w:val="ft12696"/>
    <w:basedOn w:val="a3"/>
    <w:uiPriority w:val="99"/>
    <w:qFormat/>
    <w:rsid w:val="002978C8"/>
    <w:rPr>
      <w:rFonts w:cs="Times New Roman"/>
    </w:rPr>
  </w:style>
  <w:style w:type="character" w:customStyle="1" w:styleId="ft12701">
    <w:name w:val="ft12701"/>
    <w:basedOn w:val="a3"/>
    <w:uiPriority w:val="99"/>
    <w:qFormat/>
    <w:rsid w:val="002978C8"/>
    <w:rPr>
      <w:rFonts w:cs="Times New Roman"/>
    </w:rPr>
  </w:style>
  <w:style w:type="character" w:customStyle="1" w:styleId="ft12708">
    <w:name w:val="ft12708"/>
    <w:basedOn w:val="a3"/>
    <w:uiPriority w:val="99"/>
    <w:qFormat/>
    <w:rsid w:val="002978C8"/>
    <w:rPr>
      <w:rFonts w:cs="Times New Roman"/>
    </w:rPr>
  </w:style>
  <w:style w:type="character" w:customStyle="1" w:styleId="ft12715">
    <w:name w:val="ft12715"/>
    <w:basedOn w:val="a3"/>
    <w:uiPriority w:val="99"/>
    <w:qFormat/>
    <w:rsid w:val="002978C8"/>
    <w:rPr>
      <w:rFonts w:cs="Times New Roman"/>
    </w:rPr>
  </w:style>
  <w:style w:type="character" w:customStyle="1" w:styleId="ft12722">
    <w:name w:val="ft12722"/>
    <w:basedOn w:val="a3"/>
    <w:uiPriority w:val="99"/>
    <w:qFormat/>
    <w:rsid w:val="002978C8"/>
    <w:rPr>
      <w:rFonts w:cs="Times New Roman"/>
    </w:rPr>
  </w:style>
  <w:style w:type="character" w:customStyle="1" w:styleId="ft12787">
    <w:name w:val="ft12787"/>
    <w:basedOn w:val="a3"/>
    <w:uiPriority w:val="99"/>
    <w:qFormat/>
    <w:rsid w:val="002978C8"/>
    <w:rPr>
      <w:rFonts w:cs="Times New Roman"/>
    </w:rPr>
  </w:style>
  <w:style w:type="character" w:customStyle="1" w:styleId="ft12790">
    <w:name w:val="ft12790"/>
    <w:basedOn w:val="a3"/>
    <w:uiPriority w:val="99"/>
    <w:qFormat/>
    <w:rsid w:val="002978C8"/>
    <w:rPr>
      <w:rFonts w:cs="Times New Roman"/>
    </w:rPr>
  </w:style>
  <w:style w:type="character" w:customStyle="1" w:styleId="ft12850">
    <w:name w:val="ft12850"/>
    <w:basedOn w:val="a3"/>
    <w:uiPriority w:val="99"/>
    <w:qFormat/>
    <w:rsid w:val="002978C8"/>
    <w:rPr>
      <w:rFonts w:cs="Times New Roman"/>
    </w:rPr>
  </w:style>
  <w:style w:type="character" w:customStyle="1" w:styleId="ft12896">
    <w:name w:val="ft12896"/>
    <w:basedOn w:val="a3"/>
    <w:uiPriority w:val="99"/>
    <w:qFormat/>
    <w:rsid w:val="002978C8"/>
    <w:rPr>
      <w:rFonts w:cs="Times New Roman"/>
    </w:rPr>
  </w:style>
  <w:style w:type="character" w:customStyle="1" w:styleId="ft12942">
    <w:name w:val="ft12942"/>
    <w:basedOn w:val="a3"/>
    <w:uiPriority w:val="99"/>
    <w:qFormat/>
    <w:rsid w:val="002978C8"/>
    <w:rPr>
      <w:rFonts w:cs="Times New Roman"/>
    </w:rPr>
  </w:style>
  <w:style w:type="character" w:customStyle="1" w:styleId="ft12991">
    <w:name w:val="ft12991"/>
    <w:basedOn w:val="a3"/>
    <w:uiPriority w:val="99"/>
    <w:qFormat/>
    <w:rsid w:val="002978C8"/>
    <w:rPr>
      <w:rFonts w:cs="Times New Roman"/>
    </w:rPr>
  </w:style>
  <w:style w:type="character" w:customStyle="1" w:styleId="ft13046">
    <w:name w:val="ft13046"/>
    <w:basedOn w:val="a3"/>
    <w:uiPriority w:val="99"/>
    <w:qFormat/>
    <w:rsid w:val="002978C8"/>
    <w:rPr>
      <w:rFonts w:cs="Times New Roman"/>
    </w:rPr>
  </w:style>
  <w:style w:type="character" w:customStyle="1" w:styleId="ft13079">
    <w:name w:val="ft13079"/>
    <w:basedOn w:val="a3"/>
    <w:uiPriority w:val="99"/>
    <w:qFormat/>
    <w:rsid w:val="002978C8"/>
    <w:rPr>
      <w:rFonts w:cs="Times New Roman"/>
    </w:rPr>
  </w:style>
  <w:style w:type="character" w:customStyle="1" w:styleId="ft13129">
    <w:name w:val="ft13129"/>
    <w:basedOn w:val="a3"/>
    <w:uiPriority w:val="99"/>
    <w:qFormat/>
    <w:rsid w:val="002978C8"/>
    <w:rPr>
      <w:rFonts w:cs="Times New Roman"/>
    </w:rPr>
  </w:style>
  <w:style w:type="character" w:customStyle="1" w:styleId="ft13186">
    <w:name w:val="ft13186"/>
    <w:basedOn w:val="a3"/>
    <w:uiPriority w:val="99"/>
    <w:qFormat/>
    <w:rsid w:val="002978C8"/>
    <w:rPr>
      <w:rFonts w:cs="Times New Roman"/>
    </w:rPr>
  </w:style>
  <w:style w:type="character" w:customStyle="1" w:styleId="ft13226">
    <w:name w:val="ft13226"/>
    <w:basedOn w:val="a3"/>
    <w:uiPriority w:val="99"/>
    <w:qFormat/>
    <w:rsid w:val="002978C8"/>
    <w:rPr>
      <w:rFonts w:cs="Times New Roman"/>
    </w:rPr>
  </w:style>
  <w:style w:type="character" w:customStyle="1" w:styleId="ft13271">
    <w:name w:val="ft13271"/>
    <w:basedOn w:val="a3"/>
    <w:uiPriority w:val="99"/>
    <w:qFormat/>
    <w:rsid w:val="002978C8"/>
    <w:rPr>
      <w:rFonts w:cs="Times New Roman"/>
    </w:rPr>
  </w:style>
  <w:style w:type="character" w:customStyle="1" w:styleId="ft13309">
    <w:name w:val="ft13309"/>
    <w:basedOn w:val="a3"/>
    <w:uiPriority w:val="99"/>
    <w:qFormat/>
    <w:rsid w:val="002978C8"/>
    <w:rPr>
      <w:rFonts w:cs="Times New Roman"/>
    </w:rPr>
  </w:style>
  <w:style w:type="character" w:customStyle="1" w:styleId="ft13366">
    <w:name w:val="ft13366"/>
    <w:basedOn w:val="a3"/>
    <w:uiPriority w:val="99"/>
    <w:qFormat/>
    <w:rsid w:val="002978C8"/>
    <w:rPr>
      <w:rFonts w:cs="Times New Roman"/>
    </w:rPr>
  </w:style>
  <w:style w:type="character" w:customStyle="1" w:styleId="ft13418">
    <w:name w:val="ft13418"/>
    <w:basedOn w:val="a3"/>
    <w:uiPriority w:val="99"/>
    <w:qFormat/>
    <w:rsid w:val="002978C8"/>
    <w:rPr>
      <w:rFonts w:cs="Times New Roman"/>
    </w:rPr>
  </w:style>
  <w:style w:type="character" w:customStyle="1" w:styleId="ft13441">
    <w:name w:val="ft13441"/>
    <w:basedOn w:val="a3"/>
    <w:uiPriority w:val="99"/>
    <w:qFormat/>
    <w:rsid w:val="002978C8"/>
    <w:rPr>
      <w:rFonts w:cs="Times New Roman"/>
    </w:rPr>
  </w:style>
  <w:style w:type="character" w:customStyle="1" w:styleId="ft13487">
    <w:name w:val="ft13487"/>
    <w:basedOn w:val="a3"/>
    <w:uiPriority w:val="99"/>
    <w:qFormat/>
    <w:rsid w:val="002978C8"/>
    <w:rPr>
      <w:rFonts w:cs="Times New Roman"/>
    </w:rPr>
  </w:style>
  <w:style w:type="character" w:customStyle="1" w:styleId="ft13488">
    <w:name w:val="ft13488"/>
    <w:basedOn w:val="a3"/>
    <w:uiPriority w:val="99"/>
    <w:qFormat/>
    <w:rsid w:val="002978C8"/>
    <w:rPr>
      <w:rFonts w:cs="Times New Roman"/>
    </w:rPr>
  </w:style>
  <w:style w:type="character" w:customStyle="1" w:styleId="ft13494">
    <w:name w:val="ft13494"/>
    <w:basedOn w:val="a3"/>
    <w:uiPriority w:val="99"/>
    <w:qFormat/>
    <w:rsid w:val="002978C8"/>
    <w:rPr>
      <w:rFonts w:cs="Times New Roman"/>
    </w:rPr>
  </w:style>
  <w:style w:type="character" w:customStyle="1" w:styleId="ft13500">
    <w:name w:val="ft13500"/>
    <w:basedOn w:val="a3"/>
    <w:uiPriority w:val="99"/>
    <w:qFormat/>
    <w:rsid w:val="002978C8"/>
    <w:rPr>
      <w:rFonts w:cs="Times New Roman"/>
    </w:rPr>
  </w:style>
  <w:style w:type="character" w:customStyle="1" w:styleId="ft13505">
    <w:name w:val="ft13505"/>
    <w:basedOn w:val="a3"/>
    <w:uiPriority w:val="99"/>
    <w:qFormat/>
    <w:rsid w:val="002978C8"/>
    <w:rPr>
      <w:rFonts w:cs="Times New Roman"/>
    </w:rPr>
  </w:style>
  <w:style w:type="character" w:customStyle="1" w:styleId="ft13518">
    <w:name w:val="ft13518"/>
    <w:basedOn w:val="a3"/>
    <w:uiPriority w:val="99"/>
    <w:qFormat/>
    <w:rsid w:val="002978C8"/>
    <w:rPr>
      <w:rFonts w:cs="Times New Roman"/>
    </w:rPr>
  </w:style>
  <w:style w:type="character" w:customStyle="1" w:styleId="ft13525">
    <w:name w:val="ft13525"/>
    <w:basedOn w:val="a3"/>
    <w:uiPriority w:val="99"/>
    <w:qFormat/>
    <w:rsid w:val="002978C8"/>
    <w:rPr>
      <w:rFonts w:cs="Times New Roman"/>
    </w:rPr>
  </w:style>
  <w:style w:type="character" w:customStyle="1" w:styleId="ft13537">
    <w:name w:val="ft13537"/>
    <w:basedOn w:val="a3"/>
    <w:uiPriority w:val="99"/>
    <w:qFormat/>
    <w:rsid w:val="002978C8"/>
    <w:rPr>
      <w:rFonts w:cs="Times New Roman"/>
    </w:rPr>
  </w:style>
  <w:style w:type="character" w:customStyle="1" w:styleId="ft13542">
    <w:name w:val="ft13542"/>
    <w:basedOn w:val="a3"/>
    <w:uiPriority w:val="99"/>
    <w:qFormat/>
    <w:rsid w:val="002978C8"/>
    <w:rPr>
      <w:rFonts w:cs="Times New Roman"/>
    </w:rPr>
  </w:style>
  <w:style w:type="character" w:customStyle="1" w:styleId="ft13555">
    <w:name w:val="ft13555"/>
    <w:basedOn w:val="a3"/>
    <w:uiPriority w:val="99"/>
    <w:qFormat/>
    <w:rsid w:val="002978C8"/>
    <w:rPr>
      <w:rFonts w:cs="Times New Roman"/>
    </w:rPr>
  </w:style>
  <w:style w:type="character" w:customStyle="1" w:styleId="ft13563">
    <w:name w:val="ft13563"/>
    <w:basedOn w:val="a3"/>
    <w:uiPriority w:val="99"/>
    <w:qFormat/>
    <w:rsid w:val="002978C8"/>
    <w:rPr>
      <w:rFonts w:cs="Times New Roman"/>
    </w:rPr>
  </w:style>
  <w:style w:type="character" w:customStyle="1" w:styleId="ft13566">
    <w:name w:val="ft13566"/>
    <w:basedOn w:val="a3"/>
    <w:uiPriority w:val="99"/>
    <w:qFormat/>
    <w:rsid w:val="002978C8"/>
    <w:rPr>
      <w:rFonts w:cs="Times New Roman"/>
    </w:rPr>
  </w:style>
  <w:style w:type="character" w:customStyle="1" w:styleId="ft13578">
    <w:name w:val="ft13578"/>
    <w:basedOn w:val="a3"/>
    <w:uiPriority w:val="99"/>
    <w:qFormat/>
    <w:rsid w:val="002978C8"/>
    <w:rPr>
      <w:rFonts w:cs="Times New Roman"/>
    </w:rPr>
  </w:style>
  <w:style w:type="character" w:customStyle="1" w:styleId="ft13580">
    <w:name w:val="ft13580"/>
    <w:basedOn w:val="a3"/>
    <w:uiPriority w:val="99"/>
    <w:qFormat/>
    <w:rsid w:val="002978C8"/>
    <w:rPr>
      <w:rFonts w:cs="Times New Roman"/>
    </w:rPr>
  </w:style>
  <w:style w:type="character" w:customStyle="1" w:styleId="ft13588">
    <w:name w:val="ft13588"/>
    <w:basedOn w:val="a3"/>
    <w:uiPriority w:val="99"/>
    <w:qFormat/>
    <w:rsid w:val="002978C8"/>
    <w:rPr>
      <w:rFonts w:cs="Times New Roman"/>
    </w:rPr>
  </w:style>
  <w:style w:type="character" w:customStyle="1" w:styleId="ft13644">
    <w:name w:val="ft13644"/>
    <w:basedOn w:val="a3"/>
    <w:uiPriority w:val="99"/>
    <w:qFormat/>
    <w:rsid w:val="002978C8"/>
    <w:rPr>
      <w:rFonts w:cs="Times New Roman"/>
    </w:rPr>
  </w:style>
  <w:style w:type="character" w:customStyle="1" w:styleId="ft13668">
    <w:name w:val="ft13668"/>
    <w:basedOn w:val="a3"/>
    <w:uiPriority w:val="99"/>
    <w:qFormat/>
    <w:rsid w:val="002978C8"/>
    <w:rPr>
      <w:rFonts w:cs="Times New Roman"/>
    </w:rPr>
  </w:style>
  <w:style w:type="character" w:customStyle="1" w:styleId="ft13712">
    <w:name w:val="ft13712"/>
    <w:basedOn w:val="a3"/>
    <w:uiPriority w:val="99"/>
    <w:qFormat/>
    <w:rsid w:val="002978C8"/>
    <w:rPr>
      <w:rFonts w:cs="Times New Roman"/>
    </w:rPr>
  </w:style>
  <w:style w:type="character" w:customStyle="1" w:styleId="ft13768">
    <w:name w:val="ft13768"/>
    <w:basedOn w:val="a3"/>
    <w:uiPriority w:val="99"/>
    <w:qFormat/>
    <w:rsid w:val="002978C8"/>
    <w:rPr>
      <w:rFonts w:cs="Times New Roman"/>
    </w:rPr>
  </w:style>
  <w:style w:type="character" w:customStyle="1" w:styleId="ft13810">
    <w:name w:val="ft13810"/>
    <w:basedOn w:val="a3"/>
    <w:uiPriority w:val="99"/>
    <w:qFormat/>
    <w:rsid w:val="002978C8"/>
    <w:rPr>
      <w:rFonts w:cs="Times New Roman"/>
    </w:rPr>
  </w:style>
  <w:style w:type="character" w:customStyle="1" w:styleId="ft13834">
    <w:name w:val="ft13834"/>
    <w:basedOn w:val="a3"/>
    <w:uiPriority w:val="99"/>
    <w:qFormat/>
    <w:rsid w:val="002978C8"/>
    <w:rPr>
      <w:rFonts w:cs="Times New Roman"/>
    </w:rPr>
  </w:style>
  <w:style w:type="character" w:customStyle="1" w:styleId="ft13885">
    <w:name w:val="ft13885"/>
    <w:basedOn w:val="a3"/>
    <w:uiPriority w:val="99"/>
    <w:qFormat/>
    <w:rsid w:val="002978C8"/>
    <w:rPr>
      <w:rFonts w:cs="Times New Roman"/>
    </w:rPr>
  </w:style>
  <w:style w:type="paragraph" w:customStyle="1" w:styleId="TimesNewRoman">
    <w:name w:val="Стиль Основной текст + Times New Roman по ширине Первая строка:  ..."/>
    <w:basedOn w:val="aff1"/>
    <w:uiPriority w:val="99"/>
    <w:qFormat/>
    <w:rsid w:val="002978C8"/>
    <w:pPr>
      <w:spacing w:line="240" w:lineRule="auto"/>
      <w:ind w:firstLine="720"/>
      <w:jc w:val="both"/>
    </w:pPr>
  </w:style>
  <w:style w:type="character" w:customStyle="1" w:styleId="afffff2">
    <w:name w:val="Оглавление"/>
    <w:uiPriority w:val="99"/>
    <w:qFormat/>
    <w:rsid w:val="002978C8"/>
    <w:rPr>
      <w:rFonts w:ascii="Times New Roman" w:hAnsi="Times New Roman"/>
      <w:b/>
      <w:i/>
      <w:sz w:val="28"/>
    </w:rPr>
  </w:style>
  <w:style w:type="character" w:customStyle="1" w:styleId="postbody">
    <w:name w:val="postbody"/>
    <w:basedOn w:val="a3"/>
    <w:uiPriority w:val="99"/>
    <w:qFormat/>
    <w:rsid w:val="002978C8"/>
    <w:rPr>
      <w:rFonts w:cs="Times New Roman"/>
    </w:rPr>
  </w:style>
  <w:style w:type="character" w:customStyle="1" w:styleId="FontStyle41">
    <w:name w:val="Font Style41"/>
    <w:uiPriority w:val="99"/>
    <w:qFormat/>
    <w:rsid w:val="002978C8"/>
    <w:rPr>
      <w:rFonts w:ascii="Times New Roman" w:hAnsi="Times New Roman"/>
      <w:sz w:val="22"/>
    </w:rPr>
  </w:style>
  <w:style w:type="paragraph" w:customStyle="1" w:styleId="Style34">
    <w:name w:val="Style34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character" w:customStyle="1" w:styleId="submenu-table">
    <w:name w:val="submenu-table"/>
    <w:uiPriority w:val="99"/>
    <w:qFormat/>
    <w:rsid w:val="002978C8"/>
  </w:style>
  <w:style w:type="character" w:customStyle="1" w:styleId="Heading2Char1">
    <w:name w:val="Heading 2 Char1"/>
    <w:uiPriority w:val="99"/>
    <w:locked/>
    <w:rsid w:val="002978C8"/>
    <w:rPr>
      <w:rFonts w:ascii="Times New Roman" w:hAnsi="Times New Roman"/>
      <w:sz w:val="24"/>
    </w:rPr>
  </w:style>
  <w:style w:type="character" w:customStyle="1" w:styleId="FontStyle48">
    <w:name w:val="Font Style48"/>
    <w:uiPriority w:val="99"/>
    <w:qFormat/>
    <w:rsid w:val="002978C8"/>
    <w:rPr>
      <w:rFonts w:ascii="Times New Roman" w:hAnsi="Times New Roman"/>
      <w:i/>
      <w:sz w:val="18"/>
    </w:rPr>
  </w:style>
  <w:style w:type="paragraph" w:customStyle="1" w:styleId="1f8">
    <w:name w:val="Стиль Заголовок 1 + все прописные"/>
    <w:basedOn w:val="10"/>
    <w:uiPriority w:val="99"/>
    <w:qFormat/>
    <w:rsid w:val="002978C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left="360" w:hanging="360"/>
      <w:jc w:val="left"/>
    </w:pPr>
    <w:rPr>
      <w:rFonts w:ascii="Arial" w:hAnsi="Arial"/>
      <w:b/>
      <w:bCs/>
      <w:sz w:val="32"/>
      <w:szCs w:val="32"/>
    </w:rPr>
  </w:style>
  <w:style w:type="paragraph" w:customStyle="1" w:styleId="Style13">
    <w:name w:val="Style13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51">
    <w:name w:val="Font Style51"/>
    <w:uiPriority w:val="99"/>
    <w:qFormat/>
    <w:rsid w:val="002978C8"/>
    <w:rPr>
      <w:rFonts w:ascii="Times New Roman" w:hAnsi="Times New Roman"/>
      <w:b/>
      <w:sz w:val="18"/>
    </w:rPr>
  </w:style>
  <w:style w:type="character" w:customStyle="1" w:styleId="FontStyle75">
    <w:name w:val="Font Style75"/>
    <w:uiPriority w:val="99"/>
    <w:qFormat/>
    <w:rsid w:val="002978C8"/>
    <w:rPr>
      <w:rFonts w:ascii="Times New Roman" w:hAnsi="Times New Roman"/>
      <w:b/>
      <w:sz w:val="16"/>
    </w:rPr>
  </w:style>
  <w:style w:type="character" w:customStyle="1" w:styleId="FontStyle56">
    <w:name w:val="Font Style56"/>
    <w:uiPriority w:val="99"/>
    <w:qFormat/>
    <w:rsid w:val="002978C8"/>
    <w:rPr>
      <w:rFonts w:ascii="Times New Roman" w:hAnsi="Times New Roman"/>
      <w:b/>
      <w:spacing w:val="-10"/>
      <w:sz w:val="18"/>
    </w:rPr>
  </w:style>
  <w:style w:type="character" w:customStyle="1" w:styleId="FontStyle57">
    <w:name w:val="Font Style57"/>
    <w:uiPriority w:val="99"/>
    <w:qFormat/>
    <w:rsid w:val="002978C8"/>
    <w:rPr>
      <w:rFonts w:ascii="Times New Roman" w:hAnsi="Times New Roman"/>
      <w:b/>
      <w:spacing w:val="-10"/>
      <w:sz w:val="22"/>
    </w:rPr>
  </w:style>
  <w:style w:type="character" w:customStyle="1" w:styleId="FontStyle59">
    <w:name w:val="Font Style59"/>
    <w:uiPriority w:val="99"/>
    <w:qFormat/>
    <w:rsid w:val="002978C8"/>
    <w:rPr>
      <w:rFonts w:ascii="Candara" w:hAnsi="Candara"/>
      <w:b/>
      <w:i/>
      <w:sz w:val="16"/>
    </w:rPr>
  </w:style>
  <w:style w:type="character" w:customStyle="1" w:styleId="afffff3">
    <w:name w:val="Выделенный"/>
    <w:uiPriority w:val="99"/>
    <w:qFormat/>
    <w:rsid w:val="002978C8"/>
    <w:rPr>
      <w:b/>
      <w:lang w:val="ru-RU" w:eastAsia="ru-RU"/>
    </w:rPr>
  </w:style>
  <w:style w:type="character" w:customStyle="1" w:styleId="1f9">
    <w:name w:val="Слабое выделение1"/>
    <w:basedOn w:val="a3"/>
    <w:uiPriority w:val="99"/>
    <w:qFormat/>
    <w:rsid w:val="002978C8"/>
    <w:rPr>
      <w:rFonts w:cs="Times New Roman"/>
      <w:i/>
      <w:color w:val="808080"/>
    </w:rPr>
  </w:style>
  <w:style w:type="paragraph" w:customStyle="1" w:styleId="1fa">
    <w:name w:val="стиль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textcopy">
    <w:name w:val="textcopy"/>
    <w:basedOn w:val="a3"/>
    <w:uiPriority w:val="99"/>
    <w:qFormat/>
    <w:rsid w:val="002978C8"/>
    <w:rPr>
      <w:rFonts w:cs="Times New Roman"/>
    </w:rPr>
  </w:style>
  <w:style w:type="paragraph" w:customStyle="1" w:styleId="2Arial">
    <w:name w:val="Стиль Заголовок 2 + Arial"/>
    <w:basedOn w:val="20"/>
    <w:uiPriority w:val="99"/>
    <w:qFormat/>
    <w:rsid w:val="002978C8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ind w:left="792" w:hanging="432"/>
      <w:jc w:val="left"/>
    </w:pPr>
    <w:rPr>
      <w:rFonts w:ascii="Arial" w:hAnsi="Arial"/>
      <w:b/>
      <w:bCs/>
      <w:kern w:val="32"/>
      <w:sz w:val="24"/>
      <w:szCs w:val="28"/>
    </w:rPr>
  </w:style>
  <w:style w:type="paragraph" w:customStyle="1" w:styleId="11d">
    <w:name w:val="Заголовок 1.1"/>
    <w:basedOn w:val="a2"/>
    <w:uiPriority w:val="99"/>
    <w:qFormat/>
    <w:rsid w:val="002978C8"/>
    <w:pPr>
      <w:widowControl/>
      <w:shd w:val="clear" w:color="auto" w:fill="FFFFFF"/>
      <w:snapToGrid/>
      <w:spacing w:before="240" w:after="60"/>
    </w:pPr>
    <w:rPr>
      <w:rFonts w:ascii="Arial" w:eastAsia="Times New Roman" w:hAnsi="Arial"/>
      <w:b/>
      <w:bCs/>
      <w:sz w:val="32"/>
    </w:rPr>
  </w:style>
  <w:style w:type="paragraph" w:customStyle="1" w:styleId="ConsNormal">
    <w:name w:val="ConsNormal"/>
    <w:link w:val="ConsNormal0"/>
    <w:uiPriority w:val="99"/>
    <w:qFormat/>
    <w:rsid w:val="00297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style21">
    <w:name w:val="style21"/>
    <w:uiPriority w:val="99"/>
    <w:qFormat/>
    <w:rsid w:val="002978C8"/>
  </w:style>
  <w:style w:type="paragraph" w:customStyle="1" w:styleId="justify2">
    <w:name w:val="justify2"/>
    <w:basedOn w:val="a2"/>
    <w:uiPriority w:val="99"/>
    <w:qFormat/>
    <w:rsid w:val="002978C8"/>
    <w:pPr>
      <w:widowControl/>
      <w:snapToGrid/>
      <w:spacing w:beforeAutospacing="1" w:afterAutospacing="1"/>
      <w:ind w:firstLine="600"/>
      <w:jc w:val="both"/>
    </w:pPr>
    <w:rPr>
      <w:rFonts w:ascii="Arial Unicode MS" w:eastAsia="Times New Roman" w:cs="Arial Unicode MS"/>
      <w:szCs w:val="24"/>
    </w:rPr>
  </w:style>
  <w:style w:type="paragraph" w:customStyle="1" w:styleId="H5">
    <w:name w:val="H5"/>
    <w:basedOn w:val="a2"/>
    <w:next w:val="a2"/>
    <w:uiPriority w:val="99"/>
    <w:qFormat/>
    <w:rsid w:val="002978C8"/>
    <w:pPr>
      <w:keepNext/>
      <w:widowControl/>
      <w:outlineLvl w:val="5"/>
    </w:pPr>
    <w:rPr>
      <w:rFonts w:eastAsia="Times New Roman"/>
      <w:b/>
      <w:sz w:val="20"/>
    </w:rPr>
  </w:style>
  <w:style w:type="character" w:customStyle="1" w:styleId="3d">
    <w:name w:val="Знак Знак Знак3"/>
    <w:uiPriority w:val="99"/>
    <w:qFormat/>
    <w:rsid w:val="002978C8"/>
    <w:rPr>
      <w:rFonts w:ascii="Times New Roman" w:hAnsi="Times New Roman"/>
      <w:b/>
      <w:caps/>
      <w:sz w:val="28"/>
    </w:rPr>
  </w:style>
  <w:style w:type="character" w:customStyle="1" w:styleId="FontStyle185">
    <w:name w:val="Font Style185"/>
    <w:uiPriority w:val="99"/>
    <w:qFormat/>
    <w:rsid w:val="002978C8"/>
    <w:rPr>
      <w:rFonts w:ascii="Times New Roman" w:hAnsi="Times New Roman"/>
      <w:sz w:val="18"/>
    </w:rPr>
  </w:style>
  <w:style w:type="character" w:customStyle="1" w:styleId="FontStyle179">
    <w:name w:val="Font Style179"/>
    <w:uiPriority w:val="99"/>
    <w:qFormat/>
    <w:rsid w:val="002978C8"/>
    <w:rPr>
      <w:rFonts w:ascii="Times New Roman" w:hAnsi="Times New Roman"/>
      <w:i/>
      <w:sz w:val="18"/>
    </w:rPr>
  </w:style>
  <w:style w:type="paragraph" w:customStyle="1" w:styleId="Style66">
    <w:name w:val="Style66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71">
    <w:name w:val="Style71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250" w:lineRule="exact"/>
      <w:ind w:firstLine="302"/>
      <w:jc w:val="both"/>
    </w:pPr>
    <w:rPr>
      <w:rFonts w:eastAsia="Times New Roman"/>
      <w:szCs w:val="24"/>
    </w:rPr>
  </w:style>
  <w:style w:type="character" w:customStyle="1" w:styleId="FontStyle266">
    <w:name w:val="Font Style266"/>
    <w:uiPriority w:val="99"/>
    <w:qFormat/>
    <w:rsid w:val="002978C8"/>
    <w:rPr>
      <w:rFonts w:ascii="Times New Roman" w:hAnsi="Times New Roman"/>
      <w:sz w:val="18"/>
    </w:rPr>
  </w:style>
  <w:style w:type="character" w:customStyle="1" w:styleId="FontStyle267">
    <w:name w:val="Font Style267"/>
    <w:uiPriority w:val="99"/>
    <w:qFormat/>
    <w:rsid w:val="002978C8"/>
    <w:rPr>
      <w:rFonts w:ascii="Times New Roman" w:hAnsi="Times New Roman"/>
      <w:i/>
      <w:sz w:val="18"/>
    </w:rPr>
  </w:style>
  <w:style w:type="character" w:customStyle="1" w:styleId="FontStyle202">
    <w:name w:val="Font Style202"/>
    <w:uiPriority w:val="99"/>
    <w:qFormat/>
    <w:rsid w:val="002978C8"/>
    <w:rPr>
      <w:rFonts w:ascii="Times New Roman" w:hAnsi="Times New Roman"/>
      <w:sz w:val="18"/>
    </w:rPr>
  </w:style>
  <w:style w:type="character" w:customStyle="1" w:styleId="FontStyle564">
    <w:name w:val="Font Style564"/>
    <w:uiPriority w:val="99"/>
    <w:qFormat/>
    <w:rsid w:val="002978C8"/>
    <w:rPr>
      <w:rFonts w:ascii="Times New Roman" w:hAnsi="Times New Roman"/>
      <w:sz w:val="20"/>
    </w:rPr>
  </w:style>
  <w:style w:type="character" w:customStyle="1" w:styleId="FontStyle592">
    <w:name w:val="Font Style592"/>
    <w:uiPriority w:val="99"/>
    <w:qFormat/>
    <w:rsid w:val="002978C8"/>
    <w:rPr>
      <w:rFonts w:ascii="Franklin Gothic Medium Cond" w:hAnsi="Franklin Gothic Medium Cond"/>
      <w:i/>
      <w:spacing w:val="30"/>
      <w:sz w:val="20"/>
    </w:rPr>
  </w:style>
  <w:style w:type="character" w:customStyle="1" w:styleId="FontStyle563">
    <w:name w:val="Font Style563"/>
    <w:uiPriority w:val="99"/>
    <w:qFormat/>
    <w:rsid w:val="002978C8"/>
    <w:rPr>
      <w:rFonts w:ascii="Times New Roman" w:hAnsi="Times New Roman"/>
      <w:b/>
      <w:sz w:val="20"/>
    </w:rPr>
  </w:style>
  <w:style w:type="paragraph" w:customStyle="1" w:styleId="Style113">
    <w:name w:val="Style113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134">
    <w:name w:val="Font Style134"/>
    <w:uiPriority w:val="99"/>
    <w:qFormat/>
    <w:rsid w:val="002978C8"/>
    <w:rPr>
      <w:rFonts w:ascii="Times New Roman" w:hAnsi="Times New Roman"/>
      <w:b/>
      <w:sz w:val="18"/>
    </w:rPr>
  </w:style>
  <w:style w:type="character" w:customStyle="1" w:styleId="textcop1">
    <w:name w:val="textcop1"/>
    <w:uiPriority w:val="99"/>
    <w:qFormat/>
    <w:rsid w:val="002978C8"/>
    <w:rPr>
      <w:rFonts w:ascii="Arial" w:hAnsi="Arial"/>
      <w:color w:val="000000"/>
      <w:sz w:val="20"/>
    </w:rPr>
  </w:style>
  <w:style w:type="character" w:customStyle="1" w:styleId="hl1">
    <w:name w:val="hl1"/>
    <w:uiPriority w:val="99"/>
    <w:qFormat/>
    <w:rsid w:val="002978C8"/>
    <w:rPr>
      <w:color w:val="4682B4"/>
    </w:rPr>
  </w:style>
  <w:style w:type="character" w:customStyle="1" w:styleId="b1">
    <w:name w:val="b1"/>
    <w:uiPriority w:val="99"/>
    <w:qFormat/>
    <w:rsid w:val="002978C8"/>
    <w:rPr>
      <w:b/>
    </w:rPr>
  </w:style>
  <w:style w:type="character" w:customStyle="1" w:styleId="FontStyle201">
    <w:name w:val="Font Style201"/>
    <w:uiPriority w:val="99"/>
    <w:qFormat/>
    <w:rsid w:val="002978C8"/>
    <w:rPr>
      <w:rFonts w:ascii="Times New Roman" w:hAnsi="Times New Roman"/>
      <w:sz w:val="26"/>
    </w:rPr>
  </w:style>
  <w:style w:type="paragraph" w:customStyle="1" w:styleId="Style12">
    <w:name w:val="Style12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">
    <w:name w:val="Style4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235" w:lineRule="exact"/>
      <w:jc w:val="center"/>
    </w:pPr>
    <w:rPr>
      <w:rFonts w:eastAsia="Times New Roman"/>
      <w:szCs w:val="24"/>
    </w:rPr>
  </w:style>
  <w:style w:type="character" w:customStyle="1" w:styleId="251">
    <w:name w:val="Знак Знак25"/>
    <w:uiPriority w:val="99"/>
    <w:qFormat/>
    <w:rsid w:val="002978C8"/>
    <w:rPr>
      <w:rFonts w:ascii="Times New Roman" w:hAnsi="Times New Roman"/>
      <w:b/>
      <w:sz w:val="28"/>
    </w:rPr>
  </w:style>
  <w:style w:type="character" w:customStyle="1" w:styleId="222">
    <w:name w:val="Знак Знак22"/>
    <w:uiPriority w:val="99"/>
    <w:qFormat/>
    <w:rsid w:val="002978C8"/>
    <w:rPr>
      <w:rFonts w:ascii="Times New Roman" w:hAnsi="Times New Roman"/>
      <w:sz w:val="24"/>
    </w:rPr>
  </w:style>
  <w:style w:type="character" w:customStyle="1" w:styleId="200">
    <w:name w:val="Знак Знак20"/>
    <w:uiPriority w:val="99"/>
    <w:qFormat/>
    <w:rsid w:val="002978C8"/>
    <w:rPr>
      <w:rFonts w:ascii="Arial" w:hAnsi="Arial"/>
      <w:sz w:val="22"/>
    </w:rPr>
  </w:style>
  <w:style w:type="character" w:customStyle="1" w:styleId="191">
    <w:name w:val="Знак Знак19"/>
    <w:uiPriority w:val="99"/>
    <w:qFormat/>
    <w:rsid w:val="002978C8"/>
    <w:rPr>
      <w:rFonts w:ascii="Times New Roman" w:hAnsi="Times New Roman"/>
      <w:sz w:val="16"/>
      <w:lang w:eastAsia="ru-RU"/>
    </w:rPr>
  </w:style>
  <w:style w:type="character" w:customStyle="1" w:styleId="181">
    <w:name w:val="Знак Знак18"/>
    <w:uiPriority w:val="99"/>
    <w:qFormat/>
    <w:rsid w:val="002978C8"/>
    <w:rPr>
      <w:rFonts w:ascii="Courier New" w:hAnsi="Courier New"/>
    </w:rPr>
  </w:style>
  <w:style w:type="character" w:customStyle="1" w:styleId="171">
    <w:name w:val="Знак Знак17"/>
    <w:uiPriority w:val="99"/>
    <w:qFormat/>
    <w:rsid w:val="002978C8"/>
    <w:rPr>
      <w:rFonts w:ascii="Times New Roman" w:hAnsi="Times New Roman"/>
      <w:sz w:val="24"/>
    </w:rPr>
  </w:style>
  <w:style w:type="character" w:customStyle="1" w:styleId="SubtitleChar">
    <w:name w:val="Subtitle Char"/>
    <w:basedOn w:val="a3"/>
    <w:uiPriority w:val="99"/>
    <w:qFormat/>
    <w:locked/>
    <w:rsid w:val="002978C8"/>
    <w:rPr>
      <w:rFonts w:ascii="Cambria" w:hAnsi="Cambria" w:cs="Times New Roman"/>
      <w:i/>
      <w:color w:val="4F81BD"/>
      <w:spacing w:val="15"/>
      <w:sz w:val="24"/>
    </w:rPr>
  </w:style>
  <w:style w:type="paragraph" w:customStyle="1" w:styleId="mane">
    <w:name w:val="mane"/>
    <w:uiPriority w:val="99"/>
    <w:qFormat/>
    <w:rsid w:val="002978C8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CTT" w:eastAsia="Times New Roman" w:hAnsi="PragmaticaCTT" w:cs="PragmaticaCTT"/>
      <w:spacing w:val="-15"/>
      <w:sz w:val="18"/>
      <w:szCs w:val="18"/>
      <w:lang w:eastAsia="ru-RU"/>
    </w:rPr>
  </w:style>
  <w:style w:type="character" w:customStyle="1" w:styleId="BodyTextFirstIndent2Char">
    <w:name w:val="Body Text First Indent 2 Char"/>
    <w:basedOn w:val="BodyTextIndentChar2"/>
    <w:uiPriority w:val="99"/>
    <w:qFormat/>
    <w:locked/>
    <w:rsid w:val="002978C8"/>
    <w:rPr>
      <w:rFonts w:ascii="PragmaticaCTT" w:hAnsi="PragmaticaCTT" w:cs="Arial"/>
      <w:b/>
      <w:bCs/>
      <w:kern w:val="32"/>
      <w:sz w:val="32"/>
      <w:szCs w:val="32"/>
      <w:lang w:eastAsia="ru-RU"/>
    </w:rPr>
  </w:style>
  <w:style w:type="paragraph" w:customStyle="1" w:styleId="Iniiaiieoaenonionooiii3">
    <w:name w:val="Iniiaiie oaeno n ionooiii 3"/>
    <w:basedOn w:val="a2"/>
    <w:uiPriority w:val="99"/>
    <w:qFormat/>
    <w:rsid w:val="002978C8"/>
    <w:pPr>
      <w:overflowPunct w:val="0"/>
      <w:autoSpaceDE w:val="0"/>
      <w:autoSpaceDN w:val="0"/>
      <w:adjustRightInd w:val="0"/>
      <w:snapToGrid/>
      <w:spacing w:before="0" w:after="0" w:line="220" w:lineRule="atLeast"/>
      <w:ind w:firstLine="440"/>
    </w:pPr>
    <w:rPr>
      <w:rFonts w:eastAsia="Times New Roman"/>
      <w:sz w:val="32"/>
    </w:rPr>
  </w:style>
  <w:style w:type="paragraph" w:customStyle="1" w:styleId="aoeao">
    <w:name w:val="aoeao"/>
    <w:basedOn w:val="a2"/>
    <w:uiPriority w:val="99"/>
    <w:qFormat/>
    <w:rsid w:val="002978C8"/>
    <w:pPr>
      <w:overflowPunct w:val="0"/>
      <w:autoSpaceDE w:val="0"/>
      <w:autoSpaceDN w:val="0"/>
      <w:adjustRightInd w:val="0"/>
      <w:snapToGrid/>
      <w:spacing w:before="0" w:after="0" w:line="240" w:lineRule="exact"/>
      <w:ind w:left="397" w:hanging="397"/>
      <w:jc w:val="both"/>
    </w:pPr>
    <w:rPr>
      <w:rFonts w:ascii="TimesET" w:eastAsia="Times New Roman" w:hAnsi="TimesET"/>
      <w:kern w:val="28"/>
      <w:sz w:val="20"/>
    </w:rPr>
  </w:style>
  <w:style w:type="paragraph" w:customStyle="1" w:styleId="auiue">
    <w:name w:val="au?iue"/>
    <w:uiPriority w:val="99"/>
    <w:qFormat/>
    <w:rsid w:val="002978C8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2978C8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en">
    <w:name w:val="?en"/>
    <w:basedOn w:val="a2"/>
    <w:uiPriority w:val="99"/>
    <w:qFormat/>
    <w:rsid w:val="002978C8"/>
    <w:pPr>
      <w:overflowPunct w:val="0"/>
      <w:autoSpaceDE w:val="0"/>
      <w:autoSpaceDN w:val="0"/>
      <w:adjustRightInd w:val="0"/>
      <w:snapToGrid/>
      <w:spacing w:before="120" w:after="120"/>
      <w:jc w:val="center"/>
      <w:textAlignment w:val="baseline"/>
    </w:pPr>
    <w:rPr>
      <w:rFonts w:ascii="TimesET" w:eastAsia="Times New Roman" w:hAnsi="TimesET"/>
      <w:i/>
      <w:sz w:val="18"/>
    </w:rPr>
  </w:style>
  <w:style w:type="paragraph" w:customStyle="1" w:styleId="142">
    <w:name w:val="Стиль 14 пт По ширине"/>
    <w:basedOn w:val="a2"/>
    <w:qFormat/>
    <w:rsid w:val="002978C8"/>
    <w:pPr>
      <w:widowControl/>
      <w:snapToGrid/>
      <w:spacing w:before="0" w:after="0"/>
      <w:jc w:val="both"/>
    </w:pPr>
    <w:rPr>
      <w:rFonts w:eastAsia="Times New Roman"/>
      <w:sz w:val="28"/>
    </w:rPr>
  </w:style>
  <w:style w:type="character" w:customStyle="1" w:styleId="BalloonTextChar">
    <w:name w:val="Balloon Text Char"/>
    <w:basedOn w:val="a3"/>
    <w:uiPriority w:val="99"/>
    <w:qFormat/>
    <w:locked/>
    <w:rsid w:val="002978C8"/>
    <w:rPr>
      <w:rFonts w:ascii="Tahoma" w:hAnsi="Tahoma" w:cs="Times New Roman"/>
      <w:sz w:val="16"/>
    </w:rPr>
  </w:style>
  <w:style w:type="paragraph" w:customStyle="1" w:styleId="1fb">
    <w:name w:val="абзац1"/>
    <w:basedOn w:val="a2"/>
    <w:uiPriority w:val="99"/>
    <w:qFormat/>
    <w:rsid w:val="002978C8"/>
    <w:pPr>
      <w:tabs>
        <w:tab w:val="left" w:pos="1152"/>
      </w:tabs>
      <w:snapToGrid/>
      <w:spacing w:before="0" w:after="0"/>
      <w:ind w:firstLine="431"/>
    </w:pPr>
    <w:rPr>
      <w:rFonts w:ascii="Courier New" w:eastAsia="Times New Roman" w:hAnsi="Courier New"/>
      <w:sz w:val="20"/>
    </w:rPr>
  </w:style>
  <w:style w:type="paragraph" w:customStyle="1" w:styleId="45">
    <w:name w:val="Стиль4"/>
    <w:basedOn w:val="2a"/>
    <w:uiPriority w:val="99"/>
    <w:qFormat/>
    <w:rsid w:val="002978C8"/>
    <w:pPr>
      <w:tabs>
        <w:tab w:val="clear" w:pos="643"/>
        <w:tab w:val="left" w:pos="703"/>
      </w:tabs>
      <w:ind w:left="0" w:firstLine="0"/>
      <w:contextualSpacing w:val="0"/>
    </w:pPr>
    <w:rPr>
      <w:sz w:val="20"/>
      <w:szCs w:val="20"/>
    </w:rPr>
  </w:style>
  <w:style w:type="paragraph" w:customStyle="1" w:styleId="54">
    <w:name w:val="Стиль5"/>
    <w:basedOn w:val="a2"/>
    <w:uiPriority w:val="99"/>
    <w:qFormat/>
    <w:rsid w:val="002978C8"/>
    <w:pPr>
      <w:widowControl/>
      <w:snapToGrid/>
      <w:spacing w:before="0" w:after="0"/>
    </w:pPr>
    <w:rPr>
      <w:rFonts w:eastAsia="Times New Roman"/>
      <w:sz w:val="20"/>
      <w:szCs w:val="24"/>
    </w:rPr>
  </w:style>
  <w:style w:type="paragraph" w:customStyle="1" w:styleId="63">
    <w:name w:val="Стиль6"/>
    <w:basedOn w:val="a2"/>
    <w:next w:val="afff"/>
    <w:uiPriority w:val="99"/>
    <w:qFormat/>
    <w:rsid w:val="002978C8"/>
    <w:pPr>
      <w:widowControl/>
      <w:tabs>
        <w:tab w:val="left" w:pos="851"/>
      </w:tabs>
      <w:snapToGrid/>
      <w:spacing w:before="0" w:after="0"/>
      <w:ind w:left="851" w:hanging="511"/>
    </w:pPr>
    <w:rPr>
      <w:rFonts w:eastAsia="Times New Roman"/>
      <w:sz w:val="20"/>
      <w:szCs w:val="24"/>
    </w:rPr>
  </w:style>
  <w:style w:type="paragraph" w:customStyle="1" w:styleId="74">
    <w:name w:val="Стиль7"/>
    <w:basedOn w:val="10"/>
    <w:uiPriority w:val="99"/>
    <w:qFormat/>
    <w:rsid w:val="002978C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right="696"/>
      <w:jc w:val="left"/>
    </w:pPr>
    <w:rPr>
      <w:rFonts w:ascii="Arial" w:hAnsi="Arial"/>
      <w:b/>
      <w:caps/>
      <w:sz w:val="32"/>
      <w:szCs w:val="32"/>
    </w:rPr>
  </w:style>
  <w:style w:type="character" w:customStyle="1" w:styleId="2f6">
    <w:name w:val="Основной текст2"/>
    <w:uiPriority w:val="99"/>
    <w:rsid w:val="002978C8"/>
    <w:rPr>
      <w:rFonts w:ascii="Times New Roman" w:hAnsi="Times New Roman"/>
      <w:spacing w:val="0"/>
      <w:sz w:val="21"/>
    </w:rPr>
  </w:style>
  <w:style w:type="paragraph" w:customStyle="1" w:styleId="afffff4">
    <w:name w:val="Диссер"/>
    <w:basedOn w:val="a2"/>
    <w:uiPriority w:val="99"/>
    <w:qFormat/>
    <w:rsid w:val="002978C8"/>
    <w:pPr>
      <w:widowControl/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 w:cs="Arial"/>
      <w:sz w:val="28"/>
      <w:szCs w:val="28"/>
    </w:rPr>
  </w:style>
  <w:style w:type="paragraph" w:customStyle="1" w:styleId="main">
    <w:name w:val="main"/>
    <w:basedOn w:val="a2"/>
    <w:uiPriority w:val="99"/>
    <w:qFormat/>
    <w:rsid w:val="002978C8"/>
    <w:pPr>
      <w:widowControl/>
      <w:snapToGrid/>
      <w:spacing w:before="0" w:after="0"/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qFormat/>
    <w:rsid w:val="002978C8"/>
    <w:pPr>
      <w:widowControl/>
      <w:snapToGrid/>
      <w:spacing w:before="0" w:after="0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Style38">
    <w:name w:val="Style38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235" w:lineRule="exact"/>
      <w:ind w:firstLine="307"/>
      <w:jc w:val="both"/>
    </w:pPr>
    <w:rPr>
      <w:rFonts w:ascii="Franklin Gothic Medium Cond" w:eastAsia="Times New Roman" w:hAnsi="Franklin Gothic Medium Cond"/>
      <w:szCs w:val="24"/>
    </w:rPr>
  </w:style>
  <w:style w:type="paragraph" w:customStyle="1" w:styleId="afffff5">
    <w:name w:val="ненормальный"/>
    <w:basedOn w:val="a2"/>
    <w:uiPriority w:val="99"/>
    <w:qFormat/>
    <w:rsid w:val="002978C8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FR4">
    <w:name w:val="FR4"/>
    <w:uiPriority w:val="99"/>
    <w:qFormat/>
    <w:rsid w:val="002978C8"/>
    <w:pPr>
      <w:spacing w:after="0" w:line="240" w:lineRule="auto"/>
      <w:jc w:val="center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BodyText21">
    <w:name w:val="Body Text 21"/>
    <w:basedOn w:val="a2"/>
    <w:uiPriority w:val="99"/>
    <w:qFormat/>
    <w:rsid w:val="002978C8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character" w:customStyle="1" w:styleId="FontStyle573">
    <w:name w:val="Font Style573"/>
    <w:uiPriority w:val="99"/>
    <w:qFormat/>
    <w:rsid w:val="002978C8"/>
    <w:rPr>
      <w:rFonts w:ascii="Times New Roman" w:hAnsi="Times New Roman"/>
      <w:i/>
      <w:sz w:val="20"/>
    </w:rPr>
  </w:style>
  <w:style w:type="character" w:customStyle="1" w:styleId="FontStyle115">
    <w:name w:val="Font Style115"/>
    <w:uiPriority w:val="99"/>
    <w:qFormat/>
    <w:rsid w:val="002978C8"/>
    <w:rPr>
      <w:rFonts w:ascii="Times New Roman" w:hAnsi="Times New Roman"/>
      <w:sz w:val="28"/>
    </w:rPr>
  </w:style>
  <w:style w:type="character" w:customStyle="1" w:styleId="FontStyle293">
    <w:name w:val="Font Style293"/>
    <w:uiPriority w:val="99"/>
    <w:qFormat/>
    <w:rsid w:val="002978C8"/>
    <w:rPr>
      <w:rFonts w:ascii="Times New Roman" w:hAnsi="Times New Roman"/>
      <w:sz w:val="20"/>
    </w:rPr>
  </w:style>
  <w:style w:type="character" w:customStyle="1" w:styleId="FontStyle325">
    <w:name w:val="Font Style325"/>
    <w:uiPriority w:val="99"/>
    <w:qFormat/>
    <w:rsid w:val="002978C8"/>
    <w:rPr>
      <w:rFonts w:ascii="Times New Roman" w:hAnsi="Times New Roman"/>
      <w:sz w:val="26"/>
    </w:rPr>
  </w:style>
  <w:style w:type="character" w:customStyle="1" w:styleId="FontStyle219">
    <w:name w:val="Font Style219"/>
    <w:uiPriority w:val="99"/>
    <w:qFormat/>
    <w:rsid w:val="002978C8"/>
    <w:rPr>
      <w:rFonts w:ascii="Times New Roman" w:hAnsi="Times New Roman"/>
      <w:b/>
      <w:sz w:val="18"/>
    </w:rPr>
  </w:style>
  <w:style w:type="character" w:customStyle="1" w:styleId="FontStyle207">
    <w:name w:val="Font Style207"/>
    <w:uiPriority w:val="99"/>
    <w:qFormat/>
    <w:rsid w:val="002978C8"/>
    <w:rPr>
      <w:rFonts w:ascii="Times New Roman" w:hAnsi="Times New Roman"/>
      <w:i/>
      <w:sz w:val="18"/>
    </w:rPr>
  </w:style>
  <w:style w:type="character" w:customStyle="1" w:styleId="FontStyle574">
    <w:name w:val="Font Style574"/>
    <w:uiPriority w:val="99"/>
    <w:qFormat/>
    <w:rsid w:val="002978C8"/>
    <w:rPr>
      <w:rFonts w:ascii="Times New Roman" w:hAnsi="Times New Roman"/>
      <w:b/>
      <w:i/>
      <w:sz w:val="20"/>
    </w:rPr>
  </w:style>
  <w:style w:type="character" w:customStyle="1" w:styleId="FontStyle588">
    <w:name w:val="Font Style588"/>
    <w:uiPriority w:val="99"/>
    <w:qFormat/>
    <w:rsid w:val="002978C8"/>
    <w:rPr>
      <w:rFonts w:ascii="Times New Roman" w:hAnsi="Times New Roman"/>
      <w:sz w:val="20"/>
    </w:rPr>
  </w:style>
  <w:style w:type="character" w:customStyle="1" w:styleId="FontStyle117">
    <w:name w:val="Font Style117"/>
    <w:uiPriority w:val="99"/>
    <w:qFormat/>
    <w:rsid w:val="002978C8"/>
    <w:rPr>
      <w:rFonts w:ascii="Times New Roman" w:hAnsi="Times New Roman"/>
      <w:i/>
      <w:sz w:val="28"/>
    </w:rPr>
  </w:style>
  <w:style w:type="paragraph" w:customStyle="1" w:styleId="bodytxt">
    <w:name w:val="bodytxt"/>
    <w:basedOn w:val="a2"/>
    <w:uiPriority w:val="99"/>
    <w:qFormat/>
    <w:rsid w:val="002978C8"/>
    <w:pPr>
      <w:widowControl/>
      <w:snapToGrid/>
      <w:spacing w:beforeAutospacing="1" w:afterAutospacing="1"/>
    </w:pPr>
    <w:rPr>
      <w:rFonts w:ascii="Tahoma" w:eastAsia="Times New Roman" w:hAnsi="Tahoma" w:cs="Tahoma"/>
      <w:color w:val="111111"/>
      <w:sz w:val="33"/>
      <w:szCs w:val="33"/>
    </w:rPr>
  </w:style>
  <w:style w:type="paragraph" w:customStyle="1" w:styleId="FR5">
    <w:name w:val="FR5"/>
    <w:uiPriority w:val="99"/>
    <w:qFormat/>
    <w:rsid w:val="002978C8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0">
    <w:name w:val="Основной текст (40)"/>
    <w:link w:val="401"/>
    <w:uiPriority w:val="99"/>
    <w:qFormat/>
    <w:locked/>
    <w:rsid w:val="002978C8"/>
    <w:rPr>
      <w:b/>
      <w:sz w:val="14"/>
      <w:shd w:val="clear" w:color="auto" w:fill="FFFFFF"/>
    </w:rPr>
  </w:style>
  <w:style w:type="paragraph" w:customStyle="1" w:styleId="401">
    <w:name w:val="Основной текст (40)1"/>
    <w:basedOn w:val="a2"/>
    <w:link w:val="400"/>
    <w:uiPriority w:val="99"/>
    <w:qFormat/>
    <w:rsid w:val="002978C8"/>
    <w:pPr>
      <w:widowControl/>
      <w:shd w:val="clear" w:color="auto" w:fill="FFFFFF"/>
      <w:snapToGrid/>
      <w:spacing w:before="0" w:after="0" w:line="163" w:lineRule="exact"/>
      <w:jc w:val="both"/>
    </w:pPr>
    <w:rPr>
      <w:rFonts w:asciiTheme="minorHAnsi" w:eastAsiaTheme="minorHAnsi" w:hAnsiTheme="minorHAnsi" w:cstheme="minorBidi"/>
      <w:b/>
      <w:sz w:val="14"/>
      <w:szCs w:val="22"/>
      <w:shd w:val="clear" w:color="auto" w:fill="FFFFFF"/>
      <w:lang w:eastAsia="en-US"/>
    </w:rPr>
  </w:style>
  <w:style w:type="character" w:customStyle="1" w:styleId="143">
    <w:name w:val="Основной текст (14)"/>
    <w:link w:val="1410"/>
    <w:uiPriority w:val="99"/>
    <w:qFormat/>
    <w:locked/>
    <w:rsid w:val="002978C8"/>
    <w:rPr>
      <w:b/>
      <w:sz w:val="16"/>
      <w:shd w:val="clear" w:color="auto" w:fill="FFFFFF"/>
    </w:rPr>
  </w:style>
  <w:style w:type="paragraph" w:customStyle="1" w:styleId="1410">
    <w:name w:val="Основной текст (14)1"/>
    <w:basedOn w:val="a2"/>
    <w:link w:val="143"/>
    <w:uiPriority w:val="99"/>
    <w:qFormat/>
    <w:rsid w:val="002978C8"/>
    <w:pPr>
      <w:widowControl/>
      <w:shd w:val="clear" w:color="auto" w:fill="FFFFFF"/>
      <w:snapToGrid/>
      <w:spacing w:before="0" w:after="0" w:line="240" w:lineRule="atLeast"/>
    </w:pPr>
    <w:rPr>
      <w:rFonts w:asciiTheme="minorHAnsi" w:eastAsiaTheme="minorHAnsi" w:hAnsiTheme="minorHAnsi" w:cstheme="minorBidi"/>
      <w:b/>
      <w:sz w:val="16"/>
      <w:szCs w:val="22"/>
      <w:shd w:val="clear" w:color="auto" w:fill="FFFFFF"/>
      <w:lang w:eastAsia="en-US"/>
    </w:rPr>
  </w:style>
  <w:style w:type="paragraph" w:customStyle="1" w:styleId="afffff6">
    <w:name w:val="Маркир"/>
    <w:basedOn w:val="a2"/>
    <w:uiPriority w:val="99"/>
    <w:qFormat/>
    <w:rsid w:val="002978C8"/>
    <w:pPr>
      <w:widowControl/>
      <w:tabs>
        <w:tab w:val="left" w:pos="369"/>
        <w:tab w:val="left" w:pos="3330"/>
      </w:tabs>
      <w:snapToGrid/>
      <w:spacing w:before="0" w:after="40"/>
      <w:ind w:left="697" w:hanging="357"/>
      <w:jc w:val="both"/>
    </w:pPr>
    <w:rPr>
      <w:rFonts w:eastAsia="Times New Roman"/>
      <w:sz w:val="20"/>
    </w:rPr>
  </w:style>
  <w:style w:type="character" w:customStyle="1" w:styleId="HTMLPreformattedChar">
    <w:name w:val="HTML Preformatted Char"/>
    <w:basedOn w:val="a3"/>
    <w:uiPriority w:val="99"/>
    <w:qFormat/>
    <w:locked/>
    <w:rsid w:val="002978C8"/>
    <w:rPr>
      <w:rFonts w:ascii="Courier New" w:hAnsi="Courier New" w:cs="Times New Roman"/>
      <w:lang w:eastAsia="ru-RU"/>
    </w:rPr>
  </w:style>
  <w:style w:type="paragraph" w:customStyle="1" w:styleId="2f7">
    <w:name w:val="обычный2"/>
    <w:basedOn w:val="a2"/>
    <w:uiPriority w:val="99"/>
    <w:qFormat/>
    <w:rsid w:val="002978C8"/>
    <w:pPr>
      <w:widowControl/>
      <w:autoSpaceDE w:val="0"/>
      <w:autoSpaceDN w:val="0"/>
      <w:adjustRightInd w:val="0"/>
      <w:snapToGrid/>
      <w:spacing w:before="0" w:after="0" w:line="480" w:lineRule="atLeast"/>
      <w:ind w:firstLine="720"/>
      <w:jc w:val="both"/>
    </w:pPr>
    <w:rPr>
      <w:rFonts w:ascii="Verdana" w:eastAsia="Times New Roman" w:hAnsi="Verdana" w:cs="Verdana"/>
      <w:szCs w:val="24"/>
    </w:rPr>
  </w:style>
  <w:style w:type="paragraph" w:customStyle="1" w:styleId="271">
    <w:name w:val="Основной текст (27)1"/>
    <w:basedOn w:val="a2"/>
    <w:link w:val="270"/>
    <w:uiPriority w:val="99"/>
    <w:qFormat/>
    <w:rsid w:val="002978C8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sz w:val="10"/>
      <w:shd w:val="clear" w:color="auto" w:fill="FFFFFF"/>
    </w:rPr>
  </w:style>
  <w:style w:type="character" w:customStyle="1" w:styleId="270">
    <w:name w:val="Основной текст (27)"/>
    <w:link w:val="271"/>
    <w:uiPriority w:val="99"/>
    <w:qFormat/>
    <w:locked/>
    <w:rsid w:val="002978C8"/>
    <w:rPr>
      <w:rFonts w:ascii="Garamond" w:eastAsia="Calibri" w:hAnsi="Garamond" w:cs="Times New Roman"/>
      <w:sz w:val="10"/>
      <w:szCs w:val="20"/>
      <w:shd w:val="clear" w:color="auto" w:fill="FFFFFF"/>
      <w:lang w:eastAsia="ru-RU"/>
    </w:rPr>
  </w:style>
  <w:style w:type="paragraph" w:customStyle="1" w:styleId="741">
    <w:name w:val="Основной текст (74)1"/>
    <w:basedOn w:val="a2"/>
    <w:link w:val="740"/>
    <w:uiPriority w:val="99"/>
    <w:qFormat/>
    <w:rsid w:val="002978C8"/>
    <w:pPr>
      <w:widowControl/>
      <w:shd w:val="clear" w:color="auto" w:fill="FFFFFF"/>
      <w:snapToGrid/>
      <w:spacing w:before="0" w:after="0" w:line="240" w:lineRule="atLeast"/>
    </w:pPr>
    <w:rPr>
      <w:sz w:val="10"/>
      <w:shd w:val="clear" w:color="auto" w:fill="FFFFFF"/>
    </w:rPr>
  </w:style>
  <w:style w:type="character" w:customStyle="1" w:styleId="740">
    <w:name w:val="Основной текст (74)"/>
    <w:link w:val="741"/>
    <w:uiPriority w:val="99"/>
    <w:qFormat/>
    <w:locked/>
    <w:rsid w:val="002978C8"/>
    <w:rPr>
      <w:rFonts w:ascii="Times New Roman" w:eastAsia="Calibri" w:hAnsi="Times New Roman" w:cs="Times New Roman"/>
      <w:sz w:val="10"/>
      <w:szCs w:val="20"/>
      <w:shd w:val="clear" w:color="auto" w:fill="FFFFFF"/>
      <w:lang w:eastAsia="ru-RU"/>
    </w:rPr>
  </w:style>
  <w:style w:type="paragraph" w:customStyle="1" w:styleId="811">
    <w:name w:val="Основной текст (81)1"/>
    <w:basedOn w:val="a2"/>
    <w:link w:val="810"/>
    <w:uiPriority w:val="99"/>
    <w:qFormat/>
    <w:rsid w:val="002978C8"/>
    <w:pPr>
      <w:widowControl/>
      <w:shd w:val="clear" w:color="auto" w:fill="FFFFFF"/>
      <w:snapToGrid/>
      <w:spacing w:before="0" w:after="0" w:line="192" w:lineRule="exact"/>
      <w:ind w:firstLine="280"/>
    </w:pPr>
    <w:rPr>
      <w:rFonts w:ascii="Trebuchet MS" w:hAnsi="Trebuchet MS"/>
      <w:b/>
      <w:sz w:val="14"/>
      <w:shd w:val="clear" w:color="auto" w:fill="FFFFFF"/>
    </w:rPr>
  </w:style>
  <w:style w:type="character" w:customStyle="1" w:styleId="810">
    <w:name w:val="Основной текст (81)"/>
    <w:link w:val="811"/>
    <w:uiPriority w:val="99"/>
    <w:qFormat/>
    <w:locked/>
    <w:rsid w:val="002978C8"/>
    <w:rPr>
      <w:rFonts w:ascii="Trebuchet MS" w:eastAsia="Calibri" w:hAnsi="Trebuchet MS" w:cs="Times New Roman"/>
      <w:b/>
      <w:sz w:val="14"/>
      <w:szCs w:val="20"/>
      <w:shd w:val="clear" w:color="auto" w:fill="FFFFFF"/>
      <w:lang w:eastAsia="ru-RU"/>
    </w:rPr>
  </w:style>
  <w:style w:type="paragraph" w:customStyle="1" w:styleId="710">
    <w:name w:val="Основной текст (7)1"/>
    <w:basedOn w:val="a2"/>
    <w:link w:val="75"/>
    <w:uiPriority w:val="99"/>
    <w:qFormat/>
    <w:rsid w:val="002978C8"/>
    <w:pPr>
      <w:widowControl/>
      <w:shd w:val="clear" w:color="auto" w:fill="FFFFFF"/>
      <w:snapToGrid/>
      <w:spacing w:before="0" w:after="180" w:line="240" w:lineRule="atLeast"/>
    </w:pPr>
    <w:rPr>
      <w:rFonts w:ascii="Century Schoolbook" w:hAnsi="Century Schoolbook"/>
      <w:sz w:val="26"/>
      <w:shd w:val="clear" w:color="auto" w:fill="FFFFFF"/>
    </w:rPr>
  </w:style>
  <w:style w:type="character" w:customStyle="1" w:styleId="75">
    <w:name w:val="Основной текст (7)"/>
    <w:link w:val="710"/>
    <w:uiPriority w:val="99"/>
    <w:qFormat/>
    <w:locked/>
    <w:rsid w:val="002978C8"/>
    <w:rPr>
      <w:rFonts w:ascii="Century Schoolbook" w:eastAsia="Calibri" w:hAnsi="Century Schoolbook" w:cs="Times New Roman"/>
      <w:sz w:val="26"/>
      <w:szCs w:val="20"/>
      <w:shd w:val="clear" w:color="auto" w:fill="FFFFFF"/>
      <w:lang w:eastAsia="ru-RU"/>
    </w:rPr>
  </w:style>
  <w:style w:type="paragraph" w:customStyle="1" w:styleId="531">
    <w:name w:val="Основной текст (53)1"/>
    <w:basedOn w:val="a2"/>
    <w:link w:val="530"/>
    <w:uiPriority w:val="99"/>
    <w:qFormat/>
    <w:rsid w:val="002978C8"/>
    <w:pPr>
      <w:widowControl/>
      <w:shd w:val="clear" w:color="auto" w:fill="FFFFFF"/>
      <w:snapToGrid/>
      <w:spacing w:before="0" w:after="0" w:line="235" w:lineRule="exact"/>
      <w:jc w:val="both"/>
    </w:pPr>
    <w:rPr>
      <w:rFonts w:ascii="Century Schoolbook" w:hAnsi="Century Schoolbook"/>
      <w:sz w:val="20"/>
      <w:shd w:val="clear" w:color="auto" w:fill="FFFFFF"/>
    </w:rPr>
  </w:style>
  <w:style w:type="character" w:customStyle="1" w:styleId="530">
    <w:name w:val="Основной текст (53)"/>
    <w:link w:val="531"/>
    <w:uiPriority w:val="99"/>
    <w:qFormat/>
    <w:locked/>
    <w:rsid w:val="002978C8"/>
    <w:rPr>
      <w:rFonts w:ascii="Century Schoolbook" w:eastAsia="Calibri" w:hAnsi="Century Schoolbook" w:cs="Times New Roman"/>
      <w:sz w:val="20"/>
      <w:szCs w:val="20"/>
      <w:shd w:val="clear" w:color="auto" w:fill="FFFFFF"/>
      <w:lang w:eastAsia="ru-RU"/>
    </w:rPr>
  </w:style>
  <w:style w:type="paragraph" w:customStyle="1" w:styleId="261">
    <w:name w:val="Основной текст (26)1"/>
    <w:basedOn w:val="a2"/>
    <w:link w:val="262"/>
    <w:uiPriority w:val="99"/>
    <w:qFormat/>
    <w:rsid w:val="002978C8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b/>
      <w:sz w:val="18"/>
      <w:shd w:val="clear" w:color="auto" w:fill="FFFFFF"/>
    </w:rPr>
  </w:style>
  <w:style w:type="character" w:customStyle="1" w:styleId="262">
    <w:name w:val="Основной текст (26)"/>
    <w:link w:val="261"/>
    <w:uiPriority w:val="99"/>
    <w:qFormat/>
    <w:locked/>
    <w:rsid w:val="002978C8"/>
    <w:rPr>
      <w:rFonts w:ascii="Garamond" w:eastAsia="Calibri" w:hAnsi="Garamond" w:cs="Times New Roman"/>
      <w:b/>
      <w:sz w:val="18"/>
      <w:szCs w:val="20"/>
      <w:shd w:val="clear" w:color="auto" w:fill="FFFFFF"/>
      <w:lang w:eastAsia="ru-RU"/>
    </w:rPr>
  </w:style>
  <w:style w:type="paragraph" w:customStyle="1" w:styleId="213">
    <w:name w:val="Подпись к картинке (2)1"/>
    <w:basedOn w:val="a2"/>
    <w:link w:val="2f8"/>
    <w:uiPriority w:val="99"/>
    <w:qFormat/>
    <w:rsid w:val="002978C8"/>
    <w:pPr>
      <w:widowControl/>
      <w:shd w:val="clear" w:color="auto" w:fill="FFFFFF"/>
      <w:snapToGrid/>
      <w:spacing w:before="0" w:after="0" w:line="226" w:lineRule="exact"/>
      <w:ind w:hanging="560"/>
    </w:pPr>
    <w:rPr>
      <w:rFonts w:ascii="Garamond" w:hAnsi="Garamond"/>
      <w:shd w:val="clear" w:color="auto" w:fill="FFFFFF"/>
    </w:rPr>
  </w:style>
  <w:style w:type="character" w:customStyle="1" w:styleId="2f8">
    <w:name w:val="Подпись к картинке (2)"/>
    <w:link w:val="213"/>
    <w:uiPriority w:val="99"/>
    <w:qFormat/>
    <w:locked/>
    <w:rsid w:val="002978C8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410">
    <w:name w:val="Основной текст (4)1"/>
    <w:basedOn w:val="a2"/>
    <w:link w:val="46"/>
    <w:uiPriority w:val="99"/>
    <w:qFormat/>
    <w:rsid w:val="002978C8"/>
    <w:pPr>
      <w:widowControl/>
      <w:shd w:val="clear" w:color="auto" w:fill="FFFFFF"/>
      <w:snapToGrid/>
      <w:spacing w:before="180" w:after="60" w:line="242" w:lineRule="exact"/>
      <w:ind w:hanging="320"/>
    </w:pPr>
    <w:rPr>
      <w:rFonts w:ascii="Garamond" w:hAnsi="Garamond"/>
      <w:shd w:val="clear" w:color="auto" w:fill="FFFFFF"/>
    </w:rPr>
  </w:style>
  <w:style w:type="character" w:customStyle="1" w:styleId="46">
    <w:name w:val="Основной текст (4)"/>
    <w:link w:val="410"/>
    <w:uiPriority w:val="99"/>
    <w:qFormat/>
    <w:locked/>
    <w:rsid w:val="002978C8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316">
    <w:name w:val="Основной текст (3)1"/>
    <w:basedOn w:val="a2"/>
    <w:link w:val="3e"/>
    <w:uiPriority w:val="99"/>
    <w:qFormat/>
    <w:rsid w:val="002978C8"/>
    <w:pPr>
      <w:widowControl/>
      <w:shd w:val="clear" w:color="auto" w:fill="FFFFFF"/>
      <w:snapToGrid/>
      <w:spacing w:before="300" w:after="180" w:line="240" w:lineRule="atLeast"/>
    </w:pPr>
    <w:rPr>
      <w:rFonts w:ascii="Garamond" w:hAnsi="Garamond"/>
      <w:shd w:val="clear" w:color="auto" w:fill="FFFFFF"/>
    </w:rPr>
  </w:style>
  <w:style w:type="character" w:customStyle="1" w:styleId="3e">
    <w:name w:val="Основной текст (3)"/>
    <w:link w:val="316"/>
    <w:uiPriority w:val="99"/>
    <w:locked/>
    <w:rsid w:val="002978C8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character" w:customStyle="1" w:styleId="HTML30">
    <w:name w:val="Стандартный HTML Знак3"/>
    <w:link w:val="HTML8"/>
    <w:uiPriority w:val="99"/>
    <w:qFormat/>
    <w:locked/>
    <w:rsid w:val="002978C8"/>
    <w:rPr>
      <w:rFonts w:ascii="Courier New" w:eastAsia="Calibri" w:hAnsi="Courier New" w:cs="Times New Roman"/>
      <w:kern w:val="1"/>
      <w:sz w:val="20"/>
      <w:szCs w:val="20"/>
      <w:lang w:eastAsia="hi-IN" w:bidi="hi-IN"/>
    </w:rPr>
  </w:style>
  <w:style w:type="paragraph" w:customStyle="1" w:styleId="1fc">
    <w:name w:val="обычный1"/>
    <w:basedOn w:val="a2"/>
    <w:uiPriority w:val="99"/>
    <w:qFormat/>
    <w:rsid w:val="002978C8"/>
    <w:pPr>
      <w:widowControl/>
      <w:snapToGrid/>
      <w:spacing w:before="0" w:after="0"/>
      <w:ind w:firstLine="720"/>
      <w:jc w:val="both"/>
    </w:pPr>
    <w:rPr>
      <w:rFonts w:eastAsia="Times New Roman"/>
    </w:rPr>
  </w:style>
  <w:style w:type="paragraph" w:customStyle="1" w:styleId="ConsNonformat">
    <w:name w:val="ConsNonformat"/>
    <w:uiPriority w:val="99"/>
    <w:qFormat/>
    <w:rsid w:val="002978C8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f9">
    <w:name w:val="заголовок 2"/>
    <w:basedOn w:val="a2"/>
    <w:uiPriority w:val="99"/>
    <w:qFormat/>
    <w:rsid w:val="002978C8"/>
    <w:pPr>
      <w:keepNext/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snapToGrid/>
      <w:spacing w:before="0" w:after="0"/>
      <w:ind w:firstLine="851"/>
      <w:textAlignment w:val="baseline"/>
    </w:pPr>
    <w:rPr>
      <w:rFonts w:eastAsia="Times New Roman"/>
      <w:sz w:val="20"/>
    </w:rPr>
  </w:style>
  <w:style w:type="paragraph" w:customStyle="1" w:styleId="300">
    <w:name w:val="Стиль Заголовок 3 + Перед:  0 пт После:  0 пт"/>
    <w:basedOn w:val="30"/>
    <w:uiPriority w:val="99"/>
    <w:qFormat/>
    <w:rsid w:val="002978C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240" w:line="360" w:lineRule="auto"/>
      <w:jc w:val="center"/>
    </w:pPr>
    <w:rPr>
      <w:rFonts w:ascii="Times New Roman" w:hAnsi="Times New Roman"/>
      <w:b/>
      <w:bCs/>
      <w:sz w:val="24"/>
      <w:lang w:val="en-US" w:eastAsia="en-US"/>
    </w:rPr>
  </w:style>
  <w:style w:type="paragraph" w:customStyle="1" w:styleId="2fa">
    <w:name w:val="Стиль Заголовок 2 + полужирный"/>
    <w:basedOn w:val="20"/>
    <w:uiPriority w:val="99"/>
    <w:qFormat/>
    <w:rsid w:val="002978C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</w:rPr>
  </w:style>
  <w:style w:type="paragraph" w:customStyle="1" w:styleId="1fd">
    <w:name w:val="1 уровень"/>
    <w:basedOn w:val="a2"/>
    <w:uiPriority w:val="99"/>
    <w:qFormat/>
    <w:rsid w:val="002978C8"/>
    <w:pPr>
      <w:keepNext/>
      <w:widowControl/>
      <w:snapToGrid/>
      <w:spacing w:before="520" w:after="260"/>
      <w:jc w:val="center"/>
      <w:outlineLvl w:val="0"/>
    </w:pPr>
    <w:rPr>
      <w:rFonts w:eastAsia="Times New Roman"/>
      <w:b/>
      <w:szCs w:val="24"/>
    </w:rPr>
  </w:style>
  <w:style w:type="paragraph" w:customStyle="1" w:styleId="Heading">
    <w:name w:val="Heading"/>
    <w:uiPriority w:val="99"/>
    <w:qFormat/>
    <w:rsid w:val="00297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e">
    <w:name w:val="Указатель1"/>
    <w:basedOn w:val="a2"/>
    <w:uiPriority w:val="99"/>
    <w:qFormat/>
    <w:rsid w:val="002978C8"/>
    <w:pPr>
      <w:widowControl/>
      <w:suppressLineNumbers/>
      <w:suppressAutoHyphens/>
      <w:snapToGrid/>
      <w:spacing w:before="0" w:after="0"/>
    </w:pPr>
    <w:rPr>
      <w:rFonts w:eastAsia="Times New Roman" w:cs="Mangal"/>
      <w:szCs w:val="24"/>
      <w:lang w:eastAsia="zh-CN"/>
    </w:rPr>
  </w:style>
  <w:style w:type="paragraph" w:customStyle="1" w:styleId="afffff7">
    <w:name w:val="Содержимое таблицы"/>
    <w:basedOn w:val="a2"/>
    <w:uiPriority w:val="99"/>
    <w:qFormat/>
    <w:rsid w:val="002978C8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afffff8">
    <w:name w:val="Заголовок таблицы"/>
    <w:basedOn w:val="afffff7"/>
    <w:uiPriority w:val="99"/>
    <w:qFormat/>
    <w:rsid w:val="002978C8"/>
    <w:pPr>
      <w:jc w:val="center"/>
    </w:pPr>
    <w:rPr>
      <w:b/>
      <w:bCs/>
    </w:rPr>
  </w:style>
  <w:style w:type="paragraph" w:customStyle="1" w:styleId="1ff">
    <w:name w:val="Стиль Заголовок 1 + не полужирный По левому краю Междустр.интерва..."/>
    <w:basedOn w:val="10"/>
    <w:uiPriority w:val="99"/>
    <w:qFormat/>
    <w:rsid w:val="002978C8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2fb">
    <w:name w:val="Стиль Заголовок 2 + не полужирный По левому краю"/>
    <w:basedOn w:val="20"/>
    <w:uiPriority w:val="99"/>
    <w:qFormat/>
    <w:rsid w:val="002978C8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214">
    <w:name w:val="Стиль Заголовок 2 + не полужирный По левому краю1"/>
    <w:basedOn w:val="20"/>
    <w:uiPriority w:val="99"/>
    <w:qFormat/>
    <w:rsid w:val="002978C8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1ff0">
    <w:name w:val="маркирован_1"/>
    <w:basedOn w:val="a2"/>
    <w:uiPriority w:val="99"/>
    <w:qFormat/>
    <w:rsid w:val="002978C8"/>
    <w:pPr>
      <w:adjustRightInd w:val="0"/>
      <w:snapToGrid/>
      <w:spacing w:before="0" w:after="0" w:line="360" w:lineRule="auto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1">
    <w:name w:val="Нумерован_1"/>
    <w:basedOn w:val="a2"/>
    <w:uiPriority w:val="99"/>
    <w:qFormat/>
    <w:rsid w:val="002978C8"/>
    <w:pPr>
      <w:tabs>
        <w:tab w:val="left" w:pos="360"/>
      </w:tabs>
      <w:adjustRightInd w:val="0"/>
      <w:snapToGrid/>
      <w:spacing w:before="0" w:after="0" w:line="360" w:lineRule="auto"/>
      <w:ind w:left="36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2">
    <w:name w:val="марк_1"/>
    <w:basedOn w:val="a2"/>
    <w:uiPriority w:val="99"/>
    <w:qFormat/>
    <w:rsid w:val="002978C8"/>
    <w:pPr>
      <w:tabs>
        <w:tab w:val="left" w:pos="1440"/>
      </w:tabs>
      <w:adjustRightInd w:val="0"/>
      <w:snapToGrid/>
      <w:spacing w:before="0" w:after="0" w:line="360" w:lineRule="auto"/>
      <w:ind w:left="144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afffff9">
    <w:name w:val="Заг_глав"/>
    <w:basedOn w:val="30"/>
    <w:uiPriority w:val="99"/>
    <w:qFormat/>
    <w:rsid w:val="002978C8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spacing w:before="120" w:after="360" w:line="360" w:lineRule="atLeast"/>
      <w:ind w:firstLine="397"/>
      <w:contextualSpacing/>
      <w:jc w:val="center"/>
      <w:textAlignment w:val="baseline"/>
      <w:outlineLvl w:val="9"/>
    </w:pPr>
    <w:rPr>
      <w:rFonts w:ascii="Times New Roman" w:hAnsi="Times New Roman"/>
      <w:b/>
      <w:caps/>
      <w:sz w:val="32"/>
      <w:szCs w:val="28"/>
      <w:lang w:eastAsia="en-US"/>
    </w:rPr>
  </w:style>
  <w:style w:type="paragraph" w:customStyle="1" w:styleId="a">
    <w:name w:val="заг_пар"/>
    <w:basedOn w:val="30"/>
    <w:uiPriority w:val="99"/>
    <w:qFormat/>
    <w:rsid w:val="002978C8"/>
    <w:pPr>
      <w:keepNext/>
      <w:widowControl w:val="0"/>
      <w:numPr>
        <w:numId w:val="3"/>
      </w:numPr>
      <w:tabs>
        <w:tab w:val="clear" w:pos="1440"/>
        <w:tab w:val="clear" w:pos="1729"/>
        <w:tab w:val="clear" w:pos="7002"/>
        <w:tab w:val="left" w:pos="360"/>
      </w:tabs>
      <w:autoSpaceDE/>
      <w:autoSpaceDN/>
      <w:spacing w:before="240" w:after="240" w:line="360" w:lineRule="auto"/>
      <w:ind w:left="0" w:firstLine="720"/>
      <w:jc w:val="center"/>
      <w:textAlignment w:val="baseline"/>
    </w:pPr>
    <w:rPr>
      <w:rFonts w:ascii="Times New Roman" w:hAnsi="Times New Roman"/>
      <w:bCs/>
      <w:caps/>
      <w:sz w:val="32"/>
      <w:szCs w:val="32"/>
    </w:rPr>
  </w:style>
  <w:style w:type="paragraph" w:customStyle="1" w:styleId="1">
    <w:name w:val="заголовок 1"/>
    <w:basedOn w:val="a"/>
    <w:uiPriority w:val="99"/>
    <w:qFormat/>
    <w:rsid w:val="002978C8"/>
    <w:pPr>
      <w:numPr>
        <w:numId w:val="4"/>
      </w:numPr>
      <w:tabs>
        <w:tab w:val="clear" w:pos="1440"/>
      </w:tabs>
      <w:ind w:left="0" w:firstLine="720"/>
    </w:pPr>
    <w:rPr>
      <w:sz w:val="28"/>
      <w:szCs w:val="28"/>
    </w:rPr>
  </w:style>
  <w:style w:type="paragraph" w:customStyle="1" w:styleId="afffffa">
    <w:name w:val="огл_гл"/>
    <w:basedOn w:val="a2"/>
    <w:uiPriority w:val="99"/>
    <w:qFormat/>
    <w:rsid w:val="002978C8"/>
    <w:pPr>
      <w:adjustRightInd w:val="0"/>
      <w:snapToGrid/>
      <w:spacing w:before="0" w:after="0" w:line="360" w:lineRule="auto"/>
      <w:ind w:left="794" w:hanging="794"/>
      <w:jc w:val="both"/>
      <w:textAlignment w:val="baseline"/>
    </w:pPr>
    <w:rPr>
      <w:rFonts w:eastAsia="Times New Roman"/>
      <w:bCs/>
      <w:sz w:val="28"/>
      <w:szCs w:val="28"/>
    </w:rPr>
  </w:style>
  <w:style w:type="paragraph" w:customStyle="1" w:styleId="afffffb">
    <w:name w:val="параг_огл"/>
    <w:basedOn w:val="a2"/>
    <w:uiPriority w:val="99"/>
    <w:qFormat/>
    <w:rsid w:val="002978C8"/>
    <w:pPr>
      <w:adjustRightInd w:val="0"/>
      <w:snapToGrid/>
      <w:spacing w:before="0" w:after="0" w:line="360" w:lineRule="auto"/>
      <w:ind w:left="567"/>
      <w:textAlignment w:val="baseline"/>
    </w:pPr>
    <w:rPr>
      <w:rFonts w:eastAsia="Times New Roman"/>
      <w:sz w:val="28"/>
      <w:szCs w:val="28"/>
    </w:rPr>
  </w:style>
  <w:style w:type="paragraph" w:customStyle="1" w:styleId="afffffc">
    <w:name w:val="Стиль параг_огл + По левому краю"/>
    <w:basedOn w:val="afffffb"/>
    <w:uiPriority w:val="99"/>
    <w:qFormat/>
    <w:rsid w:val="002978C8"/>
    <w:pPr>
      <w:ind w:left="794"/>
    </w:pPr>
    <w:rPr>
      <w:szCs w:val="20"/>
    </w:rPr>
  </w:style>
  <w:style w:type="paragraph" w:customStyle="1" w:styleId="afffffd">
    <w:name w:val="Наш стиль"/>
    <w:basedOn w:val="a2"/>
    <w:uiPriority w:val="99"/>
    <w:qFormat/>
    <w:rsid w:val="002978C8"/>
    <w:pPr>
      <w:widowControl/>
      <w:snapToGrid/>
      <w:spacing w:before="0" w:after="0" w:line="360" w:lineRule="auto"/>
      <w:ind w:firstLine="720"/>
    </w:pPr>
    <w:rPr>
      <w:rFonts w:eastAsia="Times New Roman"/>
    </w:rPr>
  </w:style>
  <w:style w:type="character" w:customStyle="1" w:styleId="1ff3">
    <w:name w:val="Основной текст + Полужирный1"/>
    <w:uiPriority w:val="99"/>
    <w:qFormat/>
    <w:rsid w:val="002978C8"/>
    <w:rPr>
      <w:rFonts w:ascii="Times New Roman" w:hAnsi="Times New Roman"/>
      <w:b/>
      <w:sz w:val="20"/>
    </w:rPr>
  </w:style>
  <w:style w:type="character" w:customStyle="1" w:styleId="151">
    <w:name w:val="Знак Знак15"/>
    <w:uiPriority w:val="99"/>
    <w:qFormat/>
    <w:rsid w:val="002978C8"/>
    <w:rPr>
      <w:b/>
      <w:sz w:val="28"/>
    </w:rPr>
  </w:style>
  <w:style w:type="character" w:customStyle="1" w:styleId="720">
    <w:name w:val="Знак Знак72"/>
    <w:uiPriority w:val="99"/>
    <w:qFormat/>
    <w:rsid w:val="002978C8"/>
    <w:rPr>
      <w:rFonts w:ascii="Times New Roman" w:hAnsi="Times New Roman"/>
      <w:lang w:eastAsia="en-US"/>
    </w:rPr>
  </w:style>
  <w:style w:type="character" w:customStyle="1" w:styleId="r">
    <w:name w:val="r"/>
    <w:uiPriority w:val="99"/>
    <w:qFormat/>
    <w:rsid w:val="002978C8"/>
  </w:style>
  <w:style w:type="character" w:customStyle="1" w:styleId="Garamond">
    <w:name w:val="Основной текст + Garamond"/>
    <w:uiPriority w:val="99"/>
    <w:qFormat/>
    <w:rsid w:val="002978C8"/>
    <w:rPr>
      <w:rFonts w:ascii="Garamond" w:hAnsi="Garamond"/>
      <w:sz w:val="24"/>
    </w:rPr>
  </w:style>
  <w:style w:type="character" w:customStyle="1" w:styleId="FontStyle278">
    <w:name w:val="Font Style278"/>
    <w:uiPriority w:val="99"/>
    <w:qFormat/>
    <w:rsid w:val="002978C8"/>
    <w:rPr>
      <w:rFonts w:ascii="Times New Roman" w:hAnsi="Times New Roman"/>
      <w:color w:val="000000"/>
      <w:sz w:val="22"/>
    </w:rPr>
  </w:style>
  <w:style w:type="character" w:customStyle="1" w:styleId="FontStyle271">
    <w:name w:val="Font Style271"/>
    <w:uiPriority w:val="99"/>
    <w:qFormat/>
    <w:rsid w:val="002978C8"/>
    <w:rPr>
      <w:rFonts w:ascii="Times New Roman" w:hAnsi="Times New Roman"/>
      <w:i/>
      <w:color w:val="000000"/>
      <w:sz w:val="22"/>
    </w:rPr>
  </w:style>
  <w:style w:type="paragraph" w:customStyle="1" w:styleId="afffffe">
    <w:name w:val="Êðàòêèé îáðàòíûé àäðåñ"/>
    <w:basedOn w:val="a2"/>
    <w:uiPriority w:val="99"/>
    <w:qFormat/>
    <w:rsid w:val="002978C8"/>
    <w:pPr>
      <w:widowControl/>
      <w:snapToGrid/>
      <w:spacing w:before="0" w:after="0"/>
    </w:pPr>
    <w:rPr>
      <w:rFonts w:ascii="MS Sans Serif" w:eastAsia="Times New Roman" w:hAnsi="MS Sans Serif"/>
      <w:sz w:val="20"/>
      <w:lang w:val="en-US"/>
    </w:rPr>
  </w:style>
  <w:style w:type="character" w:customStyle="1" w:styleId="215">
    <w:name w:val="Знак Знак21"/>
    <w:uiPriority w:val="99"/>
    <w:qFormat/>
    <w:locked/>
    <w:rsid w:val="002978C8"/>
    <w:rPr>
      <w:b/>
      <w:sz w:val="28"/>
      <w:lang w:val="ru-RU" w:eastAsia="ru-RU"/>
    </w:rPr>
  </w:style>
  <w:style w:type="character" w:customStyle="1" w:styleId="411">
    <w:name w:val="Знак Знак41"/>
    <w:uiPriority w:val="99"/>
    <w:qFormat/>
    <w:locked/>
    <w:rsid w:val="002978C8"/>
    <w:rPr>
      <w:rFonts w:ascii="Arial" w:hAnsi="Arial"/>
      <w:b/>
      <w:i/>
      <w:sz w:val="28"/>
      <w:lang w:val="ru-RU" w:eastAsia="en-US"/>
    </w:rPr>
  </w:style>
  <w:style w:type="character" w:customStyle="1" w:styleId="390">
    <w:name w:val="Знак Знак39"/>
    <w:uiPriority w:val="99"/>
    <w:qFormat/>
    <w:locked/>
    <w:rsid w:val="002978C8"/>
    <w:rPr>
      <w:b/>
      <w:sz w:val="28"/>
      <w:lang w:val="ru-RU" w:eastAsia="ru-RU"/>
    </w:rPr>
  </w:style>
  <w:style w:type="character" w:customStyle="1" w:styleId="380">
    <w:name w:val="Знак Знак38"/>
    <w:uiPriority w:val="99"/>
    <w:qFormat/>
    <w:locked/>
    <w:rsid w:val="002978C8"/>
    <w:rPr>
      <w:b/>
      <w:i/>
      <w:sz w:val="26"/>
      <w:lang w:val="ru-RU" w:eastAsia="ru-RU"/>
    </w:rPr>
  </w:style>
  <w:style w:type="character" w:customStyle="1" w:styleId="370">
    <w:name w:val="Знак Знак37"/>
    <w:uiPriority w:val="99"/>
    <w:qFormat/>
    <w:locked/>
    <w:rsid w:val="002978C8"/>
    <w:rPr>
      <w:sz w:val="24"/>
      <w:lang w:val="ru-RU" w:eastAsia="ru-RU"/>
    </w:rPr>
  </w:style>
  <w:style w:type="character" w:customStyle="1" w:styleId="360">
    <w:name w:val="Знак Знак36"/>
    <w:uiPriority w:val="99"/>
    <w:qFormat/>
    <w:locked/>
    <w:rsid w:val="002978C8"/>
    <w:rPr>
      <w:sz w:val="24"/>
      <w:lang w:val="ru-RU" w:eastAsia="ru-RU"/>
    </w:rPr>
  </w:style>
  <w:style w:type="character" w:customStyle="1" w:styleId="351">
    <w:name w:val="Знак Знак35"/>
    <w:uiPriority w:val="99"/>
    <w:qFormat/>
    <w:locked/>
    <w:rsid w:val="002978C8"/>
    <w:rPr>
      <w:i/>
      <w:sz w:val="24"/>
      <w:lang w:val="ru-RU" w:eastAsia="ru-RU"/>
    </w:rPr>
  </w:style>
  <w:style w:type="character" w:customStyle="1" w:styleId="340">
    <w:name w:val="Знак Знак34"/>
    <w:uiPriority w:val="99"/>
    <w:qFormat/>
    <w:locked/>
    <w:rsid w:val="002978C8"/>
    <w:rPr>
      <w:rFonts w:ascii="Arial" w:hAnsi="Arial"/>
      <w:sz w:val="22"/>
      <w:lang w:val="ru-RU" w:eastAsia="ru-RU"/>
    </w:rPr>
  </w:style>
  <w:style w:type="character" w:customStyle="1" w:styleId="HTMLAddressChar2">
    <w:name w:val="HTML Address Char2"/>
    <w:uiPriority w:val="99"/>
    <w:locked/>
    <w:rsid w:val="002978C8"/>
    <w:rPr>
      <w:i/>
      <w:sz w:val="24"/>
      <w:lang w:eastAsia="ru-RU"/>
    </w:rPr>
  </w:style>
  <w:style w:type="character" w:customStyle="1" w:styleId="HTMLAddressChar">
    <w:name w:val="HTML Address Char"/>
    <w:basedOn w:val="a3"/>
    <w:uiPriority w:val="99"/>
    <w:qFormat/>
    <w:locked/>
    <w:rsid w:val="002978C8"/>
    <w:rPr>
      <w:rFonts w:cs="Times New Roman"/>
      <w:i/>
      <w:sz w:val="24"/>
      <w:lang w:val="ru-RU" w:eastAsia="ru-RU"/>
    </w:rPr>
  </w:style>
  <w:style w:type="character" w:customStyle="1" w:styleId="HTML10">
    <w:name w:val="Адрес HTML Знак1"/>
    <w:basedOn w:val="a3"/>
    <w:uiPriority w:val="99"/>
    <w:qFormat/>
    <w:rsid w:val="002978C8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TML120">
    <w:name w:val="Адрес HTML Знак120"/>
    <w:basedOn w:val="a3"/>
    <w:uiPriority w:val="99"/>
    <w:semiHidden/>
    <w:qFormat/>
    <w:rsid w:val="002978C8"/>
    <w:rPr>
      <w:rFonts w:cs="Times New Roman"/>
      <w:i/>
      <w:iCs/>
      <w:sz w:val="24"/>
      <w:szCs w:val="24"/>
    </w:rPr>
  </w:style>
  <w:style w:type="character" w:customStyle="1" w:styleId="HTML119">
    <w:name w:val="Адрес HTML Знак119"/>
    <w:basedOn w:val="a3"/>
    <w:uiPriority w:val="99"/>
    <w:semiHidden/>
    <w:qFormat/>
    <w:rsid w:val="002978C8"/>
    <w:rPr>
      <w:rFonts w:cs="Times New Roman"/>
      <w:i/>
      <w:iCs/>
      <w:sz w:val="24"/>
      <w:szCs w:val="24"/>
    </w:rPr>
  </w:style>
  <w:style w:type="character" w:customStyle="1" w:styleId="HTML118">
    <w:name w:val="Адрес HTML Знак118"/>
    <w:basedOn w:val="a3"/>
    <w:uiPriority w:val="99"/>
    <w:semiHidden/>
    <w:qFormat/>
    <w:rsid w:val="002978C8"/>
    <w:rPr>
      <w:rFonts w:cs="Times New Roman"/>
      <w:i/>
      <w:iCs/>
      <w:sz w:val="24"/>
      <w:szCs w:val="24"/>
    </w:rPr>
  </w:style>
  <w:style w:type="character" w:customStyle="1" w:styleId="HTML117">
    <w:name w:val="Адрес HTML Знак117"/>
    <w:basedOn w:val="a3"/>
    <w:uiPriority w:val="99"/>
    <w:qFormat/>
    <w:rsid w:val="002978C8"/>
    <w:rPr>
      <w:rFonts w:cs="Times New Roman"/>
      <w:i/>
      <w:iCs/>
      <w:sz w:val="24"/>
      <w:szCs w:val="24"/>
    </w:rPr>
  </w:style>
  <w:style w:type="character" w:customStyle="1" w:styleId="HTML116">
    <w:name w:val="Адрес HTML Знак116"/>
    <w:basedOn w:val="a3"/>
    <w:uiPriority w:val="99"/>
    <w:semiHidden/>
    <w:qFormat/>
    <w:rsid w:val="002978C8"/>
    <w:rPr>
      <w:rFonts w:cs="Times New Roman"/>
      <w:i/>
      <w:iCs/>
      <w:sz w:val="24"/>
      <w:szCs w:val="24"/>
    </w:rPr>
  </w:style>
  <w:style w:type="character" w:customStyle="1" w:styleId="HTML115">
    <w:name w:val="Адрес HTML Знак115"/>
    <w:basedOn w:val="a3"/>
    <w:uiPriority w:val="99"/>
    <w:semiHidden/>
    <w:qFormat/>
    <w:rsid w:val="002978C8"/>
    <w:rPr>
      <w:rFonts w:cs="Times New Roman"/>
      <w:i/>
      <w:iCs/>
      <w:sz w:val="24"/>
      <w:szCs w:val="24"/>
    </w:rPr>
  </w:style>
  <w:style w:type="character" w:customStyle="1" w:styleId="HTML114">
    <w:name w:val="Адрес HTML Знак114"/>
    <w:basedOn w:val="a3"/>
    <w:uiPriority w:val="99"/>
    <w:semiHidden/>
    <w:qFormat/>
    <w:rsid w:val="002978C8"/>
    <w:rPr>
      <w:rFonts w:cs="Times New Roman"/>
      <w:i/>
      <w:iCs/>
      <w:sz w:val="24"/>
      <w:szCs w:val="24"/>
    </w:rPr>
  </w:style>
  <w:style w:type="character" w:customStyle="1" w:styleId="HTML113">
    <w:name w:val="Адрес HTML Знак113"/>
    <w:basedOn w:val="a3"/>
    <w:uiPriority w:val="99"/>
    <w:semiHidden/>
    <w:qFormat/>
    <w:rsid w:val="002978C8"/>
    <w:rPr>
      <w:rFonts w:cs="Times New Roman"/>
      <w:i/>
      <w:iCs/>
      <w:sz w:val="24"/>
      <w:szCs w:val="24"/>
    </w:rPr>
  </w:style>
  <w:style w:type="character" w:customStyle="1" w:styleId="HTML112">
    <w:name w:val="Адрес HTML Знак112"/>
    <w:basedOn w:val="a3"/>
    <w:uiPriority w:val="99"/>
    <w:semiHidden/>
    <w:qFormat/>
    <w:rsid w:val="002978C8"/>
    <w:rPr>
      <w:rFonts w:cs="Times New Roman"/>
      <w:i/>
      <w:iCs/>
      <w:sz w:val="24"/>
      <w:szCs w:val="24"/>
    </w:rPr>
  </w:style>
  <w:style w:type="character" w:customStyle="1" w:styleId="HTML111">
    <w:name w:val="Адрес HTML Знак111"/>
    <w:basedOn w:val="a3"/>
    <w:uiPriority w:val="99"/>
    <w:qFormat/>
    <w:rsid w:val="002978C8"/>
    <w:rPr>
      <w:rFonts w:cs="Times New Roman"/>
      <w:i/>
      <w:iCs/>
      <w:sz w:val="24"/>
      <w:szCs w:val="24"/>
    </w:rPr>
  </w:style>
  <w:style w:type="character" w:customStyle="1" w:styleId="HTML110">
    <w:name w:val="Адрес HTML Знак110"/>
    <w:basedOn w:val="a3"/>
    <w:uiPriority w:val="99"/>
    <w:semiHidden/>
    <w:qFormat/>
    <w:rsid w:val="002978C8"/>
    <w:rPr>
      <w:rFonts w:cs="Times New Roman"/>
      <w:i/>
      <w:iCs/>
      <w:sz w:val="24"/>
      <w:szCs w:val="24"/>
    </w:rPr>
  </w:style>
  <w:style w:type="character" w:customStyle="1" w:styleId="HTML19">
    <w:name w:val="Адрес HTML Знак19"/>
    <w:basedOn w:val="a3"/>
    <w:uiPriority w:val="99"/>
    <w:qFormat/>
    <w:rsid w:val="002978C8"/>
    <w:rPr>
      <w:rFonts w:cs="Times New Roman"/>
      <w:i/>
      <w:iCs/>
      <w:sz w:val="24"/>
      <w:szCs w:val="24"/>
    </w:rPr>
  </w:style>
  <w:style w:type="character" w:customStyle="1" w:styleId="HTML18">
    <w:name w:val="Адрес HTML Знак18"/>
    <w:basedOn w:val="a3"/>
    <w:uiPriority w:val="99"/>
    <w:semiHidden/>
    <w:qFormat/>
    <w:rsid w:val="002978C8"/>
    <w:rPr>
      <w:rFonts w:cs="Times New Roman"/>
      <w:i/>
      <w:iCs/>
      <w:sz w:val="24"/>
      <w:szCs w:val="24"/>
    </w:rPr>
  </w:style>
  <w:style w:type="character" w:customStyle="1" w:styleId="HTML17">
    <w:name w:val="Адрес HTML Знак17"/>
    <w:basedOn w:val="a3"/>
    <w:uiPriority w:val="99"/>
    <w:semiHidden/>
    <w:qFormat/>
    <w:rsid w:val="002978C8"/>
    <w:rPr>
      <w:rFonts w:cs="Times New Roman"/>
      <w:i/>
      <w:iCs/>
      <w:sz w:val="24"/>
      <w:szCs w:val="24"/>
    </w:rPr>
  </w:style>
  <w:style w:type="character" w:customStyle="1" w:styleId="HTML16">
    <w:name w:val="Адрес HTML Знак16"/>
    <w:basedOn w:val="a3"/>
    <w:uiPriority w:val="99"/>
    <w:semiHidden/>
    <w:qFormat/>
    <w:rsid w:val="002978C8"/>
    <w:rPr>
      <w:rFonts w:cs="Times New Roman"/>
      <w:i/>
      <w:iCs/>
      <w:sz w:val="24"/>
      <w:szCs w:val="24"/>
    </w:rPr>
  </w:style>
  <w:style w:type="character" w:customStyle="1" w:styleId="HTML15">
    <w:name w:val="Адрес HTML Знак15"/>
    <w:basedOn w:val="a3"/>
    <w:uiPriority w:val="99"/>
    <w:qFormat/>
    <w:rsid w:val="002978C8"/>
    <w:rPr>
      <w:rFonts w:cs="Times New Roman"/>
      <w:i/>
      <w:iCs/>
      <w:sz w:val="24"/>
      <w:szCs w:val="24"/>
    </w:rPr>
  </w:style>
  <w:style w:type="character" w:customStyle="1" w:styleId="HTML14">
    <w:name w:val="Адрес HTML Знак14"/>
    <w:basedOn w:val="a3"/>
    <w:uiPriority w:val="99"/>
    <w:qFormat/>
    <w:rsid w:val="002978C8"/>
    <w:rPr>
      <w:rFonts w:cs="Times New Roman"/>
      <w:i/>
      <w:iCs/>
      <w:sz w:val="24"/>
      <w:szCs w:val="24"/>
    </w:rPr>
  </w:style>
  <w:style w:type="character" w:customStyle="1" w:styleId="HTML13">
    <w:name w:val="Адрес HTML Знак13"/>
    <w:basedOn w:val="a3"/>
    <w:uiPriority w:val="99"/>
    <w:semiHidden/>
    <w:qFormat/>
    <w:rsid w:val="002978C8"/>
    <w:rPr>
      <w:rFonts w:cs="Times New Roman"/>
      <w:i/>
      <w:iCs/>
      <w:sz w:val="24"/>
      <w:szCs w:val="24"/>
    </w:rPr>
  </w:style>
  <w:style w:type="character" w:customStyle="1" w:styleId="HTML12">
    <w:name w:val="Адрес HTML Знак12"/>
    <w:basedOn w:val="a3"/>
    <w:uiPriority w:val="99"/>
    <w:qFormat/>
    <w:rsid w:val="002978C8"/>
    <w:rPr>
      <w:rFonts w:cs="Times New Roman"/>
      <w:i/>
      <w:iCs/>
      <w:sz w:val="22"/>
    </w:rPr>
  </w:style>
  <w:style w:type="character" w:customStyle="1" w:styleId="Web">
    <w:name w:val="Обычный (Web) Знак"/>
    <w:uiPriority w:val="99"/>
    <w:qFormat/>
    <w:locked/>
    <w:rsid w:val="002978C8"/>
    <w:rPr>
      <w:rFonts w:ascii="Tahoma" w:hAnsi="Tahoma"/>
      <w:sz w:val="16"/>
    </w:rPr>
  </w:style>
  <w:style w:type="character" w:customStyle="1" w:styleId="321">
    <w:name w:val="Знак Знак32"/>
    <w:uiPriority w:val="99"/>
    <w:qFormat/>
    <w:locked/>
    <w:rsid w:val="002978C8"/>
    <w:rPr>
      <w:lang w:val="ru-RU" w:eastAsia="ru-RU"/>
    </w:rPr>
  </w:style>
  <w:style w:type="character" w:customStyle="1" w:styleId="317">
    <w:name w:val="Знак Знак31"/>
    <w:uiPriority w:val="99"/>
    <w:qFormat/>
    <w:locked/>
    <w:rsid w:val="002978C8"/>
    <w:rPr>
      <w:sz w:val="24"/>
      <w:lang w:val="ru-RU" w:eastAsia="ru-RU"/>
    </w:rPr>
  </w:style>
  <w:style w:type="character" w:customStyle="1" w:styleId="301">
    <w:name w:val="Знак Знак30"/>
    <w:uiPriority w:val="99"/>
    <w:qFormat/>
    <w:locked/>
    <w:rsid w:val="002978C8"/>
    <w:rPr>
      <w:sz w:val="24"/>
      <w:lang w:val="ru-RU" w:eastAsia="ru-RU"/>
    </w:rPr>
  </w:style>
  <w:style w:type="character" w:customStyle="1" w:styleId="1ff4">
    <w:name w:val="Знак1 Знак Знак"/>
    <w:uiPriority w:val="99"/>
    <w:qFormat/>
    <w:locked/>
    <w:rsid w:val="002978C8"/>
    <w:rPr>
      <w:sz w:val="24"/>
      <w:lang w:val="ru-RU" w:eastAsia="ru-RU"/>
    </w:rPr>
  </w:style>
  <w:style w:type="character" w:customStyle="1" w:styleId="1910">
    <w:name w:val="Знак Знак191"/>
    <w:uiPriority w:val="99"/>
    <w:qFormat/>
    <w:locked/>
    <w:rsid w:val="002978C8"/>
    <w:rPr>
      <w:sz w:val="24"/>
      <w:lang w:val="en-US" w:eastAsia="ru-RU"/>
    </w:rPr>
  </w:style>
  <w:style w:type="character" w:customStyle="1" w:styleId="1411">
    <w:name w:val="Знак Знак141"/>
    <w:uiPriority w:val="99"/>
    <w:qFormat/>
    <w:locked/>
    <w:rsid w:val="002978C8"/>
    <w:rPr>
      <w:rFonts w:ascii="Cambria" w:hAnsi="Cambria"/>
      <w:i/>
      <w:color w:val="4F81BD"/>
      <w:spacing w:val="15"/>
      <w:sz w:val="24"/>
      <w:lang w:val="ru-RU" w:eastAsia="ru-RU"/>
    </w:rPr>
  </w:style>
  <w:style w:type="character" w:customStyle="1" w:styleId="123">
    <w:name w:val="Знак Знак12"/>
    <w:uiPriority w:val="99"/>
    <w:qFormat/>
    <w:locked/>
    <w:rsid w:val="002978C8"/>
    <w:rPr>
      <w:rFonts w:ascii="PragmaticaCTT" w:hAnsi="PragmaticaCTT"/>
      <w:sz w:val="24"/>
      <w:lang w:val="ru-RU" w:eastAsia="ru-RU"/>
    </w:rPr>
  </w:style>
  <w:style w:type="character" w:customStyle="1" w:styleId="2210">
    <w:name w:val="Знак Знак221"/>
    <w:uiPriority w:val="99"/>
    <w:qFormat/>
    <w:locked/>
    <w:rsid w:val="002978C8"/>
    <w:rPr>
      <w:color w:val="000000"/>
      <w:sz w:val="24"/>
      <w:lang w:val="ru-RU" w:eastAsia="ru-RU"/>
    </w:rPr>
  </w:style>
  <w:style w:type="character" w:customStyle="1" w:styleId="290">
    <w:name w:val="Знак Знак29"/>
    <w:uiPriority w:val="99"/>
    <w:qFormat/>
    <w:locked/>
    <w:rsid w:val="002978C8"/>
    <w:rPr>
      <w:sz w:val="16"/>
      <w:lang w:val="ru-RU" w:eastAsia="ru-RU"/>
    </w:rPr>
  </w:style>
  <w:style w:type="character" w:customStyle="1" w:styleId="2510">
    <w:name w:val="Знак Знак251"/>
    <w:uiPriority w:val="99"/>
    <w:qFormat/>
    <w:locked/>
    <w:rsid w:val="002978C8"/>
    <w:rPr>
      <w:sz w:val="24"/>
      <w:lang w:val="ru-RU" w:eastAsia="ru-RU"/>
    </w:rPr>
  </w:style>
  <w:style w:type="character" w:customStyle="1" w:styleId="280">
    <w:name w:val="Знак Знак28"/>
    <w:uiPriority w:val="99"/>
    <w:qFormat/>
    <w:locked/>
    <w:rsid w:val="002978C8"/>
    <w:rPr>
      <w:sz w:val="16"/>
      <w:lang w:val="ru-RU" w:eastAsia="ru-RU"/>
    </w:rPr>
  </w:style>
  <w:style w:type="character" w:customStyle="1" w:styleId="272">
    <w:name w:val="Знак Знак27"/>
    <w:uiPriority w:val="99"/>
    <w:qFormat/>
    <w:locked/>
    <w:rsid w:val="002978C8"/>
    <w:rPr>
      <w:rFonts w:ascii="Courier New" w:hAnsi="Courier New"/>
      <w:lang w:val="ru-RU" w:eastAsia="ru-RU"/>
    </w:rPr>
  </w:style>
  <w:style w:type="character" w:customStyle="1" w:styleId="1810">
    <w:name w:val="Знак Знак181"/>
    <w:uiPriority w:val="99"/>
    <w:qFormat/>
    <w:locked/>
    <w:rsid w:val="002978C8"/>
    <w:rPr>
      <w:b/>
      <w:lang w:val="ru-RU" w:eastAsia="ru-RU"/>
    </w:rPr>
  </w:style>
  <w:style w:type="character" w:customStyle="1" w:styleId="201">
    <w:name w:val="Знак Знак201"/>
    <w:uiPriority w:val="99"/>
    <w:qFormat/>
    <w:locked/>
    <w:rsid w:val="002978C8"/>
    <w:rPr>
      <w:rFonts w:ascii="Tahoma" w:hAnsi="Tahoma"/>
      <w:sz w:val="16"/>
      <w:lang w:val="ru-RU" w:eastAsia="ru-RU"/>
    </w:rPr>
  </w:style>
  <w:style w:type="paragraph" w:customStyle="1" w:styleId="2fc">
    <w:name w:val="Знак Знак Знак Знак Знак Знак2"/>
    <w:basedOn w:val="a2"/>
    <w:uiPriority w:val="99"/>
    <w:qFormat/>
    <w:rsid w:val="002978C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1">
    <w:name w:val="Темы Знак"/>
    <w:link w:val="affff0"/>
    <w:uiPriority w:val="99"/>
    <w:qFormat/>
    <w:locked/>
    <w:rsid w:val="002978C8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affffff">
    <w:name w:val="Основной текст_"/>
    <w:link w:val="1ff5"/>
    <w:qFormat/>
    <w:locked/>
    <w:rsid w:val="002978C8"/>
    <w:rPr>
      <w:rFonts w:ascii="Arial" w:hAnsi="Arial"/>
      <w:sz w:val="19"/>
      <w:shd w:val="clear" w:color="auto" w:fill="FFFFFF"/>
    </w:rPr>
  </w:style>
  <w:style w:type="paragraph" w:customStyle="1" w:styleId="1ff5">
    <w:name w:val="Основной текст1"/>
    <w:basedOn w:val="a2"/>
    <w:link w:val="affffff"/>
    <w:qFormat/>
    <w:rsid w:val="002978C8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Theme="minorHAnsi" w:hAnsi="Arial" w:cstheme="minorBidi"/>
      <w:sz w:val="19"/>
      <w:szCs w:val="22"/>
      <w:shd w:val="clear" w:color="auto" w:fill="FFFFFF"/>
      <w:lang w:eastAsia="en-US"/>
    </w:rPr>
  </w:style>
  <w:style w:type="paragraph" w:customStyle="1" w:styleId="2TimesNewRoman1200">
    <w:name w:val="Стиль Заголовок 2 + (латиница) Times New Roman 12 пт Перед:  0 пт..."/>
    <w:basedOn w:val="20"/>
    <w:uiPriority w:val="99"/>
    <w:qFormat/>
    <w:rsid w:val="002978C8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bCs/>
      <w:kern w:val="32"/>
      <w:sz w:val="24"/>
    </w:rPr>
  </w:style>
  <w:style w:type="paragraph" w:customStyle="1" w:styleId="Style24">
    <w:name w:val="Style24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paragraph" w:customStyle="1" w:styleId="2TimesNewRoman0">
    <w:name w:val="Стиль заголовок 2 + Times New Roman полужирный Первая строка:  0..."/>
    <w:basedOn w:val="2f9"/>
    <w:uiPriority w:val="99"/>
    <w:qFormat/>
    <w:rsid w:val="002978C8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overflowPunct/>
      <w:spacing w:before="24" w:after="16" w:line="190" w:lineRule="atLeast"/>
      <w:ind w:firstLine="454"/>
      <w:jc w:val="center"/>
      <w:textAlignment w:val="auto"/>
    </w:pPr>
    <w:rPr>
      <w:b/>
      <w:bCs/>
      <w:sz w:val="24"/>
      <w:szCs w:val="24"/>
    </w:rPr>
  </w:style>
  <w:style w:type="character" w:customStyle="1" w:styleId="1f">
    <w:name w:val="Стиль1 Знак"/>
    <w:link w:val="1e"/>
    <w:uiPriority w:val="99"/>
    <w:qFormat/>
    <w:locked/>
    <w:rsid w:val="002978C8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0">
    <w:name w:val="Стиль По ширине"/>
    <w:basedOn w:val="a2"/>
    <w:uiPriority w:val="99"/>
    <w:qFormat/>
    <w:rsid w:val="002978C8"/>
    <w:pPr>
      <w:widowControl/>
      <w:snapToGrid/>
      <w:spacing w:before="0" w:after="0" w:line="312" w:lineRule="auto"/>
      <w:ind w:firstLine="454"/>
      <w:jc w:val="both"/>
    </w:pPr>
    <w:rPr>
      <w:rFonts w:eastAsia="Times New Roman"/>
      <w:szCs w:val="24"/>
    </w:rPr>
  </w:style>
  <w:style w:type="paragraph" w:customStyle="1" w:styleId="Style53">
    <w:name w:val="Style53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197" w:lineRule="exact"/>
      <w:ind w:firstLine="456"/>
      <w:jc w:val="both"/>
    </w:pPr>
    <w:rPr>
      <w:rFonts w:ascii="Palatino Linotype" w:eastAsia="Times New Roman" w:hAnsi="Palatino Linotype"/>
      <w:szCs w:val="24"/>
    </w:rPr>
  </w:style>
  <w:style w:type="paragraph" w:customStyle="1" w:styleId="Style57">
    <w:name w:val="Style57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216" w:lineRule="exact"/>
      <w:jc w:val="both"/>
    </w:pPr>
    <w:rPr>
      <w:rFonts w:ascii="Palatino Linotype" w:eastAsia="Times New Roman" w:hAnsi="Palatino Linotype"/>
      <w:szCs w:val="24"/>
    </w:rPr>
  </w:style>
  <w:style w:type="paragraph" w:customStyle="1" w:styleId="Style35">
    <w:name w:val="Style35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197" w:lineRule="exact"/>
      <w:ind w:firstLine="442"/>
      <w:jc w:val="both"/>
    </w:pPr>
    <w:rPr>
      <w:rFonts w:ascii="Palatino Linotype" w:eastAsia="Times New Roman" w:hAnsi="Palatino Linotype"/>
      <w:szCs w:val="24"/>
    </w:rPr>
  </w:style>
  <w:style w:type="paragraph" w:customStyle="1" w:styleId="Style37">
    <w:name w:val="Style37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221" w:lineRule="exact"/>
      <w:ind w:firstLine="221"/>
      <w:jc w:val="both"/>
    </w:pPr>
    <w:rPr>
      <w:rFonts w:ascii="Palatino Linotype" w:eastAsia="Times New Roman" w:hAnsi="Palatino Linotype"/>
      <w:szCs w:val="24"/>
    </w:rPr>
  </w:style>
  <w:style w:type="paragraph" w:customStyle="1" w:styleId="Style31">
    <w:name w:val="Style31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/>
    </w:pPr>
    <w:rPr>
      <w:rFonts w:ascii="Palatino Linotype" w:eastAsia="Times New Roman" w:hAnsi="Palatino Linotype"/>
      <w:szCs w:val="24"/>
    </w:rPr>
  </w:style>
  <w:style w:type="paragraph" w:customStyle="1" w:styleId="2Arial12">
    <w:name w:val="Стиль Заголовок 2 + Arial полужирный курсив Перед:  12 пт После..."/>
    <w:basedOn w:val="20"/>
    <w:uiPriority w:val="99"/>
    <w:qFormat/>
    <w:rsid w:val="002978C8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iCs/>
      <w:sz w:val="24"/>
    </w:rPr>
  </w:style>
  <w:style w:type="paragraph" w:customStyle="1" w:styleId="2Arial0">
    <w:name w:val="Стиль Заголовок 2 + Arial полужирный Слева:  0 см Первая строка:..."/>
    <w:basedOn w:val="20"/>
    <w:uiPriority w:val="99"/>
    <w:qFormat/>
    <w:rsid w:val="002978C8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sz w:val="24"/>
    </w:rPr>
  </w:style>
  <w:style w:type="character" w:customStyle="1" w:styleId="ConsNormal0">
    <w:name w:val="ConsNormal Знак"/>
    <w:link w:val="ConsNormal"/>
    <w:uiPriority w:val="99"/>
    <w:qFormat/>
    <w:locked/>
    <w:rsid w:val="002978C8"/>
    <w:rPr>
      <w:rFonts w:ascii="Arial" w:eastAsia="Calibri" w:hAnsi="Arial" w:cs="Times New Roman"/>
      <w:lang w:eastAsia="ru-RU"/>
    </w:rPr>
  </w:style>
  <w:style w:type="character" w:customStyle="1" w:styleId="223">
    <w:name w:val="Основной текст (22)_"/>
    <w:link w:val="224"/>
    <w:uiPriority w:val="99"/>
    <w:qFormat/>
    <w:locked/>
    <w:rsid w:val="002978C8"/>
    <w:rPr>
      <w:rFonts w:ascii="Century Schoolbook" w:hAnsi="Century Schoolbook"/>
      <w:sz w:val="21"/>
      <w:shd w:val="clear" w:color="auto" w:fill="FFFFFF"/>
    </w:rPr>
  </w:style>
  <w:style w:type="paragraph" w:customStyle="1" w:styleId="224">
    <w:name w:val="Основной текст (22)"/>
    <w:basedOn w:val="a2"/>
    <w:link w:val="223"/>
    <w:uiPriority w:val="99"/>
    <w:qFormat/>
    <w:rsid w:val="002978C8"/>
    <w:pPr>
      <w:widowControl/>
      <w:shd w:val="clear" w:color="auto" w:fill="FFFFFF"/>
      <w:snapToGrid/>
      <w:spacing w:before="540" w:after="120" w:line="238" w:lineRule="exact"/>
      <w:ind w:hanging="480"/>
      <w:jc w:val="both"/>
    </w:pPr>
    <w:rPr>
      <w:rFonts w:ascii="Century Schoolbook" w:eastAsiaTheme="minorHAnsi" w:hAnsi="Century Schoolbook" w:cstheme="minorBidi"/>
      <w:sz w:val="21"/>
      <w:szCs w:val="22"/>
      <w:shd w:val="clear" w:color="auto" w:fill="FFFFFF"/>
      <w:lang w:eastAsia="en-US"/>
    </w:rPr>
  </w:style>
  <w:style w:type="paragraph" w:customStyle="1" w:styleId="341">
    <w:name w:val="Основной текст34"/>
    <w:basedOn w:val="a2"/>
    <w:uiPriority w:val="99"/>
    <w:qFormat/>
    <w:rsid w:val="002978C8"/>
    <w:pPr>
      <w:widowControl/>
      <w:shd w:val="clear" w:color="auto" w:fill="FFFFFF"/>
      <w:snapToGrid/>
      <w:spacing w:before="480" w:after="120" w:line="284" w:lineRule="exact"/>
      <w:ind w:hanging="1620"/>
      <w:jc w:val="both"/>
    </w:pPr>
    <w:rPr>
      <w:rFonts w:ascii="Arial" w:eastAsia="Times New Roman" w:hAnsi="Arial" w:cs="Arial"/>
      <w:color w:val="000000"/>
      <w:sz w:val="19"/>
      <w:szCs w:val="19"/>
    </w:rPr>
  </w:style>
  <w:style w:type="character" w:customStyle="1" w:styleId="136">
    <w:name w:val="Основной текст (13)_"/>
    <w:link w:val="137"/>
    <w:uiPriority w:val="99"/>
    <w:qFormat/>
    <w:locked/>
    <w:rsid w:val="002978C8"/>
    <w:rPr>
      <w:rFonts w:ascii="Century Schoolbook" w:hAnsi="Century Schoolbook"/>
      <w:sz w:val="18"/>
      <w:shd w:val="clear" w:color="auto" w:fill="FFFFFF"/>
    </w:rPr>
  </w:style>
  <w:style w:type="paragraph" w:customStyle="1" w:styleId="137">
    <w:name w:val="Основной текст (13)"/>
    <w:basedOn w:val="a2"/>
    <w:link w:val="136"/>
    <w:uiPriority w:val="99"/>
    <w:qFormat/>
    <w:rsid w:val="002978C8"/>
    <w:pPr>
      <w:widowControl/>
      <w:shd w:val="clear" w:color="auto" w:fill="FFFFFF"/>
      <w:snapToGrid/>
      <w:spacing w:before="480" w:after="300" w:line="240" w:lineRule="atLeast"/>
      <w:ind w:hanging="420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92">
    <w:name w:val="Основной текст (9)_"/>
    <w:link w:val="93"/>
    <w:uiPriority w:val="99"/>
    <w:qFormat/>
    <w:locked/>
    <w:rsid w:val="002978C8"/>
    <w:rPr>
      <w:rFonts w:ascii="Century Schoolbook" w:hAnsi="Century Schoolbook"/>
      <w:sz w:val="18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qFormat/>
    <w:rsid w:val="002978C8"/>
    <w:pPr>
      <w:widowControl/>
      <w:shd w:val="clear" w:color="auto" w:fill="FFFFFF"/>
      <w:snapToGrid/>
      <w:spacing w:before="120" w:after="240" w:line="240" w:lineRule="atLeast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3f">
    <w:name w:val="Основной текст (3)_"/>
    <w:uiPriority w:val="99"/>
    <w:qFormat/>
    <w:locked/>
    <w:rsid w:val="002978C8"/>
    <w:rPr>
      <w:rFonts w:ascii="Century Schoolbook" w:hAnsi="Century Schoolbook"/>
      <w:sz w:val="18"/>
      <w:shd w:val="clear" w:color="auto" w:fill="FFFFFF"/>
    </w:rPr>
  </w:style>
  <w:style w:type="paragraph" w:customStyle="1" w:styleId="2Arial1">
    <w:name w:val="Заголовок 2  Arial"/>
    <w:basedOn w:val="20"/>
    <w:uiPriority w:val="99"/>
    <w:qFormat/>
    <w:rsid w:val="002978C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120"/>
      <w:jc w:val="left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1ff6">
    <w:name w:val="Заголовок 1  Междустр.интервал:  одинарный"/>
    <w:basedOn w:val="10"/>
    <w:uiPriority w:val="99"/>
    <w:qFormat/>
    <w:rsid w:val="002978C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</w:pPr>
    <w:rPr>
      <w:rFonts w:ascii="Arial" w:hAnsi="Arial" w:cs="Arial"/>
      <w:b/>
      <w:bCs/>
      <w:caps/>
      <w:kern w:val="32"/>
      <w:sz w:val="32"/>
      <w:szCs w:val="32"/>
      <w:lang w:eastAsia="en-US"/>
    </w:rPr>
  </w:style>
  <w:style w:type="paragraph" w:customStyle="1" w:styleId="article">
    <w:name w:val="articl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1">
    <w:name w:val="Без интервала Знак"/>
    <w:link w:val="94"/>
    <w:uiPriority w:val="99"/>
    <w:qFormat/>
    <w:locked/>
    <w:rsid w:val="002978C8"/>
    <w:rPr>
      <w:lang w:val="en-US"/>
    </w:rPr>
  </w:style>
  <w:style w:type="paragraph" w:customStyle="1" w:styleId="94">
    <w:name w:val="Без интервала9"/>
    <w:link w:val="affffff1"/>
    <w:uiPriority w:val="99"/>
    <w:rsid w:val="002978C8"/>
    <w:pPr>
      <w:spacing w:before="100" w:beforeAutospacing="1" w:after="100" w:afterAutospacing="1" w:line="240" w:lineRule="auto"/>
    </w:pPr>
    <w:rPr>
      <w:lang w:val="en-US"/>
    </w:rPr>
  </w:style>
  <w:style w:type="paragraph" w:styleId="affffff2">
    <w:name w:val="No Spacing"/>
    <w:link w:val="64"/>
    <w:uiPriority w:val="99"/>
    <w:qFormat/>
    <w:rsid w:val="002978C8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220">
    <w:name w:val="Знак1 Знак Знак22"/>
    <w:uiPriority w:val="99"/>
    <w:qFormat/>
    <w:locked/>
    <w:rsid w:val="002978C8"/>
    <w:rPr>
      <w:sz w:val="24"/>
    </w:rPr>
  </w:style>
  <w:style w:type="paragraph" w:styleId="2fd">
    <w:name w:val="Quote"/>
    <w:basedOn w:val="a2"/>
    <w:next w:val="a2"/>
    <w:link w:val="241"/>
    <w:uiPriority w:val="99"/>
    <w:qFormat/>
    <w:rsid w:val="002978C8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character" w:customStyle="1" w:styleId="2fe">
    <w:name w:val="Цитата 2 Знак"/>
    <w:basedOn w:val="a3"/>
    <w:link w:val="281"/>
    <w:uiPriority w:val="99"/>
    <w:qFormat/>
    <w:rsid w:val="002978C8"/>
    <w:rPr>
      <w:rFonts w:ascii="Times New Roman" w:eastAsia="Calibri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QuoteChar">
    <w:name w:val="Quote Char"/>
    <w:basedOn w:val="a3"/>
    <w:link w:val="2110"/>
    <w:uiPriority w:val="99"/>
    <w:qFormat/>
    <w:locked/>
    <w:rsid w:val="002978C8"/>
    <w:rPr>
      <w:rFonts w:cs="Times New Roman"/>
      <w:i/>
      <w:color w:val="000000"/>
      <w:sz w:val="24"/>
    </w:rPr>
  </w:style>
  <w:style w:type="paragraph" w:customStyle="1" w:styleId="2110">
    <w:name w:val="Цитата 211"/>
    <w:basedOn w:val="a2"/>
    <w:next w:val="a2"/>
    <w:link w:val="QuoteChar"/>
    <w:uiPriority w:val="99"/>
    <w:rsid w:val="002978C8"/>
    <w:pPr>
      <w:widowControl/>
      <w:snapToGrid/>
      <w:spacing w:before="0" w:after="0"/>
    </w:pPr>
    <w:rPr>
      <w:rFonts w:asciiTheme="minorHAnsi" w:eastAsiaTheme="minorHAnsi" w:hAnsiTheme="minorHAnsi"/>
      <w:i/>
      <w:color w:val="000000"/>
      <w:szCs w:val="22"/>
      <w:lang w:eastAsia="en-US"/>
    </w:rPr>
  </w:style>
  <w:style w:type="character" w:customStyle="1" w:styleId="241">
    <w:name w:val="Цитата 2 Знак4"/>
    <w:basedOn w:val="a3"/>
    <w:link w:val="2fd"/>
    <w:uiPriority w:val="99"/>
    <w:locked/>
    <w:rsid w:val="002978C8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IntenseQuoteChar7">
    <w:name w:val="Intense Quote Char7"/>
    <w:uiPriority w:val="99"/>
    <w:locked/>
    <w:rsid w:val="002978C8"/>
    <w:rPr>
      <w:rFonts w:ascii="Calibri" w:hAnsi="Calibri"/>
      <w:b/>
      <w:i/>
      <w:color w:val="4F81BD"/>
      <w:sz w:val="24"/>
    </w:rPr>
  </w:style>
  <w:style w:type="character" w:customStyle="1" w:styleId="510">
    <w:name w:val="Знак5 Знак Знак1"/>
    <w:uiPriority w:val="99"/>
    <w:locked/>
    <w:rsid w:val="002978C8"/>
    <w:rPr>
      <w:sz w:val="16"/>
      <w:lang w:val="ru-RU" w:eastAsia="ru-RU"/>
    </w:rPr>
  </w:style>
  <w:style w:type="character" w:customStyle="1" w:styleId="125">
    <w:name w:val="Знак1 Знак Знак25"/>
    <w:uiPriority w:val="99"/>
    <w:qFormat/>
    <w:locked/>
    <w:rsid w:val="002978C8"/>
    <w:rPr>
      <w:sz w:val="24"/>
    </w:rPr>
  </w:style>
  <w:style w:type="character" w:customStyle="1" w:styleId="124">
    <w:name w:val="Знак1 Знак Знак24"/>
    <w:uiPriority w:val="99"/>
    <w:qFormat/>
    <w:locked/>
    <w:rsid w:val="002978C8"/>
    <w:rPr>
      <w:sz w:val="24"/>
    </w:rPr>
  </w:style>
  <w:style w:type="character" w:customStyle="1" w:styleId="1230">
    <w:name w:val="Знак1 Знак Знак23"/>
    <w:uiPriority w:val="99"/>
    <w:qFormat/>
    <w:locked/>
    <w:rsid w:val="002978C8"/>
    <w:rPr>
      <w:sz w:val="24"/>
    </w:rPr>
  </w:style>
  <w:style w:type="character" w:customStyle="1" w:styleId="216">
    <w:name w:val="Цитата 2 Знак1"/>
    <w:basedOn w:val="a3"/>
    <w:uiPriority w:val="99"/>
    <w:qFormat/>
    <w:rsid w:val="002978C8"/>
    <w:rPr>
      <w:rFonts w:cs="Times New Roman"/>
      <w:i/>
      <w:iCs/>
      <w:color w:val="404040"/>
      <w:sz w:val="24"/>
      <w:szCs w:val="24"/>
    </w:rPr>
  </w:style>
  <w:style w:type="paragraph" w:customStyle="1" w:styleId="p12">
    <w:name w:val="p12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styleId="affffff3">
    <w:name w:val="Intense Quote"/>
    <w:basedOn w:val="a2"/>
    <w:next w:val="a2"/>
    <w:link w:val="47"/>
    <w:uiPriority w:val="99"/>
    <w:qFormat/>
    <w:rsid w:val="002978C8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affffff4">
    <w:name w:val="Выделенная цитата Знак"/>
    <w:basedOn w:val="a3"/>
    <w:link w:val="82"/>
    <w:uiPriority w:val="99"/>
    <w:qFormat/>
    <w:rsid w:val="002978C8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IntenseQuoteChar">
    <w:name w:val="Intense Quote Char"/>
    <w:basedOn w:val="a3"/>
    <w:link w:val="11e"/>
    <w:uiPriority w:val="99"/>
    <w:qFormat/>
    <w:locked/>
    <w:rsid w:val="002978C8"/>
    <w:rPr>
      <w:rFonts w:cs="Times New Roman"/>
      <w:b/>
      <w:i/>
      <w:color w:val="4F81BD"/>
      <w:sz w:val="24"/>
    </w:rPr>
  </w:style>
  <w:style w:type="paragraph" w:customStyle="1" w:styleId="11e">
    <w:name w:val="Выделенная цитата11"/>
    <w:basedOn w:val="a2"/>
    <w:next w:val="a2"/>
    <w:link w:val="IntenseQuoteChar"/>
    <w:uiPriority w:val="99"/>
    <w:rsid w:val="002978C8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/>
      <w:b/>
      <w:i/>
      <w:color w:val="4F81BD"/>
      <w:szCs w:val="22"/>
      <w:lang w:eastAsia="en-US"/>
    </w:rPr>
  </w:style>
  <w:style w:type="character" w:customStyle="1" w:styleId="47">
    <w:name w:val="Выделенная цитата Знак4"/>
    <w:basedOn w:val="a3"/>
    <w:link w:val="affffff3"/>
    <w:uiPriority w:val="99"/>
    <w:locked/>
    <w:rsid w:val="002978C8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1ff7">
    <w:name w:val="Выделенная цитата Знак1"/>
    <w:basedOn w:val="a3"/>
    <w:uiPriority w:val="99"/>
    <w:qFormat/>
    <w:rsid w:val="002978C8"/>
    <w:rPr>
      <w:rFonts w:ascii="Times New Roman" w:hAnsi="Times New Roman" w:cs="Times New Roman"/>
      <w:i/>
      <w:iCs/>
      <w:color w:val="5B9BD5"/>
      <w:sz w:val="24"/>
      <w:szCs w:val="24"/>
      <w:lang w:eastAsia="ru-RU"/>
    </w:rPr>
  </w:style>
  <w:style w:type="character" w:customStyle="1" w:styleId="1201">
    <w:name w:val="Выделенная цитата Знак120"/>
    <w:basedOn w:val="a3"/>
    <w:uiPriority w:val="99"/>
    <w:qFormat/>
    <w:rsid w:val="002978C8"/>
    <w:rPr>
      <w:rFonts w:cs="Times New Roman"/>
      <w:i/>
      <w:iCs/>
      <w:color w:val="5B9BD5"/>
      <w:sz w:val="24"/>
      <w:szCs w:val="24"/>
    </w:rPr>
  </w:style>
  <w:style w:type="character" w:customStyle="1" w:styleId="1190">
    <w:name w:val="Выделенная цитата Знак119"/>
    <w:basedOn w:val="a3"/>
    <w:uiPriority w:val="99"/>
    <w:qFormat/>
    <w:rsid w:val="002978C8"/>
    <w:rPr>
      <w:rFonts w:cs="Times New Roman"/>
      <w:i/>
      <w:iCs/>
      <w:color w:val="5B9BD5"/>
      <w:sz w:val="24"/>
      <w:szCs w:val="24"/>
    </w:rPr>
  </w:style>
  <w:style w:type="character" w:customStyle="1" w:styleId="1180">
    <w:name w:val="Выделенная цитата Знак118"/>
    <w:basedOn w:val="a3"/>
    <w:uiPriority w:val="99"/>
    <w:qFormat/>
    <w:rsid w:val="002978C8"/>
    <w:rPr>
      <w:rFonts w:cs="Times New Roman"/>
      <w:i/>
      <w:iCs/>
      <w:color w:val="5B9BD5"/>
      <w:sz w:val="24"/>
      <w:szCs w:val="24"/>
    </w:rPr>
  </w:style>
  <w:style w:type="character" w:customStyle="1" w:styleId="1170">
    <w:name w:val="Выделенная цитата Знак117"/>
    <w:basedOn w:val="a3"/>
    <w:uiPriority w:val="99"/>
    <w:qFormat/>
    <w:rsid w:val="002978C8"/>
    <w:rPr>
      <w:rFonts w:cs="Times New Roman"/>
      <w:i/>
      <w:iCs/>
      <w:color w:val="5B9BD5"/>
      <w:sz w:val="24"/>
      <w:szCs w:val="24"/>
    </w:rPr>
  </w:style>
  <w:style w:type="character" w:customStyle="1" w:styleId="1160">
    <w:name w:val="Выделенная цитата Знак116"/>
    <w:basedOn w:val="a3"/>
    <w:uiPriority w:val="99"/>
    <w:qFormat/>
    <w:rsid w:val="002978C8"/>
    <w:rPr>
      <w:rFonts w:cs="Times New Roman"/>
      <w:i/>
      <w:iCs/>
      <w:color w:val="5B9BD5"/>
      <w:sz w:val="24"/>
      <w:szCs w:val="24"/>
    </w:rPr>
  </w:style>
  <w:style w:type="character" w:customStyle="1" w:styleId="1150">
    <w:name w:val="Выделенная цитата Знак115"/>
    <w:basedOn w:val="a3"/>
    <w:uiPriority w:val="99"/>
    <w:qFormat/>
    <w:rsid w:val="002978C8"/>
    <w:rPr>
      <w:rFonts w:cs="Times New Roman"/>
      <w:i/>
      <w:iCs/>
      <w:color w:val="5B9BD5"/>
      <w:sz w:val="24"/>
      <w:szCs w:val="24"/>
    </w:rPr>
  </w:style>
  <w:style w:type="character" w:customStyle="1" w:styleId="1140">
    <w:name w:val="Выделенная цитата Знак114"/>
    <w:basedOn w:val="a3"/>
    <w:uiPriority w:val="99"/>
    <w:qFormat/>
    <w:rsid w:val="002978C8"/>
    <w:rPr>
      <w:rFonts w:cs="Times New Roman"/>
      <w:i/>
      <w:iCs/>
      <w:color w:val="5B9BD5"/>
      <w:sz w:val="24"/>
      <w:szCs w:val="24"/>
    </w:rPr>
  </w:style>
  <w:style w:type="character" w:customStyle="1" w:styleId="1130">
    <w:name w:val="Выделенная цитата Знак113"/>
    <w:basedOn w:val="a3"/>
    <w:uiPriority w:val="99"/>
    <w:qFormat/>
    <w:rsid w:val="002978C8"/>
    <w:rPr>
      <w:rFonts w:cs="Times New Roman"/>
      <w:i/>
      <w:iCs/>
      <w:color w:val="5B9BD5"/>
      <w:sz w:val="24"/>
      <w:szCs w:val="24"/>
    </w:rPr>
  </w:style>
  <w:style w:type="character" w:customStyle="1" w:styleId="1120">
    <w:name w:val="Выделенная цитата Знак112"/>
    <w:basedOn w:val="a3"/>
    <w:uiPriority w:val="99"/>
    <w:qFormat/>
    <w:rsid w:val="002978C8"/>
    <w:rPr>
      <w:rFonts w:cs="Times New Roman"/>
      <w:i/>
      <w:iCs/>
      <w:color w:val="5B9BD5"/>
      <w:sz w:val="24"/>
      <w:szCs w:val="24"/>
    </w:rPr>
  </w:style>
  <w:style w:type="character" w:customStyle="1" w:styleId="1110">
    <w:name w:val="Выделенная цитата Знак111"/>
    <w:basedOn w:val="a3"/>
    <w:uiPriority w:val="99"/>
    <w:qFormat/>
    <w:rsid w:val="002978C8"/>
    <w:rPr>
      <w:rFonts w:cs="Times New Roman"/>
      <w:i/>
      <w:iCs/>
      <w:color w:val="5B9BD5"/>
      <w:sz w:val="24"/>
      <w:szCs w:val="24"/>
    </w:rPr>
  </w:style>
  <w:style w:type="character" w:customStyle="1" w:styleId="1101">
    <w:name w:val="Выделенная цитата Знак110"/>
    <w:basedOn w:val="a3"/>
    <w:uiPriority w:val="99"/>
    <w:qFormat/>
    <w:rsid w:val="002978C8"/>
    <w:rPr>
      <w:rFonts w:cs="Times New Roman"/>
      <w:i/>
      <w:iCs/>
      <w:color w:val="5B9BD5"/>
      <w:sz w:val="24"/>
      <w:szCs w:val="24"/>
    </w:rPr>
  </w:style>
  <w:style w:type="character" w:customStyle="1" w:styleId="192">
    <w:name w:val="Выделенная цитата Знак19"/>
    <w:basedOn w:val="a3"/>
    <w:uiPriority w:val="99"/>
    <w:qFormat/>
    <w:rsid w:val="002978C8"/>
    <w:rPr>
      <w:rFonts w:cs="Times New Roman"/>
      <w:i/>
      <w:iCs/>
      <w:color w:val="5B9BD5"/>
      <w:sz w:val="24"/>
      <w:szCs w:val="24"/>
    </w:rPr>
  </w:style>
  <w:style w:type="character" w:customStyle="1" w:styleId="182">
    <w:name w:val="Выделенная цитата Знак18"/>
    <w:basedOn w:val="a3"/>
    <w:uiPriority w:val="99"/>
    <w:qFormat/>
    <w:rsid w:val="002978C8"/>
    <w:rPr>
      <w:rFonts w:cs="Times New Roman"/>
      <w:i/>
      <w:iCs/>
      <w:color w:val="5B9BD5"/>
      <w:sz w:val="24"/>
      <w:szCs w:val="24"/>
    </w:rPr>
  </w:style>
  <w:style w:type="character" w:customStyle="1" w:styleId="172">
    <w:name w:val="Выделенная цитата Знак17"/>
    <w:basedOn w:val="a3"/>
    <w:uiPriority w:val="99"/>
    <w:qFormat/>
    <w:rsid w:val="002978C8"/>
    <w:rPr>
      <w:rFonts w:cs="Times New Roman"/>
      <w:i/>
      <w:iCs/>
      <w:color w:val="5B9BD5"/>
      <w:sz w:val="24"/>
      <w:szCs w:val="24"/>
    </w:rPr>
  </w:style>
  <w:style w:type="character" w:customStyle="1" w:styleId="163">
    <w:name w:val="Выделенная цитата Знак16"/>
    <w:basedOn w:val="a3"/>
    <w:uiPriority w:val="99"/>
    <w:qFormat/>
    <w:rsid w:val="002978C8"/>
    <w:rPr>
      <w:rFonts w:cs="Times New Roman"/>
      <w:i/>
      <w:iCs/>
      <w:color w:val="5B9BD5"/>
      <w:sz w:val="24"/>
      <w:szCs w:val="24"/>
    </w:rPr>
  </w:style>
  <w:style w:type="character" w:customStyle="1" w:styleId="152">
    <w:name w:val="Выделенная цитата Знак15"/>
    <w:basedOn w:val="a3"/>
    <w:uiPriority w:val="99"/>
    <w:qFormat/>
    <w:rsid w:val="002978C8"/>
    <w:rPr>
      <w:rFonts w:cs="Times New Roman"/>
      <w:i/>
      <w:iCs/>
      <w:color w:val="5B9BD5"/>
      <w:sz w:val="24"/>
      <w:szCs w:val="24"/>
    </w:rPr>
  </w:style>
  <w:style w:type="character" w:customStyle="1" w:styleId="144">
    <w:name w:val="Выделенная цитата Знак14"/>
    <w:basedOn w:val="a3"/>
    <w:uiPriority w:val="99"/>
    <w:qFormat/>
    <w:rsid w:val="002978C8"/>
    <w:rPr>
      <w:rFonts w:cs="Times New Roman"/>
      <w:i/>
      <w:iCs/>
      <w:color w:val="5B9BD5"/>
      <w:sz w:val="24"/>
      <w:szCs w:val="24"/>
    </w:rPr>
  </w:style>
  <w:style w:type="character" w:customStyle="1" w:styleId="138">
    <w:name w:val="Выделенная цитата Знак13"/>
    <w:basedOn w:val="a3"/>
    <w:uiPriority w:val="99"/>
    <w:qFormat/>
    <w:rsid w:val="002978C8"/>
    <w:rPr>
      <w:rFonts w:cs="Times New Roman"/>
      <w:i/>
      <w:iCs/>
      <w:color w:val="5B9BD5"/>
      <w:sz w:val="24"/>
      <w:szCs w:val="24"/>
    </w:rPr>
  </w:style>
  <w:style w:type="character" w:customStyle="1" w:styleId="126">
    <w:name w:val="Выделенная цитата Знак12"/>
    <w:basedOn w:val="a3"/>
    <w:uiPriority w:val="99"/>
    <w:qFormat/>
    <w:rsid w:val="002978C8"/>
    <w:rPr>
      <w:rFonts w:cs="Times New Roman"/>
      <w:i/>
      <w:iCs/>
      <w:color w:val="5B9BD5"/>
      <w:sz w:val="24"/>
      <w:szCs w:val="24"/>
    </w:rPr>
  </w:style>
  <w:style w:type="paragraph" w:customStyle="1" w:styleId="1ff8">
    <w:name w:val="Заголовок оглавления1"/>
    <w:basedOn w:val="10"/>
    <w:next w:val="a2"/>
    <w:uiPriority w:val="99"/>
    <w:qFormat/>
    <w:rsid w:val="002978C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paragraph" w:customStyle="1" w:styleId="2123">
    <w:name w:val="Стиль Заголовок 2 + Перед:  12 пт После:  3 пт"/>
    <w:basedOn w:val="20"/>
    <w:uiPriority w:val="99"/>
    <w:qFormat/>
    <w:rsid w:val="002978C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</w:rPr>
  </w:style>
  <w:style w:type="paragraph" w:customStyle="1" w:styleId="2ff">
    <w:name w:val="Обычный 2"/>
    <w:basedOn w:val="a2"/>
    <w:uiPriority w:val="99"/>
    <w:qFormat/>
    <w:rsid w:val="002978C8"/>
    <w:pPr>
      <w:widowControl/>
      <w:tabs>
        <w:tab w:val="left" w:pos="1440"/>
      </w:tabs>
      <w:snapToGrid/>
      <w:spacing w:before="0" w:after="0"/>
      <w:ind w:left="1440" w:hanging="360"/>
      <w:jc w:val="both"/>
    </w:pPr>
    <w:rPr>
      <w:rFonts w:eastAsia="Times New Roman"/>
      <w:sz w:val="20"/>
    </w:rPr>
  </w:style>
  <w:style w:type="paragraph" w:customStyle="1" w:styleId="MTDisplayEquation">
    <w:name w:val="MTDisplayEquation"/>
    <w:basedOn w:val="a2"/>
    <w:uiPriority w:val="99"/>
    <w:qFormat/>
    <w:rsid w:val="002978C8"/>
    <w:pPr>
      <w:widowControl/>
      <w:tabs>
        <w:tab w:val="center" w:pos="4680"/>
        <w:tab w:val="right" w:pos="9360"/>
      </w:tabs>
      <w:snapToGrid/>
      <w:spacing w:before="0" w:after="0"/>
    </w:pPr>
    <w:rPr>
      <w:rFonts w:eastAsia="Times New Roman"/>
      <w:lang w:val="en-US"/>
    </w:rPr>
  </w:style>
  <w:style w:type="paragraph" w:customStyle="1" w:styleId="msolistparagraph0">
    <w:name w:val="msolistparagraph"/>
    <w:basedOn w:val="a2"/>
    <w:uiPriority w:val="99"/>
    <w:qFormat/>
    <w:rsid w:val="002978C8"/>
    <w:pPr>
      <w:widowControl/>
      <w:snapToGrid/>
      <w:spacing w:before="0" w:after="0" w:line="312" w:lineRule="auto"/>
      <w:ind w:left="720" w:firstLine="454"/>
      <w:contextualSpacing/>
      <w:jc w:val="both"/>
    </w:pPr>
    <w:rPr>
      <w:rFonts w:eastAsia="Times New Roman"/>
      <w:szCs w:val="24"/>
    </w:rPr>
  </w:style>
  <w:style w:type="paragraph" w:customStyle="1" w:styleId="msonormalcxspmiddle">
    <w:name w:val="msonormalcxspmiddl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5">
    <w:name w:val="ВЭС отступ Знак"/>
    <w:link w:val="affffff6"/>
    <w:uiPriority w:val="99"/>
    <w:qFormat/>
    <w:locked/>
    <w:rsid w:val="002978C8"/>
    <w:rPr>
      <w:color w:val="000000"/>
      <w:sz w:val="24"/>
    </w:rPr>
  </w:style>
  <w:style w:type="paragraph" w:customStyle="1" w:styleId="affffff6">
    <w:name w:val="ВЭС отступ"/>
    <w:basedOn w:val="a2"/>
    <w:link w:val="affffff5"/>
    <w:uiPriority w:val="99"/>
    <w:qFormat/>
    <w:rsid w:val="002978C8"/>
    <w:pPr>
      <w:widowControl/>
      <w:snapToGrid/>
      <w:spacing w:before="0" w:after="0"/>
      <w:jc w:val="both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paragraph" w:customStyle="1" w:styleId="21200">
    <w:name w:val="Стиль Заголовок 2 + 12 пт Слева:  0 см Первая строка:  0 см Пере..."/>
    <w:basedOn w:val="20"/>
    <w:uiPriority w:val="99"/>
    <w:qFormat/>
    <w:rsid w:val="002978C8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120" w:after="120"/>
      <w:jc w:val="left"/>
    </w:pPr>
    <w:rPr>
      <w:rFonts w:ascii="Arial" w:hAnsi="Arial"/>
      <w:b/>
      <w:bCs/>
      <w:kern w:val="32"/>
      <w:sz w:val="24"/>
    </w:rPr>
  </w:style>
  <w:style w:type="paragraph" w:customStyle="1" w:styleId="145">
    <w:name w:val="Основной 14"/>
    <w:basedOn w:val="a2"/>
    <w:uiPriority w:val="99"/>
    <w:qFormat/>
    <w:rsid w:val="002978C8"/>
    <w:pPr>
      <w:widowControl/>
      <w:autoSpaceDE w:val="0"/>
      <w:autoSpaceDN w:val="0"/>
      <w:adjustRightInd w:val="0"/>
      <w:snapToGrid/>
      <w:spacing w:before="0" w:after="0" w:line="360" w:lineRule="auto"/>
      <w:ind w:left="-851" w:right="-1091" w:firstLine="567"/>
      <w:jc w:val="center"/>
    </w:pPr>
    <w:rPr>
      <w:rFonts w:eastAsia="Times New Roman"/>
      <w:b/>
      <w:sz w:val="28"/>
    </w:rPr>
  </w:style>
  <w:style w:type="paragraph" w:customStyle="1" w:styleId="c1">
    <w:name w:val="c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7">
    <w:name w:val="Словарная статья"/>
    <w:basedOn w:val="a2"/>
    <w:next w:val="a2"/>
    <w:qFormat/>
    <w:rsid w:val="002978C8"/>
    <w:pPr>
      <w:widowControl/>
      <w:autoSpaceDE w:val="0"/>
      <w:autoSpaceDN w:val="0"/>
      <w:adjustRightInd w:val="0"/>
      <w:snapToGrid/>
      <w:spacing w:before="0" w:after="0"/>
      <w:ind w:left="170" w:right="118"/>
      <w:jc w:val="both"/>
    </w:pPr>
    <w:rPr>
      <w:rFonts w:ascii="Arial" w:eastAsia="Times New Roman" w:hAnsi="Arial"/>
      <w:sz w:val="20"/>
    </w:rPr>
  </w:style>
  <w:style w:type="character" w:customStyle="1" w:styleId="FR20">
    <w:name w:val="FR2 Знак"/>
    <w:link w:val="FR2"/>
    <w:uiPriority w:val="99"/>
    <w:qFormat/>
    <w:locked/>
    <w:rsid w:val="002978C8"/>
    <w:rPr>
      <w:rFonts w:ascii="Arial" w:eastAsia="Calibri" w:hAnsi="Arial" w:cs="Times New Roman"/>
      <w:lang w:eastAsia="ru-RU"/>
    </w:rPr>
  </w:style>
  <w:style w:type="paragraph" w:customStyle="1" w:styleId="2ff0">
    <w:name w:val="2"/>
    <w:basedOn w:val="a2"/>
    <w:uiPriority w:val="99"/>
    <w:qFormat/>
    <w:rsid w:val="002978C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Li">
    <w:name w:val="Li"/>
    <w:basedOn w:val="a2"/>
    <w:uiPriority w:val="99"/>
    <w:qFormat/>
    <w:rsid w:val="002978C8"/>
    <w:pPr>
      <w:widowControl/>
      <w:shd w:val="clear" w:color="auto" w:fill="FFFFFF"/>
      <w:suppressAutoHyphens/>
      <w:snapToGrid/>
      <w:spacing w:before="0" w:after="0"/>
    </w:pPr>
    <w:rPr>
      <w:rFonts w:eastAsia="Times New Roman"/>
      <w:szCs w:val="24"/>
      <w:lang w:eastAsia="ar-SA"/>
    </w:rPr>
  </w:style>
  <w:style w:type="paragraph" w:customStyle="1" w:styleId="Style14">
    <w:name w:val="Style14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444" w:lineRule="exact"/>
      <w:ind w:firstLine="1051"/>
    </w:pPr>
    <w:rPr>
      <w:rFonts w:ascii="Arial" w:eastAsia="Times New Roman" w:hAnsi="Arial" w:cs="Arial"/>
      <w:szCs w:val="24"/>
    </w:rPr>
  </w:style>
  <w:style w:type="paragraph" w:customStyle="1" w:styleId="Style22">
    <w:name w:val="Style22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238" w:lineRule="exact"/>
      <w:jc w:val="both"/>
    </w:pPr>
    <w:rPr>
      <w:rFonts w:ascii="Arial" w:eastAsia="Times New Roman" w:hAnsi="Arial" w:cs="Arial"/>
      <w:szCs w:val="24"/>
    </w:rPr>
  </w:style>
  <w:style w:type="paragraph" w:customStyle="1" w:styleId="affffff8">
    <w:name w:val="Название оглавления"/>
    <w:uiPriority w:val="99"/>
    <w:qFormat/>
    <w:rsid w:val="002978C8"/>
    <w:pPr>
      <w:autoSpaceDE w:val="0"/>
      <w:autoSpaceDN w:val="0"/>
      <w:adjustRightInd w:val="0"/>
      <w:spacing w:after="187" w:line="240" w:lineRule="auto"/>
      <w:jc w:val="center"/>
    </w:pPr>
    <w:rPr>
      <w:rFonts w:ascii="Arial" w:eastAsia="Times New Roman" w:hAnsi="Arial" w:cs="Arial"/>
      <w:b/>
      <w:bCs/>
      <w:caps/>
      <w:sz w:val="20"/>
      <w:szCs w:val="20"/>
      <w:lang w:eastAsia="ru-RU"/>
    </w:rPr>
  </w:style>
  <w:style w:type="paragraph" w:customStyle="1" w:styleId="affffff9">
    <w:name w:val="список с тире"/>
    <w:basedOn w:val="a2"/>
    <w:uiPriority w:val="99"/>
    <w:qFormat/>
    <w:rsid w:val="002978C8"/>
    <w:pPr>
      <w:widowControl/>
      <w:tabs>
        <w:tab w:val="left" w:pos="1354"/>
      </w:tabs>
      <w:autoSpaceDE w:val="0"/>
      <w:autoSpaceDN w:val="0"/>
      <w:adjustRightInd w:val="0"/>
      <w:snapToGrid/>
      <w:spacing w:before="120" w:after="0"/>
      <w:ind w:left="1354" w:hanging="360"/>
      <w:jc w:val="both"/>
    </w:pPr>
    <w:rPr>
      <w:rFonts w:eastAsia="Times New Roman" w:cs="Arial"/>
      <w:color w:val="000000"/>
      <w:szCs w:val="28"/>
    </w:rPr>
  </w:style>
  <w:style w:type="paragraph" w:customStyle="1" w:styleId="2ff1">
    <w:name w:val="Обычный2"/>
    <w:uiPriority w:val="99"/>
    <w:qFormat/>
    <w:rsid w:val="002978C8"/>
    <w:pPr>
      <w:widowControl w:val="0"/>
      <w:spacing w:after="0" w:line="316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Tst1">
    <w:name w:val="Tst1"/>
    <w:basedOn w:val="a2"/>
    <w:uiPriority w:val="99"/>
    <w:qFormat/>
    <w:rsid w:val="002978C8"/>
    <w:pPr>
      <w:widowControl/>
      <w:tabs>
        <w:tab w:val="left" w:pos="851"/>
      </w:tabs>
      <w:snapToGrid/>
      <w:spacing w:before="0" w:after="0"/>
      <w:ind w:left="851" w:hanging="511"/>
      <w:jc w:val="both"/>
    </w:pPr>
    <w:rPr>
      <w:rFonts w:eastAsia="Times New Roman"/>
    </w:rPr>
  </w:style>
  <w:style w:type="paragraph" w:customStyle="1" w:styleId="notabstyle">
    <w:name w:val="no_tab style"/>
    <w:basedOn w:val="a2"/>
    <w:uiPriority w:val="99"/>
    <w:qFormat/>
    <w:rsid w:val="002978C8"/>
    <w:pPr>
      <w:widowControl/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-question">
    <w:name w:val="Tst-question"/>
    <w:basedOn w:val="a2"/>
    <w:uiPriority w:val="99"/>
    <w:qFormat/>
    <w:rsid w:val="002978C8"/>
    <w:pPr>
      <w:widowControl/>
      <w:numPr>
        <w:numId w:val="5"/>
      </w:numPr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10">
    <w:name w:val="Tst_1"/>
    <w:basedOn w:val="notabstyle"/>
    <w:uiPriority w:val="99"/>
    <w:qFormat/>
    <w:rsid w:val="002978C8"/>
    <w:pPr>
      <w:tabs>
        <w:tab w:val="left" w:pos="703"/>
      </w:tabs>
      <w:ind w:left="703" w:hanging="346"/>
    </w:pPr>
  </w:style>
  <w:style w:type="paragraph" w:customStyle="1" w:styleId="p1">
    <w:name w:val="p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MS Mincho"/>
      <w:szCs w:val="24"/>
    </w:rPr>
  </w:style>
  <w:style w:type="paragraph" w:customStyle="1" w:styleId="3f0">
    <w:name w:val="Знак3"/>
    <w:basedOn w:val="a2"/>
    <w:uiPriority w:val="99"/>
    <w:qFormat/>
    <w:rsid w:val="002978C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a">
    <w:name w:val="УПЛОТНЕННЫЙ"/>
    <w:basedOn w:val="a2"/>
    <w:uiPriority w:val="99"/>
    <w:qFormat/>
    <w:rsid w:val="002978C8"/>
    <w:pPr>
      <w:widowControl/>
      <w:snapToGrid/>
      <w:spacing w:before="0" w:after="0"/>
      <w:ind w:firstLine="720"/>
      <w:jc w:val="both"/>
    </w:pPr>
    <w:rPr>
      <w:rFonts w:eastAsia="Times New Roman"/>
      <w:spacing w:val="-4"/>
      <w:sz w:val="28"/>
    </w:rPr>
  </w:style>
  <w:style w:type="paragraph" w:customStyle="1" w:styleId="affffffb">
    <w:name w:val="ОСНОВНОЙ"/>
    <w:basedOn w:val="a2"/>
    <w:uiPriority w:val="99"/>
    <w:qFormat/>
    <w:rsid w:val="002978C8"/>
    <w:pPr>
      <w:widowControl/>
      <w:autoSpaceDE w:val="0"/>
      <w:autoSpaceDN w:val="0"/>
      <w:adjustRightInd w:val="0"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customStyle="1" w:styleId="simple">
    <w:name w:val="simpl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">
    <w:name w:val="u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j">
    <w:name w:val="uj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tyle44">
    <w:name w:val="Style44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/>
    </w:pPr>
    <w:rPr>
      <w:rFonts w:ascii="Franklin Gothic Medium Cond" w:eastAsia="Times New Roman" w:hAnsi="Franklin Gothic Medium Cond"/>
      <w:szCs w:val="24"/>
    </w:rPr>
  </w:style>
  <w:style w:type="paragraph" w:customStyle="1" w:styleId="s16">
    <w:name w:val="s_16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4cxspmiddle">
    <w:name w:val="a4cxspmiddl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Style56">
    <w:name w:val="Style56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194" w:lineRule="exact"/>
    </w:pPr>
    <w:rPr>
      <w:rFonts w:eastAsia="Times New Roman"/>
      <w:szCs w:val="24"/>
    </w:rPr>
  </w:style>
  <w:style w:type="paragraph" w:customStyle="1" w:styleId="otstup">
    <w:name w:val="otstup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9">
    <w:name w:val="Схема документа1"/>
    <w:basedOn w:val="a2"/>
    <w:uiPriority w:val="99"/>
    <w:qFormat/>
    <w:rsid w:val="002978C8"/>
    <w:pPr>
      <w:widowControl/>
      <w:shd w:val="clear" w:color="auto" w:fill="000080"/>
      <w:snapToGrid/>
      <w:spacing w:before="0" w:after="0"/>
    </w:pPr>
    <w:rPr>
      <w:rFonts w:ascii="Tahoma" w:eastAsia="Times New Roman" w:hAnsi="Tahoma" w:cs="Tahoma"/>
      <w:sz w:val="20"/>
      <w:lang w:eastAsia="zh-CN"/>
    </w:rPr>
  </w:style>
  <w:style w:type="paragraph" w:customStyle="1" w:styleId="Normal1">
    <w:name w:val="Normal1"/>
    <w:uiPriority w:val="99"/>
    <w:qFormat/>
    <w:rsid w:val="002978C8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31">
    <w:name w:val="Heading 31"/>
    <w:basedOn w:val="Normal1"/>
    <w:next w:val="Normal1"/>
    <w:uiPriority w:val="99"/>
    <w:qFormat/>
    <w:rsid w:val="002978C8"/>
    <w:pPr>
      <w:keepNext/>
      <w:snapToGrid/>
      <w:outlineLvl w:val="2"/>
    </w:pPr>
    <w:rPr>
      <w:sz w:val="24"/>
    </w:rPr>
  </w:style>
  <w:style w:type="paragraph" w:customStyle="1" w:styleId="BodyText1">
    <w:name w:val="Body Text1"/>
    <w:basedOn w:val="Normal1"/>
    <w:uiPriority w:val="99"/>
    <w:qFormat/>
    <w:rsid w:val="002978C8"/>
    <w:pPr>
      <w:snapToGrid/>
      <w:spacing w:line="360" w:lineRule="auto"/>
    </w:pPr>
    <w:rPr>
      <w:sz w:val="24"/>
    </w:rPr>
  </w:style>
  <w:style w:type="paragraph" w:customStyle="1" w:styleId="BodyText211">
    <w:name w:val="Body Text 211"/>
    <w:basedOn w:val="a2"/>
    <w:uiPriority w:val="99"/>
    <w:qFormat/>
    <w:rsid w:val="002978C8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paragraph" w:customStyle="1" w:styleId="ListParagraph1">
    <w:name w:val="List Paragraph1"/>
    <w:basedOn w:val="a2"/>
    <w:uiPriority w:val="99"/>
    <w:qFormat/>
    <w:rsid w:val="002978C8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PlainText1">
    <w:name w:val="Plain Text1"/>
    <w:basedOn w:val="a2"/>
    <w:uiPriority w:val="99"/>
    <w:qFormat/>
    <w:rsid w:val="002978C8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BodyText31">
    <w:name w:val="Body Text 31"/>
    <w:basedOn w:val="Normal1"/>
    <w:uiPriority w:val="99"/>
    <w:qFormat/>
    <w:rsid w:val="002978C8"/>
    <w:pPr>
      <w:snapToGrid/>
      <w:jc w:val="both"/>
    </w:pPr>
    <w:rPr>
      <w:i/>
      <w:sz w:val="26"/>
    </w:rPr>
  </w:style>
  <w:style w:type="character" w:customStyle="1" w:styleId="101">
    <w:name w:val="Знак Знак101"/>
    <w:uiPriority w:val="99"/>
    <w:qFormat/>
    <w:locked/>
    <w:rsid w:val="002978C8"/>
    <w:rPr>
      <w:rFonts w:ascii="PragmaticaCTT" w:hAnsi="PragmaticaCTT"/>
      <w:sz w:val="24"/>
      <w:lang w:val="ru-RU" w:eastAsia="ru-RU"/>
    </w:rPr>
  </w:style>
  <w:style w:type="character" w:customStyle="1" w:styleId="4110">
    <w:name w:val="Знак Знак411"/>
    <w:uiPriority w:val="99"/>
    <w:qFormat/>
    <w:locked/>
    <w:rsid w:val="002978C8"/>
    <w:rPr>
      <w:rFonts w:ascii="Arial" w:hAnsi="Arial"/>
      <w:b/>
      <w:i/>
      <w:sz w:val="28"/>
      <w:lang w:val="ru-RU" w:eastAsia="en-US"/>
    </w:rPr>
  </w:style>
  <w:style w:type="character" w:customStyle="1" w:styleId="139">
    <w:name w:val="Знак1 Знак Знак3"/>
    <w:uiPriority w:val="99"/>
    <w:locked/>
    <w:rsid w:val="002978C8"/>
    <w:rPr>
      <w:sz w:val="24"/>
      <w:lang w:val="ru-RU" w:eastAsia="ru-RU"/>
    </w:rPr>
  </w:style>
  <w:style w:type="character" w:customStyle="1" w:styleId="hpsatn">
    <w:name w:val="hps atn"/>
    <w:basedOn w:val="a3"/>
    <w:uiPriority w:val="99"/>
    <w:qFormat/>
    <w:rsid w:val="002978C8"/>
    <w:rPr>
      <w:rFonts w:cs="Times New Roman"/>
    </w:rPr>
  </w:style>
  <w:style w:type="character" w:customStyle="1" w:styleId="udar">
    <w:name w:val="udar"/>
    <w:basedOn w:val="a3"/>
    <w:uiPriority w:val="99"/>
    <w:qFormat/>
    <w:rsid w:val="002978C8"/>
    <w:rPr>
      <w:rFonts w:cs="Times New Roman"/>
    </w:rPr>
  </w:style>
  <w:style w:type="character" w:customStyle="1" w:styleId="FontStyle139">
    <w:name w:val="Font Style139"/>
    <w:uiPriority w:val="99"/>
    <w:qFormat/>
    <w:rsid w:val="002978C8"/>
    <w:rPr>
      <w:rFonts w:ascii="Palatino Linotype" w:hAnsi="Palatino Linotype"/>
      <w:sz w:val="18"/>
    </w:rPr>
  </w:style>
  <w:style w:type="character" w:customStyle="1" w:styleId="FontStyle156">
    <w:name w:val="Font Style156"/>
    <w:uiPriority w:val="99"/>
    <w:qFormat/>
    <w:rsid w:val="002978C8"/>
    <w:rPr>
      <w:rFonts w:ascii="Palatino Linotype" w:hAnsi="Palatino Linotype"/>
      <w:sz w:val="18"/>
    </w:rPr>
  </w:style>
  <w:style w:type="character" w:customStyle="1" w:styleId="FontStyle157">
    <w:name w:val="Font Style157"/>
    <w:uiPriority w:val="99"/>
    <w:qFormat/>
    <w:rsid w:val="002978C8"/>
    <w:rPr>
      <w:rFonts w:ascii="Palatino Linotype" w:hAnsi="Palatino Linotype"/>
      <w:sz w:val="18"/>
    </w:rPr>
  </w:style>
  <w:style w:type="character" w:customStyle="1" w:styleId="FontStyle138">
    <w:name w:val="Font Style138"/>
    <w:uiPriority w:val="99"/>
    <w:qFormat/>
    <w:rsid w:val="002978C8"/>
    <w:rPr>
      <w:rFonts w:ascii="Palatino Linotype" w:hAnsi="Palatino Linotype"/>
      <w:b/>
      <w:sz w:val="18"/>
    </w:rPr>
  </w:style>
  <w:style w:type="character" w:customStyle="1" w:styleId="FontStyle146">
    <w:name w:val="Font Style146"/>
    <w:uiPriority w:val="99"/>
    <w:qFormat/>
    <w:rsid w:val="002978C8"/>
    <w:rPr>
      <w:rFonts w:ascii="Palatino Linotype" w:hAnsi="Palatino Linotype"/>
      <w:b/>
      <w:sz w:val="18"/>
    </w:rPr>
  </w:style>
  <w:style w:type="character" w:customStyle="1" w:styleId="318">
    <w:name w:val="Основной текст с отступом 3 Знак1"/>
    <w:uiPriority w:val="99"/>
    <w:qFormat/>
    <w:rsid w:val="002978C8"/>
    <w:rPr>
      <w:rFonts w:ascii="Times New Roman" w:hAnsi="Times New Roman"/>
      <w:sz w:val="16"/>
      <w:lang w:val="ru-RU" w:eastAsia="ru-RU"/>
    </w:rPr>
  </w:style>
  <w:style w:type="character" w:customStyle="1" w:styleId="85">
    <w:name w:val="Основной текст + 85"/>
    <w:uiPriority w:val="99"/>
    <w:qFormat/>
    <w:rsid w:val="002978C8"/>
    <w:rPr>
      <w:rFonts w:ascii="Times New Roman" w:hAnsi="Times New Roman"/>
      <w:b/>
      <w:i/>
      <w:spacing w:val="30"/>
      <w:sz w:val="17"/>
      <w:shd w:val="clear" w:color="auto" w:fill="FFFFFF"/>
      <w:lang w:val="ru-RU" w:eastAsia="ru-RU"/>
    </w:rPr>
  </w:style>
  <w:style w:type="character" w:customStyle="1" w:styleId="22Arial">
    <w:name w:val="Основной текст (22) + Arial"/>
    <w:uiPriority w:val="99"/>
    <w:rsid w:val="002978C8"/>
    <w:rPr>
      <w:rFonts w:ascii="Arial" w:hAnsi="Arial"/>
      <w:b/>
      <w:i/>
      <w:sz w:val="21"/>
      <w:shd w:val="clear" w:color="auto" w:fill="FFFFFF"/>
    </w:rPr>
  </w:style>
  <w:style w:type="character" w:customStyle="1" w:styleId="affffffc">
    <w:name w:val="Основной текст + Полужирный"/>
    <w:uiPriority w:val="99"/>
    <w:qFormat/>
    <w:rsid w:val="002978C8"/>
    <w:rPr>
      <w:rFonts w:ascii="Century Schoolbook" w:hAnsi="Century Schoolbook"/>
      <w:b/>
      <w:sz w:val="18"/>
      <w:shd w:val="clear" w:color="auto" w:fill="FFFFFF"/>
    </w:rPr>
  </w:style>
  <w:style w:type="character" w:customStyle="1" w:styleId="3110">
    <w:name w:val="Основной текст 3 Знак11"/>
    <w:uiPriority w:val="99"/>
    <w:locked/>
    <w:rsid w:val="002978C8"/>
    <w:rPr>
      <w:rFonts w:ascii="Times New Roman" w:hAnsi="Times New Roman"/>
      <w:sz w:val="16"/>
      <w:lang w:val="ru-RU" w:eastAsia="ru-RU"/>
    </w:rPr>
  </w:style>
  <w:style w:type="character" w:customStyle="1" w:styleId="217">
    <w:name w:val="Заголовок 2 Знак1"/>
    <w:uiPriority w:val="99"/>
    <w:qFormat/>
    <w:rsid w:val="002978C8"/>
    <w:rPr>
      <w:rFonts w:ascii="Arial" w:hAnsi="Arial"/>
      <w:b/>
      <w:i/>
      <w:sz w:val="28"/>
    </w:rPr>
  </w:style>
  <w:style w:type="character" w:customStyle="1" w:styleId="412">
    <w:name w:val="Заголовок 4 Знак1"/>
    <w:uiPriority w:val="99"/>
    <w:qFormat/>
    <w:locked/>
    <w:rsid w:val="002978C8"/>
    <w:rPr>
      <w:rFonts w:ascii="Times New Roman" w:hAnsi="Times New Roman"/>
      <w:b/>
      <w:sz w:val="28"/>
      <w:lang w:eastAsia="ru-RU"/>
    </w:rPr>
  </w:style>
  <w:style w:type="character" w:customStyle="1" w:styleId="319">
    <w:name w:val="Заголовок 3 Знак1"/>
    <w:uiPriority w:val="99"/>
    <w:qFormat/>
    <w:locked/>
    <w:rsid w:val="002978C8"/>
    <w:rPr>
      <w:rFonts w:ascii="Times New Roman" w:hAnsi="Times New Roman"/>
      <w:b/>
      <w:sz w:val="27"/>
      <w:lang w:eastAsia="ru-RU"/>
    </w:rPr>
  </w:style>
  <w:style w:type="character" w:customStyle="1" w:styleId="1ffa">
    <w:name w:val="Сильное выделение1"/>
    <w:basedOn w:val="a3"/>
    <w:uiPriority w:val="99"/>
    <w:qFormat/>
    <w:rsid w:val="002978C8"/>
    <w:rPr>
      <w:rFonts w:cs="Times New Roman"/>
      <w:b/>
    </w:rPr>
  </w:style>
  <w:style w:type="character" w:customStyle="1" w:styleId="1ffb">
    <w:name w:val="Слабая ссылка1"/>
    <w:basedOn w:val="a3"/>
    <w:uiPriority w:val="99"/>
    <w:qFormat/>
    <w:rsid w:val="002978C8"/>
    <w:rPr>
      <w:rFonts w:cs="Times New Roman"/>
      <w:smallCaps/>
      <w:color w:val="C0504D"/>
      <w:u w:val="single"/>
    </w:rPr>
  </w:style>
  <w:style w:type="character" w:customStyle="1" w:styleId="1ffc">
    <w:name w:val="Сильная ссылка1"/>
    <w:basedOn w:val="a3"/>
    <w:uiPriority w:val="99"/>
    <w:qFormat/>
    <w:rsid w:val="002978C8"/>
    <w:rPr>
      <w:rFonts w:cs="Times New Roman"/>
      <w:b/>
      <w:smallCaps/>
      <w:color w:val="C0504D"/>
      <w:spacing w:val="5"/>
      <w:u w:val="single"/>
    </w:rPr>
  </w:style>
  <w:style w:type="character" w:customStyle="1" w:styleId="1ffd">
    <w:name w:val="Название книги1"/>
    <w:basedOn w:val="a3"/>
    <w:uiPriority w:val="99"/>
    <w:qFormat/>
    <w:rsid w:val="002978C8"/>
    <w:rPr>
      <w:rFonts w:cs="Times New Roman"/>
      <w:b/>
      <w:smallCaps/>
      <w:spacing w:val="5"/>
    </w:rPr>
  </w:style>
  <w:style w:type="character" w:customStyle="1" w:styleId="611">
    <w:name w:val="Заголовок 6 Знак1"/>
    <w:uiPriority w:val="99"/>
    <w:qFormat/>
    <w:rsid w:val="002978C8"/>
    <w:rPr>
      <w:b/>
      <w:sz w:val="22"/>
      <w:lang w:val="ru-RU" w:eastAsia="ru-RU"/>
    </w:rPr>
  </w:style>
  <w:style w:type="character" w:customStyle="1" w:styleId="711">
    <w:name w:val="Заголовок 7 Знак1"/>
    <w:uiPriority w:val="99"/>
    <w:qFormat/>
    <w:rsid w:val="002978C8"/>
    <w:rPr>
      <w:sz w:val="24"/>
      <w:lang w:val="ru-RU" w:eastAsia="ru-RU"/>
    </w:rPr>
  </w:style>
  <w:style w:type="character" w:customStyle="1" w:styleId="812">
    <w:name w:val="Заголовок 8 Знак1"/>
    <w:uiPriority w:val="99"/>
    <w:qFormat/>
    <w:rsid w:val="002978C8"/>
    <w:rPr>
      <w:rFonts w:ascii="Calibri" w:hAnsi="Calibri"/>
      <w:i/>
      <w:sz w:val="24"/>
      <w:lang w:val="ru-RU" w:eastAsia="en-US"/>
    </w:rPr>
  </w:style>
  <w:style w:type="character" w:customStyle="1" w:styleId="910">
    <w:name w:val="Заголовок 9 Знак1"/>
    <w:uiPriority w:val="99"/>
    <w:qFormat/>
    <w:rsid w:val="002978C8"/>
    <w:rPr>
      <w:rFonts w:ascii="Arial" w:hAnsi="Arial"/>
      <w:sz w:val="22"/>
      <w:lang w:val="ru-RU" w:eastAsia="ru-RU"/>
    </w:rPr>
  </w:style>
  <w:style w:type="character" w:customStyle="1" w:styleId="1ffe">
    <w:name w:val="Нижний колонтитул Знак1"/>
    <w:uiPriority w:val="99"/>
    <w:qFormat/>
    <w:locked/>
    <w:rsid w:val="002978C8"/>
    <w:rPr>
      <w:rFonts w:ascii="Times New Roman" w:hAnsi="Times New Roman"/>
      <w:sz w:val="24"/>
      <w:lang w:val="ru-RU" w:eastAsia="ru-RU"/>
    </w:rPr>
  </w:style>
  <w:style w:type="character" w:customStyle="1" w:styleId="tbb121">
    <w:name w:val="tbb121"/>
    <w:uiPriority w:val="99"/>
    <w:qFormat/>
    <w:rsid w:val="002978C8"/>
    <w:rPr>
      <w:rFonts w:ascii="Arial" w:hAnsi="Arial"/>
      <w:b/>
      <w:color w:val="000000"/>
      <w:sz w:val="18"/>
      <w:u w:val="none"/>
    </w:rPr>
  </w:style>
  <w:style w:type="character" w:customStyle="1" w:styleId="tbl121">
    <w:name w:val="tbl121"/>
    <w:uiPriority w:val="99"/>
    <w:qFormat/>
    <w:rsid w:val="002978C8"/>
    <w:rPr>
      <w:rFonts w:ascii="Tahoma" w:hAnsi="Tahoma"/>
      <w:color w:val="000000"/>
      <w:sz w:val="18"/>
      <w:u w:val="none"/>
    </w:rPr>
  </w:style>
  <w:style w:type="character" w:customStyle="1" w:styleId="em11">
    <w:name w:val="em11"/>
    <w:uiPriority w:val="99"/>
    <w:qFormat/>
    <w:rsid w:val="002978C8"/>
    <w:rPr>
      <w:b/>
      <w:sz w:val="24"/>
    </w:rPr>
  </w:style>
  <w:style w:type="character" w:customStyle="1" w:styleId="8pt">
    <w:name w:val="Основной текст + 8 pt"/>
    <w:uiPriority w:val="99"/>
    <w:qFormat/>
    <w:rsid w:val="002978C8"/>
    <w:rPr>
      <w:rFonts w:ascii="Times New Roman" w:hAnsi="Times New Roman"/>
      <w:spacing w:val="0"/>
      <w:sz w:val="16"/>
    </w:rPr>
  </w:style>
  <w:style w:type="character" w:customStyle="1" w:styleId="7pt">
    <w:name w:val="Основной текст + 7 pt"/>
    <w:uiPriority w:val="99"/>
    <w:qFormat/>
    <w:rsid w:val="002978C8"/>
    <w:rPr>
      <w:rFonts w:ascii="Times New Roman" w:hAnsi="Times New Roman"/>
      <w:spacing w:val="0"/>
      <w:sz w:val="14"/>
    </w:rPr>
  </w:style>
  <w:style w:type="character" w:customStyle="1" w:styleId="10pt">
    <w:name w:val="Основной текст + 10 pt"/>
    <w:uiPriority w:val="99"/>
    <w:qFormat/>
    <w:rsid w:val="002978C8"/>
    <w:rPr>
      <w:rFonts w:ascii="Times New Roman" w:hAnsi="Times New Roman"/>
      <w:b/>
      <w:spacing w:val="0"/>
      <w:sz w:val="20"/>
    </w:rPr>
  </w:style>
  <w:style w:type="character" w:customStyle="1" w:styleId="affffffd">
    <w:name w:val="Основной текст + Курсив"/>
    <w:uiPriority w:val="99"/>
    <w:qFormat/>
    <w:rsid w:val="002978C8"/>
    <w:rPr>
      <w:rFonts w:ascii="Times New Roman" w:hAnsi="Times New Roman"/>
      <w:i/>
      <w:spacing w:val="0"/>
      <w:sz w:val="21"/>
    </w:rPr>
  </w:style>
  <w:style w:type="character" w:customStyle="1" w:styleId="5pt">
    <w:name w:val="Основной текст + 5 pt"/>
    <w:uiPriority w:val="99"/>
    <w:qFormat/>
    <w:rsid w:val="002978C8"/>
    <w:rPr>
      <w:rFonts w:ascii="Times New Roman" w:hAnsi="Times New Roman"/>
      <w:spacing w:val="10"/>
      <w:sz w:val="10"/>
    </w:rPr>
  </w:style>
  <w:style w:type="character" w:customStyle="1" w:styleId="9pt">
    <w:name w:val="Основной текст + 9 pt"/>
    <w:uiPriority w:val="99"/>
    <w:qFormat/>
    <w:rsid w:val="002978C8"/>
    <w:rPr>
      <w:rFonts w:ascii="Times New Roman" w:hAnsi="Times New Roman"/>
      <w:spacing w:val="0"/>
      <w:sz w:val="18"/>
    </w:rPr>
  </w:style>
  <w:style w:type="character" w:customStyle="1" w:styleId="TimesNewRoman0">
    <w:name w:val="Основной текст + Times New Roman"/>
    <w:uiPriority w:val="99"/>
    <w:qFormat/>
    <w:rsid w:val="002978C8"/>
    <w:rPr>
      <w:rFonts w:ascii="Times New Roman" w:hAnsi="Times New Roman"/>
      <w:spacing w:val="0"/>
      <w:sz w:val="21"/>
    </w:rPr>
  </w:style>
  <w:style w:type="character" w:customStyle="1" w:styleId="WW-9pt">
    <w:name w:val="WW-Основной текст + 9 pt"/>
    <w:uiPriority w:val="99"/>
    <w:qFormat/>
    <w:rsid w:val="002978C8"/>
    <w:rPr>
      <w:rFonts w:ascii="Times New Roman" w:hAnsi="Times New Roman"/>
      <w:spacing w:val="0"/>
      <w:sz w:val="18"/>
    </w:rPr>
  </w:style>
  <w:style w:type="character" w:customStyle="1" w:styleId="gogofoundword">
    <w:name w:val="gogofoundword"/>
    <w:basedOn w:val="a3"/>
    <w:uiPriority w:val="99"/>
    <w:qFormat/>
    <w:rsid w:val="002978C8"/>
    <w:rPr>
      <w:rFonts w:cs="Times New Roman"/>
    </w:rPr>
  </w:style>
  <w:style w:type="character" w:customStyle="1" w:styleId="FontStyle124">
    <w:name w:val="Font Style124"/>
    <w:uiPriority w:val="99"/>
    <w:qFormat/>
    <w:rsid w:val="002978C8"/>
    <w:rPr>
      <w:rFonts w:ascii="Times New Roman" w:hAnsi="Times New Roman"/>
      <w:b/>
      <w:sz w:val="18"/>
    </w:rPr>
  </w:style>
  <w:style w:type="character" w:customStyle="1" w:styleId="red">
    <w:name w:val="red"/>
    <w:basedOn w:val="a3"/>
    <w:uiPriority w:val="99"/>
    <w:qFormat/>
    <w:rsid w:val="002978C8"/>
    <w:rPr>
      <w:rFonts w:cs="Times New Roman"/>
    </w:rPr>
  </w:style>
  <w:style w:type="character" w:customStyle="1" w:styleId="msosubtleemphasis0">
    <w:name w:val="msosubtleemphasis"/>
    <w:uiPriority w:val="99"/>
    <w:qFormat/>
    <w:rsid w:val="002978C8"/>
    <w:rPr>
      <w:i/>
      <w:color w:val="808080"/>
    </w:rPr>
  </w:style>
  <w:style w:type="character" w:customStyle="1" w:styleId="FontStyle120">
    <w:name w:val="Font Style120"/>
    <w:uiPriority w:val="99"/>
    <w:qFormat/>
    <w:rsid w:val="002978C8"/>
    <w:rPr>
      <w:rFonts w:ascii="Times New Roman" w:hAnsi="Times New Roman"/>
      <w:b/>
      <w:sz w:val="26"/>
    </w:rPr>
  </w:style>
  <w:style w:type="character" w:customStyle="1" w:styleId="FontStyle121">
    <w:name w:val="Font Style121"/>
    <w:uiPriority w:val="99"/>
    <w:qFormat/>
    <w:rsid w:val="002978C8"/>
    <w:rPr>
      <w:rFonts w:ascii="Times New Roman" w:hAnsi="Times New Roman"/>
      <w:sz w:val="26"/>
    </w:rPr>
  </w:style>
  <w:style w:type="character" w:customStyle="1" w:styleId="232">
    <w:name w:val="Знак Знак23 Знак2"/>
    <w:uiPriority w:val="99"/>
    <w:qFormat/>
    <w:locked/>
    <w:rsid w:val="002978C8"/>
    <w:rPr>
      <w:rFonts w:ascii="Tahoma" w:hAnsi="Tahoma"/>
      <w:sz w:val="16"/>
    </w:rPr>
  </w:style>
  <w:style w:type="character" w:customStyle="1" w:styleId="t9">
    <w:name w:val="t9"/>
    <w:uiPriority w:val="99"/>
    <w:qFormat/>
    <w:rsid w:val="002978C8"/>
  </w:style>
  <w:style w:type="character" w:customStyle="1" w:styleId="t10">
    <w:name w:val="t10"/>
    <w:uiPriority w:val="99"/>
    <w:qFormat/>
    <w:rsid w:val="002978C8"/>
  </w:style>
  <w:style w:type="character" w:customStyle="1" w:styleId="c2">
    <w:name w:val="c2"/>
    <w:uiPriority w:val="99"/>
    <w:qFormat/>
    <w:rsid w:val="002978C8"/>
  </w:style>
  <w:style w:type="character" w:customStyle="1" w:styleId="c0">
    <w:name w:val="c0"/>
    <w:uiPriority w:val="99"/>
    <w:qFormat/>
    <w:rsid w:val="002978C8"/>
  </w:style>
  <w:style w:type="character" w:customStyle="1" w:styleId="ft776">
    <w:name w:val="ft776"/>
    <w:uiPriority w:val="99"/>
    <w:qFormat/>
    <w:rsid w:val="002978C8"/>
  </w:style>
  <w:style w:type="character" w:customStyle="1" w:styleId="highlight">
    <w:name w:val="highlight"/>
    <w:uiPriority w:val="99"/>
    <w:qFormat/>
    <w:rsid w:val="002978C8"/>
  </w:style>
  <w:style w:type="character" w:customStyle="1" w:styleId="ft431">
    <w:name w:val="ft431"/>
    <w:uiPriority w:val="99"/>
    <w:qFormat/>
    <w:rsid w:val="002978C8"/>
  </w:style>
  <w:style w:type="character" w:customStyle="1" w:styleId="ft793">
    <w:name w:val="ft793"/>
    <w:uiPriority w:val="99"/>
    <w:qFormat/>
    <w:rsid w:val="002978C8"/>
  </w:style>
  <w:style w:type="character" w:customStyle="1" w:styleId="ft802">
    <w:name w:val="ft802"/>
    <w:uiPriority w:val="99"/>
    <w:qFormat/>
    <w:rsid w:val="002978C8"/>
  </w:style>
  <w:style w:type="character" w:customStyle="1" w:styleId="ft890">
    <w:name w:val="ft890"/>
    <w:uiPriority w:val="99"/>
    <w:qFormat/>
    <w:rsid w:val="002978C8"/>
  </w:style>
  <w:style w:type="character" w:customStyle="1" w:styleId="ft904">
    <w:name w:val="ft904"/>
    <w:uiPriority w:val="99"/>
    <w:qFormat/>
    <w:rsid w:val="002978C8"/>
  </w:style>
  <w:style w:type="character" w:customStyle="1" w:styleId="ft914">
    <w:name w:val="ft914"/>
    <w:uiPriority w:val="99"/>
    <w:qFormat/>
    <w:rsid w:val="002978C8"/>
  </w:style>
  <w:style w:type="character" w:customStyle="1" w:styleId="1fff">
    <w:name w:val="Текст Знак1"/>
    <w:uiPriority w:val="99"/>
    <w:qFormat/>
    <w:locked/>
    <w:rsid w:val="002978C8"/>
    <w:rPr>
      <w:rFonts w:ascii="Courier New" w:hAnsi="Courier New"/>
      <w:lang w:val="ru-RU" w:eastAsia="ru-RU"/>
    </w:rPr>
  </w:style>
  <w:style w:type="character" w:customStyle="1" w:styleId="accented">
    <w:name w:val="accented"/>
    <w:basedOn w:val="a3"/>
    <w:uiPriority w:val="99"/>
    <w:qFormat/>
    <w:rsid w:val="002978C8"/>
    <w:rPr>
      <w:rFonts w:cs="Times New Roman"/>
    </w:rPr>
  </w:style>
  <w:style w:type="character" w:customStyle="1" w:styleId="FontStyle214">
    <w:name w:val="Font Style214"/>
    <w:uiPriority w:val="99"/>
    <w:qFormat/>
    <w:rsid w:val="002978C8"/>
    <w:rPr>
      <w:rFonts w:ascii="Trebuchet MS" w:hAnsi="Trebuchet MS"/>
      <w:b/>
      <w:color w:val="000000"/>
      <w:sz w:val="22"/>
    </w:rPr>
  </w:style>
  <w:style w:type="character" w:customStyle="1" w:styleId="affffffe">
    <w:name w:val="Цветовое выделение"/>
    <w:uiPriority w:val="99"/>
    <w:qFormat/>
    <w:rsid w:val="002978C8"/>
    <w:rPr>
      <w:b/>
      <w:color w:val="000080"/>
      <w:sz w:val="22"/>
    </w:rPr>
  </w:style>
  <w:style w:type="character" w:customStyle="1" w:styleId="afffffff">
    <w:name w:val="Гипертекстовая ссылка"/>
    <w:uiPriority w:val="99"/>
    <w:qFormat/>
    <w:rsid w:val="002978C8"/>
    <w:rPr>
      <w:b/>
      <w:color w:val="008000"/>
      <w:sz w:val="22"/>
      <w:u w:val="single"/>
    </w:rPr>
  </w:style>
  <w:style w:type="character" w:customStyle="1" w:styleId="1fff0">
    <w:name w:val="Схема документа Знак1"/>
    <w:uiPriority w:val="99"/>
    <w:qFormat/>
    <w:rsid w:val="002978C8"/>
    <w:rPr>
      <w:rFonts w:ascii="Tahoma" w:hAnsi="Tahoma"/>
      <w:sz w:val="16"/>
      <w:lang w:val="ru-RU" w:eastAsia="ru-RU"/>
    </w:rPr>
  </w:style>
  <w:style w:type="character" w:customStyle="1" w:styleId="HTML11">
    <w:name w:val="Стандартный HTML Знак1"/>
    <w:uiPriority w:val="99"/>
    <w:qFormat/>
    <w:rsid w:val="002978C8"/>
    <w:rPr>
      <w:rFonts w:ascii="Consolas" w:hAnsi="Consolas"/>
      <w:sz w:val="20"/>
      <w:lang w:val="ru-RU" w:eastAsia="ru-RU"/>
    </w:rPr>
  </w:style>
  <w:style w:type="character" w:customStyle="1" w:styleId="1fff1">
    <w:name w:val="Верхний колонтитул Знак1"/>
    <w:uiPriority w:val="99"/>
    <w:qFormat/>
    <w:rsid w:val="002978C8"/>
    <w:rPr>
      <w:rFonts w:ascii="Times New Roman" w:hAnsi="Times New Roman"/>
      <w:sz w:val="24"/>
      <w:lang w:val="ru-RU" w:eastAsia="ru-RU"/>
    </w:rPr>
  </w:style>
  <w:style w:type="character" w:customStyle="1" w:styleId="218">
    <w:name w:val="Основной текст 2 Знак1"/>
    <w:uiPriority w:val="99"/>
    <w:qFormat/>
    <w:rsid w:val="002978C8"/>
    <w:rPr>
      <w:rFonts w:ascii="Times New Roman" w:hAnsi="Times New Roman"/>
      <w:sz w:val="24"/>
      <w:lang w:val="ru-RU" w:eastAsia="ru-RU"/>
    </w:rPr>
  </w:style>
  <w:style w:type="character" w:customStyle="1" w:styleId="1fff2">
    <w:name w:val="Текст выноски Знак1"/>
    <w:uiPriority w:val="99"/>
    <w:qFormat/>
    <w:rsid w:val="002978C8"/>
    <w:rPr>
      <w:rFonts w:ascii="Tahoma" w:hAnsi="Tahoma"/>
      <w:sz w:val="16"/>
      <w:lang w:val="ru-RU" w:eastAsia="ru-RU"/>
    </w:rPr>
  </w:style>
  <w:style w:type="character" w:customStyle="1" w:styleId="FontStyle53">
    <w:name w:val="Font Style53"/>
    <w:uiPriority w:val="99"/>
    <w:qFormat/>
    <w:rsid w:val="002978C8"/>
    <w:rPr>
      <w:rFonts w:ascii="Arial" w:hAnsi="Arial"/>
      <w:b/>
      <w:sz w:val="18"/>
    </w:rPr>
  </w:style>
  <w:style w:type="paragraph" w:customStyle="1" w:styleId="3f1">
    <w:name w:val="Знак Знак Знак Знак Знак Знак Знак Знак Знак Знак Знак Знак Знак3"/>
    <w:basedOn w:val="a2"/>
    <w:uiPriority w:val="99"/>
    <w:qFormat/>
    <w:rsid w:val="002978C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219">
    <w:name w:val="Красная строка 2 Знак1"/>
    <w:uiPriority w:val="99"/>
    <w:qFormat/>
    <w:rsid w:val="002978C8"/>
    <w:rPr>
      <w:sz w:val="24"/>
      <w:lang w:val="ru-RU" w:eastAsia="ru-RU"/>
    </w:rPr>
  </w:style>
  <w:style w:type="character" w:customStyle="1" w:styleId="1fff3">
    <w:name w:val="Название Знак1"/>
    <w:uiPriority w:val="99"/>
    <w:qFormat/>
    <w:rsid w:val="002978C8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fff4">
    <w:name w:val="Подзаголовок Знак1"/>
    <w:uiPriority w:val="99"/>
    <w:qFormat/>
    <w:rsid w:val="002978C8"/>
    <w:rPr>
      <w:rFonts w:ascii="Cambria" w:hAnsi="Cambria"/>
      <w:sz w:val="24"/>
    </w:rPr>
  </w:style>
  <w:style w:type="character" w:customStyle="1" w:styleId="font0">
    <w:name w:val="font0"/>
    <w:basedOn w:val="a3"/>
    <w:uiPriority w:val="99"/>
    <w:qFormat/>
    <w:rsid w:val="002978C8"/>
    <w:rPr>
      <w:rFonts w:cs="Times New Roman"/>
    </w:rPr>
  </w:style>
  <w:style w:type="character" w:customStyle="1" w:styleId="s3">
    <w:name w:val="s3"/>
    <w:uiPriority w:val="99"/>
    <w:qFormat/>
    <w:rsid w:val="002978C8"/>
  </w:style>
  <w:style w:type="character" w:customStyle="1" w:styleId="FontStyle46">
    <w:name w:val="Font Style46"/>
    <w:uiPriority w:val="99"/>
    <w:qFormat/>
    <w:rsid w:val="002978C8"/>
    <w:rPr>
      <w:rFonts w:ascii="Times New Roman" w:hAnsi="Times New Roman"/>
      <w:b/>
      <w:sz w:val="30"/>
    </w:rPr>
  </w:style>
  <w:style w:type="character" w:customStyle="1" w:styleId="newstitle">
    <w:name w:val="news_title"/>
    <w:basedOn w:val="a3"/>
    <w:uiPriority w:val="99"/>
    <w:qFormat/>
    <w:rsid w:val="002978C8"/>
    <w:rPr>
      <w:rFonts w:cs="Times New Roman"/>
    </w:rPr>
  </w:style>
  <w:style w:type="character" w:customStyle="1" w:styleId="s1">
    <w:name w:val="s1"/>
    <w:uiPriority w:val="99"/>
    <w:qFormat/>
    <w:rsid w:val="002978C8"/>
  </w:style>
  <w:style w:type="character" w:customStyle="1" w:styleId="WW8Num8z0">
    <w:name w:val="WW8Num8z0"/>
    <w:uiPriority w:val="99"/>
    <w:qFormat/>
    <w:rsid w:val="002978C8"/>
    <w:rPr>
      <w:rFonts w:ascii="Wingdings 2" w:hAnsi="Wingdings 2"/>
    </w:rPr>
  </w:style>
  <w:style w:type="paragraph" w:customStyle="1" w:styleId="31a">
    <w:name w:val="Знак31"/>
    <w:basedOn w:val="a2"/>
    <w:uiPriority w:val="99"/>
    <w:qFormat/>
    <w:rsid w:val="002978C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ep">
    <w:name w:val="ep"/>
    <w:basedOn w:val="a3"/>
    <w:uiPriority w:val="99"/>
    <w:qFormat/>
    <w:rsid w:val="002978C8"/>
    <w:rPr>
      <w:rFonts w:cs="Times New Roman"/>
    </w:rPr>
  </w:style>
  <w:style w:type="character" w:customStyle="1" w:styleId="searchterm1">
    <w:name w:val="searchterm1"/>
    <w:uiPriority w:val="99"/>
    <w:qFormat/>
    <w:rsid w:val="002978C8"/>
    <w:rPr>
      <w:b/>
      <w:sz w:val="2"/>
      <w:bdr w:val="single" w:sz="6" w:space="0" w:color="0000FF"/>
      <w:shd w:val="clear" w:color="auto" w:fill="CCCCFF"/>
    </w:rPr>
  </w:style>
  <w:style w:type="character" w:customStyle="1" w:styleId="review-h52">
    <w:name w:val="review-h52"/>
    <w:uiPriority w:val="99"/>
    <w:qFormat/>
    <w:rsid w:val="002978C8"/>
    <w:rPr>
      <w:b/>
      <w:color w:val="004080"/>
      <w:sz w:val="18"/>
      <w:u w:val="none"/>
    </w:rPr>
  </w:style>
  <w:style w:type="character" w:customStyle="1" w:styleId="FontStyle571">
    <w:name w:val="Font Style571"/>
    <w:uiPriority w:val="99"/>
    <w:qFormat/>
    <w:rsid w:val="002978C8"/>
    <w:rPr>
      <w:rFonts w:ascii="Candara" w:hAnsi="Candara"/>
      <w:b/>
      <w:sz w:val="24"/>
    </w:rPr>
  </w:style>
  <w:style w:type="character" w:customStyle="1" w:styleId="FontStyle596">
    <w:name w:val="Font Style596"/>
    <w:uiPriority w:val="99"/>
    <w:qFormat/>
    <w:rsid w:val="002978C8"/>
    <w:rPr>
      <w:rFonts w:ascii="Times New Roman" w:hAnsi="Times New Roman"/>
      <w:b/>
      <w:i/>
      <w:sz w:val="16"/>
    </w:rPr>
  </w:style>
  <w:style w:type="character" w:customStyle="1" w:styleId="FontStyle264">
    <w:name w:val="Font Style264"/>
    <w:uiPriority w:val="99"/>
    <w:qFormat/>
    <w:rsid w:val="002978C8"/>
    <w:rPr>
      <w:rFonts w:ascii="Franklin Gothic Demi" w:hAnsi="Franklin Gothic Demi"/>
      <w:b/>
      <w:sz w:val="22"/>
    </w:rPr>
  </w:style>
  <w:style w:type="character" w:customStyle="1" w:styleId="FontStyle260">
    <w:name w:val="Font Style260"/>
    <w:uiPriority w:val="99"/>
    <w:qFormat/>
    <w:rsid w:val="002978C8"/>
    <w:rPr>
      <w:rFonts w:ascii="Franklin Gothic Demi" w:hAnsi="Franklin Gothic Demi"/>
      <w:b/>
      <w:sz w:val="26"/>
    </w:rPr>
  </w:style>
  <w:style w:type="character" w:customStyle="1" w:styleId="FontStyle426">
    <w:name w:val="Font Style426"/>
    <w:uiPriority w:val="99"/>
    <w:qFormat/>
    <w:rsid w:val="002978C8"/>
    <w:rPr>
      <w:rFonts w:ascii="Times New Roman" w:hAnsi="Times New Roman"/>
      <w:color w:val="000000"/>
      <w:sz w:val="20"/>
    </w:rPr>
  </w:style>
  <w:style w:type="character" w:customStyle="1" w:styleId="FontStyle707">
    <w:name w:val="Font Style707"/>
    <w:uiPriority w:val="99"/>
    <w:qFormat/>
    <w:rsid w:val="002978C8"/>
    <w:rPr>
      <w:rFonts w:ascii="Bookman Old Style" w:hAnsi="Bookman Old Style"/>
      <w:color w:val="000000"/>
      <w:sz w:val="16"/>
    </w:rPr>
  </w:style>
  <w:style w:type="character" w:customStyle="1" w:styleId="FontStyle679">
    <w:name w:val="Font Style679"/>
    <w:uiPriority w:val="99"/>
    <w:qFormat/>
    <w:rsid w:val="002978C8"/>
    <w:rPr>
      <w:rFonts w:ascii="Times New Roman" w:hAnsi="Times New Roman"/>
      <w:i/>
      <w:color w:val="000000"/>
      <w:sz w:val="20"/>
    </w:rPr>
  </w:style>
  <w:style w:type="character" w:customStyle="1" w:styleId="FontStyle695">
    <w:name w:val="Font Style695"/>
    <w:uiPriority w:val="99"/>
    <w:qFormat/>
    <w:rsid w:val="002978C8"/>
    <w:rPr>
      <w:rFonts w:ascii="Times New Roman" w:hAnsi="Times New Roman"/>
      <w:b/>
      <w:color w:val="000000"/>
      <w:sz w:val="16"/>
    </w:rPr>
  </w:style>
  <w:style w:type="character" w:customStyle="1" w:styleId="FontStyle668">
    <w:name w:val="Font Style668"/>
    <w:uiPriority w:val="99"/>
    <w:qFormat/>
    <w:rsid w:val="002978C8"/>
    <w:rPr>
      <w:rFonts w:ascii="Times New Roman" w:hAnsi="Times New Roman"/>
      <w:color w:val="000000"/>
      <w:sz w:val="20"/>
    </w:rPr>
  </w:style>
  <w:style w:type="character" w:customStyle="1" w:styleId="FontStyle527">
    <w:name w:val="Font Style527"/>
    <w:uiPriority w:val="99"/>
    <w:qFormat/>
    <w:rsid w:val="002978C8"/>
    <w:rPr>
      <w:rFonts w:ascii="Times New Roman" w:hAnsi="Times New Roman"/>
      <w:b/>
      <w:color w:val="000000"/>
      <w:sz w:val="16"/>
    </w:rPr>
  </w:style>
  <w:style w:type="character" w:customStyle="1" w:styleId="FontStyle236">
    <w:name w:val="Font Style236"/>
    <w:uiPriority w:val="99"/>
    <w:qFormat/>
    <w:rsid w:val="002978C8"/>
    <w:rPr>
      <w:rFonts w:ascii="Times New Roman" w:hAnsi="Times New Roman"/>
      <w:color w:val="000000"/>
      <w:sz w:val="20"/>
    </w:rPr>
  </w:style>
  <w:style w:type="character" w:customStyle="1" w:styleId="FontStyle719">
    <w:name w:val="Font Style719"/>
    <w:uiPriority w:val="99"/>
    <w:qFormat/>
    <w:rsid w:val="002978C8"/>
    <w:rPr>
      <w:rFonts w:ascii="Bookman Old Style" w:hAnsi="Bookman Old Style"/>
      <w:b/>
      <w:color w:val="000000"/>
      <w:sz w:val="16"/>
    </w:rPr>
  </w:style>
  <w:style w:type="character" w:customStyle="1" w:styleId="FontStyle720">
    <w:name w:val="Font Style720"/>
    <w:uiPriority w:val="99"/>
    <w:qFormat/>
    <w:rsid w:val="002978C8"/>
    <w:rPr>
      <w:rFonts w:ascii="Tahoma" w:hAnsi="Tahoma"/>
      <w:color w:val="000000"/>
      <w:sz w:val="14"/>
    </w:rPr>
  </w:style>
  <w:style w:type="character" w:customStyle="1" w:styleId="FontStyle815">
    <w:name w:val="Font Style815"/>
    <w:uiPriority w:val="99"/>
    <w:qFormat/>
    <w:rsid w:val="002978C8"/>
    <w:rPr>
      <w:rFonts w:ascii="Bookman Old Style" w:hAnsi="Bookman Old Style"/>
      <w:color w:val="000000"/>
      <w:sz w:val="16"/>
    </w:rPr>
  </w:style>
  <w:style w:type="character" w:customStyle="1" w:styleId="FontStyle106">
    <w:name w:val="Font Style106"/>
    <w:uiPriority w:val="99"/>
    <w:qFormat/>
    <w:rsid w:val="002978C8"/>
    <w:rPr>
      <w:rFonts w:ascii="Times New Roman" w:hAnsi="Times New Roman"/>
      <w:color w:val="000000"/>
      <w:sz w:val="24"/>
    </w:rPr>
  </w:style>
  <w:style w:type="character" w:customStyle="1" w:styleId="FontStyle122">
    <w:name w:val="Font Style122"/>
    <w:uiPriority w:val="99"/>
    <w:qFormat/>
    <w:rsid w:val="002978C8"/>
    <w:rPr>
      <w:rFonts w:ascii="Times New Roman" w:hAnsi="Times New Roman"/>
      <w:color w:val="000000"/>
      <w:sz w:val="22"/>
    </w:rPr>
  </w:style>
  <w:style w:type="character" w:customStyle="1" w:styleId="146pt">
    <w:name w:val="Основной текст (14) + 6 pt"/>
    <w:uiPriority w:val="99"/>
    <w:qFormat/>
    <w:rsid w:val="002978C8"/>
    <w:rPr>
      <w:rFonts w:ascii="Times New Roman" w:hAnsi="Times New Roman"/>
      <w:sz w:val="12"/>
      <w:shd w:val="clear" w:color="auto" w:fill="FFFFFF"/>
    </w:rPr>
  </w:style>
  <w:style w:type="character" w:customStyle="1" w:styleId="listing-desc">
    <w:name w:val="listing-desc"/>
    <w:uiPriority w:val="99"/>
    <w:qFormat/>
    <w:rsid w:val="002978C8"/>
  </w:style>
  <w:style w:type="character" w:customStyle="1" w:styleId="WW8Num1z0">
    <w:name w:val="WW8Num1z0"/>
    <w:uiPriority w:val="99"/>
    <w:qFormat/>
    <w:rsid w:val="002978C8"/>
  </w:style>
  <w:style w:type="character" w:customStyle="1" w:styleId="WW8Num2z0">
    <w:name w:val="WW8Num2z0"/>
    <w:uiPriority w:val="99"/>
    <w:qFormat/>
    <w:rsid w:val="002978C8"/>
  </w:style>
  <w:style w:type="character" w:customStyle="1" w:styleId="WW8Num3z0">
    <w:name w:val="WW8Num3z0"/>
    <w:uiPriority w:val="99"/>
    <w:qFormat/>
    <w:rsid w:val="002978C8"/>
  </w:style>
  <w:style w:type="character" w:customStyle="1" w:styleId="WW8Num1z1">
    <w:name w:val="WW8Num1z1"/>
    <w:uiPriority w:val="99"/>
    <w:qFormat/>
    <w:rsid w:val="002978C8"/>
  </w:style>
  <w:style w:type="character" w:customStyle="1" w:styleId="WW8Num1z2">
    <w:name w:val="WW8Num1z2"/>
    <w:uiPriority w:val="99"/>
    <w:qFormat/>
    <w:rsid w:val="002978C8"/>
  </w:style>
  <w:style w:type="character" w:customStyle="1" w:styleId="WW8Num1z3">
    <w:name w:val="WW8Num1z3"/>
    <w:uiPriority w:val="99"/>
    <w:qFormat/>
    <w:rsid w:val="002978C8"/>
  </w:style>
  <w:style w:type="character" w:customStyle="1" w:styleId="WW8Num1z4">
    <w:name w:val="WW8Num1z4"/>
    <w:uiPriority w:val="99"/>
    <w:qFormat/>
    <w:rsid w:val="002978C8"/>
  </w:style>
  <w:style w:type="character" w:customStyle="1" w:styleId="WW8Num1z5">
    <w:name w:val="WW8Num1z5"/>
    <w:uiPriority w:val="99"/>
    <w:qFormat/>
    <w:rsid w:val="002978C8"/>
  </w:style>
  <w:style w:type="character" w:customStyle="1" w:styleId="WW8Num1z6">
    <w:name w:val="WW8Num1z6"/>
    <w:uiPriority w:val="99"/>
    <w:qFormat/>
    <w:rsid w:val="002978C8"/>
  </w:style>
  <w:style w:type="character" w:customStyle="1" w:styleId="WW8Num1z7">
    <w:name w:val="WW8Num1z7"/>
    <w:uiPriority w:val="99"/>
    <w:qFormat/>
    <w:rsid w:val="002978C8"/>
  </w:style>
  <w:style w:type="character" w:customStyle="1" w:styleId="WW8Num1z8">
    <w:name w:val="WW8Num1z8"/>
    <w:uiPriority w:val="99"/>
    <w:qFormat/>
    <w:rsid w:val="002978C8"/>
  </w:style>
  <w:style w:type="character" w:customStyle="1" w:styleId="1fff5">
    <w:name w:val="Основной шрифт абзаца1"/>
    <w:uiPriority w:val="99"/>
    <w:qFormat/>
    <w:rsid w:val="002978C8"/>
  </w:style>
  <w:style w:type="character" w:styleId="afffffff0">
    <w:name w:val="Placeholder Text"/>
    <w:basedOn w:val="a3"/>
    <w:uiPriority w:val="99"/>
    <w:qFormat/>
    <w:rsid w:val="002978C8"/>
    <w:rPr>
      <w:rFonts w:cs="Times New Roman"/>
      <w:color w:val="808080"/>
    </w:rPr>
  </w:style>
  <w:style w:type="character" w:customStyle="1" w:styleId="afffffff1">
    <w:name w:val="Символ сноски"/>
    <w:uiPriority w:val="99"/>
    <w:qFormat/>
    <w:rsid w:val="002978C8"/>
    <w:rPr>
      <w:vertAlign w:val="superscript"/>
    </w:rPr>
  </w:style>
  <w:style w:type="character" w:customStyle="1" w:styleId="-">
    <w:name w:val="опред-е"/>
    <w:uiPriority w:val="99"/>
    <w:qFormat/>
    <w:rsid w:val="002978C8"/>
    <w:rPr>
      <w:b/>
    </w:rPr>
  </w:style>
  <w:style w:type="character" w:customStyle="1" w:styleId="FontStyle436">
    <w:name w:val="Font Style436"/>
    <w:uiPriority w:val="99"/>
    <w:qFormat/>
    <w:rsid w:val="002978C8"/>
    <w:rPr>
      <w:rFonts w:ascii="Times New Roman" w:hAnsi="Times New Roman"/>
      <w:b/>
      <w:sz w:val="18"/>
    </w:rPr>
  </w:style>
  <w:style w:type="character" w:customStyle="1" w:styleId="FontStyle434">
    <w:name w:val="Font Style434"/>
    <w:uiPriority w:val="99"/>
    <w:qFormat/>
    <w:rsid w:val="002978C8"/>
    <w:rPr>
      <w:rFonts w:ascii="Times New Roman" w:hAnsi="Times New Roman"/>
      <w:sz w:val="18"/>
    </w:rPr>
  </w:style>
  <w:style w:type="character" w:customStyle="1" w:styleId="2ff2">
    <w:name w:val="Основной текст Знак2"/>
    <w:uiPriority w:val="99"/>
    <w:qFormat/>
    <w:locked/>
    <w:rsid w:val="002978C8"/>
    <w:rPr>
      <w:sz w:val="24"/>
      <w:lang w:val="ru-RU" w:eastAsia="ru-RU"/>
    </w:rPr>
  </w:style>
  <w:style w:type="character" w:customStyle="1" w:styleId="95">
    <w:name w:val="Знак Знак9"/>
    <w:uiPriority w:val="99"/>
    <w:qFormat/>
    <w:locked/>
    <w:rsid w:val="002978C8"/>
    <w:rPr>
      <w:rFonts w:ascii="Cambria" w:hAnsi="Cambria"/>
      <w:b/>
      <w:color w:val="4F81BD"/>
      <w:sz w:val="26"/>
      <w:lang w:val="ru-RU" w:eastAsia="en-US"/>
    </w:rPr>
  </w:style>
  <w:style w:type="character" w:customStyle="1" w:styleId="532">
    <w:name w:val="Знак Знак53"/>
    <w:uiPriority w:val="99"/>
    <w:qFormat/>
    <w:locked/>
    <w:rsid w:val="002978C8"/>
    <w:rPr>
      <w:b/>
      <w:caps/>
      <w:sz w:val="24"/>
      <w:lang w:val="ru-RU" w:eastAsia="ru-RU"/>
    </w:rPr>
  </w:style>
  <w:style w:type="character" w:customStyle="1" w:styleId="HTML11a">
    <w:name w:val="Адрес HTML Знак11"/>
    <w:uiPriority w:val="99"/>
    <w:qFormat/>
    <w:rsid w:val="002978C8"/>
    <w:rPr>
      <w:rFonts w:ascii="Times New Roman" w:hAnsi="Times New Roman"/>
      <w:i/>
      <w:sz w:val="24"/>
    </w:rPr>
  </w:style>
  <w:style w:type="character" w:customStyle="1" w:styleId="st1">
    <w:name w:val="st1"/>
    <w:basedOn w:val="a3"/>
    <w:uiPriority w:val="99"/>
    <w:qFormat/>
    <w:rsid w:val="002978C8"/>
    <w:rPr>
      <w:rFonts w:cs="Times New Roman"/>
    </w:rPr>
  </w:style>
  <w:style w:type="character" w:customStyle="1" w:styleId="11f">
    <w:name w:val="Основной текст с отступом Знак11"/>
    <w:uiPriority w:val="99"/>
    <w:semiHidden/>
    <w:rsid w:val="002978C8"/>
    <w:rPr>
      <w:rFonts w:ascii="Times New Roman" w:hAnsi="Times New Roman"/>
      <w:sz w:val="24"/>
      <w:lang w:eastAsia="ru-RU"/>
    </w:rPr>
  </w:style>
  <w:style w:type="character" w:customStyle="1" w:styleId="1fff6">
    <w:name w:val="Текст примечания Знак1"/>
    <w:uiPriority w:val="99"/>
    <w:qFormat/>
    <w:rsid w:val="002978C8"/>
    <w:rPr>
      <w:rFonts w:ascii="Times New Roman" w:hAnsi="Times New Roman"/>
      <w:sz w:val="20"/>
      <w:lang w:eastAsia="ru-RU"/>
    </w:rPr>
  </w:style>
  <w:style w:type="character" w:customStyle="1" w:styleId="21a">
    <w:name w:val="Основной текст с отступом 2 Знак1"/>
    <w:uiPriority w:val="99"/>
    <w:qFormat/>
    <w:rsid w:val="002978C8"/>
    <w:rPr>
      <w:rFonts w:ascii="Times New Roman" w:hAnsi="Times New Roman"/>
      <w:sz w:val="24"/>
      <w:lang w:eastAsia="ru-RU"/>
    </w:rPr>
  </w:style>
  <w:style w:type="character" w:customStyle="1" w:styleId="2ff3">
    <w:name w:val="Основной текст Знак Знак Знак2"/>
    <w:uiPriority w:val="99"/>
    <w:qFormat/>
    <w:locked/>
    <w:rsid w:val="002978C8"/>
    <w:rPr>
      <w:sz w:val="24"/>
      <w:lang w:val="ru-RU" w:eastAsia="ru-RU"/>
    </w:rPr>
  </w:style>
  <w:style w:type="character" w:customStyle="1" w:styleId="FontStyle126">
    <w:name w:val="Font Style126"/>
    <w:uiPriority w:val="99"/>
    <w:qFormat/>
    <w:rsid w:val="002978C8"/>
    <w:rPr>
      <w:rFonts w:ascii="Times New Roman" w:hAnsi="Times New Roman"/>
      <w:color w:val="000000"/>
      <w:sz w:val="20"/>
    </w:rPr>
  </w:style>
  <w:style w:type="character" w:customStyle="1" w:styleId="13a">
    <w:name w:val="Знак Знак13"/>
    <w:uiPriority w:val="99"/>
    <w:qFormat/>
    <w:locked/>
    <w:rsid w:val="002978C8"/>
    <w:rPr>
      <w:color w:val="000000"/>
      <w:sz w:val="24"/>
    </w:rPr>
  </w:style>
  <w:style w:type="character" w:customStyle="1" w:styleId="11f0">
    <w:name w:val="Знак Знак11"/>
    <w:uiPriority w:val="99"/>
    <w:qFormat/>
    <w:locked/>
    <w:rsid w:val="002978C8"/>
    <w:rPr>
      <w:sz w:val="24"/>
    </w:rPr>
  </w:style>
  <w:style w:type="character" w:customStyle="1" w:styleId="231">
    <w:name w:val="Знак Знак231"/>
    <w:uiPriority w:val="99"/>
    <w:qFormat/>
    <w:locked/>
    <w:rsid w:val="002978C8"/>
    <w:rPr>
      <w:sz w:val="24"/>
      <w:lang w:val="ru-RU" w:eastAsia="ru-RU"/>
    </w:rPr>
  </w:style>
  <w:style w:type="character" w:customStyle="1" w:styleId="5310">
    <w:name w:val="Знак Знак531"/>
    <w:uiPriority w:val="99"/>
    <w:qFormat/>
    <w:locked/>
    <w:rsid w:val="002978C8"/>
    <w:rPr>
      <w:b/>
      <w:caps/>
      <w:sz w:val="24"/>
      <w:lang w:val="ru-RU" w:eastAsia="ru-RU"/>
    </w:rPr>
  </w:style>
  <w:style w:type="character" w:customStyle="1" w:styleId="1510">
    <w:name w:val="Знак Знак151"/>
    <w:uiPriority w:val="99"/>
    <w:qFormat/>
    <w:rsid w:val="002978C8"/>
    <w:rPr>
      <w:rFonts w:ascii="Times New Roman" w:hAnsi="Times New Roman"/>
      <w:sz w:val="24"/>
      <w:lang w:eastAsia="ru-RU"/>
    </w:rPr>
  </w:style>
  <w:style w:type="character" w:customStyle="1" w:styleId="460">
    <w:name w:val="Знак Знак46"/>
    <w:uiPriority w:val="99"/>
    <w:qFormat/>
    <w:locked/>
    <w:rsid w:val="002978C8"/>
    <w:rPr>
      <w:rFonts w:ascii="Arial" w:hAnsi="Arial"/>
      <w:b/>
      <w:i/>
      <w:sz w:val="28"/>
      <w:lang w:val="ru-RU" w:eastAsia="en-US"/>
    </w:rPr>
  </w:style>
  <w:style w:type="paragraph" w:customStyle="1" w:styleId="opredelenie">
    <w:name w:val="opredeleni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710">
    <w:name w:val="Знак Знак171"/>
    <w:uiPriority w:val="99"/>
    <w:qFormat/>
    <w:locked/>
    <w:rsid w:val="002978C8"/>
    <w:rPr>
      <w:i/>
      <w:sz w:val="24"/>
      <w:lang w:val="ru-RU"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2978C8"/>
    <w:rPr>
      <w:rFonts w:ascii="Arial" w:eastAsia="Calibri" w:hAnsi="Arial" w:cs="Times New Roman"/>
      <w:lang w:eastAsia="ru-RU"/>
    </w:rPr>
  </w:style>
  <w:style w:type="paragraph" w:customStyle="1" w:styleId="rvps4">
    <w:name w:val="rvps4"/>
    <w:basedOn w:val="a2"/>
    <w:uiPriority w:val="99"/>
    <w:qFormat/>
    <w:rsid w:val="002978C8"/>
    <w:pPr>
      <w:widowControl/>
      <w:snapToGrid/>
      <w:spacing w:before="0" w:after="0"/>
      <w:jc w:val="both"/>
    </w:pPr>
    <w:rPr>
      <w:rFonts w:eastAsia="Times New Roman"/>
      <w:szCs w:val="24"/>
    </w:rPr>
  </w:style>
  <w:style w:type="character" w:customStyle="1" w:styleId="1fff7">
    <w:name w:val="Без интервала Знак1"/>
    <w:link w:val="48"/>
    <w:uiPriority w:val="99"/>
    <w:qFormat/>
    <w:locked/>
    <w:rsid w:val="002978C8"/>
  </w:style>
  <w:style w:type="paragraph" w:customStyle="1" w:styleId="48">
    <w:name w:val="Без интервала4"/>
    <w:link w:val="1fff7"/>
    <w:uiPriority w:val="99"/>
    <w:qFormat/>
    <w:rsid w:val="002978C8"/>
    <w:pPr>
      <w:spacing w:after="0" w:line="240" w:lineRule="auto"/>
    </w:pPr>
  </w:style>
  <w:style w:type="character" w:customStyle="1" w:styleId="3f2">
    <w:name w:val="3 ступень Знак"/>
    <w:link w:val="3f3"/>
    <w:uiPriority w:val="99"/>
    <w:qFormat/>
    <w:locked/>
    <w:rsid w:val="002978C8"/>
    <w:rPr>
      <w:rFonts w:ascii="BodoniCTT" w:hAnsi="BodoniCTT"/>
      <w:b/>
    </w:rPr>
  </w:style>
  <w:style w:type="paragraph" w:customStyle="1" w:styleId="3f3">
    <w:name w:val="3 ступень"/>
    <w:basedOn w:val="a2"/>
    <w:link w:val="3f2"/>
    <w:uiPriority w:val="99"/>
    <w:qFormat/>
    <w:rsid w:val="002978C8"/>
    <w:pPr>
      <w:keepNext/>
      <w:widowControl/>
      <w:overflowPunct w:val="0"/>
      <w:autoSpaceDE w:val="0"/>
      <w:autoSpaceDN w:val="0"/>
      <w:adjustRightInd w:val="0"/>
      <w:snapToGrid/>
      <w:spacing w:before="120" w:after="0"/>
    </w:pPr>
    <w:rPr>
      <w:rFonts w:ascii="BodoniCTT" w:eastAsiaTheme="minorHAnsi" w:hAnsi="BodoniCTT" w:cstheme="minorBidi"/>
      <w:b/>
      <w:sz w:val="22"/>
      <w:szCs w:val="22"/>
      <w:lang w:eastAsia="en-US"/>
    </w:rPr>
  </w:style>
  <w:style w:type="paragraph" w:customStyle="1" w:styleId="Style28">
    <w:name w:val="Style28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Style7">
    <w:name w:val="Style7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6">
    <w:name w:val="Style36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F9">
    <w:name w:val="ОбычныF9"/>
    <w:uiPriority w:val="99"/>
    <w:qFormat/>
    <w:rsid w:val="002978C8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9">
    <w:name w:val="Квадрат4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/>
      <w:jc w:val="both"/>
    </w:pPr>
    <w:rPr>
      <w:rFonts w:ascii="a_Timer" w:eastAsia="Times New Roman" w:hAnsi="a_Timer" w:cs="a_Timer"/>
      <w:szCs w:val="24"/>
      <w:lang w:val="en-US"/>
    </w:rPr>
  </w:style>
  <w:style w:type="paragraph" w:customStyle="1" w:styleId="p3">
    <w:name w:val="p3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4">
    <w:name w:val="p4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rvts6">
    <w:name w:val="rvts6"/>
    <w:uiPriority w:val="99"/>
    <w:qFormat/>
    <w:rsid w:val="002978C8"/>
    <w:rPr>
      <w:rFonts w:ascii="Times New Roman" w:hAnsi="Times New Roman"/>
      <w:sz w:val="28"/>
    </w:rPr>
  </w:style>
  <w:style w:type="character" w:customStyle="1" w:styleId="3917">
    <w:name w:val="3917"/>
    <w:basedOn w:val="a3"/>
    <w:uiPriority w:val="99"/>
    <w:qFormat/>
    <w:rsid w:val="002978C8"/>
    <w:rPr>
      <w:rFonts w:cs="Times New Roman"/>
    </w:rPr>
  </w:style>
  <w:style w:type="character" w:customStyle="1" w:styleId="epm">
    <w:name w:val="epm"/>
    <w:uiPriority w:val="99"/>
    <w:qFormat/>
    <w:rsid w:val="002978C8"/>
  </w:style>
  <w:style w:type="character" w:customStyle="1" w:styleId="afffffff2">
    <w:name w:val="Стиль Зеленый"/>
    <w:uiPriority w:val="99"/>
    <w:qFormat/>
    <w:rsid w:val="002978C8"/>
    <w:rPr>
      <w:color w:val="00B050"/>
      <w:spacing w:val="0"/>
    </w:rPr>
  </w:style>
  <w:style w:type="character" w:customStyle="1" w:styleId="FontStyle44">
    <w:name w:val="Font Style44"/>
    <w:uiPriority w:val="99"/>
    <w:qFormat/>
    <w:rsid w:val="002978C8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qFormat/>
    <w:rsid w:val="002978C8"/>
    <w:rPr>
      <w:rFonts w:ascii="Times New Roman" w:hAnsi="Times New Roman"/>
      <w:i/>
      <w:sz w:val="26"/>
    </w:rPr>
  </w:style>
  <w:style w:type="character" w:customStyle="1" w:styleId="s10">
    <w:name w:val="s_10"/>
    <w:basedOn w:val="a3"/>
    <w:uiPriority w:val="99"/>
    <w:qFormat/>
    <w:rsid w:val="002978C8"/>
    <w:rPr>
      <w:rFonts w:cs="Times New Roman"/>
    </w:rPr>
  </w:style>
  <w:style w:type="character" w:customStyle="1" w:styleId="s5">
    <w:name w:val="s5"/>
    <w:basedOn w:val="a3"/>
    <w:uiPriority w:val="99"/>
    <w:qFormat/>
    <w:rsid w:val="002978C8"/>
    <w:rPr>
      <w:rFonts w:cs="Times New Roman"/>
    </w:rPr>
  </w:style>
  <w:style w:type="character" w:customStyle="1" w:styleId="sz12">
    <w:name w:val="sz12"/>
    <w:basedOn w:val="a3"/>
    <w:uiPriority w:val="99"/>
    <w:qFormat/>
    <w:rsid w:val="002978C8"/>
    <w:rPr>
      <w:rFonts w:cs="Times New Roman"/>
    </w:rPr>
  </w:style>
  <w:style w:type="character" w:customStyle="1" w:styleId="s6">
    <w:name w:val="s6"/>
    <w:basedOn w:val="a3"/>
    <w:uiPriority w:val="99"/>
    <w:qFormat/>
    <w:rsid w:val="002978C8"/>
    <w:rPr>
      <w:rFonts w:cs="Times New Roman"/>
    </w:rPr>
  </w:style>
  <w:style w:type="character" w:customStyle="1" w:styleId="FontStyle133">
    <w:name w:val="Font Style133"/>
    <w:uiPriority w:val="99"/>
    <w:qFormat/>
    <w:rsid w:val="002978C8"/>
    <w:rPr>
      <w:rFonts w:ascii="Times New Roman" w:hAnsi="Times New Roman"/>
      <w:i/>
      <w:sz w:val="18"/>
    </w:rPr>
  </w:style>
  <w:style w:type="character" w:customStyle="1" w:styleId="blk3">
    <w:name w:val="blk3"/>
    <w:uiPriority w:val="99"/>
    <w:qFormat/>
    <w:rsid w:val="002978C8"/>
  </w:style>
  <w:style w:type="character" w:customStyle="1" w:styleId="11f1">
    <w:name w:val="Знак1 Знак Знак1"/>
    <w:uiPriority w:val="99"/>
    <w:qFormat/>
    <w:locked/>
    <w:rsid w:val="002978C8"/>
    <w:rPr>
      <w:rFonts w:ascii="Times New Roman" w:hAnsi="Times New Roman"/>
      <w:sz w:val="24"/>
      <w:lang w:eastAsia="ru-RU"/>
    </w:rPr>
  </w:style>
  <w:style w:type="character" w:customStyle="1" w:styleId="461">
    <w:name w:val="Знак Знак461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3111">
    <w:name w:val="Знак3 Знак Знак11"/>
    <w:uiPriority w:val="99"/>
    <w:qFormat/>
    <w:locked/>
    <w:rsid w:val="002978C8"/>
    <w:rPr>
      <w:rFonts w:ascii="Arial" w:hAnsi="Arial"/>
      <w:b/>
      <w:i/>
      <w:sz w:val="28"/>
      <w:lang w:val="ru-RU" w:eastAsia="en-US"/>
    </w:rPr>
  </w:style>
  <w:style w:type="character" w:customStyle="1" w:styleId="480">
    <w:name w:val="Знак Знак48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21b">
    <w:name w:val="Основной текст с отступом Знак21"/>
    <w:uiPriority w:val="99"/>
    <w:rsid w:val="002978C8"/>
    <w:rPr>
      <w:rFonts w:ascii="Times New Roman" w:hAnsi="Times New Roman"/>
      <w:sz w:val="24"/>
    </w:rPr>
  </w:style>
  <w:style w:type="paragraph" w:customStyle="1" w:styleId="z-1">
    <w:name w:val="z-Начало формы1"/>
    <w:basedOn w:val="a2"/>
    <w:next w:val="a2"/>
    <w:link w:val="z-"/>
    <w:uiPriority w:val="99"/>
    <w:qFormat/>
    <w:rsid w:val="002978C8"/>
    <w:pPr>
      <w:widowControl/>
      <w:pBdr>
        <w:bottom w:val="single" w:sz="6" w:space="1" w:color="auto"/>
      </w:pBdr>
      <w:snapToGrid/>
      <w:spacing w:before="0" w:after="0"/>
      <w:jc w:val="center"/>
    </w:pPr>
    <w:rPr>
      <w:rFonts w:ascii="Arial" w:eastAsia="Times New Roman" w:hAnsi="Arial"/>
      <w:b/>
      <w:sz w:val="36"/>
      <w:lang w:eastAsia="en-US"/>
    </w:rPr>
  </w:style>
  <w:style w:type="character" w:customStyle="1" w:styleId="z-TopofFormChar">
    <w:name w:val="z-Top of Form Char"/>
    <w:basedOn w:val="a3"/>
    <w:uiPriority w:val="99"/>
    <w:locked/>
    <w:rsid w:val="002978C8"/>
    <w:rPr>
      <w:rFonts w:ascii="Arial" w:hAnsi="Arial" w:cs="Times New Roman"/>
      <w:b/>
      <w:sz w:val="20"/>
    </w:rPr>
  </w:style>
  <w:style w:type="character" w:customStyle="1" w:styleId="z-">
    <w:name w:val="z-Начало формы Знак"/>
    <w:basedOn w:val="a3"/>
    <w:link w:val="z-1"/>
    <w:uiPriority w:val="99"/>
    <w:qFormat/>
    <w:locked/>
    <w:rsid w:val="002978C8"/>
    <w:rPr>
      <w:rFonts w:ascii="Arial" w:eastAsia="Times New Roman" w:hAnsi="Arial" w:cs="Times New Roman"/>
      <w:b/>
      <w:sz w:val="36"/>
      <w:szCs w:val="20"/>
    </w:rPr>
  </w:style>
  <w:style w:type="character" w:customStyle="1" w:styleId="440">
    <w:name w:val="Знак Знак44"/>
    <w:uiPriority w:val="99"/>
    <w:qFormat/>
    <w:locked/>
    <w:rsid w:val="002978C8"/>
    <w:rPr>
      <w:sz w:val="24"/>
    </w:rPr>
  </w:style>
  <w:style w:type="character" w:customStyle="1" w:styleId="511">
    <w:name w:val="Знак Знак51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FontStyle16">
    <w:name w:val="Font Style16"/>
    <w:uiPriority w:val="99"/>
    <w:qFormat/>
    <w:rsid w:val="002978C8"/>
    <w:rPr>
      <w:rFonts w:ascii="Century Gothic" w:hAnsi="Century Gothic"/>
      <w:sz w:val="18"/>
    </w:rPr>
  </w:style>
  <w:style w:type="character" w:customStyle="1" w:styleId="430">
    <w:name w:val="Знак Знак43"/>
    <w:uiPriority w:val="99"/>
    <w:qFormat/>
    <w:locked/>
    <w:rsid w:val="002978C8"/>
    <w:rPr>
      <w:color w:val="000000"/>
      <w:sz w:val="24"/>
      <w:lang w:eastAsia="ru-RU"/>
    </w:rPr>
  </w:style>
  <w:style w:type="paragraph" w:customStyle="1" w:styleId="a3cxspmiddle">
    <w:name w:val="a3cxspmiddl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afffffff3">
    <w:name w:val="слайд"/>
    <w:basedOn w:val="a2"/>
    <w:uiPriority w:val="99"/>
    <w:qFormat/>
    <w:rsid w:val="002978C8"/>
    <w:pPr>
      <w:widowControl/>
      <w:snapToGrid/>
      <w:spacing w:before="0" w:after="0"/>
      <w:jc w:val="both"/>
    </w:pPr>
    <w:rPr>
      <w:rFonts w:eastAsia="Times New Roman"/>
      <w:sz w:val="36"/>
      <w:szCs w:val="24"/>
      <w:lang w:eastAsia="en-US"/>
    </w:rPr>
  </w:style>
  <w:style w:type="character" w:customStyle="1" w:styleId="st">
    <w:name w:val="st"/>
    <w:basedOn w:val="a3"/>
    <w:uiPriority w:val="99"/>
    <w:qFormat/>
    <w:rsid w:val="002978C8"/>
    <w:rPr>
      <w:rFonts w:cs="Times New Roman"/>
    </w:rPr>
  </w:style>
  <w:style w:type="paragraph" w:customStyle="1" w:styleId="z-10">
    <w:name w:val="z-Конец формы1"/>
    <w:basedOn w:val="a2"/>
    <w:next w:val="a2"/>
    <w:link w:val="z-0"/>
    <w:uiPriority w:val="99"/>
    <w:qFormat/>
    <w:rsid w:val="002978C8"/>
    <w:pPr>
      <w:widowControl/>
      <w:pBdr>
        <w:top w:val="single" w:sz="6" w:space="1" w:color="auto"/>
      </w:pBdr>
      <w:snapToGrid/>
      <w:spacing w:before="0"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a3"/>
    <w:uiPriority w:val="99"/>
    <w:locked/>
    <w:rsid w:val="002978C8"/>
    <w:rPr>
      <w:rFonts w:ascii="Arial" w:hAnsi="Arial" w:cs="Times New Roman"/>
      <w:vanish/>
      <w:sz w:val="16"/>
      <w:lang w:eastAsia="ru-RU"/>
    </w:rPr>
  </w:style>
  <w:style w:type="character" w:customStyle="1" w:styleId="z-0">
    <w:name w:val="z-Конец формы Знак"/>
    <w:basedOn w:val="a3"/>
    <w:link w:val="z-10"/>
    <w:uiPriority w:val="99"/>
    <w:qFormat/>
    <w:locked/>
    <w:rsid w:val="002978C8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worddef">
    <w:name w:val="keyword_def"/>
    <w:basedOn w:val="a3"/>
    <w:uiPriority w:val="99"/>
    <w:qFormat/>
    <w:rsid w:val="002978C8"/>
    <w:rPr>
      <w:rFonts w:cs="Times New Roman"/>
    </w:rPr>
  </w:style>
  <w:style w:type="paragraph" w:customStyle="1" w:styleId="11f2">
    <w:name w:val="Обычный + 11 пт"/>
    <w:basedOn w:val="a2"/>
    <w:uiPriority w:val="99"/>
    <w:qFormat/>
    <w:rsid w:val="002978C8"/>
    <w:pPr>
      <w:shd w:val="clear" w:color="auto" w:fill="FFFFFF"/>
      <w:autoSpaceDE w:val="0"/>
      <w:autoSpaceDN w:val="0"/>
      <w:adjustRightInd w:val="0"/>
      <w:snapToGrid/>
      <w:spacing w:before="25" w:after="0" w:line="241" w:lineRule="exact"/>
      <w:ind w:left="7"/>
    </w:pPr>
    <w:rPr>
      <w:rFonts w:eastAsia="Times New Roman"/>
      <w:sz w:val="22"/>
    </w:rPr>
  </w:style>
  <w:style w:type="character" w:customStyle="1" w:styleId="bold">
    <w:name w:val="bold"/>
    <w:uiPriority w:val="99"/>
    <w:qFormat/>
    <w:rsid w:val="002978C8"/>
  </w:style>
  <w:style w:type="character" w:customStyle="1" w:styleId="lbldata1">
    <w:name w:val="lbldata1"/>
    <w:uiPriority w:val="99"/>
    <w:qFormat/>
    <w:rsid w:val="002978C8"/>
    <w:rPr>
      <w:rFonts w:ascii="Arial" w:hAnsi="Arial"/>
      <w:sz w:val="24"/>
      <w:u w:val="single"/>
    </w:rPr>
  </w:style>
  <w:style w:type="character" w:customStyle="1" w:styleId="FontStyle17">
    <w:name w:val="Font Style17"/>
    <w:uiPriority w:val="99"/>
    <w:qFormat/>
    <w:rsid w:val="002978C8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qFormat/>
    <w:rsid w:val="002978C8"/>
    <w:rPr>
      <w:rFonts w:ascii="Times New Roman" w:hAnsi="Times New Roman"/>
      <w:i/>
      <w:sz w:val="20"/>
    </w:rPr>
  </w:style>
  <w:style w:type="character" w:customStyle="1" w:styleId="FontStyle19">
    <w:name w:val="Font Style19"/>
    <w:uiPriority w:val="99"/>
    <w:qFormat/>
    <w:rsid w:val="002978C8"/>
    <w:rPr>
      <w:rFonts w:ascii="Times New Roman" w:hAnsi="Times New Roman"/>
      <w:sz w:val="20"/>
    </w:rPr>
  </w:style>
  <w:style w:type="paragraph" w:customStyle="1" w:styleId="Style3">
    <w:name w:val="Style3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259" w:lineRule="exact"/>
      <w:ind w:firstLine="542"/>
      <w:jc w:val="both"/>
    </w:pPr>
    <w:rPr>
      <w:rFonts w:eastAsia="Times New Roman"/>
      <w:szCs w:val="24"/>
    </w:rPr>
  </w:style>
  <w:style w:type="character" w:customStyle="1" w:styleId="420">
    <w:name w:val="Знак Знак42"/>
    <w:uiPriority w:val="99"/>
    <w:qFormat/>
    <w:rsid w:val="002978C8"/>
    <w:rPr>
      <w:rFonts w:ascii="Times New Roman" w:hAnsi="Times New Roman"/>
      <w:sz w:val="16"/>
    </w:rPr>
  </w:style>
  <w:style w:type="character" w:customStyle="1" w:styleId="490">
    <w:name w:val="Знак Знак49"/>
    <w:uiPriority w:val="99"/>
    <w:qFormat/>
    <w:rsid w:val="002978C8"/>
    <w:rPr>
      <w:rFonts w:ascii="Times New Roman" w:hAnsi="Times New Roman"/>
      <w:b/>
      <w:caps/>
      <w:sz w:val="24"/>
      <w:lang w:eastAsia="ru-RU"/>
    </w:rPr>
  </w:style>
  <w:style w:type="character" w:customStyle="1" w:styleId="c4">
    <w:name w:val="c4"/>
    <w:basedOn w:val="a3"/>
    <w:uiPriority w:val="99"/>
    <w:qFormat/>
    <w:rsid w:val="002978C8"/>
    <w:rPr>
      <w:rFonts w:cs="Times New Roman"/>
    </w:rPr>
  </w:style>
  <w:style w:type="paragraph" w:customStyle="1" w:styleId="c3">
    <w:name w:val="c3"/>
    <w:basedOn w:val="a2"/>
    <w:uiPriority w:val="99"/>
    <w:qFormat/>
    <w:rsid w:val="002978C8"/>
    <w:pPr>
      <w:widowControl/>
      <w:snapToGrid/>
      <w:spacing w:before="0" w:after="150"/>
    </w:pPr>
    <w:rPr>
      <w:rFonts w:eastAsia="Times New Roman"/>
      <w:szCs w:val="24"/>
    </w:rPr>
  </w:style>
  <w:style w:type="character" w:customStyle="1" w:styleId="470">
    <w:name w:val="Знак Знак47"/>
    <w:uiPriority w:val="99"/>
    <w:qFormat/>
    <w:rsid w:val="002978C8"/>
    <w:rPr>
      <w:rFonts w:ascii="Times New Roman" w:hAnsi="Times New Roman"/>
      <w:b/>
      <w:sz w:val="27"/>
      <w:lang w:eastAsia="ru-RU"/>
    </w:rPr>
  </w:style>
  <w:style w:type="character" w:customStyle="1" w:styleId="450">
    <w:name w:val="Знак Знак45"/>
    <w:uiPriority w:val="99"/>
    <w:qFormat/>
    <w:rsid w:val="002978C8"/>
    <w:rPr>
      <w:rFonts w:ascii="Times New Roman" w:hAnsi="Times New Roman"/>
      <w:b/>
      <w:i/>
      <w:sz w:val="26"/>
      <w:lang w:eastAsia="ru-RU"/>
    </w:rPr>
  </w:style>
  <w:style w:type="character" w:customStyle="1" w:styleId="MacroTextChar">
    <w:name w:val="Macro Text Char"/>
    <w:basedOn w:val="a3"/>
    <w:uiPriority w:val="99"/>
    <w:qFormat/>
    <w:locked/>
    <w:rsid w:val="002978C8"/>
    <w:rPr>
      <w:rFonts w:ascii="Courier New" w:hAnsi="Courier New" w:cs="Times New Roman"/>
      <w:sz w:val="22"/>
      <w:lang w:val="en-US" w:eastAsia="en-US"/>
    </w:rPr>
  </w:style>
  <w:style w:type="character" w:customStyle="1" w:styleId="toctext">
    <w:name w:val="toctext"/>
    <w:basedOn w:val="a3"/>
    <w:uiPriority w:val="99"/>
    <w:qFormat/>
    <w:rsid w:val="002978C8"/>
    <w:rPr>
      <w:rFonts w:cs="Times New Roman"/>
    </w:rPr>
  </w:style>
  <w:style w:type="character" w:customStyle="1" w:styleId="searchmatch">
    <w:name w:val="searchmatch"/>
    <w:basedOn w:val="a3"/>
    <w:uiPriority w:val="99"/>
    <w:qFormat/>
    <w:rsid w:val="002978C8"/>
    <w:rPr>
      <w:rFonts w:cs="Times New Roman"/>
    </w:rPr>
  </w:style>
  <w:style w:type="paragraph" w:customStyle="1" w:styleId="a3cxsplast">
    <w:name w:val="a3cxsplast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character" w:customStyle="1" w:styleId="1fff8">
    <w:name w:val="Заголовок №1_"/>
    <w:link w:val="1fff9"/>
    <w:uiPriority w:val="99"/>
    <w:qFormat/>
    <w:locked/>
    <w:rsid w:val="002978C8"/>
    <w:rPr>
      <w:sz w:val="23"/>
      <w:shd w:val="clear" w:color="auto" w:fill="FFFFFF"/>
    </w:rPr>
  </w:style>
  <w:style w:type="paragraph" w:customStyle="1" w:styleId="1fff9">
    <w:name w:val="Заголовок №1"/>
    <w:basedOn w:val="a2"/>
    <w:link w:val="1fff8"/>
    <w:uiPriority w:val="99"/>
    <w:qFormat/>
    <w:rsid w:val="002978C8"/>
    <w:pPr>
      <w:widowControl/>
      <w:shd w:val="clear" w:color="auto" w:fill="FFFFFF"/>
      <w:snapToGrid/>
      <w:spacing w:before="540" w:after="0" w:line="326" w:lineRule="exact"/>
      <w:outlineLvl w:val="0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character" w:customStyle="1" w:styleId="745">
    <w:name w:val="Основной текст (7)45"/>
    <w:uiPriority w:val="99"/>
    <w:qFormat/>
    <w:rsid w:val="002978C8"/>
    <w:rPr>
      <w:rFonts w:ascii="Times New Roman" w:hAnsi="Times New Roman"/>
      <w:spacing w:val="0"/>
      <w:sz w:val="20"/>
    </w:rPr>
  </w:style>
  <w:style w:type="character" w:customStyle="1" w:styleId="c7">
    <w:name w:val="c7"/>
    <w:basedOn w:val="a3"/>
    <w:uiPriority w:val="99"/>
    <w:qFormat/>
    <w:rsid w:val="002978C8"/>
    <w:rPr>
      <w:rFonts w:cs="Times New Roman"/>
    </w:rPr>
  </w:style>
  <w:style w:type="character" w:customStyle="1" w:styleId="afffffff4">
    <w:name w:val="полужирный"/>
    <w:uiPriority w:val="99"/>
    <w:qFormat/>
    <w:rsid w:val="002978C8"/>
    <w:rPr>
      <w:rFonts w:ascii="Times New Roman" w:hAnsi="Times New Roman"/>
      <w:b/>
      <w:color w:val="auto"/>
      <w:sz w:val="24"/>
    </w:rPr>
  </w:style>
  <w:style w:type="paragraph" w:customStyle="1" w:styleId="1fffa">
    <w:name w:val="список1"/>
    <w:basedOn w:val="a2"/>
    <w:uiPriority w:val="99"/>
    <w:qFormat/>
    <w:rsid w:val="002978C8"/>
    <w:pPr>
      <w:widowControl/>
      <w:tabs>
        <w:tab w:val="left" w:pos="0"/>
      </w:tabs>
      <w:autoSpaceDE w:val="0"/>
      <w:autoSpaceDN w:val="0"/>
      <w:adjustRightInd w:val="0"/>
      <w:snapToGrid/>
      <w:spacing w:before="0" w:after="0"/>
      <w:ind w:firstLine="66"/>
      <w:jc w:val="both"/>
    </w:pPr>
    <w:rPr>
      <w:rFonts w:ascii="PragmaticaCTT" w:eastAsia="Times New Roman" w:hAnsi="PragmaticaCTT"/>
      <w:sz w:val="20"/>
      <w:szCs w:val="24"/>
    </w:rPr>
  </w:style>
  <w:style w:type="paragraph" w:customStyle="1" w:styleId="afffffff5">
    <w:name w:val="Основной текст с отступо"/>
    <w:basedOn w:val="a2"/>
    <w:uiPriority w:val="99"/>
    <w:qFormat/>
    <w:rsid w:val="002978C8"/>
    <w:pPr>
      <w:widowControl/>
      <w:snapToGrid/>
      <w:spacing w:before="0" w:after="0"/>
      <w:ind w:left="-340" w:firstLine="720"/>
    </w:pPr>
    <w:rPr>
      <w:rFonts w:eastAsia="Times New Roman"/>
      <w:sz w:val="36"/>
    </w:rPr>
  </w:style>
  <w:style w:type="paragraph" w:customStyle="1" w:styleId="Lang">
    <w:name w:val="Lang"/>
    <w:basedOn w:val="a2"/>
    <w:uiPriority w:val="99"/>
    <w:qFormat/>
    <w:rsid w:val="002978C8"/>
    <w:pPr>
      <w:widowControl/>
      <w:overflowPunct w:val="0"/>
      <w:autoSpaceDE w:val="0"/>
      <w:autoSpaceDN w:val="0"/>
      <w:adjustRightInd w:val="0"/>
      <w:snapToGrid/>
      <w:spacing w:before="0" w:after="0" w:line="480" w:lineRule="exact"/>
      <w:ind w:right="-170" w:firstLine="567"/>
      <w:jc w:val="both"/>
      <w:textAlignment w:val="baseline"/>
    </w:pPr>
    <w:rPr>
      <w:rFonts w:ascii="Courier New" w:eastAsia="Times New Roman" w:hAnsi="Courier New"/>
    </w:rPr>
  </w:style>
  <w:style w:type="paragraph" w:customStyle="1" w:styleId="Standard">
    <w:name w:val="Standard"/>
    <w:uiPriority w:val="99"/>
    <w:qFormat/>
    <w:rsid w:val="002978C8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authorabout1">
    <w:name w:val="authorabout1"/>
    <w:uiPriority w:val="99"/>
    <w:qFormat/>
    <w:rsid w:val="002978C8"/>
    <w:rPr>
      <w:sz w:val="26"/>
    </w:rPr>
  </w:style>
  <w:style w:type="paragraph" w:customStyle="1" w:styleId="3f4">
    <w:name w:val="заголовок 3"/>
    <w:basedOn w:val="a2"/>
    <w:next w:val="a2"/>
    <w:uiPriority w:val="99"/>
    <w:qFormat/>
    <w:rsid w:val="002978C8"/>
    <w:pPr>
      <w:keepNext/>
      <w:snapToGrid/>
      <w:spacing w:before="0" w:after="0" w:line="190" w:lineRule="atLeast"/>
      <w:jc w:val="both"/>
    </w:pPr>
    <w:rPr>
      <w:rFonts w:eastAsia="Times New Roman"/>
      <w:b/>
      <w:sz w:val="28"/>
    </w:rPr>
  </w:style>
  <w:style w:type="paragraph" w:customStyle="1" w:styleId="listnum">
    <w:name w:val="listnum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fb">
    <w:name w:val="Подзаголовок 1"/>
    <w:basedOn w:val="a2"/>
    <w:next w:val="a2"/>
    <w:uiPriority w:val="99"/>
    <w:qFormat/>
    <w:rsid w:val="002978C8"/>
    <w:pPr>
      <w:widowControl/>
      <w:autoSpaceDE w:val="0"/>
      <w:autoSpaceDN w:val="0"/>
      <w:adjustRightInd w:val="0"/>
      <w:snapToGrid/>
      <w:spacing w:before="0" w:after="0"/>
      <w:jc w:val="center"/>
    </w:pPr>
    <w:rPr>
      <w:rFonts w:ascii="PragmaticaCTT" w:eastAsia="Times New Roman" w:hAnsi="PragmaticaCTT" w:cs="PragmaticaCTT"/>
      <w:b/>
      <w:bCs/>
      <w:sz w:val="22"/>
      <w:szCs w:val="22"/>
    </w:rPr>
  </w:style>
  <w:style w:type="paragraph" w:customStyle="1" w:styleId="4a">
    <w:name w:val="Обычный4"/>
    <w:uiPriority w:val="99"/>
    <w:qFormat/>
    <w:rsid w:val="002978C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pt025">
    <w:name w:val="Стиль 12 pt полужирный Черный уплотненный на  025 пт"/>
    <w:basedOn w:val="10"/>
    <w:uiPriority w:val="99"/>
    <w:qFormat/>
    <w:rsid w:val="002978C8"/>
    <w:pPr>
      <w:keepNext/>
      <w:widowControl w:val="0"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  <w:tab w:val="left" w:pos="1354"/>
      </w:tabs>
      <w:spacing w:before="340" w:after="240"/>
      <w:ind w:firstLine="454"/>
      <w:jc w:val="center"/>
    </w:pPr>
    <w:rPr>
      <w:rFonts w:ascii="Times New Roman" w:hAnsi="Times New Roman" w:cs="Arial"/>
      <w:b/>
      <w:color w:val="000000"/>
      <w:spacing w:val="-5"/>
      <w:kern w:val="32"/>
      <w:sz w:val="26"/>
      <w:szCs w:val="24"/>
    </w:rPr>
  </w:style>
  <w:style w:type="character" w:customStyle="1" w:styleId="Sylfaen1">
    <w:name w:val="Основной текст + Sylfaen1"/>
    <w:uiPriority w:val="99"/>
    <w:qFormat/>
    <w:rsid w:val="002978C8"/>
    <w:rPr>
      <w:rFonts w:ascii="Sylfaen" w:hAnsi="Sylfaen"/>
      <w:sz w:val="20"/>
      <w:u w:val="none"/>
    </w:rPr>
  </w:style>
  <w:style w:type="character" w:customStyle="1" w:styleId="Sylfaen">
    <w:name w:val="Основной текст + Sylfaen"/>
    <w:uiPriority w:val="99"/>
    <w:qFormat/>
    <w:rsid w:val="002978C8"/>
    <w:rPr>
      <w:rFonts w:ascii="Sylfaen" w:hAnsi="Sylfaen"/>
      <w:sz w:val="19"/>
      <w:u w:val="none"/>
      <w:lang w:val="ru-RU" w:eastAsia="ru-RU"/>
    </w:rPr>
  </w:style>
  <w:style w:type="paragraph" w:customStyle="1" w:styleId="ipara">
    <w:name w:val="ipara"/>
    <w:basedOn w:val="a2"/>
    <w:uiPriority w:val="99"/>
    <w:qFormat/>
    <w:rsid w:val="002978C8"/>
    <w:pPr>
      <w:overflowPunct w:val="0"/>
      <w:autoSpaceDE w:val="0"/>
      <w:autoSpaceDN w:val="0"/>
      <w:adjustRightInd w:val="0"/>
      <w:snapToGrid/>
      <w:textAlignment w:val="baseline"/>
    </w:pPr>
    <w:rPr>
      <w:rFonts w:eastAsia="Times New Roman"/>
      <w:lang w:val="en-US" w:eastAsia="en-US"/>
    </w:rPr>
  </w:style>
  <w:style w:type="character" w:customStyle="1" w:styleId="127">
    <w:name w:val="Стиль Выделение + 12 пт не курсив"/>
    <w:uiPriority w:val="99"/>
    <w:qFormat/>
    <w:rsid w:val="002978C8"/>
    <w:rPr>
      <w:rFonts w:ascii="Times New Roman" w:hAnsi="Times New Roman"/>
      <w:b/>
      <w:i/>
      <w:sz w:val="24"/>
    </w:rPr>
  </w:style>
  <w:style w:type="character" w:customStyle="1" w:styleId="743">
    <w:name w:val="Основной текст (7)43"/>
    <w:uiPriority w:val="99"/>
    <w:qFormat/>
    <w:rsid w:val="002978C8"/>
    <w:rPr>
      <w:rFonts w:ascii="Times New Roman" w:hAnsi="Times New Roman"/>
      <w:spacing w:val="0"/>
      <w:sz w:val="20"/>
    </w:rPr>
  </w:style>
  <w:style w:type="paragraph" w:customStyle="1" w:styleId="afffffff6">
    <w:name w:val="Разработчик"/>
    <w:basedOn w:val="a2"/>
    <w:uiPriority w:val="99"/>
    <w:qFormat/>
    <w:rsid w:val="002978C8"/>
    <w:pPr>
      <w:widowControl/>
      <w:snapToGrid/>
      <w:spacing w:before="0" w:after="0"/>
      <w:jc w:val="both"/>
    </w:pPr>
    <w:rPr>
      <w:rFonts w:eastAsia="Times New Roman"/>
      <w:b/>
      <w:sz w:val="20"/>
      <w:szCs w:val="24"/>
    </w:rPr>
  </w:style>
  <w:style w:type="character" w:customStyle="1" w:styleId="55">
    <w:name w:val="Знак5 Знак Знак"/>
    <w:uiPriority w:val="99"/>
    <w:qFormat/>
    <w:locked/>
    <w:rsid w:val="002978C8"/>
    <w:rPr>
      <w:sz w:val="16"/>
    </w:rPr>
  </w:style>
  <w:style w:type="character" w:customStyle="1" w:styleId="500">
    <w:name w:val="Знак Знак50"/>
    <w:uiPriority w:val="99"/>
    <w:qFormat/>
    <w:locked/>
    <w:rsid w:val="002978C8"/>
    <w:rPr>
      <w:b/>
      <w:sz w:val="28"/>
      <w:lang w:val="ru-RU" w:eastAsia="ru-RU"/>
    </w:rPr>
  </w:style>
  <w:style w:type="character" w:customStyle="1" w:styleId="sem">
    <w:name w:val="sem"/>
    <w:basedOn w:val="a3"/>
    <w:uiPriority w:val="99"/>
    <w:qFormat/>
    <w:rsid w:val="002978C8"/>
    <w:rPr>
      <w:rFonts w:cs="Times New Roman"/>
    </w:rPr>
  </w:style>
  <w:style w:type="character" w:customStyle="1" w:styleId="520">
    <w:name w:val="Знак Знак52"/>
    <w:uiPriority w:val="99"/>
    <w:qFormat/>
    <w:rsid w:val="002978C8"/>
    <w:rPr>
      <w:rFonts w:ascii="Arial" w:hAnsi="Arial"/>
      <w:b/>
      <w:i/>
      <w:sz w:val="28"/>
    </w:rPr>
  </w:style>
  <w:style w:type="paragraph" w:customStyle="1" w:styleId="p7">
    <w:name w:val="p7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9">
    <w:name w:val="p9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6">
    <w:name w:val="p6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8">
    <w:name w:val="p8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1c">
    <w:name w:val="Заголовок 21"/>
    <w:basedOn w:val="a2"/>
    <w:next w:val="a2"/>
    <w:uiPriority w:val="99"/>
    <w:qFormat/>
    <w:rsid w:val="002978C8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ff4">
    <w:name w:val="Текст2"/>
    <w:basedOn w:val="a2"/>
    <w:qFormat/>
    <w:rsid w:val="002978C8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11f3">
    <w:name w:val="Цитата11"/>
    <w:basedOn w:val="a2"/>
    <w:uiPriority w:val="99"/>
    <w:qFormat/>
    <w:rsid w:val="002978C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111">
    <w:name w:val="Основной текст 211"/>
    <w:basedOn w:val="a2"/>
    <w:uiPriority w:val="99"/>
    <w:qFormat/>
    <w:rsid w:val="002978C8"/>
    <w:pPr>
      <w:widowControl/>
      <w:snapToGrid/>
      <w:spacing w:before="0" w:after="0"/>
    </w:pPr>
    <w:rPr>
      <w:rFonts w:eastAsia="Times New Roman"/>
      <w:sz w:val="28"/>
    </w:rPr>
  </w:style>
  <w:style w:type="paragraph" w:customStyle="1" w:styleId="1fffc">
    <w:name w:val="Верхний колонтитул1"/>
    <w:basedOn w:val="a2"/>
    <w:uiPriority w:val="99"/>
    <w:qFormat/>
    <w:rsid w:val="002978C8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31b">
    <w:name w:val="Заголовок 31"/>
    <w:basedOn w:val="1f0"/>
    <w:next w:val="1f0"/>
    <w:uiPriority w:val="99"/>
    <w:qFormat/>
    <w:rsid w:val="002978C8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3112">
    <w:name w:val="Основной текст 311"/>
    <w:basedOn w:val="a2"/>
    <w:uiPriority w:val="99"/>
    <w:qFormat/>
    <w:rsid w:val="002978C8"/>
    <w:pPr>
      <w:widowControl/>
      <w:snapToGrid/>
      <w:spacing w:before="0" w:after="120"/>
    </w:pPr>
    <w:rPr>
      <w:rFonts w:eastAsia="Times New Roman"/>
      <w:sz w:val="16"/>
      <w:szCs w:val="16"/>
      <w:lang w:eastAsia="zh-CN"/>
    </w:rPr>
  </w:style>
  <w:style w:type="character" w:customStyle="1" w:styleId="ipa">
    <w:name w:val="ipa"/>
    <w:uiPriority w:val="99"/>
    <w:qFormat/>
    <w:rsid w:val="002978C8"/>
  </w:style>
  <w:style w:type="character" w:customStyle="1" w:styleId="fliesstext">
    <w:name w:val="fliesstext"/>
    <w:uiPriority w:val="99"/>
    <w:qFormat/>
    <w:rsid w:val="002978C8"/>
  </w:style>
  <w:style w:type="character" w:customStyle="1" w:styleId="skypec2ctextspan">
    <w:name w:val="skype_c2c_text_span"/>
    <w:uiPriority w:val="99"/>
    <w:qFormat/>
    <w:rsid w:val="002978C8"/>
  </w:style>
  <w:style w:type="paragraph" w:customStyle="1" w:styleId="1fffd">
    <w:name w:val="ЗАГОЛОВОК 1"/>
    <w:link w:val="1fffe"/>
    <w:uiPriority w:val="99"/>
    <w:qFormat/>
    <w:rsid w:val="002978C8"/>
    <w:pPr>
      <w:suppressAutoHyphens/>
      <w:spacing w:after="0" w:line="312" w:lineRule="auto"/>
      <w:ind w:firstLine="454"/>
      <w:outlineLvl w:val="0"/>
    </w:pPr>
    <w:rPr>
      <w:rFonts w:ascii="Times New Roman" w:eastAsia="Calibri" w:hAnsi="Times New Roman" w:cs="Times New Roman"/>
      <w:b/>
      <w:caps/>
      <w:lang w:eastAsia="ru-RU"/>
    </w:rPr>
  </w:style>
  <w:style w:type="paragraph" w:customStyle="1" w:styleId="style140">
    <w:name w:val="style14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">
    <w:name w:val="w"/>
    <w:basedOn w:val="a3"/>
    <w:uiPriority w:val="99"/>
    <w:qFormat/>
    <w:rsid w:val="002978C8"/>
    <w:rPr>
      <w:rFonts w:cs="Times New Roman"/>
    </w:rPr>
  </w:style>
  <w:style w:type="character" w:customStyle="1" w:styleId="selectionindex">
    <w:name w:val="selection_index"/>
    <w:basedOn w:val="a3"/>
    <w:uiPriority w:val="99"/>
    <w:qFormat/>
    <w:rsid w:val="002978C8"/>
    <w:rPr>
      <w:rFonts w:cs="Times New Roman"/>
    </w:rPr>
  </w:style>
  <w:style w:type="character" w:customStyle="1" w:styleId="citecrochet">
    <w:name w:val="cite_crochet"/>
    <w:basedOn w:val="a3"/>
    <w:uiPriority w:val="99"/>
    <w:qFormat/>
    <w:rsid w:val="002978C8"/>
    <w:rPr>
      <w:rFonts w:cs="Times New Roman"/>
    </w:rPr>
  </w:style>
  <w:style w:type="character" w:customStyle="1" w:styleId="hoverable">
    <w:name w:val="hoverable"/>
    <w:basedOn w:val="a3"/>
    <w:uiPriority w:val="99"/>
    <w:qFormat/>
    <w:rsid w:val="002978C8"/>
    <w:rPr>
      <w:rFonts w:cs="Times New Roman"/>
    </w:rPr>
  </w:style>
  <w:style w:type="character" w:customStyle="1" w:styleId="3f5">
    <w:name w:val="Основной текст Знак3"/>
    <w:uiPriority w:val="99"/>
    <w:qFormat/>
    <w:locked/>
    <w:rsid w:val="002978C8"/>
    <w:rPr>
      <w:sz w:val="24"/>
    </w:rPr>
  </w:style>
  <w:style w:type="character" w:customStyle="1" w:styleId="s15122">
    <w:name w:val="s15122"/>
    <w:basedOn w:val="a3"/>
    <w:uiPriority w:val="99"/>
    <w:qFormat/>
    <w:rsid w:val="002978C8"/>
    <w:rPr>
      <w:rFonts w:cs="Times New Roman"/>
    </w:rPr>
  </w:style>
  <w:style w:type="character" w:customStyle="1" w:styleId="shorttext">
    <w:name w:val="short_text"/>
    <w:basedOn w:val="a3"/>
    <w:uiPriority w:val="99"/>
    <w:qFormat/>
    <w:rsid w:val="002978C8"/>
    <w:rPr>
      <w:rFonts w:cs="Times New Roman"/>
    </w:rPr>
  </w:style>
  <w:style w:type="character" w:customStyle="1" w:styleId="CommentTextChar1">
    <w:name w:val="Comment Text Char1"/>
    <w:uiPriority w:val="99"/>
    <w:qFormat/>
    <w:rsid w:val="002978C8"/>
    <w:rPr>
      <w:rFonts w:ascii="Times New Roman" w:hAnsi="Times New Roman"/>
    </w:rPr>
  </w:style>
  <w:style w:type="paragraph" w:customStyle="1" w:styleId="afffffff7">
    <w:name w:val="ТЕМА"/>
    <w:basedOn w:val="a2"/>
    <w:uiPriority w:val="99"/>
    <w:qFormat/>
    <w:rsid w:val="002978C8"/>
    <w:pPr>
      <w:widowControl/>
      <w:snapToGrid/>
      <w:spacing w:before="0" w:after="60" w:line="264" w:lineRule="auto"/>
      <w:jc w:val="both"/>
    </w:pPr>
    <w:rPr>
      <w:rFonts w:ascii="Arial" w:eastAsia="Times New Roman" w:hAnsi="Arial"/>
      <w:b/>
      <w:sz w:val="30"/>
      <w:szCs w:val="24"/>
    </w:rPr>
  </w:style>
  <w:style w:type="character" w:customStyle="1" w:styleId="533">
    <w:name w:val="Знак5 Знак3"/>
    <w:uiPriority w:val="99"/>
    <w:qFormat/>
    <w:locked/>
    <w:rsid w:val="002978C8"/>
    <w:rPr>
      <w:sz w:val="16"/>
      <w:lang w:val="ru-RU" w:eastAsia="ru-RU"/>
    </w:rPr>
  </w:style>
  <w:style w:type="character" w:customStyle="1" w:styleId="128">
    <w:name w:val="Знак1 Знак Знак2"/>
    <w:uiPriority w:val="99"/>
    <w:qFormat/>
    <w:locked/>
    <w:rsid w:val="002978C8"/>
    <w:rPr>
      <w:sz w:val="24"/>
    </w:rPr>
  </w:style>
  <w:style w:type="character" w:customStyle="1" w:styleId="1ffff">
    <w:name w:val="Основной текст Знак Знак Знак1"/>
    <w:uiPriority w:val="99"/>
    <w:rsid w:val="002978C8"/>
    <w:rPr>
      <w:sz w:val="24"/>
    </w:rPr>
  </w:style>
  <w:style w:type="character" w:customStyle="1" w:styleId="56">
    <w:name w:val="Знак Знак5"/>
    <w:uiPriority w:val="99"/>
    <w:qFormat/>
    <w:locked/>
    <w:rsid w:val="002978C8"/>
    <w:rPr>
      <w:i/>
      <w:sz w:val="24"/>
      <w:lang w:val="ru-RU" w:eastAsia="ru-RU"/>
    </w:rPr>
  </w:style>
  <w:style w:type="character" w:customStyle="1" w:styleId="5110">
    <w:name w:val="Знак5 Знак Знак11"/>
    <w:uiPriority w:val="99"/>
    <w:qFormat/>
    <w:locked/>
    <w:rsid w:val="002978C8"/>
    <w:rPr>
      <w:sz w:val="16"/>
      <w:lang w:val="ru-RU" w:eastAsia="ru-RU"/>
    </w:rPr>
  </w:style>
  <w:style w:type="paragraph" w:customStyle="1" w:styleId="Style26">
    <w:name w:val="Style26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480" w:lineRule="exact"/>
      <w:jc w:val="both"/>
    </w:pPr>
    <w:rPr>
      <w:rFonts w:eastAsia="Times New Roman"/>
      <w:szCs w:val="24"/>
    </w:rPr>
  </w:style>
  <w:style w:type="character" w:customStyle="1" w:styleId="FontStyle54">
    <w:name w:val="Font Style54"/>
    <w:uiPriority w:val="99"/>
    <w:qFormat/>
    <w:rsid w:val="002978C8"/>
    <w:rPr>
      <w:rFonts w:ascii="Times New Roman" w:hAnsi="Times New Roman"/>
      <w:b/>
      <w:sz w:val="18"/>
    </w:rPr>
  </w:style>
  <w:style w:type="character" w:customStyle="1" w:styleId="FontStyle58">
    <w:name w:val="Font Style58"/>
    <w:uiPriority w:val="99"/>
    <w:qFormat/>
    <w:rsid w:val="002978C8"/>
    <w:rPr>
      <w:rFonts w:ascii="Times New Roman" w:hAnsi="Times New Roman"/>
      <w:b/>
      <w:w w:val="40"/>
      <w:sz w:val="38"/>
    </w:rPr>
  </w:style>
  <w:style w:type="character" w:customStyle="1" w:styleId="FontStyle26">
    <w:name w:val="Font Style26"/>
    <w:uiPriority w:val="99"/>
    <w:qFormat/>
    <w:rsid w:val="002978C8"/>
    <w:rPr>
      <w:rFonts w:ascii="Times New Roman" w:hAnsi="Times New Roman"/>
      <w:sz w:val="26"/>
    </w:rPr>
  </w:style>
  <w:style w:type="paragraph" w:customStyle="1" w:styleId="afffffff8">
    <w:name w:val="...... . ......."/>
    <w:basedOn w:val="Default"/>
    <w:next w:val="Default"/>
    <w:uiPriority w:val="99"/>
    <w:qFormat/>
    <w:rsid w:val="002978C8"/>
    <w:rPr>
      <w:color w:val="auto"/>
    </w:rPr>
  </w:style>
  <w:style w:type="paragraph" w:customStyle="1" w:styleId="afffffff9">
    <w:name w:val="........ ..... . ........"/>
    <w:basedOn w:val="Default"/>
    <w:next w:val="Default"/>
    <w:uiPriority w:val="99"/>
    <w:qFormat/>
    <w:rsid w:val="002978C8"/>
    <w:rPr>
      <w:color w:val="auto"/>
    </w:rPr>
  </w:style>
  <w:style w:type="paragraph" w:customStyle="1" w:styleId="afffffffa">
    <w:name w:val="... ......"/>
    <w:basedOn w:val="Default"/>
    <w:next w:val="Default"/>
    <w:uiPriority w:val="99"/>
    <w:qFormat/>
    <w:rsid w:val="002978C8"/>
    <w:rPr>
      <w:color w:val="auto"/>
    </w:rPr>
  </w:style>
  <w:style w:type="paragraph" w:customStyle="1" w:styleId="1ffff0">
    <w:name w:val=".....1"/>
    <w:basedOn w:val="Default"/>
    <w:next w:val="Default"/>
    <w:uiPriority w:val="99"/>
    <w:qFormat/>
    <w:rsid w:val="002978C8"/>
    <w:rPr>
      <w:color w:val="auto"/>
    </w:rPr>
  </w:style>
  <w:style w:type="paragraph" w:customStyle="1" w:styleId="bodytext2">
    <w:name w:val="bodytext2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serp-itemtextpassage">
    <w:name w:val="b-serp-item__text_passage"/>
    <w:basedOn w:val="a3"/>
    <w:uiPriority w:val="99"/>
    <w:qFormat/>
    <w:rsid w:val="002978C8"/>
    <w:rPr>
      <w:rFonts w:cs="Times New Roman"/>
    </w:rPr>
  </w:style>
  <w:style w:type="paragraph" w:customStyle="1" w:styleId="afffffffb">
    <w:name w:val="Знак Знак Знак Знак"/>
    <w:basedOn w:val="a2"/>
    <w:uiPriority w:val="99"/>
    <w:qFormat/>
    <w:rsid w:val="002978C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table" w:customStyle="1" w:styleId="1ffff1">
    <w:name w:val="Сетка таблицы1"/>
    <w:uiPriority w:val="99"/>
    <w:rsid w:val="002978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6">
    <w:name w:val="Îñíîâíîé òåêñò 3"/>
    <w:basedOn w:val="a2"/>
    <w:uiPriority w:val="99"/>
    <w:qFormat/>
    <w:rsid w:val="002978C8"/>
    <w:pPr>
      <w:widowControl/>
      <w:autoSpaceDE w:val="0"/>
      <w:autoSpaceDN w:val="0"/>
      <w:adjustRightInd w:val="0"/>
      <w:snapToGrid/>
      <w:spacing w:beforeAutospacing="1" w:afterAutospacing="1"/>
    </w:pPr>
    <w:rPr>
      <w:rFonts w:eastAsia="Times New Roman"/>
      <w:b/>
      <w:bCs/>
      <w:color w:val="000000"/>
      <w:sz w:val="20"/>
      <w:szCs w:val="24"/>
    </w:rPr>
  </w:style>
  <w:style w:type="character" w:customStyle="1" w:styleId="postheader">
    <w:name w:val="postheader"/>
    <w:basedOn w:val="a3"/>
    <w:uiPriority w:val="99"/>
    <w:qFormat/>
    <w:rsid w:val="002978C8"/>
    <w:rPr>
      <w:rFonts w:cs="Times New Roman"/>
    </w:rPr>
  </w:style>
  <w:style w:type="paragraph" w:customStyle="1" w:styleId="text">
    <w:name w:val="text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c">
    <w:name w:val="ТЕКСТ"/>
    <w:basedOn w:val="afff1"/>
    <w:uiPriority w:val="99"/>
    <w:qFormat/>
    <w:rsid w:val="002978C8"/>
    <w:pPr>
      <w:spacing w:line="264" w:lineRule="auto"/>
      <w:ind w:firstLine="357"/>
      <w:jc w:val="both"/>
    </w:pPr>
    <w:rPr>
      <w:rFonts w:cs="Arial"/>
      <w:sz w:val="30"/>
      <w:szCs w:val="16"/>
    </w:rPr>
  </w:style>
  <w:style w:type="paragraph" w:customStyle="1" w:styleId="afffffffd">
    <w:name w:val="НУМ"/>
    <w:basedOn w:val="afff1"/>
    <w:next w:val="afff1"/>
    <w:uiPriority w:val="99"/>
    <w:qFormat/>
    <w:rsid w:val="002978C8"/>
    <w:pPr>
      <w:spacing w:line="264" w:lineRule="auto"/>
      <w:jc w:val="both"/>
    </w:pPr>
    <w:rPr>
      <w:rFonts w:cs="Arial"/>
      <w:sz w:val="30"/>
      <w:szCs w:val="16"/>
    </w:rPr>
  </w:style>
  <w:style w:type="paragraph" w:customStyle="1" w:styleId="afffffffe">
    <w:name w:val="Список М"/>
    <w:basedOn w:val="afff1"/>
    <w:uiPriority w:val="99"/>
    <w:qFormat/>
    <w:rsid w:val="002978C8"/>
    <w:pPr>
      <w:spacing w:line="288" w:lineRule="auto"/>
      <w:jc w:val="both"/>
    </w:pPr>
    <w:rPr>
      <w:sz w:val="30"/>
      <w:szCs w:val="30"/>
    </w:rPr>
  </w:style>
  <w:style w:type="paragraph" w:customStyle="1" w:styleId="Style29">
    <w:name w:val="Style29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485" w:lineRule="exact"/>
      <w:ind w:firstLine="696"/>
      <w:jc w:val="both"/>
    </w:pPr>
    <w:rPr>
      <w:rFonts w:eastAsia="Times New Roman"/>
      <w:szCs w:val="24"/>
    </w:rPr>
  </w:style>
  <w:style w:type="paragraph" w:customStyle="1" w:styleId="146">
    <w:name w:val="Знак Знак Знак Знак Знак Знак Знак14"/>
    <w:basedOn w:val="a2"/>
    <w:uiPriority w:val="99"/>
    <w:qFormat/>
    <w:rsid w:val="002978C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field-label-subj-value3font-optima-mb">
    <w:name w:val="field-label-subj-value3 font-optima-mb"/>
    <w:basedOn w:val="a3"/>
    <w:uiPriority w:val="99"/>
    <w:qFormat/>
    <w:rsid w:val="002978C8"/>
    <w:rPr>
      <w:rFonts w:cs="Times New Roman"/>
    </w:rPr>
  </w:style>
  <w:style w:type="paragraph" w:customStyle="1" w:styleId="affffffff">
    <w:name w:val="Маркированный."/>
    <w:basedOn w:val="a2"/>
    <w:uiPriority w:val="99"/>
    <w:qFormat/>
    <w:rsid w:val="002978C8"/>
    <w:pPr>
      <w:widowControl/>
      <w:snapToGrid/>
      <w:spacing w:before="0" w:after="0"/>
      <w:ind w:left="1429" w:hanging="360"/>
    </w:pPr>
    <w:rPr>
      <w:rFonts w:eastAsia="Times New Roman"/>
      <w:szCs w:val="22"/>
      <w:lang w:eastAsia="en-US"/>
    </w:rPr>
  </w:style>
  <w:style w:type="character" w:customStyle="1" w:styleId="65">
    <w:name w:val="Знак6 Знак Знак"/>
    <w:uiPriority w:val="99"/>
    <w:qFormat/>
    <w:rsid w:val="002978C8"/>
    <w:rPr>
      <w:sz w:val="24"/>
      <w:lang w:val="ru-RU" w:eastAsia="ru-RU"/>
    </w:rPr>
  </w:style>
  <w:style w:type="character" w:customStyle="1" w:styleId="searchterm">
    <w:name w:val="searchterm"/>
    <w:basedOn w:val="a3"/>
    <w:uiPriority w:val="99"/>
    <w:qFormat/>
    <w:rsid w:val="002978C8"/>
    <w:rPr>
      <w:rFonts w:cs="Times New Roman"/>
    </w:rPr>
  </w:style>
  <w:style w:type="paragraph" w:customStyle="1" w:styleId="p">
    <w:name w:val="p"/>
    <w:basedOn w:val="a2"/>
    <w:uiPriority w:val="99"/>
    <w:qFormat/>
    <w:rsid w:val="002978C8"/>
    <w:pPr>
      <w:widowControl/>
      <w:snapToGrid/>
      <w:spacing w:before="75" w:after="75"/>
      <w:ind w:left="75" w:right="75"/>
      <w:jc w:val="both"/>
    </w:pPr>
    <w:rPr>
      <w:rFonts w:ascii="Verdana" w:eastAsia="Times New Roman" w:hAnsi="Verdana"/>
      <w:sz w:val="20"/>
    </w:rPr>
  </w:style>
  <w:style w:type="character" w:customStyle="1" w:styleId="3200">
    <w:name w:val="Основной текст (3) + Полужирный20"/>
    <w:uiPriority w:val="99"/>
    <w:qFormat/>
    <w:rsid w:val="002978C8"/>
    <w:rPr>
      <w:rFonts w:ascii="Times New Roman" w:hAnsi="Times New Roman"/>
      <w:b/>
      <w:i/>
      <w:spacing w:val="0"/>
      <w:sz w:val="23"/>
    </w:rPr>
  </w:style>
  <w:style w:type="paragraph" w:customStyle="1" w:styleId="1ffff2">
    <w:name w:val="Обычный + полужирный+1"/>
    <w:basedOn w:val="a2"/>
    <w:uiPriority w:val="99"/>
    <w:qFormat/>
    <w:rsid w:val="002978C8"/>
    <w:pPr>
      <w:widowControl/>
      <w:autoSpaceDE w:val="0"/>
      <w:autoSpaceDN w:val="0"/>
      <w:adjustRightInd w:val="0"/>
      <w:snapToGrid/>
      <w:spacing w:before="0" w:after="0"/>
      <w:ind w:firstLine="709"/>
      <w:jc w:val="both"/>
      <w:outlineLvl w:val="1"/>
    </w:pPr>
    <w:rPr>
      <w:rFonts w:eastAsia="Times New Roman"/>
      <w:b/>
      <w:bCs/>
      <w:szCs w:val="24"/>
    </w:rPr>
  </w:style>
  <w:style w:type="character" w:customStyle="1" w:styleId="349">
    <w:name w:val="Основной текст (3)49"/>
    <w:uiPriority w:val="99"/>
    <w:qFormat/>
    <w:rsid w:val="002978C8"/>
    <w:rPr>
      <w:rFonts w:ascii="Times New Roman" w:hAnsi="Times New Roman"/>
      <w:spacing w:val="0"/>
      <w:sz w:val="20"/>
    </w:rPr>
  </w:style>
  <w:style w:type="character" w:customStyle="1" w:styleId="Heading1Char1">
    <w:name w:val="Heading 1 Char1"/>
    <w:uiPriority w:val="99"/>
    <w:qFormat/>
    <w:locked/>
    <w:rsid w:val="002978C8"/>
    <w:rPr>
      <w:rFonts w:ascii="Times New Roman" w:hAnsi="Times New Roman"/>
      <w:b/>
      <w:kern w:val="32"/>
      <w:sz w:val="32"/>
      <w:lang w:eastAsia="ru-RU"/>
    </w:rPr>
  </w:style>
  <w:style w:type="character" w:customStyle="1" w:styleId="news">
    <w:name w:val="news"/>
    <w:uiPriority w:val="99"/>
    <w:qFormat/>
    <w:rsid w:val="002978C8"/>
    <w:rPr>
      <w:rFonts w:ascii="Times New Roman" w:hAnsi="Times New Roman"/>
    </w:rPr>
  </w:style>
  <w:style w:type="character" w:customStyle="1" w:styleId="affffffff0">
    <w:name w:val="выделение"/>
    <w:uiPriority w:val="99"/>
    <w:qFormat/>
    <w:rsid w:val="002978C8"/>
    <w:rPr>
      <w:rFonts w:ascii="Times New Roman" w:hAnsi="Times New Roman"/>
    </w:rPr>
  </w:style>
  <w:style w:type="character" w:customStyle="1" w:styleId="347">
    <w:name w:val="Основной текст (3)47"/>
    <w:uiPriority w:val="99"/>
    <w:qFormat/>
    <w:rsid w:val="002978C8"/>
    <w:rPr>
      <w:rFonts w:ascii="Times New Roman" w:hAnsi="Times New Roman"/>
      <w:spacing w:val="0"/>
      <w:sz w:val="20"/>
    </w:rPr>
  </w:style>
  <w:style w:type="character" w:customStyle="1" w:styleId="345">
    <w:name w:val="Основной текст (3)45"/>
    <w:uiPriority w:val="99"/>
    <w:qFormat/>
    <w:rsid w:val="002978C8"/>
    <w:rPr>
      <w:rFonts w:ascii="Times New Roman" w:hAnsi="Times New Roman"/>
      <w:spacing w:val="0"/>
      <w:sz w:val="20"/>
    </w:rPr>
  </w:style>
  <w:style w:type="character" w:customStyle="1" w:styleId="FootnoteTextChar2">
    <w:name w:val="Footnote Text Char2"/>
    <w:uiPriority w:val="99"/>
    <w:locked/>
    <w:rsid w:val="002978C8"/>
    <w:rPr>
      <w:lang w:eastAsia="ru-RU"/>
    </w:rPr>
  </w:style>
  <w:style w:type="character" w:customStyle="1" w:styleId="612">
    <w:name w:val="Знак Знак61"/>
    <w:uiPriority w:val="99"/>
    <w:qFormat/>
    <w:rsid w:val="002978C8"/>
    <w:rPr>
      <w:rFonts w:ascii="Arial" w:hAnsi="Arial"/>
      <w:b/>
      <w:kern w:val="32"/>
      <w:sz w:val="32"/>
    </w:rPr>
  </w:style>
  <w:style w:type="paragraph" w:customStyle="1" w:styleId="Style210">
    <w:name w:val="Style21"/>
    <w:basedOn w:val="a2"/>
    <w:qFormat/>
    <w:rsid w:val="002978C8"/>
    <w:pPr>
      <w:autoSpaceDE w:val="0"/>
      <w:autoSpaceDN w:val="0"/>
      <w:adjustRightInd w:val="0"/>
      <w:snapToGrid/>
      <w:spacing w:before="0" w:after="0"/>
    </w:pPr>
    <w:rPr>
      <w:rFonts w:ascii="Trebuchet MS" w:eastAsia="Times New Roman" w:hAnsi="Trebuchet MS"/>
      <w:szCs w:val="24"/>
    </w:rPr>
  </w:style>
  <w:style w:type="character" w:customStyle="1" w:styleId="FontStyle205">
    <w:name w:val="Font Style205"/>
    <w:uiPriority w:val="99"/>
    <w:qFormat/>
    <w:rsid w:val="002978C8"/>
    <w:rPr>
      <w:rFonts w:ascii="Times New Roman" w:hAnsi="Times New Roman"/>
      <w:color w:val="000000"/>
      <w:sz w:val="18"/>
    </w:rPr>
  </w:style>
  <w:style w:type="paragraph" w:customStyle="1" w:styleId="psection">
    <w:name w:val="psection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otnoteTextChar1">
    <w:name w:val="Footnote Text Char1"/>
    <w:uiPriority w:val="99"/>
    <w:qFormat/>
    <w:rsid w:val="002978C8"/>
    <w:rPr>
      <w:rFonts w:ascii="Times New Roman" w:hAnsi="Times New Roman"/>
    </w:rPr>
  </w:style>
  <w:style w:type="character" w:customStyle="1" w:styleId="BodyTextIndentChar3">
    <w:name w:val="Body Text Indent Char3"/>
    <w:uiPriority w:val="99"/>
    <w:locked/>
    <w:rsid w:val="002978C8"/>
    <w:rPr>
      <w:sz w:val="24"/>
    </w:rPr>
  </w:style>
  <w:style w:type="character" w:customStyle="1" w:styleId="BodyTextIndentChar1">
    <w:name w:val="Body Text Indent Char1"/>
    <w:uiPriority w:val="99"/>
    <w:qFormat/>
    <w:rsid w:val="002978C8"/>
    <w:rPr>
      <w:rFonts w:ascii="Times New Roman" w:hAnsi="Times New Roman"/>
      <w:sz w:val="24"/>
    </w:rPr>
  </w:style>
  <w:style w:type="character" w:customStyle="1" w:styleId="PlainTextChar1">
    <w:name w:val="Plain Text Char1"/>
    <w:uiPriority w:val="99"/>
    <w:qFormat/>
    <w:rsid w:val="002978C8"/>
    <w:rPr>
      <w:rFonts w:ascii="Courier New" w:hAnsi="Courier New"/>
    </w:rPr>
  </w:style>
  <w:style w:type="character" w:customStyle="1" w:styleId="HeaderChar1">
    <w:name w:val="Header Char1"/>
    <w:uiPriority w:val="99"/>
    <w:qFormat/>
    <w:rsid w:val="002978C8"/>
    <w:rPr>
      <w:rFonts w:ascii="Times New Roman" w:hAnsi="Times New Roman"/>
      <w:sz w:val="24"/>
    </w:rPr>
  </w:style>
  <w:style w:type="character" w:customStyle="1" w:styleId="FooterChar1">
    <w:name w:val="Footer Char1"/>
    <w:uiPriority w:val="99"/>
    <w:qFormat/>
    <w:rsid w:val="002978C8"/>
    <w:rPr>
      <w:rFonts w:ascii="Times New Roman" w:hAnsi="Times New Roman"/>
      <w:sz w:val="24"/>
    </w:rPr>
  </w:style>
  <w:style w:type="character" w:customStyle="1" w:styleId="TitleChar1">
    <w:name w:val="Title Char1"/>
    <w:uiPriority w:val="99"/>
    <w:qFormat/>
    <w:rsid w:val="002978C8"/>
    <w:rPr>
      <w:rFonts w:ascii="Cambria" w:hAnsi="Cambria"/>
      <w:b/>
      <w:kern w:val="28"/>
      <w:sz w:val="32"/>
    </w:rPr>
  </w:style>
  <w:style w:type="character" w:customStyle="1" w:styleId="BodyText2Char1">
    <w:name w:val="Body Text 2 Char1"/>
    <w:uiPriority w:val="99"/>
    <w:qFormat/>
    <w:rsid w:val="002978C8"/>
    <w:rPr>
      <w:rFonts w:ascii="Times New Roman" w:hAnsi="Times New Roman"/>
      <w:sz w:val="24"/>
    </w:rPr>
  </w:style>
  <w:style w:type="character" w:customStyle="1" w:styleId="BodyText3Char1">
    <w:name w:val="Body Text 3 Char1"/>
    <w:uiPriority w:val="99"/>
    <w:qFormat/>
    <w:rsid w:val="002978C8"/>
    <w:rPr>
      <w:rFonts w:ascii="Times New Roman" w:hAnsi="Times New Roman"/>
      <w:sz w:val="16"/>
    </w:rPr>
  </w:style>
  <w:style w:type="character" w:customStyle="1" w:styleId="BodyTextIndent2Char1">
    <w:name w:val="Body Text Indent 2 Char1"/>
    <w:uiPriority w:val="99"/>
    <w:qFormat/>
    <w:rsid w:val="002978C8"/>
    <w:rPr>
      <w:rFonts w:ascii="Times New Roman" w:hAnsi="Times New Roman"/>
      <w:sz w:val="24"/>
    </w:rPr>
  </w:style>
  <w:style w:type="character" w:customStyle="1" w:styleId="BodyTextIndent3Char1">
    <w:name w:val="Body Text Indent 3 Char1"/>
    <w:uiPriority w:val="99"/>
    <w:qFormat/>
    <w:rsid w:val="002978C8"/>
    <w:rPr>
      <w:rFonts w:ascii="Times New Roman" w:hAnsi="Times New Roman"/>
      <w:sz w:val="16"/>
    </w:rPr>
  </w:style>
  <w:style w:type="character" w:customStyle="1" w:styleId="DocumentMapChar1">
    <w:name w:val="Document Map Char1"/>
    <w:uiPriority w:val="99"/>
    <w:qFormat/>
    <w:rsid w:val="002978C8"/>
    <w:rPr>
      <w:rFonts w:ascii="Times New Roman" w:hAnsi="Times New Roman"/>
      <w:sz w:val="2"/>
    </w:rPr>
  </w:style>
  <w:style w:type="character" w:customStyle="1" w:styleId="CommentSubjectChar1">
    <w:name w:val="Comment Subject Char1"/>
    <w:uiPriority w:val="99"/>
    <w:qFormat/>
    <w:rsid w:val="002978C8"/>
    <w:rPr>
      <w:rFonts w:ascii="Times New Roman" w:hAnsi="Times New Roman"/>
      <w:b/>
      <w:i/>
      <w:color w:val="4F81BD"/>
      <w:spacing w:val="15"/>
      <w:sz w:val="20"/>
      <w:lang w:eastAsia="ru-RU"/>
    </w:rPr>
  </w:style>
  <w:style w:type="character" w:customStyle="1" w:styleId="BalloonTextChar1">
    <w:name w:val="Balloon Text Char1"/>
    <w:uiPriority w:val="99"/>
    <w:qFormat/>
    <w:rsid w:val="002978C8"/>
    <w:rPr>
      <w:rFonts w:ascii="Times New Roman" w:hAnsi="Times New Roman"/>
      <w:sz w:val="2"/>
    </w:rPr>
  </w:style>
  <w:style w:type="character" w:customStyle="1" w:styleId="SubtitleChar1">
    <w:name w:val="Subtitle Char1"/>
    <w:uiPriority w:val="99"/>
    <w:qFormat/>
    <w:rsid w:val="002978C8"/>
    <w:rPr>
      <w:rFonts w:ascii="Cambria" w:hAnsi="Cambria"/>
      <w:sz w:val="24"/>
    </w:rPr>
  </w:style>
  <w:style w:type="character" w:customStyle="1" w:styleId="QuoteChar1">
    <w:name w:val="Quote Char1"/>
    <w:uiPriority w:val="99"/>
    <w:qFormat/>
    <w:rsid w:val="002978C8"/>
    <w:rPr>
      <w:rFonts w:ascii="Times New Roman" w:hAnsi="Times New Roman"/>
      <w:i/>
      <w:color w:val="000000"/>
      <w:sz w:val="24"/>
    </w:rPr>
  </w:style>
  <w:style w:type="character" w:customStyle="1" w:styleId="IntenseQuoteChar1">
    <w:name w:val="Intense Quote Char1"/>
    <w:uiPriority w:val="99"/>
    <w:qFormat/>
    <w:rsid w:val="002978C8"/>
    <w:rPr>
      <w:rFonts w:ascii="Times New Roman" w:hAnsi="Times New Roman"/>
      <w:b/>
      <w:i/>
      <w:color w:val="4F81BD"/>
      <w:sz w:val="24"/>
    </w:rPr>
  </w:style>
  <w:style w:type="character" w:customStyle="1" w:styleId="BodyTextFirstIndentChar1">
    <w:name w:val="Body Text First Indent Char1"/>
    <w:uiPriority w:val="99"/>
    <w:qFormat/>
    <w:rsid w:val="002978C8"/>
    <w:rPr>
      <w:rFonts w:ascii="Times New Roman" w:hAnsi="Times New Roman"/>
      <w:sz w:val="24"/>
      <w:lang w:eastAsia="ru-RU"/>
    </w:rPr>
  </w:style>
  <w:style w:type="character" w:customStyle="1" w:styleId="BodyTextFirstIndent2Char1">
    <w:name w:val="Body Text First Indent 2 Char1"/>
    <w:uiPriority w:val="99"/>
    <w:qFormat/>
    <w:rsid w:val="002978C8"/>
    <w:rPr>
      <w:rFonts w:ascii="Times New Roman" w:hAnsi="Times New Roman"/>
      <w:sz w:val="24"/>
      <w:lang w:eastAsia="ru-RU"/>
    </w:rPr>
  </w:style>
  <w:style w:type="character" w:customStyle="1" w:styleId="1111">
    <w:name w:val="Слабое выделение111"/>
    <w:uiPriority w:val="99"/>
    <w:qFormat/>
    <w:rsid w:val="002978C8"/>
    <w:rPr>
      <w:i/>
      <w:color w:val="808080"/>
    </w:rPr>
  </w:style>
  <w:style w:type="paragraph" w:customStyle="1" w:styleId="p35">
    <w:name w:val="p35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6">
    <w:name w:val="p36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14">
    <w:name w:val="fontstyle14"/>
    <w:basedOn w:val="a3"/>
    <w:uiPriority w:val="99"/>
    <w:qFormat/>
    <w:rsid w:val="002978C8"/>
    <w:rPr>
      <w:rFonts w:cs="Times New Roman"/>
    </w:rPr>
  </w:style>
  <w:style w:type="character" w:customStyle="1" w:styleId="FontStyle820">
    <w:name w:val="Font Style820"/>
    <w:uiPriority w:val="99"/>
    <w:qFormat/>
    <w:rsid w:val="002978C8"/>
    <w:rPr>
      <w:rFonts w:ascii="Times New Roman" w:hAnsi="Times New Roman"/>
      <w:sz w:val="22"/>
    </w:rPr>
  </w:style>
  <w:style w:type="character" w:customStyle="1" w:styleId="FontStyle594">
    <w:name w:val="Font Style594"/>
    <w:uiPriority w:val="99"/>
    <w:qFormat/>
    <w:rsid w:val="002978C8"/>
    <w:rPr>
      <w:rFonts w:ascii="Times New Roman" w:hAnsi="Times New Roman"/>
      <w:i/>
      <w:sz w:val="20"/>
    </w:rPr>
  </w:style>
  <w:style w:type="character" w:customStyle="1" w:styleId="FontStyle187">
    <w:name w:val="Font Style187"/>
    <w:uiPriority w:val="99"/>
    <w:qFormat/>
    <w:rsid w:val="002978C8"/>
    <w:rPr>
      <w:rFonts w:ascii="Times New Roman" w:hAnsi="Times New Roman"/>
      <w:i/>
      <w:sz w:val="20"/>
    </w:rPr>
  </w:style>
  <w:style w:type="character" w:customStyle="1" w:styleId="FontStyle600">
    <w:name w:val="Font Style600"/>
    <w:uiPriority w:val="99"/>
    <w:qFormat/>
    <w:rsid w:val="002978C8"/>
    <w:rPr>
      <w:rFonts w:ascii="Times New Roman" w:hAnsi="Times New Roman"/>
      <w:sz w:val="22"/>
    </w:rPr>
  </w:style>
  <w:style w:type="character" w:customStyle="1" w:styleId="FontStyle624">
    <w:name w:val="Font Style624"/>
    <w:uiPriority w:val="99"/>
    <w:qFormat/>
    <w:rsid w:val="002978C8"/>
    <w:rPr>
      <w:rFonts w:ascii="Times New Roman" w:hAnsi="Times New Roman"/>
      <w:b/>
      <w:i/>
      <w:sz w:val="22"/>
    </w:rPr>
  </w:style>
  <w:style w:type="character" w:customStyle="1" w:styleId="FontStyle572">
    <w:name w:val="Font Style572"/>
    <w:uiPriority w:val="99"/>
    <w:qFormat/>
    <w:rsid w:val="002978C8"/>
    <w:rPr>
      <w:rFonts w:ascii="Times New Roman" w:hAnsi="Times New Roman"/>
      <w:sz w:val="16"/>
    </w:rPr>
  </w:style>
  <w:style w:type="character" w:customStyle="1" w:styleId="FontStyle184">
    <w:name w:val="Font Style184"/>
    <w:uiPriority w:val="99"/>
    <w:qFormat/>
    <w:rsid w:val="002978C8"/>
    <w:rPr>
      <w:rFonts w:ascii="Times New Roman" w:hAnsi="Times New Roman"/>
      <w:sz w:val="20"/>
    </w:rPr>
  </w:style>
  <w:style w:type="character" w:customStyle="1" w:styleId="550">
    <w:name w:val="Знак Знак55"/>
    <w:uiPriority w:val="99"/>
    <w:qFormat/>
    <w:locked/>
    <w:rsid w:val="002978C8"/>
    <w:rPr>
      <w:sz w:val="24"/>
      <w:lang w:val="ru-RU" w:eastAsia="ru-RU"/>
    </w:rPr>
  </w:style>
  <w:style w:type="paragraph" w:customStyle="1" w:styleId="TextBody">
    <w:name w:val="Text Body"/>
    <w:basedOn w:val="a2"/>
    <w:uiPriority w:val="99"/>
    <w:qFormat/>
    <w:rsid w:val="002978C8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character" w:customStyle="1" w:styleId="650">
    <w:name w:val="Знак Знак65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640">
    <w:name w:val="Знак Знак64"/>
    <w:uiPriority w:val="99"/>
    <w:qFormat/>
    <w:locked/>
    <w:rsid w:val="002978C8"/>
    <w:rPr>
      <w:b/>
      <w:sz w:val="28"/>
      <w:lang w:val="ru-RU" w:eastAsia="ru-RU"/>
    </w:rPr>
  </w:style>
  <w:style w:type="character" w:customStyle="1" w:styleId="630">
    <w:name w:val="Знак Знак63"/>
    <w:uiPriority w:val="99"/>
    <w:qFormat/>
    <w:locked/>
    <w:rsid w:val="002978C8"/>
    <w:rPr>
      <w:b/>
      <w:i/>
      <w:sz w:val="26"/>
      <w:lang w:val="ru-RU" w:eastAsia="ru-RU"/>
    </w:rPr>
  </w:style>
  <w:style w:type="character" w:customStyle="1" w:styleId="620">
    <w:name w:val="Знак Знак62"/>
    <w:uiPriority w:val="99"/>
    <w:qFormat/>
    <w:locked/>
    <w:rsid w:val="002978C8"/>
    <w:rPr>
      <w:sz w:val="24"/>
      <w:lang w:val="ru-RU" w:eastAsia="ru-RU"/>
    </w:rPr>
  </w:style>
  <w:style w:type="character" w:customStyle="1" w:styleId="6110">
    <w:name w:val="Знак Знак611"/>
    <w:uiPriority w:val="99"/>
    <w:qFormat/>
    <w:locked/>
    <w:rsid w:val="002978C8"/>
    <w:rPr>
      <w:sz w:val="24"/>
      <w:lang w:val="ru-RU" w:eastAsia="ru-RU"/>
    </w:rPr>
  </w:style>
  <w:style w:type="character" w:customStyle="1" w:styleId="600">
    <w:name w:val="Знак Знак60"/>
    <w:uiPriority w:val="99"/>
    <w:qFormat/>
    <w:locked/>
    <w:rsid w:val="002978C8"/>
    <w:rPr>
      <w:i/>
      <w:sz w:val="24"/>
      <w:lang w:val="ru-RU" w:eastAsia="ru-RU"/>
    </w:rPr>
  </w:style>
  <w:style w:type="character" w:customStyle="1" w:styleId="59">
    <w:name w:val="Знак Знак59"/>
    <w:uiPriority w:val="99"/>
    <w:qFormat/>
    <w:locked/>
    <w:rsid w:val="002978C8"/>
    <w:rPr>
      <w:rFonts w:ascii="Arial" w:hAnsi="Arial"/>
      <w:sz w:val="22"/>
      <w:lang w:val="ru-RU" w:eastAsia="ru-RU"/>
    </w:rPr>
  </w:style>
  <w:style w:type="character" w:customStyle="1" w:styleId="58">
    <w:name w:val="Знак Знак58"/>
    <w:uiPriority w:val="99"/>
    <w:qFormat/>
    <w:locked/>
    <w:rsid w:val="002978C8"/>
    <w:rPr>
      <w:rFonts w:ascii="Courier New" w:hAnsi="Courier New"/>
      <w:lang w:val="ru-RU" w:eastAsia="ru-RU"/>
    </w:rPr>
  </w:style>
  <w:style w:type="character" w:customStyle="1" w:styleId="57">
    <w:name w:val="Знак Знак57"/>
    <w:uiPriority w:val="99"/>
    <w:qFormat/>
    <w:locked/>
    <w:rsid w:val="002978C8"/>
    <w:rPr>
      <w:lang w:val="ru-RU" w:eastAsia="ru-RU"/>
    </w:rPr>
  </w:style>
  <w:style w:type="character" w:customStyle="1" w:styleId="560">
    <w:name w:val="Знак Знак56"/>
    <w:uiPriority w:val="99"/>
    <w:qFormat/>
    <w:locked/>
    <w:rsid w:val="002978C8"/>
    <w:rPr>
      <w:sz w:val="24"/>
      <w:lang w:val="ru-RU" w:eastAsia="ru-RU"/>
    </w:rPr>
  </w:style>
  <w:style w:type="character" w:customStyle="1" w:styleId="540">
    <w:name w:val="Знак Знак54"/>
    <w:uiPriority w:val="99"/>
    <w:qFormat/>
    <w:locked/>
    <w:rsid w:val="002978C8"/>
    <w:rPr>
      <w:sz w:val="24"/>
      <w:lang w:val="en-US" w:eastAsia="ru-RU"/>
    </w:rPr>
  </w:style>
  <w:style w:type="paragraph" w:customStyle="1" w:styleId="p10">
    <w:name w:val="p10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g3">
    <w:name w:val="eg3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material-headdate-day">
    <w:name w:val="b-material-head__date-day"/>
    <w:basedOn w:val="a3"/>
    <w:uiPriority w:val="99"/>
    <w:qFormat/>
    <w:rsid w:val="002978C8"/>
    <w:rPr>
      <w:rFonts w:cs="Times New Roman"/>
    </w:rPr>
  </w:style>
  <w:style w:type="character" w:customStyle="1" w:styleId="s2">
    <w:name w:val="s2"/>
    <w:basedOn w:val="a3"/>
    <w:uiPriority w:val="99"/>
    <w:qFormat/>
    <w:rsid w:val="002978C8"/>
    <w:rPr>
      <w:rFonts w:cs="Times New Roman"/>
    </w:rPr>
  </w:style>
  <w:style w:type="paragraph" w:customStyle="1" w:styleId="p2">
    <w:name w:val="p2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5">
    <w:name w:val="p5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W8Num16z0">
    <w:name w:val="WW8Num16z0"/>
    <w:uiPriority w:val="99"/>
    <w:qFormat/>
    <w:rsid w:val="002978C8"/>
    <w:rPr>
      <w:rFonts w:ascii="Wingdings" w:hAnsi="Wingdings"/>
    </w:rPr>
  </w:style>
  <w:style w:type="character" w:customStyle="1" w:styleId="WW8Num4z0">
    <w:name w:val="WW8Num4z0"/>
    <w:uiPriority w:val="99"/>
    <w:qFormat/>
    <w:rsid w:val="002978C8"/>
    <w:rPr>
      <w:color w:val="auto"/>
    </w:rPr>
  </w:style>
  <w:style w:type="character" w:customStyle="1" w:styleId="WW8Num5z0">
    <w:name w:val="WW8Num5z0"/>
    <w:uiPriority w:val="99"/>
    <w:qFormat/>
    <w:rsid w:val="002978C8"/>
    <w:rPr>
      <w:b/>
      <w:sz w:val="20"/>
    </w:rPr>
  </w:style>
  <w:style w:type="character" w:customStyle="1" w:styleId="WW8Num6z0">
    <w:name w:val="WW8Num6z0"/>
    <w:uiPriority w:val="99"/>
    <w:qFormat/>
    <w:rsid w:val="002978C8"/>
    <w:rPr>
      <w:sz w:val="20"/>
    </w:rPr>
  </w:style>
  <w:style w:type="character" w:customStyle="1" w:styleId="WW8Num7z0">
    <w:name w:val="WW8Num7z0"/>
    <w:uiPriority w:val="99"/>
    <w:qFormat/>
    <w:rsid w:val="002978C8"/>
    <w:rPr>
      <w:b/>
      <w:sz w:val="20"/>
    </w:rPr>
  </w:style>
  <w:style w:type="character" w:customStyle="1" w:styleId="WW8Num9z0">
    <w:name w:val="WW8Num9z0"/>
    <w:uiPriority w:val="99"/>
    <w:qFormat/>
    <w:rsid w:val="002978C8"/>
    <w:rPr>
      <w:sz w:val="20"/>
    </w:rPr>
  </w:style>
  <w:style w:type="character" w:customStyle="1" w:styleId="WW8Num9z1">
    <w:name w:val="WW8Num9z1"/>
    <w:uiPriority w:val="99"/>
    <w:qFormat/>
    <w:rsid w:val="002978C8"/>
    <w:rPr>
      <w:rFonts w:ascii="Symbol" w:hAnsi="Symbol"/>
      <w:sz w:val="20"/>
    </w:rPr>
  </w:style>
  <w:style w:type="character" w:customStyle="1" w:styleId="WW8Num9z2">
    <w:name w:val="WW8Num9z2"/>
    <w:uiPriority w:val="99"/>
    <w:qFormat/>
    <w:rsid w:val="002978C8"/>
  </w:style>
  <w:style w:type="character" w:customStyle="1" w:styleId="WW8Num9z3">
    <w:name w:val="WW8Num9z3"/>
    <w:uiPriority w:val="99"/>
    <w:qFormat/>
    <w:rsid w:val="002978C8"/>
  </w:style>
  <w:style w:type="character" w:customStyle="1" w:styleId="WW8Num9z4">
    <w:name w:val="WW8Num9z4"/>
    <w:uiPriority w:val="99"/>
    <w:qFormat/>
    <w:rsid w:val="002978C8"/>
  </w:style>
  <w:style w:type="character" w:customStyle="1" w:styleId="WW8Num9z5">
    <w:name w:val="WW8Num9z5"/>
    <w:uiPriority w:val="99"/>
    <w:qFormat/>
    <w:rsid w:val="002978C8"/>
  </w:style>
  <w:style w:type="character" w:customStyle="1" w:styleId="WW8Num9z6">
    <w:name w:val="WW8Num9z6"/>
    <w:uiPriority w:val="99"/>
    <w:qFormat/>
    <w:rsid w:val="002978C8"/>
  </w:style>
  <w:style w:type="character" w:customStyle="1" w:styleId="WW8Num9z7">
    <w:name w:val="WW8Num9z7"/>
    <w:uiPriority w:val="99"/>
    <w:qFormat/>
    <w:rsid w:val="002978C8"/>
  </w:style>
  <w:style w:type="character" w:customStyle="1" w:styleId="WW8Num9z8">
    <w:name w:val="WW8Num9z8"/>
    <w:uiPriority w:val="99"/>
    <w:qFormat/>
    <w:rsid w:val="002978C8"/>
  </w:style>
  <w:style w:type="character" w:customStyle="1" w:styleId="WW8Num10z0">
    <w:name w:val="WW8Num10z0"/>
    <w:uiPriority w:val="99"/>
    <w:qFormat/>
    <w:rsid w:val="002978C8"/>
    <w:rPr>
      <w:sz w:val="20"/>
    </w:rPr>
  </w:style>
  <w:style w:type="character" w:customStyle="1" w:styleId="WW8Num11z0">
    <w:name w:val="WW8Num11z0"/>
    <w:uiPriority w:val="99"/>
    <w:qFormat/>
    <w:rsid w:val="002978C8"/>
    <w:rPr>
      <w:rFonts w:ascii="Symbol" w:hAnsi="Symbol"/>
      <w:b/>
    </w:rPr>
  </w:style>
  <w:style w:type="character" w:customStyle="1" w:styleId="WW8Num12z0">
    <w:name w:val="WW8Num12z0"/>
    <w:uiPriority w:val="99"/>
    <w:qFormat/>
    <w:rsid w:val="002978C8"/>
    <w:rPr>
      <w:rFonts w:ascii="Symbol" w:hAnsi="Symbol"/>
      <w:sz w:val="24"/>
    </w:rPr>
  </w:style>
  <w:style w:type="character" w:customStyle="1" w:styleId="WW8Num13z0">
    <w:name w:val="WW8Num13z0"/>
    <w:uiPriority w:val="99"/>
    <w:qFormat/>
    <w:rsid w:val="002978C8"/>
    <w:rPr>
      <w:rFonts w:ascii="Symbol" w:hAnsi="Symbol"/>
      <w:sz w:val="20"/>
    </w:rPr>
  </w:style>
  <w:style w:type="character" w:customStyle="1" w:styleId="WW8Num14z0">
    <w:name w:val="WW8Num14z0"/>
    <w:uiPriority w:val="99"/>
    <w:qFormat/>
    <w:rsid w:val="002978C8"/>
    <w:rPr>
      <w:sz w:val="20"/>
    </w:rPr>
  </w:style>
  <w:style w:type="character" w:customStyle="1" w:styleId="WW8Num15z0">
    <w:name w:val="WW8Num15z0"/>
    <w:uiPriority w:val="99"/>
    <w:qFormat/>
    <w:rsid w:val="002978C8"/>
    <w:rPr>
      <w:sz w:val="20"/>
    </w:rPr>
  </w:style>
  <w:style w:type="character" w:customStyle="1" w:styleId="WW8Num17z0">
    <w:name w:val="WW8Num17z0"/>
    <w:uiPriority w:val="99"/>
    <w:qFormat/>
    <w:rsid w:val="002978C8"/>
    <w:rPr>
      <w:rFonts w:ascii="Wingdings" w:hAnsi="Wingdings"/>
    </w:rPr>
  </w:style>
  <w:style w:type="character" w:customStyle="1" w:styleId="WW8Num18z0">
    <w:name w:val="WW8Num18z0"/>
    <w:uiPriority w:val="99"/>
    <w:qFormat/>
    <w:rsid w:val="002978C8"/>
  </w:style>
  <w:style w:type="character" w:customStyle="1" w:styleId="WW8Num18z1">
    <w:name w:val="WW8Num18z1"/>
    <w:uiPriority w:val="99"/>
    <w:qFormat/>
    <w:rsid w:val="002978C8"/>
    <w:rPr>
      <w:rFonts w:ascii="Symbol" w:hAnsi="Symbol"/>
      <w:sz w:val="20"/>
    </w:rPr>
  </w:style>
  <w:style w:type="character" w:customStyle="1" w:styleId="WW8Num18z2">
    <w:name w:val="WW8Num18z2"/>
    <w:uiPriority w:val="99"/>
    <w:qFormat/>
    <w:rsid w:val="002978C8"/>
  </w:style>
  <w:style w:type="character" w:customStyle="1" w:styleId="WW8Num18z3">
    <w:name w:val="WW8Num18z3"/>
    <w:uiPriority w:val="99"/>
    <w:qFormat/>
    <w:rsid w:val="002978C8"/>
  </w:style>
  <w:style w:type="character" w:customStyle="1" w:styleId="WW8Num18z4">
    <w:name w:val="WW8Num18z4"/>
    <w:uiPriority w:val="99"/>
    <w:qFormat/>
    <w:rsid w:val="002978C8"/>
  </w:style>
  <w:style w:type="character" w:customStyle="1" w:styleId="WW8Num18z5">
    <w:name w:val="WW8Num18z5"/>
    <w:uiPriority w:val="99"/>
    <w:qFormat/>
    <w:rsid w:val="002978C8"/>
  </w:style>
  <w:style w:type="character" w:customStyle="1" w:styleId="WW8Num18z6">
    <w:name w:val="WW8Num18z6"/>
    <w:uiPriority w:val="99"/>
    <w:qFormat/>
    <w:rsid w:val="002978C8"/>
  </w:style>
  <w:style w:type="character" w:customStyle="1" w:styleId="WW8Num18z7">
    <w:name w:val="WW8Num18z7"/>
    <w:uiPriority w:val="99"/>
    <w:qFormat/>
    <w:rsid w:val="002978C8"/>
  </w:style>
  <w:style w:type="character" w:customStyle="1" w:styleId="WW8Num18z8">
    <w:name w:val="WW8Num18z8"/>
    <w:uiPriority w:val="99"/>
    <w:qFormat/>
    <w:rsid w:val="002978C8"/>
  </w:style>
  <w:style w:type="character" w:customStyle="1" w:styleId="WW8Num19z0">
    <w:name w:val="WW8Num19z0"/>
    <w:uiPriority w:val="99"/>
    <w:qFormat/>
    <w:rsid w:val="002978C8"/>
  </w:style>
  <w:style w:type="character" w:customStyle="1" w:styleId="WW8Num19z1">
    <w:name w:val="WW8Num19z1"/>
    <w:uiPriority w:val="99"/>
    <w:qFormat/>
    <w:rsid w:val="002978C8"/>
  </w:style>
  <w:style w:type="character" w:customStyle="1" w:styleId="WW8Num19z2">
    <w:name w:val="WW8Num19z2"/>
    <w:uiPriority w:val="99"/>
    <w:qFormat/>
    <w:rsid w:val="002978C8"/>
  </w:style>
  <w:style w:type="character" w:customStyle="1" w:styleId="WW8Num19z3">
    <w:name w:val="WW8Num19z3"/>
    <w:uiPriority w:val="99"/>
    <w:qFormat/>
    <w:rsid w:val="002978C8"/>
  </w:style>
  <w:style w:type="character" w:customStyle="1" w:styleId="WW8Num19z4">
    <w:name w:val="WW8Num19z4"/>
    <w:uiPriority w:val="99"/>
    <w:qFormat/>
    <w:rsid w:val="002978C8"/>
  </w:style>
  <w:style w:type="character" w:customStyle="1" w:styleId="WW8Num19z5">
    <w:name w:val="WW8Num19z5"/>
    <w:uiPriority w:val="99"/>
    <w:qFormat/>
    <w:rsid w:val="002978C8"/>
  </w:style>
  <w:style w:type="character" w:customStyle="1" w:styleId="WW8Num19z6">
    <w:name w:val="WW8Num19z6"/>
    <w:uiPriority w:val="99"/>
    <w:qFormat/>
    <w:rsid w:val="002978C8"/>
  </w:style>
  <w:style w:type="character" w:customStyle="1" w:styleId="WW8Num19z7">
    <w:name w:val="WW8Num19z7"/>
    <w:uiPriority w:val="99"/>
    <w:qFormat/>
    <w:rsid w:val="002978C8"/>
  </w:style>
  <w:style w:type="character" w:customStyle="1" w:styleId="WW8Num19z8">
    <w:name w:val="WW8Num19z8"/>
    <w:uiPriority w:val="99"/>
    <w:qFormat/>
    <w:rsid w:val="002978C8"/>
  </w:style>
  <w:style w:type="character" w:customStyle="1" w:styleId="WW8Num4z1">
    <w:name w:val="WW8Num4z1"/>
    <w:uiPriority w:val="99"/>
    <w:qFormat/>
    <w:rsid w:val="002978C8"/>
  </w:style>
  <w:style w:type="character" w:customStyle="1" w:styleId="WW8Num4z2">
    <w:name w:val="WW8Num4z2"/>
    <w:uiPriority w:val="99"/>
    <w:qFormat/>
    <w:rsid w:val="002978C8"/>
  </w:style>
  <w:style w:type="character" w:customStyle="1" w:styleId="WW8Num4z3">
    <w:name w:val="WW8Num4z3"/>
    <w:uiPriority w:val="99"/>
    <w:qFormat/>
    <w:rsid w:val="002978C8"/>
  </w:style>
  <w:style w:type="character" w:customStyle="1" w:styleId="WW8Num4z4">
    <w:name w:val="WW8Num4z4"/>
    <w:uiPriority w:val="99"/>
    <w:qFormat/>
    <w:rsid w:val="002978C8"/>
  </w:style>
  <w:style w:type="character" w:customStyle="1" w:styleId="WW8Num4z5">
    <w:name w:val="WW8Num4z5"/>
    <w:uiPriority w:val="99"/>
    <w:qFormat/>
    <w:rsid w:val="002978C8"/>
  </w:style>
  <w:style w:type="character" w:customStyle="1" w:styleId="WW8Num4z6">
    <w:name w:val="WW8Num4z6"/>
    <w:uiPriority w:val="99"/>
    <w:qFormat/>
    <w:rsid w:val="002978C8"/>
  </w:style>
  <w:style w:type="character" w:customStyle="1" w:styleId="WW8Num4z7">
    <w:name w:val="WW8Num4z7"/>
    <w:uiPriority w:val="99"/>
    <w:qFormat/>
    <w:rsid w:val="002978C8"/>
  </w:style>
  <w:style w:type="character" w:customStyle="1" w:styleId="WW8Num4z8">
    <w:name w:val="WW8Num4z8"/>
    <w:uiPriority w:val="99"/>
    <w:qFormat/>
    <w:rsid w:val="002978C8"/>
  </w:style>
  <w:style w:type="character" w:customStyle="1" w:styleId="WW8Num5z1">
    <w:name w:val="WW8Num5z1"/>
    <w:uiPriority w:val="99"/>
    <w:qFormat/>
    <w:rsid w:val="002978C8"/>
  </w:style>
  <w:style w:type="character" w:customStyle="1" w:styleId="WW8Num5z2">
    <w:name w:val="WW8Num5z2"/>
    <w:uiPriority w:val="99"/>
    <w:qFormat/>
    <w:rsid w:val="002978C8"/>
  </w:style>
  <w:style w:type="character" w:customStyle="1" w:styleId="WW8Num5z3">
    <w:name w:val="WW8Num5z3"/>
    <w:uiPriority w:val="99"/>
    <w:qFormat/>
    <w:rsid w:val="002978C8"/>
  </w:style>
  <w:style w:type="character" w:customStyle="1" w:styleId="WW8Num5z4">
    <w:name w:val="WW8Num5z4"/>
    <w:uiPriority w:val="99"/>
    <w:qFormat/>
    <w:rsid w:val="002978C8"/>
  </w:style>
  <w:style w:type="character" w:customStyle="1" w:styleId="WW8Num5z5">
    <w:name w:val="WW8Num5z5"/>
    <w:uiPriority w:val="99"/>
    <w:qFormat/>
    <w:rsid w:val="002978C8"/>
  </w:style>
  <w:style w:type="character" w:customStyle="1" w:styleId="WW8Num5z6">
    <w:name w:val="WW8Num5z6"/>
    <w:uiPriority w:val="99"/>
    <w:qFormat/>
    <w:rsid w:val="002978C8"/>
  </w:style>
  <w:style w:type="character" w:customStyle="1" w:styleId="WW8Num5z7">
    <w:name w:val="WW8Num5z7"/>
    <w:uiPriority w:val="99"/>
    <w:qFormat/>
    <w:rsid w:val="002978C8"/>
  </w:style>
  <w:style w:type="character" w:customStyle="1" w:styleId="WW8Num5z8">
    <w:name w:val="WW8Num5z8"/>
    <w:uiPriority w:val="99"/>
    <w:qFormat/>
    <w:rsid w:val="002978C8"/>
  </w:style>
  <w:style w:type="character" w:customStyle="1" w:styleId="WW8Num6z1">
    <w:name w:val="WW8Num6z1"/>
    <w:uiPriority w:val="99"/>
    <w:qFormat/>
    <w:rsid w:val="002978C8"/>
  </w:style>
  <w:style w:type="character" w:customStyle="1" w:styleId="WW8Num6z2">
    <w:name w:val="WW8Num6z2"/>
    <w:uiPriority w:val="99"/>
    <w:qFormat/>
    <w:rsid w:val="002978C8"/>
  </w:style>
  <w:style w:type="character" w:customStyle="1" w:styleId="WW8Num6z3">
    <w:name w:val="WW8Num6z3"/>
    <w:uiPriority w:val="99"/>
    <w:qFormat/>
    <w:rsid w:val="002978C8"/>
  </w:style>
  <w:style w:type="character" w:customStyle="1" w:styleId="WW8Num6z4">
    <w:name w:val="WW8Num6z4"/>
    <w:uiPriority w:val="99"/>
    <w:qFormat/>
    <w:rsid w:val="002978C8"/>
  </w:style>
  <w:style w:type="character" w:customStyle="1" w:styleId="WW8Num6z5">
    <w:name w:val="WW8Num6z5"/>
    <w:uiPriority w:val="99"/>
    <w:qFormat/>
    <w:rsid w:val="002978C8"/>
  </w:style>
  <w:style w:type="character" w:customStyle="1" w:styleId="WW8Num6z6">
    <w:name w:val="WW8Num6z6"/>
    <w:uiPriority w:val="99"/>
    <w:qFormat/>
    <w:rsid w:val="002978C8"/>
  </w:style>
  <w:style w:type="character" w:customStyle="1" w:styleId="WW8Num6z7">
    <w:name w:val="WW8Num6z7"/>
    <w:uiPriority w:val="99"/>
    <w:qFormat/>
    <w:rsid w:val="002978C8"/>
  </w:style>
  <w:style w:type="character" w:customStyle="1" w:styleId="WW8Num6z8">
    <w:name w:val="WW8Num6z8"/>
    <w:uiPriority w:val="99"/>
    <w:qFormat/>
    <w:rsid w:val="002978C8"/>
  </w:style>
  <w:style w:type="character" w:customStyle="1" w:styleId="WW8Num7z1">
    <w:name w:val="WW8Num7z1"/>
    <w:uiPriority w:val="99"/>
    <w:qFormat/>
    <w:rsid w:val="002978C8"/>
  </w:style>
  <w:style w:type="character" w:customStyle="1" w:styleId="WW8Num7z2">
    <w:name w:val="WW8Num7z2"/>
    <w:uiPriority w:val="99"/>
    <w:qFormat/>
    <w:rsid w:val="002978C8"/>
  </w:style>
  <w:style w:type="character" w:customStyle="1" w:styleId="WW8Num7z3">
    <w:name w:val="WW8Num7z3"/>
    <w:uiPriority w:val="99"/>
    <w:qFormat/>
    <w:rsid w:val="002978C8"/>
  </w:style>
  <w:style w:type="character" w:customStyle="1" w:styleId="WW8Num7z4">
    <w:name w:val="WW8Num7z4"/>
    <w:uiPriority w:val="99"/>
    <w:qFormat/>
    <w:rsid w:val="002978C8"/>
  </w:style>
  <w:style w:type="character" w:customStyle="1" w:styleId="WW8Num7z5">
    <w:name w:val="WW8Num7z5"/>
    <w:uiPriority w:val="99"/>
    <w:qFormat/>
    <w:rsid w:val="002978C8"/>
  </w:style>
  <w:style w:type="character" w:customStyle="1" w:styleId="WW8Num7z6">
    <w:name w:val="WW8Num7z6"/>
    <w:uiPriority w:val="99"/>
    <w:qFormat/>
    <w:rsid w:val="002978C8"/>
  </w:style>
  <w:style w:type="character" w:customStyle="1" w:styleId="WW8Num7z7">
    <w:name w:val="WW8Num7z7"/>
    <w:uiPriority w:val="99"/>
    <w:qFormat/>
    <w:rsid w:val="002978C8"/>
  </w:style>
  <w:style w:type="character" w:customStyle="1" w:styleId="WW8Num7z8">
    <w:name w:val="WW8Num7z8"/>
    <w:uiPriority w:val="99"/>
    <w:qFormat/>
    <w:rsid w:val="002978C8"/>
  </w:style>
  <w:style w:type="character" w:customStyle="1" w:styleId="WW8Num8z1">
    <w:name w:val="WW8Num8z1"/>
    <w:uiPriority w:val="99"/>
    <w:qFormat/>
    <w:rsid w:val="002978C8"/>
    <w:rPr>
      <w:rFonts w:ascii="Symbol" w:hAnsi="Symbol"/>
      <w:sz w:val="20"/>
    </w:rPr>
  </w:style>
  <w:style w:type="character" w:customStyle="1" w:styleId="WW8Num8z2">
    <w:name w:val="WW8Num8z2"/>
    <w:uiPriority w:val="99"/>
    <w:qFormat/>
    <w:rsid w:val="002978C8"/>
  </w:style>
  <w:style w:type="character" w:customStyle="1" w:styleId="WW8Num8z3">
    <w:name w:val="WW8Num8z3"/>
    <w:uiPriority w:val="99"/>
    <w:qFormat/>
    <w:rsid w:val="002978C8"/>
  </w:style>
  <w:style w:type="character" w:customStyle="1" w:styleId="WW8Num8z4">
    <w:name w:val="WW8Num8z4"/>
    <w:uiPriority w:val="99"/>
    <w:qFormat/>
    <w:rsid w:val="002978C8"/>
  </w:style>
  <w:style w:type="character" w:customStyle="1" w:styleId="WW8Num8z5">
    <w:name w:val="WW8Num8z5"/>
    <w:uiPriority w:val="99"/>
    <w:qFormat/>
    <w:rsid w:val="002978C8"/>
  </w:style>
  <w:style w:type="character" w:customStyle="1" w:styleId="WW8Num8z6">
    <w:name w:val="WW8Num8z6"/>
    <w:uiPriority w:val="99"/>
    <w:qFormat/>
    <w:rsid w:val="002978C8"/>
  </w:style>
  <w:style w:type="character" w:customStyle="1" w:styleId="WW8Num8z7">
    <w:name w:val="WW8Num8z7"/>
    <w:uiPriority w:val="99"/>
    <w:qFormat/>
    <w:rsid w:val="002978C8"/>
  </w:style>
  <w:style w:type="character" w:customStyle="1" w:styleId="WW8Num8z8">
    <w:name w:val="WW8Num8z8"/>
    <w:uiPriority w:val="99"/>
    <w:qFormat/>
    <w:rsid w:val="002978C8"/>
  </w:style>
  <w:style w:type="character" w:customStyle="1" w:styleId="WW8Num10z1">
    <w:name w:val="WW8Num10z1"/>
    <w:uiPriority w:val="99"/>
    <w:qFormat/>
    <w:rsid w:val="002978C8"/>
  </w:style>
  <w:style w:type="character" w:customStyle="1" w:styleId="WW8Num10z2">
    <w:name w:val="WW8Num10z2"/>
    <w:uiPriority w:val="99"/>
    <w:qFormat/>
    <w:rsid w:val="002978C8"/>
  </w:style>
  <w:style w:type="character" w:customStyle="1" w:styleId="WW8Num10z3">
    <w:name w:val="WW8Num10z3"/>
    <w:uiPriority w:val="99"/>
    <w:qFormat/>
    <w:rsid w:val="002978C8"/>
  </w:style>
  <w:style w:type="character" w:customStyle="1" w:styleId="WW8Num10z4">
    <w:name w:val="WW8Num10z4"/>
    <w:uiPriority w:val="99"/>
    <w:qFormat/>
    <w:rsid w:val="002978C8"/>
  </w:style>
  <w:style w:type="character" w:customStyle="1" w:styleId="WW8Num10z5">
    <w:name w:val="WW8Num10z5"/>
    <w:uiPriority w:val="99"/>
    <w:qFormat/>
    <w:rsid w:val="002978C8"/>
  </w:style>
  <w:style w:type="character" w:customStyle="1" w:styleId="WW8Num10z6">
    <w:name w:val="WW8Num10z6"/>
    <w:uiPriority w:val="99"/>
    <w:qFormat/>
    <w:rsid w:val="002978C8"/>
  </w:style>
  <w:style w:type="character" w:customStyle="1" w:styleId="WW8Num10z7">
    <w:name w:val="WW8Num10z7"/>
    <w:uiPriority w:val="99"/>
    <w:qFormat/>
    <w:rsid w:val="002978C8"/>
  </w:style>
  <w:style w:type="character" w:customStyle="1" w:styleId="WW8Num10z8">
    <w:name w:val="WW8Num10z8"/>
    <w:uiPriority w:val="99"/>
    <w:qFormat/>
    <w:rsid w:val="002978C8"/>
  </w:style>
  <w:style w:type="character" w:customStyle="1" w:styleId="WW8Num11z1">
    <w:name w:val="WW8Num11z1"/>
    <w:uiPriority w:val="99"/>
    <w:qFormat/>
    <w:rsid w:val="002978C8"/>
    <w:rPr>
      <w:sz w:val="20"/>
    </w:rPr>
  </w:style>
  <w:style w:type="character" w:customStyle="1" w:styleId="WW8Num11z2">
    <w:name w:val="WW8Num11z2"/>
    <w:uiPriority w:val="99"/>
    <w:qFormat/>
    <w:rsid w:val="002978C8"/>
  </w:style>
  <w:style w:type="character" w:customStyle="1" w:styleId="WW8Num11z3">
    <w:name w:val="WW8Num11z3"/>
    <w:uiPriority w:val="99"/>
    <w:qFormat/>
    <w:rsid w:val="002978C8"/>
  </w:style>
  <w:style w:type="character" w:customStyle="1" w:styleId="WW8Num11z4">
    <w:name w:val="WW8Num11z4"/>
    <w:uiPriority w:val="99"/>
    <w:qFormat/>
    <w:rsid w:val="002978C8"/>
  </w:style>
  <w:style w:type="character" w:customStyle="1" w:styleId="WW8Num11z5">
    <w:name w:val="WW8Num11z5"/>
    <w:uiPriority w:val="99"/>
    <w:qFormat/>
    <w:rsid w:val="002978C8"/>
  </w:style>
  <w:style w:type="character" w:customStyle="1" w:styleId="WW8Num11z6">
    <w:name w:val="WW8Num11z6"/>
    <w:uiPriority w:val="99"/>
    <w:qFormat/>
    <w:rsid w:val="002978C8"/>
  </w:style>
  <w:style w:type="character" w:customStyle="1" w:styleId="WW8Num11z7">
    <w:name w:val="WW8Num11z7"/>
    <w:uiPriority w:val="99"/>
    <w:qFormat/>
    <w:rsid w:val="002978C8"/>
  </w:style>
  <w:style w:type="character" w:customStyle="1" w:styleId="WW8Num11z8">
    <w:name w:val="WW8Num11z8"/>
    <w:uiPriority w:val="99"/>
    <w:qFormat/>
    <w:rsid w:val="002978C8"/>
  </w:style>
  <w:style w:type="character" w:customStyle="1" w:styleId="WW8Num12z2">
    <w:name w:val="WW8Num12z2"/>
    <w:uiPriority w:val="99"/>
    <w:qFormat/>
    <w:rsid w:val="002978C8"/>
    <w:rPr>
      <w:rFonts w:ascii="Wingdings" w:hAnsi="Wingdings"/>
    </w:rPr>
  </w:style>
  <w:style w:type="character" w:customStyle="1" w:styleId="WW8Num12z3">
    <w:name w:val="WW8Num12z3"/>
    <w:uiPriority w:val="99"/>
    <w:qFormat/>
    <w:rsid w:val="002978C8"/>
    <w:rPr>
      <w:rFonts w:ascii="Symbol" w:hAnsi="Symbol"/>
    </w:rPr>
  </w:style>
  <w:style w:type="character" w:customStyle="1" w:styleId="WW8Num12z4">
    <w:name w:val="WW8Num12z4"/>
    <w:uiPriority w:val="99"/>
    <w:qFormat/>
    <w:rsid w:val="002978C8"/>
    <w:rPr>
      <w:rFonts w:ascii="Courier New" w:hAnsi="Courier New"/>
    </w:rPr>
  </w:style>
  <w:style w:type="character" w:customStyle="1" w:styleId="WW8Num13z1">
    <w:name w:val="WW8Num13z1"/>
    <w:uiPriority w:val="99"/>
    <w:qFormat/>
    <w:rsid w:val="002978C8"/>
  </w:style>
  <w:style w:type="character" w:customStyle="1" w:styleId="WW8Num13z2">
    <w:name w:val="WW8Num13z2"/>
    <w:uiPriority w:val="99"/>
    <w:qFormat/>
    <w:rsid w:val="002978C8"/>
  </w:style>
  <w:style w:type="character" w:customStyle="1" w:styleId="WW8Num13z3">
    <w:name w:val="WW8Num13z3"/>
    <w:uiPriority w:val="99"/>
    <w:qFormat/>
    <w:rsid w:val="002978C8"/>
  </w:style>
  <w:style w:type="character" w:customStyle="1" w:styleId="WW8Num13z4">
    <w:name w:val="WW8Num13z4"/>
    <w:uiPriority w:val="99"/>
    <w:qFormat/>
    <w:rsid w:val="002978C8"/>
  </w:style>
  <w:style w:type="character" w:customStyle="1" w:styleId="WW8Num13z5">
    <w:name w:val="WW8Num13z5"/>
    <w:uiPriority w:val="99"/>
    <w:qFormat/>
    <w:rsid w:val="002978C8"/>
  </w:style>
  <w:style w:type="character" w:customStyle="1" w:styleId="WW8Num13z6">
    <w:name w:val="WW8Num13z6"/>
    <w:uiPriority w:val="99"/>
    <w:qFormat/>
    <w:rsid w:val="002978C8"/>
  </w:style>
  <w:style w:type="character" w:customStyle="1" w:styleId="WW8Num13z7">
    <w:name w:val="WW8Num13z7"/>
    <w:uiPriority w:val="99"/>
    <w:qFormat/>
    <w:rsid w:val="002978C8"/>
  </w:style>
  <w:style w:type="character" w:customStyle="1" w:styleId="WW8Num13z8">
    <w:name w:val="WW8Num13z8"/>
    <w:uiPriority w:val="99"/>
    <w:qFormat/>
    <w:rsid w:val="002978C8"/>
  </w:style>
  <w:style w:type="character" w:customStyle="1" w:styleId="WW8Num14z1">
    <w:name w:val="WW8Num14z1"/>
    <w:uiPriority w:val="99"/>
    <w:qFormat/>
    <w:rsid w:val="002978C8"/>
  </w:style>
  <w:style w:type="character" w:customStyle="1" w:styleId="WW8Num14z2">
    <w:name w:val="WW8Num14z2"/>
    <w:uiPriority w:val="99"/>
    <w:qFormat/>
    <w:rsid w:val="002978C8"/>
  </w:style>
  <w:style w:type="character" w:customStyle="1" w:styleId="WW8Num14z3">
    <w:name w:val="WW8Num14z3"/>
    <w:uiPriority w:val="99"/>
    <w:qFormat/>
    <w:rsid w:val="002978C8"/>
  </w:style>
  <w:style w:type="character" w:customStyle="1" w:styleId="WW8Num14z4">
    <w:name w:val="WW8Num14z4"/>
    <w:uiPriority w:val="99"/>
    <w:qFormat/>
    <w:rsid w:val="002978C8"/>
  </w:style>
  <w:style w:type="character" w:customStyle="1" w:styleId="WW8Num14z5">
    <w:name w:val="WW8Num14z5"/>
    <w:uiPriority w:val="99"/>
    <w:qFormat/>
    <w:rsid w:val="002978C8"/>
  </w:style>
  <w:style w:type="character" w:customStyle="1" w:styleId="WW8Num14z6">
    <w:name w:val="WW8Num14z6"/>
    <w:uiPriority w:val="99"/>
    <w:qFormat/>
    <w:rsid w:val="002978C8"/>
  </w:style>
  <w:style w:type="character" w:customStyle="1" w:styleId="WW8Num14z7">
    <w:name w:val="WW8Num14z7"/>
    <w:uiPriority w:val="99"/>
    <w:qFormat/>
    <w:rsid w:val="002978C8"/>
  </w:style>
  <w:style w:type="character" w:customStyle="1" w:styleId="WW8Num14z8">
    <w:name w:val="WW8Num14z8"/>
    <w:uiPriority w:val="99"/>
    <w:qFormat/>
    <w:rsid w:val="002978C8"/>
  </w:style>
  <w:style w:type="character" w:customStyle="1" w:styleId="WW8Num15z1">
    <w:name w:val="WW8Num15z1"/>
    <w:uiPriority w:val="99"/>
    <w:qFormat/>
    <w:rsid w:val="002978C8"/>
  </w:style>
  <w:style w:type="character" w:customStyle="1" w:styleId="WW8Num15z2">
    <w:name w:val="WW8Num15z2"/>
    <w:uiPriority w:val="99"/>
    <w:qFormat/>
    <w:rsid w:val="002978C8"/>
  </w:style>
  <w:style w:type="character" w:customStyle="1" w:styleId="WW8Num15z3">
    <w:name w:val="WW8Num15z3"/>
    <w:uiPriority w:val="99"/>
    <w:qFormat/>
    <w:rsid w:val="002978C8"/>
  </w:style>
  <w:style w:type="character" w:customStyle="1" w:styleId="WW8Num15z4">
    <w:name w:val="WW8Num15z4"/>
    <w:uiPriority w:val="99"/>
    <w:qFormat/>
    <w:rsid w:val="002978C8"/>
  </w:style>
  <w:style w:type="character" w:customStyle="1" w:styleId="WW8Num15z5">
    <w:name w:val="WW8Num15z5"/>
    <w:uiPriority w:val="99"/>
    <w:qFormat/>
    <w:rsid w:val="002978C8"/>
  </w:style>
  <w:style w:type="character" w:customStyle="1" w:styleId="WW8Num15z6">
    <w:name w:val="WW8Num15z6"/>
    <w:uiPriority w:val="99"/>
    <w:qFormat/>
    <w:rsid w:val="002978C8"/>
  </w:style>
  <w:style w:type="character" w:customStyle="1" w:styleId="WW8Num15z7">
    <w:name w:val="WW8Num15z7"/>
    <w:uiPriority w:val="99"/>
    <w:qFormat/>
    <w:rsid w:val="002978C8"/>
  </w:style>
  <w:style w:type="character" w:customStyle="1" w:styleId="WW8Num15z8">
    <w:name w:val="WW8Num15z8"/>
    <w:uiPriority w:val="99"/>
    <w:qFormat/>
    <w:rsid w:val="002978C8"/>
  </w:style>
  <w:style w:type="character" w:customStyle="1" w:styleId="WW8Num16z1">
    <w:name w:val="WW8Num16z1"/>
    <w:uiPriority w:val="99"/>
    <w:qFormat/>
    <w:rsid w:val="002978C8"/>
  </w:style>
  <w:style w:type="character" w:customStyle="1" w:styleId="WW8Num16z2">
    <w:name w:val="WW8Num16z2"/>
    <w:uiPriority w:val="99"/>
    <w:qFormat/>
    <w:rsid w:val="002978C8"/>
  </w:style>
  <w:style w:type="character" w:customStyle="1" w:styleId="WW8Num16z3">
    <w:name w:val="WW8Num16z3"/>
    <w:uiPriority w:val="99"/>
    <w:qFormat/>
    <w:rsid w:val="002978C8"/>
  </w:style>
  <w:style w:type="character" w:customStyle="1" w:styleId="WW8Num16z4">
    <w:name w:val="WW8Num16z4"/>
    <w:uiPriority w:val="99"/>
    <w:qFormat/>
    <w:rsid w:val="002978C8"/>
  </w:style>
  <w:style w:type="character" w:customStyle="1" w:styleId="WW8Num16z5">
    <w:name w:val="WW8Num16z5"/>
    <w:uiPriority w:val="99"/>
    <w:qFormat/>
    <w:rsid w:val="002978C8"/>
  </w:style>
  <w:style w:type="character" w:customStyle="1" w:styleId="WW8Num16z6">
    <w:name w:val="WW8Num16z6"/>
    <w:uiPriority w:val="99"/>
    <w:qFormat/>
    <w:rsid w:val="002978C8"/>
  </w:style>
  <w:style w:type="character" w:customStyle="1" w:styleId="WW8Num16z7">
    <w:name w:val="WW8Num16z7"/>
    <w:uiPriority w:val="99"/>
    <w:qFormat/>
    <w:rsid w:val="002978C8"/>
  </w:style>
  <w:style w:type="character" w:customStyle="1" w:styleId="WW8Num16z8">
    <w:name w:val="WW8Num16z8"/>
    <w:uiPriority w:val="99"/>
    <w:qFormat/>
    <w:rsid w:val="002978C8"/>
  </w:style>
  <w:style w:type="character" w:customStyle="1" w:styleId="affffffff1">
    <w:name w:val="Символ нумерации"/>
    <w:uiPriority w:val="99"/>
    <w:qFormat/>
    <w:rsid w:val="002978C8"/>
  </w:style>
  <w:style w:type="paragraph" w:customStyle="1" w:styleId="1ffff3">
    <w:name w:val="Название1"/>
    <w:basedOn w:val="a2"/>
    <w:uiPriority w:val="99"/>
    <w:qFormat/>
    <w:rsid w:val="002978C8"/>
    <w:pPr>
      <w:widowControl/>
      <w:suppressLineNumbers/>
      <w:suppressAutoHyphens/>
      <w:snapToGrid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1ffff4">
    <w:name w:val="Текст примечания1"/>
    <w:basedOn w:val="a2"/>
    <w:uiPriority w:val="99"/>
    <w:qFormat/>
    <w:rsid w:val="002978C8"/>
    <w:pPr>
      <w:widowControl/>
      <w:suppressAutoHyphens/>
      <w:snapToGrid/>
      <w:spacing w:before="0" w:after="0"/>
    </w:pPr>
    <w:rPr>
      <w:rFonts w:eastAsia="Times New Roman"/>
      <w:sz w:val="20"/>
      <w:lang w:eastAsia="ar-SA"/>
    </w:rPr>
  </w:style>
  <w:style w:type="paragraph" w:customStyle="1" w:styleId="1ffff5">
    <w:name w:val="Нумерованный список1"/>
    <w:basedOn w:val="a2"/>
    <w:uiPriority w:val="99"/>
    <w:qFormat/>
    <w:rsid w:val="002978C8"/>
    <w:pPr>
      <w:widowControl/>
      <w:tabs>
        <w:tab w:val="left" w:pos="720"/>
      </w:tabs>
      <w:suppressAutoHyphens/>
      <w:snapToGrid/>
      <w:spacing w:before="0" w:after="0"/>
      <w:ind w:left="720" w:hanging="360"/>
    </w:pPr>
    <w:rPr>
      <w:rFonts w:eastAsia="Times New Roman"/>
      <w:szCs w:val="24"/>
      <w:lang w:eastAsia="ar-SA"/>
    </w:rPr>
  </w:style>
  <w:style w:type="paragraph" w:customStyle="1" w:styleId="21d">
    <w:name w:val="Маркированный список 21"/>
    <w:basedOn w:val="a2"/>
    <w:uiPriority w:val="99"/>
    <w:qFormat/>
    <w:rsid w:val="002978C8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ar-SA"/>
    </w:rPr>
  </w:style>
  <w:style w:type="paragraph" w:customStyle="1" w:styleId="1ffff6">
    <w:name w:val="Название объекта1"/>
    <w:basedOn w:val="a2"/>
    <w:next w:val="a2"/>
    <w:uiPriority w:val="99"/>
    <w:qFormat/>
    <w:rsid w:val="002978C8"/>
    <w:pPr>
      <w:widowControl/>
      <w:suppressAutoHyphens/>
      <w:snapToGrid/>
      <w:spacing w:before="0" w:after="0"/>
    </w:pPr>
    <w:rPr>
      <w:rFonts w:eastAsia="Times New Roman"/>
      <w:b/>
      <w:bCs/>
      <w:color w:val="4F81BD"/>
      <w:sz w:val="18"/>
      <w:szCs w:val="18"/>
      <w:lang w:eastAsia="ar-SA"/>
    </w:rPr>
  </w:style>
  <w:style w:type="paragraph" w:customStyle="1" w:styleId="21e">
    <w:name w:val="Список 21"/>
    <w:basedOn w:val="a2"/>
    <w:uiPriority w:val="99"/>
    <w:qFormat/>
    <w:rsid w:val="002978C8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ar-SA"/>
    </w:rPr>
  </w:style>
  <w:style w:type="paragraph" w:customStyle="1" w:styleId="413">
    <w:name w:val="Список 41"/>
    <w:basedOn w:val="a2"/>
    <w:uiPriority w:val="99"/>
    <w:qFormat/>
    <w:rsid w:val="002978C8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ar-SA"/>
    </w:rPr>
  </w:style>
  <w:style w:type="character" w:customStyle="1" w:styleId="z-11">
    <w:name w:val="z-Начало формы Знак1"/>
    <w:uiPriority w:val="99"/>
    <w:qFormat/>
    <w:rsid w:val="002978C8"/>
    <w:rPr>
      <w:rFonts w:ascii="Arial" w:hAnsi="Arial"/>
      <w:vanish/>
      <w:sz w:val="16"/>
    </w:rPr>
  </w:style>
  <w:style w:type="paragraph" w:customStyle="1" w:styleId="0">
    <w:name w:val="Стиль По левому краю Первая строка:  0 см"/>
    <w:basedOn w:val="a2"/>
    <w:uiPriority w:val="99"/>
    <w:qFormat/>
    <w:rsid w:val="002978C8"/>
    <w:pPr>
      <w:widowControl/>
      <w:snapToGrid/>
      <w:spacing w:before="0" w:after="0"/>
      <w:contextualSpacing/>
    </w:pPr>
    <w:rPr>
      <w:rFonts w:eastAsia="Times New Roman"/>
      <w:sz w:val="28"/>
      <w:lang w:eastAsia="en-US"/>
    </w:rPr>
  </w:style>
  <w:style w:type="character" w:customStyle="1" w:styleId="431">
    <w:name w:val="Знак Знак431"/>
    <w:uiPriority w:val="99"/>
    <w:qFormat/>
    <w:locked/>
    <w:rsid w:val="002978C8"/>
    <w:rPr>
      <w:sz w:val="24"/>
    </w:rPr>
  </w:style>
  <w:style w:type="character" w:customStyle="1" w:styleId="501">
    <w:name w:val="Знак Знак501"/>
    <w:uiPriority w:val="99"/>
    <w:qFormat/>
    <w:locked/>
    <w:rsid w:val="002978C8"/>
    <w:rPr>
      <w:b/>
      <w:sz w:val="28"/>
      <w:lang w:val="ru-RU" w:eastAsia="ru-RU"/>
    </w:rPr>
  </w:style>
  <w:style w:type="character" w:customStyle="1" w:styleId="5111">
    <w:name w:val="Знак Знак511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421">
    <w:name w:val="Знак Знак421"/>
    <w:uiPriority w:val="99"/>
    <w:qFormat/>
    <w:locked/>
    <w:rsid w:val="002978C8"/>
    <w:rPr>
      <w:color w:val="000000"/>
      <w:sz w:val="24"/>
      <w:lang w:val="ru-RU" w:eastAsia="ru-RU"/>
    </w:rPr>
  </w:style>
  <w:style w:type="character" w:customStyle="1" w:styleId="441">
    <w:name w:val="Знак Знак441"/>
    <w:uiPriority w:val="99"/>
    <w:qFormat/>
    <w:rsid w:val="002978C8"/>
    <w:rPr>
      <w:sz w:val="24"/>
      <w:lang w:val="ru-RU" w:eastAsia="ru-RU"/>
    </w:rPr>
  </w:style>
  <w:style w:type="character" w:customStyle="1" w:styleId="521">
    <w:name w:val="Знак Знак521"/>
    <w:uiPriority w:val="99"/>
    <w:qFormat/>
    <w:rsid w:val="002978C8"/>
    <w:rPr>
      <w:rFonts w:ascii="Arial" w:hAnsi="Arial"/>
      <w:b/>
      <w:i/>
      <w:sz w:val="28"/>
    </w:rPr>
  </w:style>
  <w:style w:type="paragraph" w:customStyle="1" w:styleId="p32">
    <w:name w:val="p32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7">
    <w:name w:val="p17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6">
    <w:name w:val="p26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00">
    <w:name w:val="s10"/>
    <w:basedOn w:val="a3"/>
    <w:uiPriority w:val="99"/>
    <w:qFormat/>
    <w:rsid w:val="002978C8"/>
    <w:rPr>
      <w:rFonts w:cs="Times New Roman"/>
    </w:rPr>
  </w:style>
  <w:style w:type="character" w:customStyle="1" w:styleId="Heading12">
    <w:name w:val="Heading 12 Знак Знак"/>
    <w:uiPriority w:val="99"/>
    <w:qFormat/>
    <w:rsid w:val="002978C8"/>
    <w:rPr>
      <w:rFonts w:ascii="Courier New" w:hAnsi="Courier New"/>
    </w:rPr>
  </w:style>
  <w:style w:type="character" w:customStyle="1" w:styleId="afffff1">
    <w:name w:val="Обычный текст Знак"/>
    <w:link w:val="afffff0"/>
    <w:uiPriority w:val="99"/>
    <w:qFormat/>
    <w:locked/>
    <w:rsid w:val="002978C8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7">
    <w:name w:val="Знак Знак67"/>
    <w:uiPriority w:val="99"/>
    <w:qFormat/>
    <w:rsid w:val="002978C8"/>
    <w:rPr>
      <w:rFonts w:ascii="Arial" w:hAnsi="Arial"/>
      <w:b/>
      <w:sz w:val="26"/>
    </w:rPr>
  </w:style>
  <w:style w:type="character" w:customStyle="1" w:styleId="66">
    <w:name w:val="Знак Знак66"/>
    <w:uiPriority w:val="99"/>
    <w:qFormat/>
    <w:rsid w:val="002978C8"/>
    <w:rPr>
      <w:b/>
      <w:sz w:val="28"/>
    </w:rPr>
  </w:style>
  <w:style w:type="character" w:customStyle="1" w:styleId="11f4">
    <w:name w:val="Текст сноски Знак Знак Знак11"/>
    <w:uiPriority w:val="99"/>
    <w:qFormat/>
    <w:rsid w:val="002978C8"/>
    <w:rPr>
      <w:lang w:eastAsia="en-US"/>
    </w:rPr>
  </w:style>
  <w:style w:type="character" w:customStyle="1" w:styleId="225">
    <w:name w:val="Заголовок 2 Знак2"/>
    <w:uiPriority w:val="99"/>
    <w:qFormat/>
    <w:rsid w:val="002978C8"/>
    <w:rPr>
      <w:rFonts w:ascii="Arial" w:hAnsi="Arial"/>
      <w:b/>
      <w:i/>
      <w:sz w:val="28"/>
    </w:rPr>
  </w:style>
  <w:style w:type="paragraph" w:customStyle="1" w:styleId="1ffff7">
    <w:name w:val="Знак Знак Знак Знак Знак Знак1"/>
    <w:basedOn w:val="a2"/>
    <w:uiPriority w:val="99"/>
    <w:qFormat/>
    <w:rsid w:val="002978C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ffff2">
    <w:name w:val="Основной текст Знак Знак Знак Знак"/>
    <w:uiPriority w:val="99"/>
    <w:locked/>
    <w:rsid w:val="002978C8"/>
    <w:rPr>
      <w:sz w:val="24"/>
    </w:rPr>
  </w:style>
  <w:style w:type="paragraph" w:customStyle="1" w:styleId="paragraf2">
    <w:name w:val="paragraf2"/>
    <w:basedOn w:val="a2"/>
    <w:uiPriority w:val="99"/>
    <w:qFormat/>
    <w:rsid w:val="002978C8"/>
    <w:pPr>
      <w:snapToGrid/>
      <w:spacing w:before="72" w:after="0"/>
      <w:ind w:left="510"/>
      <w:jc w:val="both"/>
    </w:pPr>
    <w:rPr>
      <w:rFonts w:ascii="Antiqua" w:eastAsia="Times New Roman" w:hAnsi="Antiqua"/>
      <w:sz w:val="28"/>
      <w:lang w:val="en-GB"/>
    </w:rPr>
  </w:style>
  <w:style w:type="paragraph" w:customStyle="1" w:styleId="2ff5">
    <w:name w:val="Загол. 2 ур."/>
    <w:basedOn w:val="a2"/>
    <w:uiPriority w:val="99"/>
    <w:qFormat/>
    <w:rsid w:val="002978C8"/>
    <w:pPr>
      <w:keepNext/>
      <w:autoSpaceDE w:val="0"/>
      <w:autoSpaceDN w:val="0"/>
      <w:adjustRightInd w:val="0"/>
      <w:snapToGrid/>
      <w:spacing w:before="221" w:after="221" w:line="220" w:lineRule="atLeast"/>
      <w:jc w:val="center"/>
    </w:pPr>
    <w:rPr>
      <w:rFonts w:ascii="PragmaticaCTT" w:eastAsia="Times New Roman" w:hAnsi="PragmaticaCTT"/>
      <w:b/>
      <w:bCs/>
      <w:sz w:val="22"/>
      <w:szCs w:val="22"/>
    </w:rPr>
  </w:style>
  <w:style w:type="paragraph" w:customStyle="1" w:styleId="Mycell">
    <w:name w:val="My cell"/>
    <w:basedOn w:val="a2"/>
    <w:uiPriority w:val="99"/>
    <w:qFormat/>
    <w:rsid w:val="002978C8"/>
    <w:pPr>
      <w:snapToGrid/>
      <w:spacing w:before="0" w:after="0"/>
      <w:jc w:val="both"/>
    </w:pPr>
    <w:rPr>
      <w:rFonts w:ascii="Antiqua" w:eastAsia="Times New Roman" w:hAnsi="Antiqua"/>
      <w:lang w:val="en-GB"/>
    </w:rPr>
  </w:style>
  <w:style w:type="paragraph" w:customStyle="1" w:styleId="Style49">
    <w:name w:val="Style49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480" w:lineRule="exact"/>
      <w:ind w:firstLine="240"/>
      <w:jc w:val="both"/>
    </w:pPr>
    <w:rPr>
      <w:rFonts w:eastAsia="Times New Roman"/>
      <w:szCs w:val="24"/>
    </w:rPr>
  </w:style>
  <w:style w:type="character" w:customStyle="1" w:styleId="EndnoteTextChar">
    <w:name w:val="Endnote Text Char"/>
    <w:basedOn w:val="a3"/>
    <w:uiPriority w:val="99"/>
    <w:qFormat/>
    <w:locked/>
    <w:rsid w:val="002978C8"/>
    <w:rPr>
      <w:rFonts w:cs="Times New Roman"/>
      <w:color w:val="000000"/>
      <w:sz w:val="24"/>
    </w:rPr>
  </w:style>
  <w:style w:type="paragraph" w:customStyle="1" w:styleId="TablLeft">
    <w:name w:val="Tabl Left"/>
    <w:basedOn w:val="a2"/>
    <w:uiPriority w:val="99"/>
    <w:qFormat/>
    <w:rsid w:val="002978C8"/>
    <w:pPr>
      <w:widowControl/>
      <w:overflowPunct w:val="0"/>
      <w:autoSpaceDE w:val="0"/>
      <w:autoSpaceDN w:val="0"/>
      <w:adjustRightInd w:val="0"/>
      <w:snapToGrid/>
      <w:spacing w:before="0" w:after="0"/>
      <w:textAlignment w:val="baseline"/>
    </w:pPr>
    <w:rPr>
      <w:rFonts w:eastAsia="Times New Roman"/>
      <w:sz w:val="28"/>
    </w:rPr>
  </w:style>
  <w:style w:type="paragraph" w:customStyle="1" w:styleId="1ffff8">
    <w:name w:val="Заголовок 1+"/>
    <w:basedOn w:val="10"/>
    <w:uiPriority w:val="99"/>
    <w:qFormat/>
    <w:rsid w:val="002978C8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right"/>
    </w:pPr>
    <w:rPr>
      <w:rFonts w:ascii="Times New Roman" w:eastAsia="SimSun" w:hAnsi="Times New Roman"/>
      <w:bCs/>
      <w:sz w:val="24"/>
      <w:szCs w:val="24"/>
    </w:rPr>
  </w:style>
  <w:style w:type="paragraph" w:customStyle="1" w:styleId="2120">
    <w:name w:val="Стиль Заголовок 2 + 12 пт По левому краю"/>
    <w:basedOn w:val="20"/>
    <w:uiPriority w:val="99"/>
    <w:qFormat/>
    <w:rsid w:val="002978C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i/>
      <w:color w:val="000000"/>
      <w:sz w:val="24"/>
      <w:lang w:eastAsia="en-US"/>
    </w:rPr>
  </w:style>
  <w:style w:type="paragraph" w:customStyle="1" w:styleId="1085">
    <w:name w:val="Стиль Заголовок 1 + По ширине Справа:  085 см"/>
    <w:basedOn w:val="10"/>
    <w:uiPriority w:val="99"/>
    <w:qFormat/>
    <w:rsid w:val="002978C8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right="482" w:firstLine="454"/>
    </w:pPr>
    <w:rPr>
      <w:rFonts w:ascii="Times New Roman" w:hAnsi="Times New Roman"/>
      <w:bCs/>
      <w:sz w:val="24"/>
    </w:rPr>
  </w:style>
  <w:style w:type="paragraph" w:customStyle="1" w:styleId="10851">
    <w:name w:val="Стиль Заголовок 1 + По ширине Справа:  085 см1"/>
    <w:basedOn w:val="10"/>
    <w:uiPriority w:val="99"/>
    <w:qFormat/>
    <w:rsid w:val="002978C8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sz w:val="24"/>
    </w:rPr>
  </w:style>
  <w:style w:type="paragraph" w:customStyle="1" w:styleId="Iauiue0">
    <w:name w:val="Iau.iue"/>
    <w:basedOn w:val="Default"/>
    <w:next w:val="Default"/>
    <w:uiPriority w:val="99"/>
    <w:qFormat/>
    <w:rsid w:val="002978C8"/>
    <w:rPr>
      <w:color w:val="auto"/>
    </w:rPr>
  </w:style>
  <w:style w:type="paragraph" w:customStyle="1" w:styleId="Caaieiaie2">
    <w:name w:val="Caaieiaie 2"/>
    <w:basedOn w:val="Default"/>
    <w:next w:val="Default"/>
    <w:uiPriority w:val="99"/>
    <w:qFormat/>
    <w:rsid w:val="002978C8"/>
    <w:rPr>
      <w:color w:val="auto"/>
    </w:rPr>
  </w:style>
  <w:style w:type="paragraph" w:customStyle="1" w:styleId="affffffff3">
    <w:name w:val="Обычный.Нормальный"/>
    <w:uiPriority w:val="99"/>
    <w:qFormat/>
    <w:rsid w:val="002978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5">
    <w:name w:val="1 Заголовок 1 Знак"/>
    <w:link w:val="11f6"/>
    <w:uiPriority w:val="99"/>
    <w:qFormat/>
    <w:locked/>
    <w:rsid w:val="002978C8"/>
    <w:rPr>
      <w:rFonts w:ascii="Arial" w:hAnsi="Arial"/>
      <w:b/>
      <w:sz w:val="32"/>
    </w:rPr>
  </w:style>
  <w:style w:type="paragraph" w:customStyle="1" w:styleId="11f6">
    <w:name w:val="1 Заголовок 1"/>
    <w:basedOn w:val="a2"/>
    <w:link w:val="11f5"/>
    <w:uiPriority w:val="99"/>
    <w:qFormat/>
    <w:rsid w:val="002978C8"/>
    <w:pPr>
      <w:widowControl/>
      <w:snapToGrid/>
      <w:spacing w:before="240" w:after="60"/>
    </w:pPr>
    <w:rPr>
      <w:rFonts w:ascii="Arial" w:eastAsiaTheme="minorHAnsi" w:hAnsi="Arial" w:cstheme="minorBidi"/>
      <w:b/>
      <w:sz w:val="32"/>
      <w:szCs w:val="22"/>
      <w:lang w:eastAsia="en-US"/>
    </w:rPr>
  </w:style>
  <w:style w:type="character" w:customStyle="1" w:styleId="3c">
    <w:name w:val="Стиль3 Знак"/>
    <w:link w:val="3b"/>
    <w:uiPriority w:val="99"/>
    <w:qFormat/>
    <w:locked/>
    <w:rsid w:val="002978C8"/>
    <w:rPr>
      <w:rFonts w:ascii="Arial" w:eastAsia="Calibri" w:hAnsi="Arial" w:cs="Times New Roman"/>
      <w:color w:val="622423"/>
      <w:sz w:val="32"/>
      <w:szCs w:val="20"/>
      <w:shd w:val="clear" w:color="auto" w:fill="F2DBDB"/>
      <w:lang w:eastAsia="ru-RU"/>
    </w:rPr>
  </w:style>
  <w:style w:type="character" w:customStyle="1" w:styleId="FontStyle528">
    <w:name w:val="Font Style528"/>
    <w:uiPriority w:val="99"/>
    <w:qFormat/>
    <w:rsid w:val="002978C8"/>
    <w:rPr>
      <w:rFonts w:ascii="Times New Roman" w:hAnsi="Times New Roman"/>
      <w:b/>
      <w:i/>
      <w:sz w:val="16"/>
    </w:rPr>
  </w:style>
  <w:style w:type="character" w:customStyle="1" w:styleId="FontStyle514">
    <w:name w:val="Font Style514"/>
    <w:uiPriority w:val="99"/>
    <w:qFormat/>
    <w:rsid w:val="002978C8"/>
    <w:rPr>
      <w:rFonts w:ascii="Times New Roman" w:hAnsi="Times New Roman"/>
      <w:sz w:val="20"/>
    </w:rPr>
  </w:style>
  <w:style w:type="paragraph" w:customStyle="1" w:styleId="Style46">
    <w:name w:val="Style46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240" w:lineRule="exact"/>
      <w:ind w:hanging="106"/>
    </w:pPr>
    <w:rPr>
      <w:rFonts w:eastAsia="Times New Roman"/>
      <w:szCs w:val="24"/>
    </w:rPr>
  </w:style>
  <w:style w:type="paragraph" w:customStyle="1" w:styleId="Style61">
    <w:name w:val="Style61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242" w:lineRule="exact"/>
      <w:ind w:hanging="446"/>
    </w:pPr>
    <w:rPr>
      <w:rFonts w:eastAsia="Times New Roman"/>
      <w:szCs w:val="24"/>
    </w:rPr>
  </w:style>
  <w:style w:type="character" w:customStyle="1" w:styleId="FontStyle511">
    <w:name w:val="Font Style511"/>
    <w:uiPriority w:val="99"/>
    <w:qFormat/>
    <w:rsid w:val="002978C8"/>
    <w:rPr>
      <w:rFonts w:ascii="Times New Roman" w:hAnsi="Times New Roman"/>
      <w:i/>
      <w:sz w:val="20"/>
    </w:rPr>
  </w:style>
  <w:style w:type="paragraph" w:customStyle="1" w:styleId="FR21">
    <w:name w:val="[О] FR2"/>
    <w:uiPriority w:val="99"/>
    <w:qFormat/>
    <w:rsid w:val="002978C8"/>
    <w:pPr>
      <w:tabs>
        <w:tab w:val="right" w:leader="dot" w:pos="7002"/>
      </w:tabs>
      <w:autoSpaceDE w:val="0"/>
      <w:autoSpaceDN w:val="0"/>
      <w:adjustRightInd w:val="0"/>
      <w:spacing w:after="0" w:line="240" w:lineRule="auto"/>
      <w:ind w:left="283" w:hanging="283"/>
    </w:pPr>
    <w:rPr>
      <w:rFonts w:ascii="PragmaticaCTT" w:eastAsia="Times New Roman" w:hAnsi="PragmaticaCTT" w:cs="PragmaticaCTT"/>
      <w:b/>
      <w:bCs/>
      <w:lang w:eastAsia="ru-RU"/>
    </w:rPr>
  </w:style>
  <w:style w:type="paragraph" w:customStyle="1" w:styleId="e">
    <w:name w:val="Основн*e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keyword1">
    <w:name w:val="keyword1"/>
    <w:uiPriority w:val="99"/>
    <w:qFormat/>
    <w:rsid w:val="002978C8"/>
    <w:rPr>
      <w:i/>
    </w:rPr>
  </w:style>
  <w:style w:type="character" w:customStyle="1" w:styleId="font2">
    <w:name w:val="font2"/>
    <w:uiPriority w:val="99"/>
    <w:qFormat/>
    <w:rsid w:val="002978C8"/>
  </w:style>
  <w:style w:type="character" w:customStyle="1" w:styleId="keyworddef1">
    <w:name w:val="keyword_def1"/>
    <w:uiPriority w:val="99"/>
    <w:qFormat/>
    <w:rsid w:val="002978C8"/>
    <w:rPr>
      <w:b/>
      <w:i/>
    </w:rPr>
  </w:style>
  <w:style w:type="character" w:customStyle="1" w:styleId="affffffff4">
    <w:name w:val="Выделение в тексте документа"/>
    <w:uiPriority w:val="99"/>
    <w:qFormat/>
    <w:rsid w:val="002978C8"/>
    <w:rPr>
      <w:b/>
    </w:rPr>
  </w:style>
  <w:style w:type="paragraph" w:customStyle="1" w:styleId="affffffff5">
    <w:name w:val="Текст документа"/>
    <w:basedOn w:val="a2"/>
    <w:uiPriority w:val="99"/>
    <w:qFormat/>
    <w:rsid w:val="002978C8"/>
    <w:pPr>
      <w:widowControl/>
      <w:snapToGrid/>
      <w:spacing w:before="0" w:after="0"/>
      <w:ind w:firstLine="709"/>
      <w:jc w:val="both"/>
    </w:pPr>
    <w:rPr>
      <w:rFonts w:eastAsia="Times New Roman"/>
      <w:szCs w:val="24"/>
    </w:rPr>
  </w:style>
  <w:style w:type="character" w:customStyle="1" w:styleId="xmlemitalic1">
    <w:name w:val="xml_em_italic1"/>
    <w:uiPriority w:val="99"/>
    <w:qFormat/>
    <w:rsid w:val="002978C8"/>
    <w:rPr>
      <w:i/>
    </w:rPr>
  </w:style>
  <w:style w:type="paragraph" w:customStyle="1" w:styleId="Style164">
    <w:name w:val="Style164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247" w:lineRule="exact"/>
      <w:ind w:firstLine="528"/>
      <w:jc w:val="both"/>
    </w:pPr>
    <w:rPr>
      <w:rFonts w:eastAsia="Times New Roman"/>
      <w:szCs w:val="24"/>
    </w:rPr>
  </w:style>
  <w:style w:type="paragraph" w:customStyle="1" w:styleId="14pt">
    <w:name w:val="Стиль Обычный. + 14 pt"/>
    <w:basedOn w:val="a2"/>
    <w:link w:val="14pt0"/>
    <w:uiPriority w:val="99"/>
    <w:qFormat/>
    <w:rsid w:val="002978C8"/>
    <w:pPr>
      <w:widowControl/>
      <w:shd w:val="clear" w:color="auto" w:fill="FFFFFF"/>
      <w:suppressAutoHyphens/>
      <w:autoSpaceDE w:val="0"/>
      <w:autoSpaceDN w:val="0"/>
      <w:adjustRightInd w:val="0"/>
      <w:snapToGrid/>
      <w:spacing w:before="0" w:after="0" w:line="310" w:lineRule="auto"/>
      <w:ind w:firstLine="454"/>
      <w:jc w:val="both"/>
    </w:pPr>
  </w:style>
  <w:style w:type="character" w:customStyle="1" w:styleId="14pt0">
    <w:name w:val="Стиль Обычный. + 14 pt Знак"/>
    <w:link w:val="14pt"/>
    <w:uiPriority w:val="99"/>
    <w:qFormat/>
    <w:locked/>
    <w:rsid w:val="002978C8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affffffff6">
    <w:name w:val="Текст.Акцентированный"/>
    <w:uiPriority w:val="99"/>
    <w:qFormat/>
    <w:rsid w:val="002978C8"/>
    <w:rPr>
      <w:i/>
    </w:rPr>
  </w:style>
  <w:style w:type="paragraph" w:customStyle="1" w:styleId="68">
    <w:name w:val="Обычный (веб)6"/>
    <w:basedOn w:val="a2"/>
    <w:uiPriority w:val="99"/>
    <w:qFormat/>
    <w:rsid w:val="002978C8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fontstyle27">
    <w:name w:val="fontstyle27"/>
    <w:uiPriority w:val="99"/>
    <w:qFormat/>
    <w:rsid w:val="002978C8"/>
  </w:style>
  <w:style w:type="character" w:customStyle="1" w:styleId="pav31">
    <w:name w:val="pav31"/>
    <w:uiPriority w:val="99"/>
    <w:qFormat/>
    <w:rsid w:val="002978C8"/>
    <w:rPr>
      <w:rFonts w:ascii="Comic Sans MS" w:hAnsi="Comic Sans MS"/>
      <w:color w:val="272652"/>
      <w:sz w:val="12"/>
    </w:rPr>
  </w:style>
  <w:style w:type="paragraph" w:customStyle="1" w:styleId="pri">
    <w:name w:val="pri"/>
    <w:basedOn w:val="a2"/>
    <w:uiPriority w:val="99"/>
    <w:qFormat/>
    <w:rsid w:val="002978C8"/>
    <w:pPr>
      <w:widowControl/>
      <w:snapToGrid/>
      <w:spacing w:before="60" w:afterAutospacing="1"/>
      <w:ind w:left="100" w:right="100"/>
    </w:pPr>
    <w:rPr>
      <w:rFonts w:ascii="Comic Sans MS" w:eastAsia="Times New Roman" w:hAnsi="Comic Sans MS"/>
      <w:i/>
      <w:iCs/>
      <w:color w:val="111565"/>
      <w:sz w:val="18"/>
      <w:szCs w:val="18"/>
    </w:rPr>
  </w:style>
  <w:style w:type="character" w:customStyle="1" w:styleId="WW8Num3z1">
    <w:name w:val="WW8Num3z1"/>
    <w:uiPriority w:val="99"/>
    <w:qFormat/>
    <w:rsid w:val="002978C8"/>
    <w:rPr>
      <w:rFonts w:ascii="Times New Roman" w:hAnsi="Times New Roman"/>
    </w:rPr>
  </w:style>
  <w:style w:type="character" w:customStyle="1" w:styleId="WW8Num17z1">
    <w:name w:val="WW8Num17z1"/>
    <w:uiPriority w:val="99"/>
    <w:qFormat/>
    <w:rsid w:val="002978C8"/>
    <w:rPr>
      <w:rFonts w:ascii="Times New Roman" w:hAnsi="Times New Roman"/>
    </w:rPr>
  </w:style>
  <w:style w:type="character" w:customStyle="1" w:styleId="MTEquationSection">
    <w:name w:val="MTEquationSection"/>
    <w:uiPriority w:val="99"/>
    <w:qFormat/>
    <w:rsid w:val="002978C8"/>
    <w:rPr>
      <w:vanish/>
      <w:color w:val="FF0000"/>
      <w:lang w:val="en-US"/>
    </w:rPr>
  </w:style>
  <w:style w:type="character" w:customStyle="1" w:styleId="texample1">
    <w:name w:val="texample1"/>
    <w:uiPriority w:val="99"/>
    <w:qFormat/>
    <w:rsid w:val="002978C8"/>
    <w:rPr>
      <w:rFonts w:ascii="Courier New" w:hAnsi="Courier New"/>
      <w:color w:val="8B0000"/>
    </w:rPr>
  </w:style>
  <w:style w:type="character" w:customStyle="1" w:styleId="FontStyle28">
    <w:name w:val="Font Style28"/>
    <w:uiPriority w:val="99"/>
    <w:qFormat/>
    <w:rsid w:val="002978C8"/>
    <w:rPr>
      <w:rFonts w:ascii="Times New Roman" w:hAnsi="Times New Roman"/>
      <w:i/>
      <w:sz w:val="18"/>
    </w:rPr>
  </w:style>
  <w:style w:type="character" w:customStyle="1" w:styleId="FontStyle20">
    <w:name w:val="Font Style20"/>
    <w:uiPriority w:val="99"/>
    <w:qFormat/>
    <w:rsid w:val="002978C8"/>
    <w:rPr>
      <w:rFonts w:ascii="Book Antiqua" w:hAnsi="Book Antiqua"/>
      <w:sz w:val="18"/>
    </w:rPr>
  </w:style>
  <w:style w:type="character" w:customStyle="1" w:styleId="FontStyle140">
    <w:name w:val="Font Style14"/>
    <w:uiPriority w:val="99"/>
    <w:qFormat/>
    <w:rsid w:val="002978C8"/>
    <w:rPr>
      <w:rFonts w:ascii="Franklin Gothic Book" w:hAnsi="Franklin Gothic Book"/>
      <w:b/>
      <w:sz w:val="30"/>
    </w:rPr>
  </w:style>
  <w:style w:type="character" w:customStyle="1" w:styleId="FontStyle13">
    <w:name w:val="Font Style13"/>
    <w:uiPriority w:val="99"/>
    <w:qFormat/>
    <w:rsid w:val="002978C8"/>
    <w:rPr>
      <w:rFonts w:ascii="Arial" w:hAnsi="Arial"/>
      <w:b/>
      <w:sz w:val="14"/>
    </w:rPr>
  </w:style>
  <w:style w:type="paragraph" w:customStyle="1" w:styleId="3f7">
    <w:name w:val="Загол. 3 ур."/>
    <w:uiPriority w:val="99"/>
    <w:qFormat/>
    <w:rsid w:val="002978C8"/>
    <w:pPr>
      <w:keepNext/>
      <w:keepLines/>
      <w:autoSpaceDE w:val="0"/>
      <w:autoSpaceDN w:val="0"/>
      <w:adjustRightInd w:val="0"/>
      <w:spacing w:before="221" w:after="221" w:line="220" w:lineRule="atLeast"/>
      <w:jc w:val="center"/>
    </w:pPr>
    <w:rPr>
      <w:rFonts w:ascii="PragmaticaCTT" w:eastAsia="Times New Roman" w:hAnsi="PragmaticaCTT" w:cs="PragmaticaCTT"/>
      <w:b/>
      <w:bCs/>
      <w:color w:val="000000"/>
      <w:sz w:val="20"/>
      <w:szCs w:val="20"/>
      <w:lang w:eastAsia="ru-RU"/>
    </w:rPr>
  </w:style>
  <w:style w:type="paragraph" w:customStyle="1" w:styleId="affffffff7">
    <w:name w:val="Обычный. Знак Знак"/>
    <w:basedOn w:val="a2"/>
    <w:uiPriority w:val="99"/>
    <w:qFormat/>
    <w:rsid w:val="002978C8"/>
    <w:pPr>
      <w:shd w:val="clear" w:color="auto" w:fill="FFFFFF"/>
      <w:tabs>
        <w:tab w:val="left" w:pos="567"/>
      </w:tabs>
      <w:autoSpaceDE w:val="0"/>
      <w:autoSpaceDN w:val="0"/>
      <w:adjustRightInd w:val="0"/>
      <w:snapToGrid/>
      <w:spacing w:before="0" w:after="0" w:line="384" w:lineRule="auto"/>
      <w:ind w:left="737" w:hanging="283"/>
      <w:jc w:val="both"/>
    </w:pPr>
    <w:rPr>
      <w:rFonts w:eastAsia="Times New Roman"/>
      <w:sz w:val="20"/>
    </w:rPr>
  </w:style>
  <w:style w:type="character" w:customStyle="1" w:styleId="fontstyle15">
    <w:name w:val="fontstyle15"/>
    <w:uiPriority w:val="99"/>
    <w:qFormat/>
    <w:rsid w:val="002978C8"/>
  </w:style>
  <w:style w:type="character" w:customStyle="1" w:styleId="fontstyle160">
    <w:name w:val="fontstyle16"/>
    <w:uiPriority w:val="99"/>
    <w:qFormat/>
    <w:rsid w:val="002978C8"/>
  </w:style>
  <w:style w:type="character" w:customStyle="1" w:styleId="noprint">
    <w:name w:val="noprint"/>
    <w:uiPriority w:val="99"/>
    <w:qFormat/>
    <w:rsid w:val="002978C8"/>
  </w:style>
  <w:style w:type="paragraph" w:customStyle="1" w:styleId="center">
    <w:name w:val="center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2left">
    <w:name w:val="p12_left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00">
    <w:name w:val="a0"/>
    <w:uiPriority w:val="99"/>
    <w:qFormat/>
    <w:rsid w:val="002978C8"/>
  </w:style>
  <w:style w:type="character" w:customStyle="1" w:styleId="Typewriter">
    <w:name w:val="Typewriter"/>
    <w:uiPriority w:val="99"/>
    <w:qFormat/>
    <w:rsid w:val="002978C8"/>
    <w:rPr>
      <w:rFonts w:ascii="Courier New" w:hAnsi="Courier New"/>
      <w:sz w:val="20"/>
    </w:rPr>
  </w:style>
  <w:style w:type="character" w:customStyle="1" w:styleId="keyword">
    <w:name w:val="keyword"/>
    <w:uiPriority w:val="99"/>
    <w:qFormat/>
    <w:rsid w:val="002978C8"/>
  </w:style>
  <w:style w:type="character" w:customStyle="1" w:styleId="texample">
    <w:name w:val="texample"/>
    <w:uiPriority w:val="99"/>
    <w:qFormat/>
    <w:rsid w:val="002978C8"/>
  </w:style>
  <w:style w:type="character" w:customStyle="1" w:styleId="sentence">
    <w:name w:val="sentence"/>
    <w:uiPriority w:val="99"/>
    <w:qFormat/>
    <w:rsid w:val="002978C8"/>
  </w:style>
  <w:style w:type="character" w:customStyle="1" w:styleId="input">
    <w:name w:val="input"/>
    <w:uiPriority w:val="99"/>
    <w:qFormat/>
    <w:rsid w:val="002978C8"/>
  </w:style>
  <w:style w:type="character" w:customStyle="1" w:styleId="xmlemitalic">
    <w:name w:val="xml_em_italic"/>
    <w:uiPriority w:val="99"/>
    <w:qFormat/>
    <w:rsid w:val="002978C8"/>
  </w:style>
  <w:style w:type="character" w:customStyle="1" w:styleId="serp-urlitem">
    <w:name w:val="serp-url__item"/>
    <w:uiPriority w:val="99"/>
    <w:qFormat/>
    <w:rsid w:val="002978C8"/>
  </w:style>
  <w:style w:type="character" w:customStyle="1" w:styleId="1ffff9">
    <w:name w:val="Гиперссылка1"/>
    <w:uiPriority w:val="99"/>
    <w:qFormat/>
    <w:rsid w:val="002978C8"/>
    <w:rPr>
      <w:color w:val="006890"/>
      <w:u w:val="none"/>
    </w:rPr>
  </w:style>
  <w:style w:type="character" w:customStyle="1" w:styleId="1fffe">
    <w:name w:val="ЗАГОЛОВОК 1 Знак"/>
    <w:link w:val="1fffd"/>
    <w:uiPriority w:val="99"/>
    <w:qFormat/>
    <w:locked/>
    <w:rsid w:val="002978C8"/>
    <w:rPr>
      <w:rFonts w:ascii="Times New Roman" w:eastAsia="Calibri" w:hAnsi="Times New Roman" w:cs="Times New Roman"/>
      <w:b/>
      <w:caps/>
      <w:lang w:eastAsia="ru-RU"/>
    </w:rPr>
  </w:style>
  <w:style w:type="paragraph" w:customStyle="1" w:styleId="TableParagraph">
    <w:name w:val="Table Paragraph"/>
    <w:basedOn w:val="a2"/>
    <w:uiPriority w:val="99"/>
    <w:qFormat/>
    <w:rsid w:val="002978C8"/>
    <w:pPr>
      <w:snapToGrid/>
      <w:spacing w:before="0" w:after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414">
    <w:name w:val="Заголовок 41"/>
    <w:basedOn w:val="1f0"/>
    <w:next w:val="1f0"/>
    <w:uiPriority w:val="99"/>
    <w:qFormat/>
    <w:rsid w:val="002978C8"/>
    <w:pPr>
      <w:keepNext/>
      <w:widowControl/>
      <w:spacing w:line="240" w:lineRule="auto"/>
      <w:ind w:firstLine="0"/>
      <w:jc w:val="left"/>
    </w:pPr>
    <w:rPr>
      <w:sz w:val="24"/>
    </w:rPr>
  </w:style>
  <w:style w:type="paragraph" w:customStyle="1" w:styleId="affffffff8">
    <w:name w:val="Мой стиль"/>
    <w:basedOn w:val="a2"/>
    <w:uiPriority w:val="99"/>
    <w:qFormat/>
    <w:rsid w:val="002978C8"/>
    <w:pPr>
      <w:widowControl/>
      <w:snapToGrid/>
      <w:spacing w:before="0" w:after="0"/>
      <w:ind w:left="284" w:right="567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base">
    <w:name w:val="bas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aintxt">
    <w:name w:val="maintxt"/>
    <w:uiPriority w:val="99"/>
    <w:qFormat/>
    <w:rsid w:val="002978C8"/>
  </w:style>
  <w:style w:type="character" w:customStyle="1" w:styleId="zagl">
    <w:name w:val="zagl"/>
    <w:uiPriority w:val="99"/>
    <w:qFormat/>
    <w:rsid w:val="002978C8"/>
  </w:style>
  <w:style w:type="character" w:customStyle="1" w:styleId="FontStyle135">
    <w:name w:val="Font Style135"/>
    <w:uiPriority w:val="99"/>
    <w:qFormat/>
    <w:rsid w:val="002978C8"/>
    <w:rPr>
      <w:rFonts w:ascii="Times New Roman" w:hAnsi="Times New Roman"/>
      <w:sz w:val="20"/>
    </w:rPr>
  </w:style>
  <w:style w:type="character" w:customStyle="1" w:styleId="wrc131">
    <w:name w:val="wrc131"/>
    <w:uiPriority w:val="99"/>
    <w:qFormat/>
    <w:rsid w:val="002978C8"/>
    <w:rPr>
      <w:vanish/>
    </w:rPr>
  </w:style>
  <w:style w:type="character" w:customStyle="1" w:styleId="butback">
    <w:name w:val="butback"/>
    <w:uiPriority w:val="99"/>
    <w:qFormat/>
    <w:rsid w:val="002978C8"/>
  </w:style>
  <w:style w:type="character" w:customStyle="1" w:styleId="3f8">
    <w:name w:val="Основной текст Знак Знак3"/>
    <w:uiPriority w:val="99"/>
    <w:locked/>
    <w:rsid w:val="002978C8"/>
    <w:rPr>
      <w:sz w:val="24"/>
      <w:lang w:val="ru-RU" w:eastAsia="ru-RU"/>
    </w:rPr>
  </w:style>
  <w:style w:type="character" w:customStyle="1" w:styleId="a30">
    <w:name w:val="a3"/>
    <w:uiPriority w:val="99"/>
    <w:qFormat/>
    <w:rsid w:val="002978C8"/>
  </w:style>
  <w:style w:type="character" w:customStyle="1" w:styleId="formula">
    <w:name w:val="formula"/>
    <w:uiPriority w:val="99"/>
    <w:qFormat/>
    <w:rsid w:val="002978C8"/>
  </w:style>
  <w:style w:type="character" w:customStyle="1" w:styleId="style170">
    <w:name w:val="style17"/>
    <w:uiPriority w:val="99"/>
    <w:qFormat/>
    <w:rsid w:val="002978C8"/>
  </w:style>
  <w:style w:type="character" w:customStyle="1" w:styleId="texhtml">
    <w:name w:val="texhtml"/>
    <w:uiPriority w:val="99"/>
    <w:qFormat/>
    <w:rsid w:val="002978C8"/>
  </w:style>
  <w:style w:type="character" w:customStyle="1" w:styleId="style230">
    <w:name w:val="style23"/>
    <w:uiPriority w:val="99"/>
    <w:qFormat/>
    <w:rsid w:val="002978C8"/>
  </w:style>
  <w:style w:type="character" w:customStyle="1" w:styleId="BodyTextChar1">
    <w:name w:val="Body Text Char1"/>
    <w:uiPriority w:val="99"/>
    <w:qFormat/>
    <w:locked/>
    <w:rsid w:val="002978C8"/>
    <w:rPr>
      <w:sz w:val="24"/>
      <w:lang w:eastAsia="ru-RU"/>
    </w:rPr>
  </w:style>
  <w:style w:type="character" w:customStyle="1" w:styleId="FontStyle29">
    <w:name w:val="Font Style29"/>
    <w:uiPriority w:val="99"/>
    <w:qFormat/>
    <w:rsid w:val="002978C8"/>
    <w:rPr>
      <w:rFonts w:ascii="Times New Roman" w:hAnsi="Times New Roman"/>
      <w:sz w:val="26"/>
    </w:rPr>
  </w:style>
  <w:style w:type="character" w:customStyle="1" w:styleId="small1">
    <w:name w:val="small1"/>
    <w:uiPriority w:val="99"/>
    <w:qFormat/>
    <w:rsid w:val="002978C8"/>
  </w:style>
  <w:style w:type="character" w:customStyle="1" w:styleId="answer-source">
    <w:name w:val="answer-source"/>
    <w:uiPriority w:val="99"/>
    <w:qFormat/>
    <w:rsid w:val="002978C8"/>
  </w:style>
  <w:style w:type="character" w:customStyle="1" w:styleId="reftag">
    <w:name w:val="reftag"/>
    <w:uiPriority w:val="99"/>
    <w:qFormat/>
    <w:rsid w:val="002978C8"/>
  </w:style>
  <w:style w:type="character" w:customStyle="1" w:styleId="tgc">
    <w:name w:val="_tgc"/>
    <w:uiPriority w:val="99"/>
    <w:qFormat/>
    <w:rsid w:val="002978C8"/>
  </w:style>
  <w:style w:type="paragraph" w:customStyle="1" w:styleId="Style134">
    <w:name w:val="Style134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228" w:lineRule="exact"/>
      <w:ind w:firstLine="288"/>
    </w:pPr>
    <w:rPr>
      <w:rFonts w:ascii="Franklin Gothic Demi Cond" w:eastAsia="Times New Roman" w:hAnsi="Franklin Gothic Demi Cond"/>
      <w:szCs w:val="24"/>
    </w:rPr>
  </w:style>
  <w:style w:type="character" w:customStyle="1" w:styleId="FontStyle39">
    <w:name w:val="Font Style39"/>
    <w:uiPriority w:val="99"/>
    <w:qFormat/>
    <w:rsid w:val="002978C8"/>
    <w:rPr>
      <w:rFonts w:ascii="Times New Roman" w:hAnsi="Times New Roman"/>
      <w:b/>
      <w:sz w:val="24"/>
    </w:rPr>
  </w:style>
  <w:style w:type="character" w:customStyle="1" w:styleId="FontStyle816">
    <w:name w:val="Font Style816"/>
    <w:uiPriority w:val="99"/>
    <w:qFormat/>
    <w:rsid w:val="002978C8"/>
    <w:rPr>
      <w:rFonts w:ascii="Times New Roman" w:hAnsi="Times New Roman"/>
      <w:sz w:val="20"/>
    </w:rPr>
  </w:style>
  <w:style w:type="paragraph" w:customStyle="1" w:styleId="1ffffa">
    <w:name w:val="Без интервала1"/>
    <w:uiPriority w:val="99"/>
    <w:qFormat/>
    <w:rsid w:val="002978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f6">
    <w:name w:val="Абзац списка2"/>
    <w:basedOn w:val="a2"/>
    <w:uiPriority w:val="99"/>
    <w:qFormat/>
    <w:rsid w:val="002978C8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Heading91">
    <w:name w:val="Heading 91"/>
    <w:uiPriority w:val="99"/>
    <w:qFormat/>
    <w:rsid w:val="002978C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1">
    <w:name w:val="Heading 11"/>
    <w:uiPriority w:val="99"/>
    <w:qFormat/>
    <w:rsid w:val="002978C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1">
    <w:name w:val="Heading 61"/>
    <w:uiPriority w:val="99"/>
    <w:qFormat/>
    <w:rsid w:val="002978C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1">
    <w:name w:val="Heading 71"/>
    <w:uiPriority w:val="99"/>
    <w:qFormat/>
    <w:rsid w:val="002978C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1">
    <w:name w:val="Heading 21"/>
    <w:uiPriority w:val="99"/>
    <w:qFormat/>
    <w:rsid w:val="002978C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1">
    <w:name w:val="Heading 51"/>
    <w:uiPriority w:val="99"/>
    <w:qFormat/>
    <w:rsid w:val="002978C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EndnoteTextChar1">
    <w:name w:val="Endnote Text Char1"/>
    <w:uiPriority w:val="99"/>
    <w:qFormat/>
    <w:rsid w:val="002978C8"/>
    <w:rPr>
      <w:rFonts w:ascii="Times New Roman" w:hAnsi="Times New Roman"/>
    </w:rPr>
  </w:style>
  <w:style w:type="character" w:customStyle="1" w:styleId="11f7">
    <w:name w:val="Выделенная цитата Знак11"/>
    <w:uiPriority w:val="99"/>
    <w:qFormat/>
    <w:rsid w:val="002978C8"/>
    <w:rPr>
      <w:b/>
      <w:i/>
      <w:color w:val="4F81BD"/>
      <w:sz w:val="24"/>
    </w:rPr>
  </w:style>
  <w:style w:type="paragraph" w:customStyle="1" w:styleId="p11">
    <w:name w:val="p1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5">
    <w:name w:val="p15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7">
    <w:name w:val="s7"/>
    <w:uiPriority w:val="99"/>
    <w:qFormat/>
    <w:rsid w:val="002978C8"/>
  </w:style>
  <w:style w:type="character" w:customStyle="1" w:styleId="s13">
    <w:name w:val="s13"/>
    <w:uiPriority w:val="99"/>
    <w:qFormat/>
    <w:rsid w:val="002978C8"/>
  </w:style>
  <w:style w:type="paragraph" w:customStyle="1" w:styleId="p29">
    <w:name w:val="p29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0">
    <w:name w:val="p30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1">
    <w:name w:val="p3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4">
    <w:name w:val="s14"/>
    <w:uiPriority w:val="99"/>
    <w:qFormat/>
    <w:rsid w:val="002978C8"/>
  </w:style>
  <w:style w:type="character" w:customStyle="1" w:styleId="s15">
    <w:name w:val="s15"/>
    <w:uiPriority w:val="99"/>
    <w:qFormat/>
    <w:rsid w:val="002978C8"/>
  </w:style>
  <w:style w:type="paragraph" w:customStyle="1" w:styleId="p33">
    <w:name w:val="p33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3">
    <w:name w:val="p13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9">
    <w:name w:val="s9"/>
    <w:uiPriority w:val="99"/>
    <w:qFormat/>
    <w:rsid w:val="002978C8"/>
  </w:style>
  <w:style w:type="paragraph" w:customStyle="1" w:styleId="p25">
    <w:name w:val="p25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2">
    <w:name w:val="Обычный (веб) Знак"/>
    <w:aliases w:val=" Знак Знак23 Знак,Обычный (Web) Знак1"/>
    <w:link w:val="afff1"/>
    <w:uiPriority w:val="99"/>
    <w:qFormat/>
    <w:locked/>
    <w:rsid w:val="002978C8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29">
    <w:name w:val="Знак1 Знак2"/>
    <w:uiPriority w:val="99"/>
    <w:qFormat/>
    <w:rsid w:val="002978C8"/>
    <w:rPr>
      <w:sz w:val="24"/>
    </w:rPr>
  </w:style>
  <w:style w:type="character" w:customStyle="1" w:styleId="1ffffb">
    <w:name w:val="Красная строка Знак1"/>
    <w:uiPriority w:val="99"/>
    <w:qFormat/>
    <w:rsid w:val="002978C8"/>
    <w:rPr>
      <w:sz w:val="24"/>
    </w:rPr>
  </w:style>
  <w:style w:type="character" w:customStyle="1" w:styleId="2610">
    <w:name w:val="Знак Знак261"/>
    <w:uiPriority w:val="99"/>
    <w:qFormat/>
    <w:rsid w:val="002978C8"/>
    <w:rPr>
      <w:rFonts w:ascii="Cambria" w:hAnsi="Cambria"/>
      <w:b/>
      <w:sz w:val="26"/>
    </w:rPr>
  </w:style>
  <w:style w:type="character" w:customStyle="1" w:styleId="2410">
    <w:name w:val="Знак Знак241"/>
    <w:uiPriority w:val="99"/>
    <w:qFormat/>
    <w:rsid w:val="002978C8"/>
    <w:rPr>
      <w:rFonts w:ascii="Times New Roman" w:hAnsi="Times New Roman"/>
      <w:b/>
      <w:i/>
      <w:sz w:val="26"/>
    </w:rPr>
  </w:style>
  <w:style w:type="character" w:customStyle="1" w:styleId="1ffffc">
    <w:name w:val="Текст концевой сноски Знак1"/>
    <w:basedOn w:val="a3"/>
    <w:uiPriority w:val="99"/>
    <w:qFormat/>
    <w:rsid w:val="002978C8"/>
    <w:rPr>
      <w:rFonts w:cs="Times New Roman"/>
    </w:rPr>
  </w:style>
  <w:style w:type="character" w:customStyle="1" w:styleId="2112">
    <w:name w:val="Цитата 2 Знак11"/>
    <w:uiPriority w:val="99"/>
    <w:qFormat/>
    <w:rsid w:val="002978C8"/>
    <w:rPr>
      <w:i/>
      <w:color w:val="404040"/>
      <w:sz w:val="24"/>
    </w:rPr>
  </w:style>
  <w:style w:type="character" w:customStyle="1" w:styleId="1112">
    <w:name w:val="Знак1 Знак Знак11"/>
    <w:uiPriority w:val="99"/>
    <w:qFormat/>
    <w:locked/>
    <w:rsid w:val="002978C8"/>
    <w:rPr>
      <w:rFonts w:ascii="Times New Roman" w:hAnsi="Times New Roman"/>
      <w:sz w:val="24"/>
      <w:lang w:eastAsia="ru-RU"/>
    </w:rPr>
  </w:style>
  <w:style w:type="character" w:customStyle="1" w:styleId="481">
    <w:name w:val="Знак Знак481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491">
    <w:name w:val="Знак Знак491"/>
    <w:uiPriority w:val="99"/>
    <w:qFormat/>
    <w:rsid w:val="002978C8"/>
    <w:rPr>
      <w:rFonts w:ascii="Times New Roman" w:hAnsi="Times New Roman"/>
      <w:b/>
      <w:caps/>
      <w:sz w:val="24"/>
      <w:lang w:eastAsia="ru-RU"/>
    </w:rPr>
  </w:style>
  <w:style w:type="character" w:customStyle="1" w:styleId="471">
    <w:name w:val="Знак Знак471"/>
    <w:uiPriority w:val="99"/>
    <w:qFormat/>
    <w:rsid w:val="002978C8"/>
    <w:rPr>
      <w:rFonts w:ascii="Times New Roman" w:hAnsi="Times New Roman"/>
      <w:b/>
      <w:sz w:val="27"/>
      <w:lang w:eastAsia="ru-RU"/>
    </w:rPr>
  </w:style>
  <w:style w:type="character" w:customStyle="1" w:styleId="451">
    <w:name w:val="Знак Знак451"/>
    <w:uiPriority w:val="99"/>
    <w:qFormat/>
    <w:rsid w:val="002978C8"/>
    <w:rPr>
      <w:rFonts w:ascii="Times New Roman" w:hAnsi="Times New Roman"/>
      <w:b/>
      <w:i/>
      <w:sz w:val="26"/>
      <w:lang w:eastAsia="ru-RU"/>
    </w:rPr>
  </w:style>
  <w:style w:type="character" w:customStyle="1" w:styleId="1ffffd">
    <w:name w:val="Текст макроса Знак1"/>
    <w:uiPriority w:val="99"/>
    <w:qFormat/>
    <w:rsid w:val="002978C8"/>
    <w:rPr>
      <w:rFonts w:ascii="Consolas" w:hAnsi="Consolas"/>
    </w:rPr>
  </w:style>
  <w:style w:type="character" w:customStyle="1" w:styleId="1210">
    <w:name w:val="Знак1 Знак Знак21"/>
    <w:uiPriority w:val="99"/>
    <w:qFormat/>
    <w:locked/>
    <w:rsid w:val="002978C8"/>
    <w:rPr>
      <w:sz w:val="24"/>
    </w:rPr>
  </w:style>
  <w:style w:type="character" w:customStyle="1" w:styleId="613">
    <w:name w:val="Знак6 Знак Знак1"/>
    <w:uiPriority w:val="99"/>
    <w:qFormat/>
    <w:rsid w:val="002978C8"/>
    <w:rPr>
      <w:sz w:val="24"/>
      <w:lang w:val="ru-RU" w:eastAsia="ru-RU"/>
    </w:rPr>
  </w:style>
  <w:style w:type="paragraph" w:customStyle="1" w:styleId="Caaieiaie5">
    <w:name w:val="Caaieiaie 5"/>
    <w:basedOn w:val="a2"/>
    <w:next w:val="a2"/>
    <w:uiPriority w:val="99"/>
    <w:qFormat/>
    <w:rsid w:val="002978C8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  <w:lang w:eastAsia="en-US"/>
    </w:rPr>
  </w:style>
  <w:style w:type="character" w:customStyle="1" w:styleId="712">
    <w:name w:val="Знак Знак71"/>
    <w:uiPriority w:val="99"/>
    <w:qFormat/>
    <w:rsid w:val="002978C8"/>
    <w:rPr>
      <w:sz w:val="16"/>
      <w:lang w:val="ru-RU" w:eastAsia="ru-RU"/>
    </w:rPr>
  </w:style>
  <w:style w:type="character" w:customStyle="1" w:styleId="1610">
    <w:name w:val="Знак Знак161"/>
    <w:uiPriority w:val="99"/>
    <w:qFormat/>
    <w:rsid w:val="002978C8"/>
    <w:rPr>
      <w:rFonts w:ascii="Cambria" w:hAnsi="Cambria"/>
      <w:b/>
      <w:kern w:val="32"/>
      <w:sz w:val="32"/>
    </w:rPr>
  </w:style>
  <w:style w:type="paragraph" w:customStyle="1" w:styleId="226">
    <w:name w:val="Основной текст 22"/>
    <w:basedOn w:val="a2"/>
    <w:uiPriority w:val="99"/>
    <w:qFormat/>
    <w:rsid w:val="002978C8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paragraph" w:customStyle="1" w:styleId="322">
    <w:name w:val="Основной текст 32"/>
    <w:basedOn w:val="2ff1"/>
    <w:uiPriority w:val="99"/>
    <w:qFormat/>
    <w:rsid w:val="002978C8"/>
    <w:pPr>
      <w:widowControl/>
      <w:spacing w:line="240" w:lineRule="auto"/>
      <w:ind w:firstLine="0"/>
    </w:pPr>
    <w:rPr>
      <w:i/>
      <w:sz w:val="26"/>
    </w:rPr>
  </w:style>
  <w:style w:type="paragraph" w:customStyle="1" w:styleId="3f9">
    <w:name w:val="Обычный3"/>
    <w:basedOn w:val="a2"/>
    <w:uiPriority w:val="99"/>
    <w:qFormat/>
    <w:rsid w:val="002978C8"/>
    <w:pPr>
      <w:widowControl/>
      <w:spacing w:before="0" w:after="0"/>
    </w:pPr>
    <w:rPr>
      <w:rFonts w:eastAsia="Times New Roman"/>
      <w:sz w:val="20"/>
    </w:rPr>
  </w:style>
  <w:style w:type="paragraph" w:customStyle="1" w:styleId="11f8">
    <w:name w:val="Основной текст11"/>
    <w:basedOn w:val="a2"/>
    <w:uiPriority w:val="99"/>
    <w:qFormat/>
    <w:rsid w:val="002978C8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  <w:shd w:val="clear" w:color="auto" w:fill="FFFFFF"/>
    </w:rPr>
  </w:style>
  <w:style w:type="paragraph" w:customStyle="1" w:styleId="2ff7">
    <w:name w:val="Цитата2"/>
    <w:basedOn w:val="a2"/>
    <w:uiPriority w:val="99"/>
    <w:qFormat/>
    <w:rsid w:val="002978C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ff8">
    <w:name w:val="Знак Знак Знак Знак Знак Знак Знак Знак Знак Знак Знак Знак Знак2"/>
    <w:basedOn w:val="a2"/>
    <w:uiPriority w:val="99"/>
    <w:qFormat/>
    <w:rsid w:val="002978C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s4">
    <w:name w:val="s4"/>
    <w:basedOn w:val="a3"/>
    <w:uiPriority w:val="99"/>
    <w:qFormat/>
    <w:rsid w:val="002978C8"/>
    <w:rPr>
      <w:rFonts w:cs="Times New Roman"/>
    </w:rPr>
  </w:style>
  <w:style w:type="paragraph" w:customStyle="1" w:styleId="p21">
    <w:name w:val="p2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4">
    <w:name w:val="p24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fa">
    <w:name w:val="Гиперссылка3"/>
    <w:uiPriority w:val="99"/>
    <w:qFormat/>
    <w:rsid w:val="002978C8"/>
    <w:rPr>
      <w:color w:val="2C437A"/>
      <w:u w:val="none"/>
    </w:rPr>
  </w:style>
  <w:style w:type="character" w:customStyle="1" w:styleId="700">
    <w:name w:val="Знак Знак70"/>
    <w:uiPriority w:val="99"/>
    <w:qFormat/>
    <w:rsid w:val="002978C8"/>
    <w:rPr>
      <w:rFonts w:ascii="Arial" w:hAnsi="Arial"/>
      <w:b/>
      <w:sz w:val="26"/>
    </w:rPr>
  </w:style>
  <w:style w:type="character" w:customStyle="1" w:styleId="69">
    <w:name w:val="Знак Знак69"/>
    <w:uiPriority w:val="99"/>
    <w:qFormat/>
    <w:rsid w:val="002978C8"/>
    <w:rPr>
      <w:b/>
      <w:sz w:val="28"/>
    </w:rPr>
  </w:style>
  <w:style w:type="character" w:customStyle="1" w:styleId="680">
    <w:name w:val="Знак Знак68"/>
    <w:uiPriority w:val="99"/>
    <w:qFormat/>
    <w:rsid w:val="002978C8"/>
    <w:rPr>
      <w:b/>
      <w:i/>
      <w:sz w:val="26"/>
    </w:rPr>
  </w:style>
  <w:style w:type="character" w:customStyle="1" w:styleId="Heading121">
    <w:name w:val="Heading 12 Знак Знак1"/>
    <w:uiPriority w:val="99"/>
    <w:qFormat/>
    <w:rsid w:val="002978C8"/>
    <w:rPr>
      <w:rFonts w:ascii="Courier New" w:hAnsi="Courier New"/>
    </w:rPr>
  </w:style>
  <w:style w:type="character" w:customStyle="1" w:styleId="hps">
    <w:name w:val="hps"/>
    <w:basedOn w:val="a3"/>
    <w:uiPriority w:val="99"/>
    <w:qFormat/>
    <w:rsid w:val="002978C8"/>
    <w:rPr>
      <w:rFonts w:cs="Times New Roman"/>
    </w:rPr>
  </w:style>
  <w:style w:type="paragraph" w:customStyle="1" w:styleId="3fb">
    <w:name w:val="Основной текст3"/>
    <w:basedOn w:val="a2"/>
    <w:uiPriority w:val="99"/>
    <w:qFormat/>
    <w:rsid w:val="002978C8"/>
    <w:pPr>
      <w:shd w:val="clear" w:color="auto" w:fill="FFFFFF"/>
      <w:snapToGrid/>
      <w:spacing w:before="0" w:after="540" w:line="240" w:lineRule="atLeast"/>
    </w:pPr>
    <w:rPr>
      <w:rFonts w:ascii="Arial Unicode MS" w:eastAsia="Times New Roman"/>
      <w:sz w:val="19"/>
      <w:szCs w:val="19"/>
    </w:rPr>
  </w:style>
  <w:style w:type="character" w:customStyle="1" w:styleId="HTML20">
    <w:name w:val="Стандартный HTML Знак2"/>
    <w:uiPriority w:val="99"/>
    <w:qFormat/>
    <w:locked/>
    <w:rsid w:val="002978C8"/>
    <w:rPr>
      <w:rFonts w:ascii="Courier New" w:hAnsi="Courier New"/>
      <w:lang w:val="ru-RU" w:eastAsia="ru-RU"/>
    </w:rPr>
  </w:style>
  <w:style w:type="paragraph" w:customStyle="1" w:styleId="3113">
    <w:name w:val="Основной текст с отступом 311"/>
    <w:basedOn w:val="a2"/>
    <w:uiPriority w:val="99"/>
    <w:qFormat/>
    <w:rsid w:val="002978C8"/>
    <w:pPr>
      <w:widowControl/>
      <w:overflowPunct w:val="0"/>
      <w:autoSpaceDE w:val="0"/>
      <w:autoSpaceDN w:val="0"/>
      <w:adjustRightInd w:val="0"/>
      <w:snapToGrid/>
      <w:spacing w:before="0" w:after="120" w:line="312" w:lineRule="auto"/>
      <w:ind w:left="283" w:firstLine="709"/>
      <w:jc w:val="both"/>
    </w:pPr>
    <w:rPr>
      <w:rFonts w:eastAsia="Times New Roman"/>
      <w:sz w:val="16"/>
    </w:rPr>
  </w:style>
  <w:style w:type="paragraph" w:customStyle="1" w:styleId="2113">
    <w:name w:val="Заголовок 211"/>
    <w:basedOn w:val="a2"/>
    <w:next w:val="a2"/>
    <w:uiPriority w:val="99"/>
    <w:qFormat/>
    <w:rsid w:val="002978C8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1f">
    <w:name w:val="Текст21"/>
    <w:basedOn w:val="11b"/>
    <w:uiPriority w:val="99"/>
    <w:qFormat/>
    <w:rsid w:val="002978C8"/>
    <w:pPr>
      <w:widowControl/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customStyle="1" w:styleId="4111">
    <w:name w:val="Заголовок 411"/>
    <w:basedOn w:val="11b"/>
    <w:next w:val="11b"/>
    <w:uiPriority w:val="99"/>
    <w:qFormat/>
    <w:rsid w:val="002978C8"/>
    <w:pPr>
      <w:keepNext/>
      <w:widowControl/>
      <w:spacing w:line="240" w:lineRule="auto"/>
      <w:ind w:firstLine="0"/>
      <w:jc w:val="left"/>
    </w:pPr>
    <w:rPr>
      <w:sz w:val="24"/>
    </w:rPr>
  </w:style>
  <w:style w:type="character" w:customStyle="1" w:styleId="11f9">
    <w:name w:val="Знак11"/>
    <w:uiPriority w:val="99"/>
    <w:qFormat/>
    <w:rsid w:val="002978C8"/>
    <w:rPr>
      <w:rFonts w:ascii="Arial" w:hAnsi="Arial"/>
      <w:b/>
      <w:kern w:val="32"/>
      <w:sz w:val="32"/>
      <w:lang w:val="ru-RU" w:eastAsia="ru-RU"/>
    </w:rPr>
  </w:style>
  <w:style w:type="paragraph" w:customStyle="1" w:styleId="ledge1">
    <w:name w:val="ledge1"/>
    <w:basedOn w:val="a2"/>
    <w:uiPriority w:val="99"/>
    <w:qFormat/>
    <w:rsid w:val="002978C8"/>
    <w:pPr>
      <w:widowControl/>
      <w:snapToGrid/>
      <w:spacing w:beforeAutospacing="1" w:afterAutospacing="1" w:line="360" w:lineRule="atLeast"/>
      <w:jc w:val="both"/>
    </w:pPr>
    <w:rPr>
      <w:rFonts w:eastAsia="Times New Roman"/>
      <w:szCs w:val="24"/>
    </w:rPr>
  </w:style>
  <w:style w:type="character" w:customStyle="1" w:styleId="rubric2">
    <w:name w:val="rubric2"/>
    <w:uiPriority w:val="99"/>
    <w:qFormat/>
    <w:rsid w:val="002978C8"/>
    <w:rPr>
      <w:shd w:val="clear" w:color="auto" w:fill="FFFFFF"/>
    </w:rPr>
  </w:style>
  <w:style w:type="paragraph" w:customStyle="1" w:styleId="WW-Normal">
    <w:name w:val="WW-Normal"/>
    <w:uiPriority w:val="99"/>
    <w:qFormat/>
    <w:rsid w:val="002978C8"/>
    <w:pPr>
      <w:suppressAutoHyphens/>
      <w:autoSpaceDE w:val="0"/>
      <w:spacing w:after="0" w:line="240" w:lineRule="auto"/>
      <w:ind w:left="-533" w:firstLine="142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zh-CN"/>
    </w:rPr>
  </w:style>
  <w:style w:type="character" w:customStyle="1" w:styleId="A10">
    <w:name w:val="A1"/>
    <w:uiPriority w:val="99"/>
    <w:qFormat/>
    <w:rsid w:val="002978C8"/>
    <w:rPr>
      <w:color w:val="000000"/>
      <w:sz w:val="20"/>
    </w:rPr>
  </w:style>
  <w:style w:type="character" w:customStyle="1" w:styleId="A31">
    <w:name w:val="A3"/>
    <w:uiPriority w:val="99"/>
    <w:qFormat/>
    <w:rsid w:val="002978C8"/>
    <w:rPr>
      <w:b/>
      <w:color w:val="000000"/>
      <w:sz w:val="30"/>
    </w:rPr>
  </w:style>
  <w:style w:type="character" w:customStyle="1" w:styleId="para6">
    <w:name w:val="para6"/>
    <w:uiPriority w:val="99"/>
    <w:qFormat/>
    <w:rsid w:val="002978C8"/>
  </w:style>
  <w:style w:type="character" w:customStyle="1" w:styleId="affffffff9">
    <w:name w:val="Абзац списка Знак"/>
    <w:link w:val="5a"/>
    <w:uiPriority w:val="34"/>
    <w:qFormat/>
    <w:locked/>
    <w:rsid w:val="002978C8"/>
    <w:rPr>
      <w:rFonts w:eastAsia="Times New Roman"/>
      <w:sz w:val="24"/>
      <w:lang w:eastAsia="ru-RU"/>
    </w:rPr>
  </w:style>
  <w:style w:type="paragraph" w:customStyle="1" w:styleId="5a">
    <w:name w:val="Абзац списка5"/>
    <w:basedOn w:val="a2"/>
    <w:link w:val="affffffff9"/>
    <w:uiPriority w:val="34"/>
    <w:qFormat/>
    <w:rsid w:val="002978C8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Cs w:val="22"/>
    </w:rPr>
  </w:style>
  <w:style w:type="character" w:customStyle="1" w:styleId="FontStyle31">
    <w:name w:val="Font Style31"/>
    <w:uiPriority w:val="99"/>
    <w:qFormat/>
    <w:rsid w:val="002978C8"/>
    <w:rPr>
      <w:rFonts w:ascii="Times New Roman" w:hAnsi="Times New Roman"/>
      <w:b/>
      <w:sz w:val="28"/>
    </w:rPr>
  </w:style>
  <w:style w:type="character" w:customStyle="1" w:styleId="342">
    <w:name w:val="Знак3 Знак Знак4"/>
    <w:uiPriority w:val="99"/>
    <w:qFormat/>
    <w:locked/>
    <w:rsid w:val="002978C8"/>
    <w:rPr>
      <w:rFonts w:ascii="Courier New" w:hAnsi="Courier New"/>
      <w:lang w:val="ru-RU" w:eastAsia="ru-RU"/>
    </w:rPr>
  </w:style>
  <w:style w:type="paragraph" w:customStyle="1" w:styleId="Style15">
    <w:name w:val="Style15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269" w:lineRule="exact"/>
    </w:pPr>
    <w:rPr>
      <w:rFonts w:eastAsia="Times New Roman"/>
      <w:szCs w:val="24"/>
    </w:rPr>
  </w:style>
  <w:style w:type="character" w:customStyle="1" w:styleId="FontStyle30">
    <w:name w:val="Font Style30"/>
    <w:uiPriority w:val="99"/>
    <w:qFormat/>
    <w:rsid w:val="002978C8"/>
    <w:rPr>
      <w:rFonts w:ascii="Times New Roman" w:hAnsi="Times New Roman"/>
      <w:sz w:val="22"/>
    </w:rPr>
  </w:style>
  <w:style w:type="paragraph" w:customStyle="1" w:styleId="Style32">
    <w:name w:val="Style32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0">
    <w:name w:val="Style40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480" w:lineRule="exact"/>
      <w:ind w:firstLine="773"/>
    </w:pPr>
    <w:rPr>
      <w:rFonts w:eastAsia="Times New Roman"/>
      <w:szCs w:val="24"/>
    </w:rPr>
  </w:style>
  <w:style w:type="paragraph" w:customStyle="1" w:styleId="Style45">
    <w:name w:val="Style45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480" w:lineRule="exact"/>
      <w:ind w:firstLine="691"/>
      <w:jc w:val="both"/>
    </w:pPr>
    <w:rPr>
      <w:rFonts w:eastAsia="Times New Roman"/>
      <w:szCs w:val="24"/>
    </w:rPr>
  </w:style>
  <w:style w:type="paragraph" w:customStyle="1" w:styleId="1ffffe">
    <w:name w:val="Заголовок 1ъ"/>
    <w:basedOn w:val="1f3"/>
    <w:uiPriority w:val="99"/>
    <w:qFormat/>
    <w:rsid w:val="002978C8"/>
    <w:pPr>
      <w:spacing w:before="0" w:after="0" w:line="240" w:lineRule="auto"/>
      <w:ind w:firstLine="709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qFormat/>
    <w:rsid w:val="002978C8"/>
    <w:rPr>
      <w:rFonts w:ascii="Times New Roman" w:hAnsi="Times New Roman"/>
      <w:i/>
      <w:sz w:val="26"/>
    </w:rPr>
  </w:style>
  <w:style w:type="paragraph" w:customStyle="1" w:styleId="CharChar0">
    <w:name w:val="первый Char Char"/>
    <w:basedOn w:val="a2"/>
    <w:uiPriority w:val="99"/>
    <w:qFormat/>
    <w:rsid w:val="002978C8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paragraph" w:customStyle="1" w:styleId="Char">
    <w:name w:val="первый Char"/>
    <w:basedOn w:val="a2"/>
    <w:uiPriority w:val="99"/>
    <w:qFormat/>
    <w:rsid w:val="002978C8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character" w:customStyle="1" w:styleId="gray1">
    <w:name w:val="gray1"/>
    <w:uiPriority w:val="99"/>
    <w:qFormat/>
    <w:rsid w:val="002978C8"/>
    <w:rPr>
      <w:color w:val="808080"/>
    </w:rPr>
  </w:style>
  <w:style w:type="paragraph" w:customStyle="1" w:styleId="small">
    <w:name w:val="small"/>
    <w:basedOn w:val="a2"/>
    <w:uiPriority w:val="99"/>
    <w:qFormat/>
    <w:rsid w:val="002978C8"/>
    <w:pPr>
      <w:widowControl/>
      <w:snapToGrid/>
      <w:spacing w:beforeAutospacing="1" w:afterAutospacing="1"/>
    </w:pPr>
    <w:rPr>
      <w:rFonts w:ascii="Verdana" w:eastAsia="Times New Roman" w:hAnsi="Verdana"/>
      <w:sz w:val="15"/>
      <w:szCs w:val="15"/>
    </w:rPr>
  </w:style>
  <w:style w:type="character" w:customStyle="1" w:styleId="style161">
    <w:name w:val="style161"/>
    <w:uiPriority w:val="99"/>
    <w:qFormat/>
    <w:rsid w:val="002978C8"/>
    <w:rPr>
      <w:rFonts w:ascii="Verdana" w:hAnsi="Verdana"/>
      <w:sz w:val="24"/>
    </w:rPr>
  </w:style>
  <w:style w:type="paragraph" w:customStyle="1" w:styleId="affffffffa">
    <w:name w:val="Содержание"/>
    <w:basedOn w:val="a2"/>
    <w:uiPriority w:val="99"/>
    <w:qFormat/>
    <w:rsid w:val="002978C8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paragraph" w:customStyle="1" w:styleId="affffffffb">
    <w:name w:val="Модули"/>
    <w:basedOn w:val="a2"/>
    <w:uiPriority w:val="99"/>
    <w:qFormat/>
    <w:rsid w:val="002978C8"/>
    <w:pPr>
      <w:keepNext/>
      <w:widowControl/>
      <w:snapToGrid/>
      <w:spacing w:before="0" w:after="0"/>
    </w:pPr>
    <w:rPr>
      <w:rFonts w:eastAsia="Times New Roman"/>
      <w:b/>
      <w:bCs/>
      <w:szCs w:val="24"/>
    </w:rPr>
  </w:style>
  <w:style w:type="character" w:customStyle="1" w:styleId="description2">
    <w:name w:val="description2"/>
    <w:uiPriority w:val="99"/>
    <w:qFormat/>
    <w:rsid w:val="002978C8"/>
    <w:rPr>
      <w:color w:val="000000"/>
      <w:sz w:val="20"/>
    </w:rPr>
  </w:style>
  <w:style w:type="paragraph" w:customStyle="1" w:styleId="227">
    <w:name w:val="Îñíî´2íîé òåêñò 2"/>
    <w:basedOn w:val="a2"/>
    <w:uiPriority w:val="99"/>
    <w:qFormat/>
    <w:rsid w:val="002978C8"/>
    <w:pPr>
      <w:snapToGrid/>
      <w:spacing w:before="0" w:after="0"/>
      <w:ind w:firstLine="709"/>
      <w:jc w:val="both"/>
    </w:pPr>
    <w:rPr>
      <w:rFonts w:eastAsia="Times New Roman"/>
    </w:rPr>
  </w:style>
  <w:style w:type="paragraph" w:customStyle="1" w:styleId="Noeeu3">
    <w:name w:val="Noeeu3"/>
    <w:basedOn w:val="a2"/>
    <w:uiPriority w:val="99"/>
    <w:qFormat/>
    <w:rsid w:val="002978C8"/>
    <w:pPr>
      <w:snapToGrid/>
      <w:spacing w:before="0" w:after="0"/>
      <w:ind w:firstLine="284"/>
      <w:jc w:val="both"/>
    </w:pPr>
    <w:rPr>
      <w:rFonts w:eastAsia="Times New Roman"/>
      <w:sz w:val="20"/>
    </w:rPr>
  </w:style>
  <w:style w:type="character" w:customStyle="1" w:styleId="c17">
    <w:name w:val="c17"/>
    <w:basedOn w:val="a3"/>
    <w:uiPriority w:val="99"/>
    <w:qFormat/>
    <w:rsid w:val="002978C8"/>
    <w:rPr>
      <w:rFonts w:cs="Times New Roman"/>
    </w:rPr>
  </w:style>
  <w:style w:type="character" w:customStyle="1" w:styleId="searchhit">
    <w:name w:val="search_hit"/>
    <w:basedOn w:val="a3"/>
    <w:uiPriority w:val="99"/>
    <w:qFormat/>
    <w:rsid w:val="002978C8"/>
    <w:rPr>
      <w:rFonts w:cs="Times New Roman"/>
    </w:rPr>
  </w:style>
  <w:style w:type="paragraph" w:customStyle="1" w:styleId="a0">
    <w:name w:val="заголовок"/>
    <w:basedOn w:val="a2"/>
    <w:uiPriority w:val="99"/>
    <w:qFormat/>
    <w:rsid w:val="002978C8"/>
    <w:pPr>
      <w:widowControl/>
      <w:numPr>
        <w:numId w:val="6"/>
      </w:numPr>
      <w:snapToGrid/>
      <w:spacing w:before="0" w:after="0"/>
      <w:jc w:val="both"/>
    </w:pPr>
    <w:rPr>
      <w:rFonts w:eastAsia="Times New Roman"/>
      <w:b/>
      <w:szCs w:val="24"/>
    </w:rPr>
  </w:style>
  <w:style w:type="character" w:customStyle="1" w:styleId="FontStyle111">
    <w:name w:val="Font Style111"/>
    <w:uiPriority w:val="99"/>
    <w:qFormat/>
    <w:rsid w:val="002978C8"/>
    <w:rPr>
      <w:rFonts w:ascii="Century Schoolbook" w:hAnsi="Century Schoolbook"/>
      <w:sz w:val="18"/>
    </w:rPr>
  </w:style>
  <w:style w:type="character" w:customStyle="1" w:styleId="FontStyle136">
    <w:name w:val="Font Style136"/>
    <w:uiPriority w:val="99"/>
    <w:qFormat/>
    <w:rsid w:val="002978C8"/>
    <w:rPr>
      <w:rFonts w:ascii="Century Schoolbook" w:hAnsi="Century Schoolbook"/>
      <w:b/>
      <w:sz w:val="18"/>
    </w:rPr>
  </w:style>
  <w:style w:type="paragraph" w:customStyle="1" w:styleId="Style67">
    <w:name w:val="Style67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/>
    </w:pPr>
    <w:rPr>
      <w:rFonts w:ascii="Arial Black" w:eastAsia="Times New Roman" w:hAnsi="Arial Black"/>
      <w:szCs w:val="24"/>
    </w:rPr>
  </w:style>
  <w:style w:type="character" w:customStyle="1" w:styleId="rl">
    <w:name w:val="rl"/>
    <w:uiPriority w:val="99"/>
    <w:qFormat/>
    <w:rsid w:val="002978C8"/>
  </w:style>
  <w:style w:type="paragraph" w:customStyle="1" w:styleId="affffffffc">
    <w:name w:val="_Обычный"/>
    <w:basedOn w:val="a2"/>
    <w:uiPriority w:val="99"/>
    <w:qFormat/>
    <w:rsid w:val="002978C8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Cs w:val="24"/>
    </w:rPr>
  </w:style>
  <w:style w:type="character" w:customStyle="1" w:styleId="NoBreak">
    <w:name w:val="_NoBreak"/>
    <w:uiPriority w:val="99"/>
    <w:qFormat/>
    <w:rsid w:val="002978C8"/>
  </w:style>
  <w:style w:type="paragraph" w:customStyle="1" w:styleId="1270">
    <w:name w:val="Стиль по ширине Первая строка:  127 см"/>
    <w:basedOn w:val="a2"/>
    <w:uiPriority w:val="99"/>
    <w:qFormat/>
    <w:rsid w:val="002978C8"/>
    <w:pPr>
      <w:widowControl/>
      <w:snapToGrid/>
      <w:spacing w:before="0" w:after="0" w:line="360" w:lineRule="auto"/>
      <w:ind w:firstLine="720"/>
      <w:jc w:val="both"/>
    </w:pPr>
    <w:rPr>
      <w:rFonts w:eastAsia="Times New Roman"/>
    </w:rPr>
  </w:style>
  <w:style w:type="character" w:customStyle="1" w:styleId="mymarkfind">
    <w:name w:val="my_mark_find"/>
    <w:basedOn w:val="a3"/>
    <w:uiPriority w:val="99"/>
    <w:qFormat/>
    <w:rsid w:val="002978C8"/>
    <w:rPr>
      <w:rFonts w:cs="Times New Roman"/>
    </w:rPr>
  </w:style>
  <w:style w:type="character" w:customStyle="1" w:styleId="hl">
    <w:name w:val="hl"/>
    <w:uiPriority w:val="99"/>
    <w:qFormat/>
    <w:rsid w:val="002978C8"/>
  </w:style>
  <w:style w:type="paragraph" w:customStyle="1" w:styleId="book">
    <w:name w:val="book"/>
    <w:basedOn w:val="a2"/>
    <w:uiPriority w:val="99"/>
    <w:qFormat/>
    <w:rsid w:val="002978C8"/>
    <w:pPr>
      <w:widowControl/>
      <w:snapToGrid/>
      <w:spacing w:before="0" w:after="0"/>
      <w:ind w:firstLine="450"/>
      <w:jc w:val="both"/>
    </w:pPr>
    <w:rPr>
      <w:rFonts w:eastAsia="Times New Roman"/>
      <w:szCs w:val="24"/>
    </w:rPr>
  </w:style>
  <w:style w:type="character" w:customStyle="1" w:styleId="Arial16">
    <w:name w:val="Стиль Arial 16 пт полужирный"/>
    <w:uiPriority w:val="99"/>
    <w:qFormat/>
    <w:rsid w:val="002978C8"/>
    <w:rPr>
      <w:rFonts w:ascii="Arial" w:hAnsi="Arial"/>
      <w:b/>
      <w:sz w:val="32"/>
    </w:rPr>
  </w:style>
  <w:style w:type="character" w:customStyle="1" w:styleId="b">
    <w:name w:val="b"/>
    <w:uiPriority w:val="99"/>
    <w:qFormat/>
    <w:rsid w:val="002978C8"/>
  </w:style>
  <w:style w:type="paragraph" w:customStyle="1" w:styleId="12a">
    <w:name w:val="стиль12"/>
    <w:basedOn w:val="a2"/>
    <w:uiPriority w:val="99"/>
    <w:qFormat/>
    <w:rsid w:val="002978C8"/>
    <w:pPr>
      <w:widowControl/>
      <w:snapToGrid/>
      <w:spacing w:beforeAutospacing="1" w:afterAutospacing="1"/>
    </w:pPr>
    <w:rPr>
      <w:rFonts w:ascii="Arial" w:eastAsia="Times New Roman" w:hAnsi="Arial" w:cs="Arial"/>
      <w:color w:val="676767"/>
      <w:sz w:val="20"/>
    </w:rPr>
  </w:style>
  <w:style w:type="character" w:customStyle="1" w:styleId="FontStyle61">
    <w:name w:val="Font Style61"/>
    <w:uiPriority w:val="99"/>
    <w:qFormat/>
    <w:rsid w:val="002978C8"/>
    <w:rPr>
      <w:rFonts w:ascii="MS Reference Sans Serif" w:hAnsi="MS Reference Sans Serif"/>
      <w:sz w:val="12"/>
    </w:rPr>
  </w:style>
  <w:style w:type="character" w:customStyle="1" w:styleId="FontStyle60">
    <w:name w:val="Font Style60"/>
    <w:uiPriority w:val="99"/>
    <w:qFormat/>
    <w:rsid w:val="002978C8"/>
    <w:rPr>
      <w:rFonts w:ascii="MS Reference Sans Serif" w:hAnsi="MS Reference Sans Serif"/>
      <w:sz w:val="16"/>
    </w:rPr>
  </w:style>
  <w:style w:type="paragraph" w:customStyle="1" w:styleId="Style101">
    <w:name w:val="Стиль Style10 + Черный"/>
    <w:basedOn w:val="a2"/>
    <w:next w:val="a2"/>
    <w:uiPriority w:val="99"/>
    <w:qFormat/>
    <w:rsid w:val="002978C8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paragraph" w:customStyle="1" w:styleId="Style1010">
    <w:name w:val="Стиль Style10 + Черный1"/>
    <w:basedOn w:val="a2"/>
    <w:next w:val="a2"/>
    <w:uiPriority w:val="99"/>
    <w:qFormat/>
    <w:rsid w:val="002978C8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character" w:customStyle="1" w:styleId="FontStyle79">
    <w:name w:val="Font Style79"/>
    <w:uiPriority w:val="99"/>
    <w:qFormat/>
    <w:rsid w:val="002978C8"/>
    <w:rPr>
      <w:rFonts w:ascii="MS Reference Sans Serif" w:hAnsi="MS Reference Sans Serif"/>
      <w:sz w:val="22"/>
    </w:rPr>
  </w:style>
  <w:style w:type="paragraph" w:customStyle="1" w:styleId="Style48">
    <w:name w:val="Style48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WW8Num2z1">
    <w:name w:val="WW8Num2z1"/>
    <w:uiPriority w:val="99"/>
    <w:qFormat/>
    <w:rsid w:val="002978C8"/>
    <w:rPr>
      <w:rFonts w:ascii="Times New Roman" w:hAnsi="Times New Roman"/>
    </w:rPr>
  </w:style>
  <w:style w:type="paragraph" w:customStyle="1" w:styleId="Textbody0">
    <w:name w:val="Text body"/>
    <w:basedOn w:val="Standard"/>
    <w:uiPriority w:val="99"/>
    <w:qFormat/>
    <w:rsid w:val="002978C8"/>
    <w:pPr>
      <w:autoSpaceDN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Index">
    <w:name w:val="Index"/>
    <w:basedOn w:val="Standard"/>
    <w:uiPriority w:val="99"/>
    <w:qFormat/>
    <w:rsid w:val="002978C8"/>
    <w:pPr>
      <w:suppressLineNumbers/>
      <w:autoSpaceDN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TimesET10pt">
    <w:name w:val="Стиль Основной текст + TimesET 10 pt Знак Знак Знак Знак Знак Знак Знак Знак Знак Знак Знак Знак Знак Знак Знак Знак Знак Знак"/>
    <w:basedOn w:val="aff1"/>
    <w:link w:val="TimesET10pt0"/>
    <w:uiPriority w:val="99"/>
    <w:qFormat/>
    <w:rsid w:val="002978C8"/>
    <w:pPr>
      <w:autoSpaceDE w:val="0"/>
      <w:autoSpaceDN w:val="0"/>
      <w:adjustRightInd w:val="0"/>
      <w:spacing w:line="240" w:lineRule="auto"/>
      <w:ind w:firstLine="340"/>
      <w:jc w:val="both"/>
    </w:pPr>
    <w:rPr>
      <w:rFonts w:ascii="TimesET" w:eastAsia="Calibri" w:hAnsi="TimesET"/>
      <w:color w:val="000000"/>
      <w:sz w:val="19"/>
    </w:rPr>
  </w:style>
  <w:style w:type="character" w:customStyle="1" w:styleId="TimesET10pt0">
    <w:name w:val="Стиль Основной текст + TimesET 10 pt Знак Знак Знак Знак Знак Знак Знак Знак Знак Знак Знак Знак Знак Знак Знак Знак Знак Знак Знак"/>
    <w:link w:val="TimesET10pt"/>
    <w:uiPriority w:val="99"/>
    <w:qFormat/>
    <w:locked/>
    <w:rsid w:val="002978C8"/>
    <w:rPr>
      <w:rFonts w:ascii="TimesET" w:eastAsia="Calibri" w:hAnsi="TimesET" w:cs="Times New Roman"/>
      <w:color w:val="000000"/>
      <w:sz w:val="19"/>
      <w:szCs w:val="20"/>
      <w:lang w:eastAsia="ru-RU"/>
    </w:rPr>
  </w:style>
  <w:style w:type="character" w:customStyle="1" w:styleId="331">
    <w:name w:val="Знак3 Знак Знак3"/>
    <w:uiPriority w:val="99"/>
    <w:qFormat/>
    <w:locked/>
    <w:rsid w:val="002978C8"/>
    <w:rPr>
      <w:rFonts w:ascii="Courier New" w:hAnsi="Courier New"/>
      <w:lang w:val="ru-RU" w:eastAsia="ru-RU"/>
    </w:rPr>
  </w:style>
  <w:style w:type="character" w:customStyle="1" w:styleId="WW8Num2z2">
    <w:name w:val="WW8Num2z2"/>
    <w:uiPriority w:val="99"/>
    <w:qFormat/>
    <w:rsid w:val="002978C8"/>
    <w:rPr>
      <w:rFonts w:ascii="Wingdings" w:hAnsi="Wingdings"/>
    </w:rPr>
  </w:style>
  <w:style w:type="character" w:customStyle="1" w:styleId="WW8Num3z2">
    <w:name w:val="WW8Num3z2"/>
    <w:uiPriority w:val="99"/>
    <w:qFormat/>
    <w:rsid w:val="002978C8"/>
    <w:rPr>
      <w:rFonts w:ascii="Wingdings" w:hAnsi="Wingdings"/>
    </w:rPr>
  </w:style>
  <w:style w:type="character" w:customStyle="1" w:styleId="WW8Num3z3">
    <w:name w:val="WW8Num3z3"/>
    <w:uiPriority w:val="99"/>
    <w:qFormat/>
    <w:rsid w:val="002978C8"/>
    <w:rPr>
      <w:rFonts w:ascii="Symbol" w:hAnsi="Symbol"/>
    </w:rPr>
  </w:style>
  <w:style w:type="character" w:customStyle="1" w:styleId="WW8Num12z1">
    <w:name w:val="WW8Num12z1"/>
    <w:uiPriority w:val="99"/>
    <w:qFormat/>
    <w:rsid w:val="002978C8"/>
    <w:rPr>
      <w:b/>
    </w:rPr>
  </w:style>
  <w:style w:type="character" w:customStyle="1" w:styleId="WW8Num12z5">
    <w:name w:val="WW8Num12z5"/>
    <w:uiPriority w:val="99"/>
    <w:qFormat/>
    <w:rsid w:val="002978C8"/>
  </w:style>
  <w:style w:type="character" w:customStyle="1" w:styleId="WW8Num12z6">
    <w:name w:val="WW8Num12z6"/>
    <w:uiPriority w:val="99"/>
    <w:qFormat/>
    <w:rsid w:val="002978C8"/>
  </w:style>
  <w:style w:type="character" w:customStyle="1" w:styleId="WW8Num12z7">
    <w:name w:val="WW8Num12z7"/>
    <w:uiPriority w:val="99"/>
    <w:qFormat/>
    <w:rsid w:val="002978C8"/>
  </w:style>
  <w:style w:type="character" w:customStyle="1" w:styleId="WW8Num12z8">
    <w:name w:val="WW8Num12z8"/>
    <w:uiPriority w:val="99"/>
    <w:qFormat/>
    <w:rsid w:val="002978C8"/>
  </w:style>
  <w:style w:type="character" w:customStyle="1" w:styleId="WW8Num17z2">
    <w:name w:val="WW8Num17z2"/>
    <w:uiPriority w:val="99"/>
    <w:qFormat/>
    <w:rsid w:val="002978C8"/>
  </w:style>
  <w:style w:type="character" w:customStyle="1" w:styleId="WW8Num17z3">
    <w:name w:val="WW8Num17z3"/>
    <w:uiPriority w:val="99"/>
    <w:qFormat/>
    <w:rsid w:val="002978C8"/>
  </w:style>
  <w:style w:type="character" w:customStyle="1" w:styleId="WW8Num17z4">
    <w:name w:val="WW8Num17z4"/>
    <w:uiPriority w:val="99"/>
    <w:qFormat/>
    <w:rsid w:val="002978C8"/>
  </w:style>
  <w:style w:type="character" w:customStyle="1" w:styleId="WW8Num17z5">
    <w:name w:val="WW8Num17z5"/>
    <w:uiPriority w:val="99"/>
    <w:qFormat/>
    <w:rsid w:val="002978C8"/>
  </w:style>
  <w:style w:type="character" w:customStyle="1" w:styleId="WW8Num17z6">
    <w:name w:val="WW8Num17z6"/>
    <w:uiPriority w:val="99"/>
    <w:qFormat/>
    <w:rsid w:val="002978C8"/>
  </w:style>
  <w:style w:type="character" w:customStyle="1" w:styleId="WW8Num17z7">
    <w:name w:val="WW8Num17z7"/>
    <w:uiPriority w:val="99"/>
    <w:qFormat/>
    <w:rsid w:val="002978C8"/>
  </w:style>
  <w:style w:type="character" w:customStyle="1" w:styleId="WW8Num17z8">
    <w:name w:val="WW8Num17z8"/>
    <w:uiPriority w:val="99"/>
    <w:qFormat/>
    <w:rsid w:val="002978C8"/>
  </w:style>
  <w:style w:type="character" w:customStyle="1" w:styleId="WW8Num20z0">
    <w:name w:val="WW8Num20z0"/>
    <w:uiPriority w:val="99"/>
    <w:qFormat/>
    <w:rsid w:val="002978C8"/>
  </w:style>
  <w:style w:type="character" w:customStyle="1" w:styleId="WW8Num21z0">
    <w:name w:val="WW8Num21z0"/>
    <w:uiPriority w:val="99"/>
    <w:qFormat/>
    <w:rsid w:val="002978C8"/>
  </w:style>
  <w:style w:type="character" w:customStyle="1" w:styleId="WW8Num21z1">
    <w:name w:val="WW8Num21z1"/>
    <w:uiPriority w:val="99"/>
    <w:qFormat/>
    <w:rsid w:val="002978C8"/>
  </w:style>
  <w:style w:type="character" w:customStyle="1" w:styleId="WW8Num21z2">
    <w:name w:val="WW8Num21z2"/>
    <w:uiPriority w:val="99"/>
    <w:qFormat/>
    <w:rsid w:val="002978C8"/>
  </w:style>
  <w:style w:type="character" w:customStyle="1" w:styleId="WW8Num21z3">
    <w:name w:val="WW8Num21z3"/>
    <w:uiPriority w:val="99"/>
    <w:qFormat/>
    <w:rsid w:val="002978C8"/>
  </w:style>
  <w:style w:type="character" w:customStyle="1" w:styleId="WW8Num21z4">
    <w:name w:val="WW8Num21z4"/>
    <w:uiPriority w:val="99"/>
    <w:qFormat/>
    <w:rsid w:val="002978C8"/>
  </w:style>
  <w:style w:type="character" w:customStyle="1" w:styleId="WW8Num21z5">
    <w:name w:val="WW8Num21z5"/>
    <w:uiPriority w:val="99"/>
    <w:qFormat/>
    <w:rsid w:val="002978C8"/>
  </w:style>
  <w:style w:type="character" w:customStyle="1" w:styleId="WW8Num21z6">
    <w:name w:val="WW8Num21z6"/>
    <w:uiPriority w:val="99"/>
    <w:qFormat/>
    <w:rsid w:val="002978C8"/>
  </w:style>
  <w:style w:type="character" w:customStyle="1" w:styleId="WW8Num21z7">
    <w:name w:val="WW8Num21z7"/>
    <w:uiPriority w:val="99"/>
    <w:qFormat/>
    <w:rsid w:val="002978C8"/>
  </w:style>
  <w:style w:type="character" w:customStyle="1" w:styleId="WW8Num21z8">
    <w:name w:val="WW8Num21z8"/>
    <w:uiPriority w:val="99"/>
    <w:qFormat/>
    <w:rsid w:val="002978C8"/>
  </w:style>
  <w:style w:type="character" w:customStyle="1" w:styleId="WW8Num22z0">
    <w:name w:val="WW8Num22z0"/>
    <w:uiPriority w:val="99"/>
    <w:qFormat/>
    <w:rsid w:val="002978C8"/>
    <w:rPr>
      <w:rFonts w:ascii="Symbol" w:hAnsi="Symbol"/>
    </w:rPr>
  </w:style>
  <w:style w:type="character" w:customStyle="1" w:styleId="WW8Num22z1">
    <w:name w:val="WW8Num22z1"/>
    <w:uiPriority w:val="99"/>
    <w:qFormat/>
    <w:rsid w:val="002978C8"/>
    <w:rPr>
      <w:rFonts w:ascii="Courier New" w:hAnsi="Courier New"/>
    </w:rPr>
  </w:style>
  <w:style w:type="character" w:customStyle="1" w:styleId="WW8Num22z2">
    <w:name w:val="WW8Num22z2"/>
    <w:uiPriority w:val="99"/>
    <w:qFormat/>
    <w:rsid w:val="002978C8"/>
    <w:rPr>
      <w:rFonts w:ascii="Wingdings" w:hAnsi="Wingdings"/>
    </w:rPr>
  </w:style>
  <w:style w:type="character" w:customStyle="1" w:styleId="WW8Num23z0">
    <w:name w:val="WW8Num23z0"/>
    <w:uiPriority w:val="99"/>
    <w:qFormat/>
    <w:rsid w:val="002978C8"/>
  </w:style>
  <w:style w:type="character" w:customStyle="1" w:styleId="WW8Num23z1">
    <w:name w:val="WW8Num23z1"/>
    <w:uiPriority w:val="99"/>
    <w:qFormat/>
    <w:rsid w:val="002978C8"/>
  </w:style>
  <w:style w:type="character" w:customStyle="1" w:styleId="WW8Num23z2">
    <w:name w:val="WW8Num23z2"/>
    <w:uiPriority w:val="99"/>
    <w:qFormat/>
    <w:rsid w:val="002978C8"/>
  </w:style>
  <w:style w:type="character" w:customStyle="1" w:styleId="WW8Num23z3">
    <w:name w:val="WW8Num23z3"/>
    <w:uiPriority w:val="99"/>
    <w:qFormat/>
    <w:rsid w:val="002978C8"/>
  </w:style>
  <w:style w:type="character" w:customStyle="1" w:styleId="WW8Num23z4">
    <w:name w:val="WW8Num23z4"/>
    <w:uiPriority w:val="99"/>
    <w:qFormat/>
    <w:rsid w:val="002978C8"/>
  </w:style>
  <w:style w:type="character" w:customStyle="1" w:styleId="WW8Num23z5">
    <w:name w:val="WW8Num23z5"/>
    <w:uiPriority w:val="99"/>
    <w:qFormat/>
    <w:rsid w:val="002978C8"/>
  </w:style>
  <w:style w:type="character" w:customStyle="1" w:styleId="WW8Num23z6">
    <w:name w:val="WW8Num23z6"/>
    <w:uiPriority w:val="99"/>
    <w:qFormat/>
    <w:rsid w:val="002978C8"/>
  </w:style>
  <w:style w:type="character" w:customStyle="1" w:styleId="WW8Num23z7">
    <w:name w:val="WW8Num23z7"/>
    <w:uiPriority w:val="99"/>
    <w:qFormat/>
    <w:rsid w:val="002978C8"/>
  </w:style>
  <w:style w:type="character" w:customStyle="1" w:styleId="WW8Num23z8">
    <w:name w:val="WW8Num23z8"/>
    <w:uiPriority w:val="99"/>
    <w:qFormat/>
    <w:rsid w:val="002978C8"/>
  </w:style>
  <w:style w:type="character" w:customStyle="1" w:styleId="WW8Num24z0">
    <w:name w:val="WW8Num24z0"/>
    <w:uiPriority w:val="99"/>
    <w:qFormat/>
    <w:rsid w:val="002978C8"/>
    <w:rPr>
      <w:rFonts w:ascii="Symbol" w:hAnsi="Symbol"/>
      <w:sz w:val="24"/>
    </w:rPr>
  </w:style>
  <w:style w:type="character" w:customStyle="1" w:styleId="WW8Num24z1">
    <w:name w:val="WW8Num24z1"/>
    <w:uiPriority w:val="99"/>
    <w:qFormat/>
    <w:rsid w:val="002978C8"/>
    <w:rPr>
      <w:rFonts w:ascii="Courier New" w:hAnsi="Courier New"/>
    </w:rPr>
  </w:style>
  <w:style w:type="character" w:customStyle="1" w:styleId="WW8Num24z2">
    <w:name w:val="WW8Num24z2"/>
    <w:uiPriority w:val="99"/>
    <w:qFormat/>
    <w:rsid w:val="002978C8"/>
    <w:rPr>
      <w:rFonts w:ascii="Wingdings" w:hAnsi="Wingdings"/>
    </w:rPr>
  </w:style>
  <w:style w:type="character" w:customStyle="1" w:styleId="WW8Num24z3">
    <w:name w:val="WW8Num24z3"/>
    <w:uiPriority w:val="99"/>
    <w:qFormat/>
    <w:rsid w:val="002978C8"/>
    <w:rPr>
      <w:rFonts w:ascii="Symbol" w:hAnsi="Symbol"/>
    </w:rPr>
  </w:style>
  <w:style w:type="character" w:customStyle="1" w:styleId="WW8Num25z0">
    <w:name w:val="WW8Num25z0"/>
    <w:uiPriority w:val="99"/>
    <w:qFormat/>
    <w:rsid w:val="002978C8"/>
    <w:rPr>
      <w:rFonts w:ascii="Symbol" w:hAnsi="Symbol"/>
      <w:color w:val="auto"/>
    </w:rPr>
  </w:style>
  <w:style w:type="character" w:customStyle="1" w:styleId="WW8Num25z1">
    <w:name w:val="WW8Num25z1"/>
    <w:uiPriority w:val="99"/>
    <w:qFormat/>
    <w:rsid w:val="002978C8"/>
    <w:rPr>
      <w:rFonts w:ascii="Courier New" w:hAnsi="Courier New"/>
    </w:rPr>
  </w:style>
  <w:style w:type="character" w:customStyle="1" w:styleId="WW8Num25z2">
    <w:name w:val="WW8Num25z2"/>
    <w:uiPriority w:val="99"/>
    <w:qFormat/>
    <w:rsid w:val="002978C8"/>
    <w:rPr>
      <w:rFonts w:ascii="Wingdings" w:hAnsi="Wingdings"/>
    </w:rPr>
  </w:style>
  <w:style w:type="character" w:customStyle="1" w:styleId="WW8Num25z3">
    <w:name w:val="WW8Num25z3"/>
    <w:uiPriority w:val="99"/>
    <w:qFormat/>
    <w:rsid w:val="002978C8"/>
    <w:rPr>
      <w:rFonts w:ascii="Symbol" w:hAnsi="Symbol"/>
    </w:rPr>
  </w:style>
  <w:style w:type="character" w:customStyle="1" w:styleId="WW8Num26z0">
    <w:name w:val="WW8Num26z0"/>
    <w:uiPriority w:val="99"/>
    <w:qFormat/>
    <w:rsid w:val="002978C8"/>
    <w:rPr>
      <w:rFonts w:ascii="Symbol" w:hAnsi="Symbol"/>
    </w:rPr>
  </w:style>
  <w:style w:type="character" w:customStyle="1" w:styleId="WW8Num26z1">
    <w:name w:val="WW8Num26z1"/>
    <w:uiPriority w:val="99"/>
    <w:qFormat/>
    <w:rsid w:val="002978C8"/>
    <w:rPr>
      <w:rFonts w:ascii="Courier New" w:hAnsi="Courier New"/>
    </w:rPr>
  </w:style>
  <w:style w:type="character" w:customStyle="1" w:styleId="WW8Num26z2">
    <w:name w:val="WW8Num26z2"/>
    <w:uiPriority w:val="99"/>
    <w:qFormat/>
    <w:rsid w:val="002978C8"/>
    <w:rPr>
      <w:rFonts w:ascii="Wingdings" w:hAnsi="Wingdings"/>
    </w:rPr>
  </w:style>
  <w:style w:type="character" w:customStyle="1" w:styleId="WW8Num27z0">
    <w:name w:val="WW8Num27z0"/>
    <w:uiPriority w:val="99"/>
    <w:qFormat/>
    <w:rsid w:val="002978C8"/>
  </w:style>
  <w:style w:type="character" w:customStyle="1" w:styleId="WW8Num27z1">
    <w:name w:val="WW8Num27z1"/>
    <w:uiPriority w:val="99"/>
    <w:qFormat/>
    <w:rsid w:val="002978C8"/>
  </w:style>
  <w:style w:type="character" w:customStyle="1" w:styleId="WW8Num27z2">
    <w:name w:val="WW8Num27z2"/>
    <w:uiPriority w:val="99"/>
    <w:qFormat/>
    <w:rsid w:val="002978C8"/>
  </w:style>
  <w:style w:type="character" w:customStyle="1" w:styleId="WW8Num27z3">
    <w:name w:val="WW8Num27z3"/>
    <w:uiPriority w:val="99"/>
    <w:qFormat/>
    <w:rsid w:val="002978C8"/>
  </w:style>
  <w:style w:type="character" w:customStyle="1" w:styleId="WW8Num27z4">
    <w:name w:val="WW8Num27z4"/>
    <w:uiPriority w:val="99"/>
    <w:qFormat/>
    <w:rsid w:val="002978C8"/>
  </w:style>
  <w:style w:type="character" w:customStyle="1" w:styleId="WW8Num27z5">
    <w:name w:val="WW8Num27z5"/>
    <w:uiPriority w:val="99"/>
    <w:qFormat/>
    <w:rsid w:val="002978C8"/>
  </w:style>
  <w:style w:type="character" w:customStyle="1" w:styleId="WW8Num27z6">
    <w:name w:val="WW8Num27z6"/>
    <w:uiPriority w:val="99"/>
    <w:qFormat/>
    <w:rsid w:val="002978C8"/>
  </w:style>
  <w:style w:type="character" w:customStyle="1" w:styleId="WW8Num27z7">
    <w:name w:val="WW8Num27z7"/>
    <w:uiPriority w:val="99"/>
    <w:qFormat/>
    <w:rsid w:val="002978C8"/>
  </w:style>
  <w:style w:type="character" w:customStyle="1" w:styleId="WW8Num27z8">
    <w:name w:val="WW8Num27z8"/>
    <w:uiPriority w:val="99"/>
    <w:qFormat/>
    <w:rsid w:val="002978C8"/>
  </w:style>
  <w:style w:type="character" w:customStyle="1" w:styleId="WW8Num28z0">
    <w:name w:val="WW8Num28z0"/>
    <w:uiPriority w:val="99"/>
    <w:qFormat/>
    <w:rsid w:val="002978C8"/>
  </w:style>
  <w:style w:type="character" w:customStyle="1" w:styleId="WW8Num28z1">
    <w:name w:val="WW8Num28z1"/>
    <w:uiPriority w:val="99"/>
    <w:qFormat/>
    <w:rsid w:val="002978C8"/>
    <w:rPr>
      <w:rFonts w:ascii="Symbol" w:hAnsi="Symbol"/>
      <w:sz w:val="24"/>
    </w:rPr>
  </w:style>
  <w:style w:type="character" w:customStyle="1" w:styleId="WW8Num28z2">
    <w:name w:val="WW8Num28z2"/>
    <w:uiPriority w:val="99"/>
    <w:qFormat/>
    <w:rsid w:val="002978C8"/>
  </w:style>
  <w:style w:type="character" w:customStyle="1" w:styleId="WW8Num28z3">
    <w:name w:val="WW8Num28z3"/>
    <w:uiPriority w:val="99"/>
    <w:qFormat/>
    <w:rsid w:val="002978C8"/>
  </w:style>
  <w:style w:type="character" w:customStyle="1" w:styleId="WW8Num28z4">
    <w:name w:val="WW8Num28z4"/>
    <w:uiPriority w:val="99"/>
    <w:qFormat/>
    <w:rsid w:val="002978C8"/>
  </w:style>
  <w:style w:type="character" w:customStyle="1" w:styleId="WW8Num28z5">
    <w:name w:val="WW8Num28z5"/>
    <w:uiPriority w:val="99"/>
    <w:qFormat/>
    <w:rsid w:val="002978C8"/>
  </w:style>
  <w:style w:type="character" w:customStyle="1" w:styleId="WW8Num28z6">
    <w:name w:val="WW8Num28z6"/>
    <w:uiPriority w:val="99"/>
    <w:qFormat/>
    <w:rsid w:val="002978C8"/>
  </w:style>
  <w:style w:type="character" w:customStyle="1" w:styleId="WW8Num28z7">
    <w:name w:val="WW8Num28z7"/>
    <w:uiPriority w:val="99"/>
    <w:qFormat/>
    <w:rsid w:val="002978C8"/>
  </w:style>
  <w:style w:type="character" w:customStyle="1" w:styleId="WW8Num28z8">
    <w:name w:val="WW8Num28z8"/>
    <w:uiPriority w:val="99"/>
    <w:qFormat/>
    <w:rsid w:val="002978C8"/>
  </w:style>
  <w:style w:type="character" w:customStyle="1" w:styleId="WW8Num29z0">
    <w:name w:val="WW8Num29z0"/>
    <w:uiPriority w:val="99"/>
    <w:qFormat/>
    <w:rsid w:val="002978C8"/>
  </w:style>
  <w:style w:type="character" w:customStyle="1" w:styleId="WW8Num29z1">
    <w:name w:val="WW8Num29z1"/>
    <w:uiPriority w:val="99"/>
    <w:qFormat/>
    <w:rsid w:val="002978C8"/>
  </w:style>
  <w:style w:type="character" w:customStyle="1" w:styleId="WW8Num29z2">
    <w:name w:val="WW8Num29z2"/>
    <w:uiPriority w:val="99"/>
    <w:qFormat/>
    <w:rsid w:val="002978C8"/>
  </w:style>
  <w:style w:type="character" w:customStyle="1" w:styleId="WW8Num29z3">
    <w:name w:val="WW8Num29z3"/>
    <w:uiPriority w:val="99"/>
    <w:qFormat/>
    <w:rsid w:val="002978C8"/>
  </w:style>
  <w:style w:type="character" w:customStyle="1" w:styleId="WW8Num29z4">
    <w:name w:val="WW8Num29z4"/>
    <w:uiPriority w:val="99"/>
    <w:qFormat/>
    <w:rsid w:val="002978C8"/>
  </w:style>
  <w:style w:type="character" w:customStyle="1" w:styleId="WW8Num29z5">
    <w:name w:val="WW8Num29z5"/>
    <w:uiPriority w:val="99"/>
    <w:qFormat/>
    <w:rsid w:val="002978C8"/>
  </w:style>
  <w:style w:type="character" w:customStyle="1" w:styleId="WW8Num29z6">
    <w:name w:val="WW8Num29z6"/>
    <w:uiPriority w:val="99"/>
    <w:qFormat/>
    <w:rsid w:val="002978C8"/>
  </w:style>
  <w:style w:type="character" w:customStyle="1" w:styleId="WW8Num29z7">
    <w:name w:val="WW8Num29z7"/>
    <w:uiPriority w:val="99"/>
    <w:qFormat/>
    <w:rsid w:val="002978C8"/>
  </w:style>
  <w:style w:type="character" w:customStyle="1" w:styleId="WW8Num29z8">
    <w:name w:val="WW8Num29z8"/>
    <w:uiPriority w:val="99"/>
    <w:qFormat/>
    <w:rsid w:val="002978C8"/>
  </w:style>
  <w:style w:type="character" w:customStyle="1" w:styleId="WW8Num30z0">
    <w:name w:val="WW8Num30z0"/>
    <w:uiPriority w:val="99"/>
    <w:qFormat/>
    <w:rsid w:val="002978C8"/>
    <w:rPr>
      <w:rFonts w:ascii="Wingdings" w:hAnsi="Wingdings"/>
    </w:rPr>
  </w:style>
  <w:style w:type="character" w:customStyle="1" w:styleId="WW8Num30z1">
    <w:name w:val="WW8Num30z1"/>
    <w:uiPriority w:val="99"/>
    <w:qFormat/>
    <w:rsid w:val="002978C8"/>
    <w:rPr>
      <w:rFonts w:ascii="Courier New" w:hAnsi="Courier New"/>
    </w:rPr>
  </w:style>
  <w:style w:type="character" w:customStyle="1" w:styleId="WW8Num30z3">
    <w:name w:val="WW8Num30z3"/>
    <w:uiPriority w:val="99"/>
    <w:qFormat/>
    <w:rsid w:val="002978C8"/>
    <w:rPr>
      <w:rFonts w:ascii="Symbol" w:hAnsi="Symbol"/>
    </w:rPr>
  </w:style>
  <w:style w:type="character" w:customStyle="1" w:styleId="WW8Num31z0">
    <w:name w:val="WW8Num31z0"/>
    <w:uiPriority w:val="99"/>
    <w:qFormat/>
    <w:rsid w:val="002978C8"/>
    <w:rPr>
      <w:rFonts w:ascii="Wingdings" w:hAnsi="Wingdings"/>
    </w:rPr>
  </w:style>
  <w:style w:type="character" w:customStyle="1" w:styleId="WW8Num31z1">
    <w:name w:val="WW8Num31z1"/>
    <w:uiPriority w:val="99"/>
    <w:qFormat/>
    <w:rsid w:val="002978C8"/>
    <w:rPr>
      <w:rFonts w:ascii="Courier New" w:hAnsi="Courier New"/>
    </w:rPr>
  </w:style>
  <w:style w:type="character" w:customStyle="1" w:styleId="WW8Num31z3">
    <w:name w:val="WW8Num31z3"/>
    <w:uiPriority w:val="99"/>
    <w:qFormat/>
    <w:rsid w:val="002978C8"/>
    <w:rPr>
      <w:rFonts w:ascii="Symbol" w:hAnsi="Symbol"/>
    </w:rPr>
  </w:style>
  <w:style w:type="character" w:customStyle="1" w:styleId="WW8Num32z0">
    <w:name w:val="WW8Num32z0"/>
    <w:uiPriority w:val="99"/>
    <w:qFormat/>
    <w:rsid w:val="002978C8"/>
  </w:style>
  <w:style w:type="character" w:customStyle="1" w:styleId="WW8Num32z1">
    <w:name w:val="WW8Num32z1"/>
    <w:uiPriority w:val="99"/>
    <w:qFormat/>
    <w:rsid w:val="002978C8"/>
    <w:rPr>
      <w:rFonts w:ascii="Courier New" w:hAnsi="Courier New"/>
    </w:rPr>
  </w:style>
  <w:style w:type="character" w:customStyle="1" w:styleId="WW8Num32z2">
    <w:name w:val="WW8Num32z2"/>
    <w:uiPriority w:val="99"/>
    <w:qFormat/>
    <w:rsid w:val="002978C8"/>
    <w:rPr>
      <w:rFonts w:ascii="Wingdings" w:hAnsi="Wingdings"/>
    </w:rPr>
  </w:style>
  <w:style w:type="character" w:customStyle="1" w:styleId="WW8Num32z3">
    <w:name w:val="WW8Num32z3"/>
    <w:uiPriority w:val="99"/>
    <w:qFormat/>
    <w:rsid w:val="002978C8"/>
    <w:rPr>
      <w:rFonts w:ascii="Symbol" w:hAnsi="Symbol"/>
    </w:rPr>
  </w:style>
  <w:style w:type="paragraph" w:customStyle="1" w:styleId="affffffffd">
    <w:name w:val="Содержимое врезки"/>
    <w:basedOn w:val="a2"/>
    <w:uiPriority w:val="99"/>
    <w:qFormat/>
    <w:rsid w:val="002978C8"/>
    <w:pPr>
      <w:widowControl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ext1">
    <w:name w:val="text1"/>
    <w:basedOn w:val="a2"/>
    <w:uiPriority w:val="99"/>
    <w:qFormat/>
    <w:rsid w:val="002978C8"/>
    <w:pPr>
      <w:widowControl/>
      <w:snapToGrid/>
      <w:spacing w:before="0" w:after="300"/>
    </w:pPr>
    <w:rPr>
      <w:rFonts w:eastAsia="Times New Roman"/>
      <w:szCs w:val="24"/>
    </w:rPr>
  </w:style>
  <w:style w:type="character" w:customStyle="1" w:styleId="FontStyle310">
    <w:name w:val="Font Style310"/>
    <w:uiPriority w:val="99"/>
    <w:qFormat/>
    <w:rsid w:val="002978C8"/>
    <w:rPr>
      <w:rFonts w:ascii="Times New Roman" w:hAnsi="Times New Roman"/>
      <w:sz w:val="18"/>
    </w:rPr>
  </w:style>
  <w:style w:type="paragraph" w:customStyle="1" w:styleId="2121">
    <w:name w:val="Стиль Заголовок 2 + 12 пт"/>
    <w:basedOn w:val="20"/>
    <w:uiPriority w:val="99"/>
    <w:qFormat/>
    <w:rsid w:val="002978C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affffffffe">
    <w:name w:val="Базовый"/>
    <w:uiPriority w:val="99"/>
    <w:qFormat/>
    <w:rsid w:val="002978C8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0">
    <w:name w:val="Интернет-ссылка"/>
    <w:uiPriority w:val="99"/>
    <w:qFormat/>
    <w:rsid w:val="002978C8"/>
    <w:rPr>
      <w:color w:val="0000FF"/>
      <w:u w:val="single"/>
    </w:rPr>
  </w:style>
  <w:style w:type="character" w:customStyle="1" w:styleId="textmaincenter">
    <w:name w:val="textmain_center"/>
    <w:basedOn w:val="a3"/>
    <w:uiPriority w:val="99"/>
    <w:qFormat/>
    <w:rsid w:val="002978C8"/>
    <w:rPr>
      <w:rFonts w:cs="Times New Roman"/>
    </w:rPr>
  </w:style>
  <w:style w:type="character" w:customStyle="1" w:styleId="WW8Num2z3">
    <w:name w:val="WW8Num2z3"/>
    <w:uiPriority w:val="99"/>
    <w:qFormat/>
    <w:rsid w:val="002978C8"/>
  </w:style>
  <w:style w:type="character" w:customStyle="1" w:styleId="WW8Num2z4">
    <w:name w:val="WW8Num2z4"/>
    <w:uiPriority w:val="99"/>
    <w:qFormat/>
    <w:rsid w:val="002978C8"/>
  </w:style>
  <w:style w:type="character" w:customStyle="1" w:styleId="WW8Num2z5">
    <w:name w:val="WW8Num2z5"/>
    <w:uiPriority w:val="99"/>
    <w:qFormat/>
    <w:rsid w:val="002978C8"/>
  </w:style>
  <w:style w:type="character" w:customStyle="1" w:styleId="WW8Num2z6">
    <w:name w:val="WW8Num2z6"/>
    <w:uiPriority w:val="99"/>
    <w:qFormat/>
    <w:rsid w:val="002978C8"/>
  </w:style>
  <w:style w:type="character" w:customStyle="1" w:styleId="WW8Num2z7">
    <w:name w:val="WW8Num2z7"/>
    <w:uiPriority w:val="99"/>
    <w:qFormat/>
    <w:rsid w:val="002978C8"/>
  </w:style>
  <w:style w:type="character" w:customStyle="1" w:styleId="WW8Num2z8">
    <w:name w:val="WW8Num2z8"/>
    <w:uiPriority w:val="99"/>
    <w:qFormat/>
    <w:rsid w:val="002978C8"/>
  </w:style>
  <w:style w:type="character" w:customStyle="1" w:styleId="WW8Num3z4">
    <w:name w:val="WW8Num3z4"/>
    <w:uiPriority w:val="99"/>
    <w:qFormat/>
    <w:rsid w:val="002978C8"/>
  </w:style>
  <w:style w:type="character" w:customStyle="1" w:styleId="WW8Num3z5">
    <w:name w:val="WW8Num3z5"/>
    <w:uiPriority w:val="99"/>
    <w:qFormat/>
    <w:rsid w:val="002978C8"/>
  </w:style>
  <w:style w:type="character" w:customStyle="1" w:styleId="WW8Num3z6">
    <w:name w:val="WW8Num3z6"/>
    <w:uiPriority w:val="99"/>
    <w:qFormat/>
    <w:rsid w:val="002978C8"/>
  </w:style>
  <w:style w:type="character" w:customStyle="1" w:styleId="WW8Num3z7">
    <w:name w:val="WW8Num3z7"/>
    <w:uiPriority w:val="99"/>
    <w:qFormat/>
    <w:rsid w:val="002978C8"/>
  </w:style>
  <w:style w:type="character" w:customStyle="1" w:styleId="WW8Num3z8">
    <w:name w:val="WW8Num3z8"/>
    <w:uiPriority w:val="99"/>
    <w:qFormat/>
    <w:rsid w:val="002978C8"/>
  </w:style>
  <w:style w:type="paragraph" w:customStyle="1" w:styleId="LO-Normal">
    <w:name w:val="LO-Normal"/>
    <w:uiPriority w:val="99"/>
    <w:qFormat/>
    <w:rsid w:val="002978C8"/>
    <w:pPr>
      <w:widowControl w:val="0"/>
      <w:suppressAutoHyphens/>
      <w:spacing w:after="0" w:line="240" w:lineRule="auto"/>
      <w:ind w:firstLine="420"/>
      <w:jc w:val="both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afffffffff">
    <w:name w:val="Стиль Обычный"/>
    <w:uiPriority w:val="99"/>
    <w:qFormat/>
    <w:rsid w:val="002978C8"/>
    <w:rPr>
      <w:rFonts w:ascii="Times New Roman" w:hAnsi="Times New Roman"/>
      <w:sz w:val="24"/>
    </w:rPr>
  </w:style>
  <w:style w:type="paragraph" w:customStyle="1" w:styleId="afffffffff0">
    <w:name w:val="Стиль Основной текст"/>
    <w:basedOn w:val="a2"/>
    <w:uiPriority w:val="99"/>
    <w:qFormat/>
    <w:rsid w:val="002978C8"/>
    <w:pPr>
      <w:widowControl/>
      <w:snapToGrid/>
      <w:spacing w:before="0" w:after="0"/>
    </w:pPr>
    <w:rPr>
      <w:rFonts w:eastAsia="Times New Roman"/>
    </w:rPr>
  </w:style>
  <w:style w:type="paragraph" w:customStyle="1" w:styleId="afffffffff1">
    <w:name w:val="Основа"/>
    <w:basedOn w:val="a2"/>
    <w:uiPriority w:val="99"/>
    <w:qFormat/>
    <w:rsid w:val="002978C8"/>
    <w:pPr>
      <w:widowControl/>
      <w:snapToGrid/>
      <w:spacing w:before="0" w:after="0"/>
      <w:ind w:firstLine="709"/>
      <w:jc w:val="both"/>
    </w:pPr>
    <w:rPr>
      <w:rFonts w:ascii="Verdana" w:eastAsia="Times New Roman" w:hAnsi="Verdana"/>
      <w:bCs/>
      <w:sz w:val="20"/>
    </w:rPr>
  </w:style>
  <w:style w:type="paragraph" w:customStyle="1" w:styleId="1271">
    <w:name w:val="Стиль По ширине Первая строка:  127 см Междустр.интервал:  полут..."/>
    <w:basedOn w:val="a2"/>
    <w:uiPriority w:val="99"/>
    <w:qFormat/>
    <w:rsid w:val="002978C8"/>
    <w:pPr>
      <w:widowControl/>
      <w:snapToGrid/>
      <w:spacing w:before="0" w:after="0" w:line="360" w:lineRule="auto"/>
    </w:pPr>
    <w:rPr>
      <w:rFonts w:eastAsia="Times New Roman"/>
    </w:rPr>
  </w:style>
  <w:style w:type="paragraph" w:customStyle="1" w:styleId="21f0">
    <w:name w:val="Красная строка 21"/>
    <w:basedOn w:val="aff8"/>
    <w:uiPriority w:val="99"/>
    <w:qFormat/>
    <w:rsid w:val="002978C8"/>
    <w:pPr>
      <w:suppressAutoHyphens/>
      <w:snapToGrid/>
      <w:spacing w:before="0"/>
      <w:ind w:firstLine="210"/>
    </w:pPr>
    <w:rPr>
      <w:rFonts w:ascii="Arial" w:eastAsia="MS PMincho" w:hAnsi="Arial" w:cs="Mangal"/>
      <w:b/>
      <w:bCs/>
      <w:kern w:val="1"/>
      <w:sz w:val="32"/>
      <w:szCs w:val="32"/>
      <w:lang w:val="en-US" w:eastAsia="hi-IN" w:bidi="hi-IN"/>
    </w:rPr>
  </w:style>
  <w:style w:type="paragraph" w:customStyle="1" w:styleId="09">
    <w:name w:val="Стиль Междустр.интервал:  множитель 09 ин"/>
    <w:basedOn w:val="a2"/>
    <w:uiPriority w:val="99"/>
    <w:qFormat/>
    <w:rsid w:val="002978C8"/>
    <w:pPr>
      <w:widowControl/>
      <w:snapToGrid/>
      <w:spacing w:before="0" w:after="0"/>
    </w:pPr>
    <w:rPr>
      <w:rFonts w:eastAsia="Times New Roman"/>
    </w:rPr>
  </w:style>
  <w:style w:type="character" w:customStyle="1" w:styleId="butback1">
    <w:name w:val="butback1"/>
    <w:uiPriority w:val="99"/>
    <w:qFormat/>
    <w:rsid w:val="002978C8"/>
    <w:rPr>
      <w:color w:val="666666"/>
    </w:rPr>
  </w:style>
  <w:style w:type="character" w:customStyle="1" w:styleId="FontStyle95">
    <w:name w:val="Font Style95"/>
    <w:uiPriority w:val="99"/>
    <w:qFormat/>
    <w:rsid w:val="002978C8"/>
    <w:rPr>
      <w:rFonts w:ascii="Times New Roman" w:hAnsi="Times New Roman"/>
      <w:sz w:val="22"/>
    </w:rPr>
  </w:style>
  <w:style w:type="character" w:customStyle="1" w:styleId="FontStyle94">
    <w:name w:val="Font Style94"/>
    <w:uiPriority w:val="99"/>
    <w:qFormat/>
    <w:rsid w:val="002978C8"/>
    <w:rPr>
      <w:rFonts w:ascii="Times New Roman" w:hAnsi="Times New Roman"/>
      <w:b/>
      <w:sz w:val="22"/>
    </w:rPr>
  </w:style>
  <w:style w:type="character" w:customStyle="1" w:styleId="FontStyle231">
    <w:name w:val="Font Style231"/>
    <w:uiPriority w:val="99"/>
    <w:qFormat/>
    <w:rsid w:val="002978C8"/>
    <w:rPr>
      <w:rFonts w:ascii="Times New Roman" w:hAnsi="Times New Roman"/>
      <w:sz w:val="26"/>
    </w:rPr>
  </w:style>
  <w:style w:type="character" w:customStyle="1" w:styleId="FontStyle145">
    <w:name w:val="Font Style145"/>
    <w:uiPriority w:val="99"/>
    <w:qFormat/>
    <w:rsid w:val="002978C8"/>
    <w:rPr>
      <w:rFonts w:ascii="Times New Roman" w:hAnsi="Times New Roman"/>
      <w:color w:val="000000"/>
      <w:sz w:val="18"/>
    </w:rPr>
  </w:style>
  <w:style w:type="character" w:customStyle="1" w:styleId="FontStyle215">
    <w:name w:val="Font Style215"/>
    <w:uiPriority w:val="99"/>
    <w:qFormat/>
    <w:rsid w:val="002978C8"/>
    <w:rPr>
      <w:rFonts w:ascii="Times New Roman" w:hAnsi="Times New Roman"/>
      <w:b/>
      <w:color w:val="000000"/>
      <w:sz w:val="18"/>
    </w:rPr>
  </w:style>
  <w:style w:type="character" w:customStyle="1" w:styleId="FontStyle153">
    <w:name w:val="Font Style153"/>
    <w:uiPriority w:val="99"/>
    <w:qFormat/>
    <w:rsid w:val="002978C8"/>
    <w:rPr>
      <w:rFonts w:ascii="Times New Roman" w:hAnsi="Times New Roman"/>
      <w:i/>
      <w:color w:val="000000"/>
      <w:sz w:val="18"/>
    </w:rPr>
  </w:style>
  <w:style w:type="paragraph" w:customStyle="1" w:styleId="Style1011">
    <w:name w:val="Style101"/>
    <w:basedOn w:val="a2"/>
    <w:uiPriority w:val="99"/>
    <w:qFormat/>
    <w:rsid w:val="002978C8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character" w:customStyle="1" w:styleId="FontStyle173">
    <w:name w:val="Font Style173"/>
    <w:uiPriority w:val="99"/>
    <w:qFormat/>
    <w:rsid w:val="002978C8"/>
    <w:rPr>
      <w:rFonts w:ascii="Times New Roman" w:hAnsi="Times New Roman"/>
      <w:i/>
      <w:color w:val="000000"/>
      <w:spacing w:val="20"/>
      <w:sz w:val="18"/>
    </w:rPr>
  </w:style>
  <w:style w:type="paragraph" w:customStyle="1" w:styleId="Style92">
    <w:name w:val="Style92"/>
    <w:basedOn w:val="a2"/>
    <w:uiPriority w:val="99"/>
    <w:qFormat/>
    <w:rsid w:val="002978C8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Style87">
    <w:name w:val="Style87"/>
    <w:basedOn w:val="a2"/>
    <w:uiPriority w:val="99"/>
    <w:qFormat/>
    <w:rsid w:val="002978C8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text0">
    <w:name w:val="text0"/>
    <w:basedOn w:val="a2"/>
    <w:uiPriority w:val="99"/>
    <w:qFormat/>
    <w:rsid w:val="002978C8"/>
    <w:pPr>
      <w:widowControl/>
      <w:snapToGrid/>
      <w:spacing w:before="48" w:after="48"/>
      <w:jc w:val="both"/>
    </w:pPr>
    <w:rPr>
      <w:rFonts w:eastAsia="Times New Roman"/>
      <w:szCs w:val="24"/>
    </w:rPr>
  </w:style>
  <w:style w:type="character" w:customStyle="1" w:styleId="b-serp-url">
    <w:name w:val="b-serp-url"/>
    <w:basedOn w:val="a3"/>
    <w:uiPriority w:val="99"/>
    <w:qFormat/>
    <w:rsid w:val="002978C8"/>
    <w:rPr>
      <w:rFonts w:cs="Times New Roman"/>
    </w:rPr>
  </w:style>
  <w:style w:type="paragraph" w:customStyle="1" w:styleId="biblio">
    <w:name w:val="biblio"/>
    <w:basedOn w:val="a2"/>
    <w:uiPriority w:val="99"/>
    <w:qFormat/>
    <w:rsid w:val="002978C8"/>
    <w:pPr>
      <w:widowControl/>
      <w:snapToGrid/>
      <w:spacing w:before="48" w:after="48"/>
      <w:ind w:firstLine="360"/>
      <w:jc w:val="both"/>
    </w:pPr>
    <w:rPr>
      <w:rFonts w:eastAsia="Times New Roman"/>
      <w:sz w:val="19"/>
      <w:szCs w:val="19"/>
    </w:rPr>
  </w:style>
  <w:style w:type="paragraph" w:customStyle="1" w:styleId="biblio0">
    <w:name w:val="biblio0"/>
    <w:basedOn w:val="a2"/>
    <w:uiPriority w:val="99"/>
    <w:qFormat/>
    <w:rsid w:val="002978C8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podpis">
    <w:name w:val="podpis"/>
    <w:basedOn w:val="a2"/>
    <w:uiPriority w:val="99"/>
    <w:qFormat/>
    <w:rsid w:val="002978C8"/>
    <w:pPr>
      <w:widowControl/>
      <w:snapToGrid/>
      <w:spacing w:before="48" w:after="48"/>
      <w:jc w:val="right"/>
    </w:pPr>
    <w:rPr>
      <w:rFonts w:eastAsia="Times New Roman"/>
      <w:i/>
      <w:iCs/>
      <w:sz w:val="19"/>
      <w:szCs w:val="19"/>
    </w:rPr>
  </w:style>
  <w:style w:type="paragraph" w:customStyle="1" w:styleId="ris">
    <w:name w:val="ris"/>
    <w:basedOn w:val="a2"/>
    <w:uiPriority w:val="99"/>
    <w:qFormat/>
    <w:rsid w:val="002978C8"/>
    <w:pPr>
      <w:widowControl/>
      <w:snapToGrid/>
      <w:spacing w:before="48" w:after="48"/>
      <w:jc w:val="center"/>
    </w:pPr>
    <w:rPr>
      <w:rFonts w:eastAsia="Times New Roman"/>
      <w:i/>
      <w:iCs/>
      <w:sz w:val="19"/>
      <w:szCs w:val="19"/>
    </w:rPr>
  </w:style>
  <w:style w:type="paragraph" w:customStyle="1" w:styleId="small0">
    <w:name w:val="small0"/>
    <w:basedOn w:val="a2"/>
    <w:uiPriority w:val="99"/>
    <w:qFormat/>
    <w:rsid w:val="002978C8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stih4">
    <w:name w:val="stih4"/>
    <w:basedOn w:val="a2"/>
    <w:uiPriority w:val="99"/>
    <w:qFormat/>
    <w:rsid w:val="002978C8"/>
    <w:pPr>
      <w:widowControl/>
      <w:snapToGrid/>
      <w:spacing w:before="120" w:after="120"/>
      <w:ind w:left="3240"/>
    </w:pPr>
    <w:rPr>
      <w:rFonts w:eastAsia="Times New Roman"/>
      <w:sz w:val="19"/>
      <w:szCs w:val="19"/>
    </w:rPr>
  </w:style>
  <w:style w:type="paragraph" w:customStyle="1" w:styleId="zag8">
    <w:name w:val="zag8"/>
    <w:basedOn w:val="a2"/>
    <w:uiPriority w:val="99"/>
    <w:qFormat/>
    <w:rsid w:val="002978C8"/>
    <w:pPr>
      <w:widowControl/>
      <w:snapToGrid/>
      <w:spacing w:before="240" w:after="48"/>
      <w:jc w:val="center"/>
    </w:pPr>
    <w:rPr>
      <w:rFonts w:eastAsia="Times New Roman"/>
      <w:sz w:val="19"/>
      <w:szCs w:val="19"/>
    </w:rPr>
  </w:style>
  <w:style w:type="character" w:customStyle="1" w:styleId="page">
    <w:name w:val="page"/>
    <w:uiPriority w:val="99"/>
    <w:rsid w:val="002978C8"/>
    <w:rPr>
      <w:i/>
      <w:vanish/>
      <w:color w:val="00008B"/>
      <w:sz w:val="19"/>
      <w:bdr w:val="single" w:sz="4" w:space="0" w:color="C1C1C1"/>
    </w:rPr>
  </w:style>
  <w:style w:type="paragraph" w:customStyle="1" w:styleId="hook">
    <w:name w:val="hook"/>
    <w:basedOn w:val="a2"/>
    <w:uiPriority w:val="99"/>
    <w:qFormat/>
    <w:rsid w:val="002978C8"/>
    <w:pPr>
      <w:widowControl/>
      <w:snapToGrid/>
      <w:spacing w:beforeAutospacing="1" w:afterAutospacing="1"/>
    </w:pPr>
    <w:rPr>
      <w:rFonts w:ascii="Comic Sans MS" w:eastAsia="Times New Roman" w:hAnsi="Comic Sans MS"/>
      <w:b/>
      <w:bCs/>
      <w:szCs w:val="24"/>
    </w:rPr>
  </w:style>
  <w:style w:type="character" w:customStyle="1" w:styleId="current">
    <w:name w:val="current"/>
    <w:basedOn w:val="a3"/>
    <w:uiPriority w:val="99"/>
    <w:qFormat/>
    <w:rsid w:val="002978C8"/>
    <w:rPr>
      <w:rFonts w:cs="Times New Roman"/>
    </w:rPr>
  </w:style>
  <w:style w:type="paragraph" w:customStyle="1" w:styleId="afffffffff2">
    <w:name w:val="Цитаты"/>
    <w:basedOn w:val="a2"/>
    <w:uiPriority w:val="99"/>
    <w:qFormat/>
    <w:rsid w:val="002978C8"/>
    <w:pPr>
      <w:widowControl/>
      <w:ind w:left="360" w:right="360"/>
    </w:pPr>
    <w:rPr>
      <w:rFonts w:eastAsia="Times New Roman"/>
    </w:rPr>
  </w:style>
  <w:style w:type="character" w:customStyle="1" w:styleId="FontStyle235">
    <w:name w:val="Font Style235"/>
    <w:uiPriority w:val="99"/>
    <w:qFormat/>
    <w:rsid w:val="002978C8"/>
    <w:rPr>
      <w:rFonts w:ascii="Arial" w:hAnsi="Arial"/>
      <w:b/>
      <w:sz w:val="18"/>
    </w:rPr>
  </w:style>
  <w:style w:type="character" w:customStyle="1" w:styleId="FontStyle255">
    <w:name w:val="Font Style255"/>
    <w:uiPriority w:val="99"/>
    <w:qFormat/>
    <w:rsid w:val="002978C8"/>
    <w:rPr>
      <w:rFonts w:ascii="Times New Roman" w:hAnsi="Times New Roman"/>
      <w:b/>
      <w:i/>
      <w:sz w:val="20"/>
    </w:rPr>
  </w:style>
  <w:style w:type="character" w:customStyle="1" w:styleId="FontStyle256">
    <w:name w:val="Font Style256"/>
    <w:uiPriority w:val="99"/>
    <w:qFormat/>
    <w:rsid w:val="002978C8"/>
    <w:rPr>
      <w:rFonts w:ascii="Times New Roman" w:hAnsi="Times New Roman"/>
      <w:b/>
      <w:sz w:val="20"/>
    </w:rPr>
  </w:style>
  <w:style w:type="character" w:customStyle="1" w:styleId="FontStyle240">
    <w:name w:val="Font Style240"/>
    <w:uiPriority w:val="99"/>
    <w:qFormat/>
    <w:rsid w:val="002978C8"/>
    <w:rPr>
      <w:rFonts w:ascii="Times New Roman" w:hAnsi="Times New Roman"/>
      <w:sz w:val="18"/>
    </w:rPr>
  </w:style>
  <w:style w:type="character" w:customStyle="1" w:styleId="FontStyle253">
    <w:name w:val="Font Style253"/>
    <w:uiPriority w:val="99"/>
    <w:qFormat/>
    <w:rsid w:val="002978C8"/>
    <w:rPr>
      <w:rFonts w:ascii="Times New Roman" w:hAnsi="Times New Roman"/>
      <w:i/>
      <w:sz w:val="18"/>
    </w:rPr>
  </w:style>
  <w:style w:type="character" w:customStyle="1" w:styleId="FontStyle234">
    <w:name w:val="Font Style234"/>
    <w:uiPriority w:val="99"/>
    <w:qFormat/>
    <w:rsid w:val="002978C8"/>
    <w:rPr>
      <w:rFonts w:ascii="Arial" w:hAnsi="Arial"/>
      <w:b/>
      <w:sz w:val="16"/>
    </w:rPr>
  </w:style>
  <w:style w:type="paragraph" w:customStyle="1" w:styleId="Style55">
    <w:name w:val="Style55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paragraph" w:customStyle="1" w:styleId="Style69">
    <w:name w:val="Style69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235" w:lineRule="exact"/>
      <w:ind w:hanging="206"/>
      <w:jc w:val="both"/>
    </w:pPr>
    <w:rPr>
      <w:rFonts w:ascii="Segoe UI" w:eastAsia="Times New Roman" w:hAnsi="Segoe UI" w:cs="Segoe UI"/>
      <w:szCs w:val="24"/>
    </w:rPr>
  </w:style>
  <w:style w:type="paragraph" w:customStyle="1" w:styleId="Style72">
    <w:name w:val="Style72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character" w:customStyle="1" w:styleId="citation">
    <w:name w:val="citation"/>
    <w:basedOn w:val="a3"/>
    <w:uiPriority w:val="99"/>
    <w:qFormat/>
    <w:rsid w:val="002978C8"/>
    <w:rPr>
      <w:rFonts w:cs="Times New Roman"/>
    </w:rPr>
  </w:style>
  <w:style w:type="character" w:customStyle="1" w:styleId="xmlemitalic10">
    <w:name w:val="xmlemitalic1"/>
    <w:basedOn w:val="a3"/>
    <w:uiPriority w:val="99"/>
    <w:qFormat/>
    <w:rsid w:val="002978C8"/>
    <w:rPr>
      <w:rFonts w:cs="Times New Roman"/>
    </w:rPr>
  </w:style>
  <w:style w:type="paragraph" w:customStyle="1" w:styleId="nospacing">
    <w:name w:val="nospacing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ilogRazd">
    <w:name w:val="Prilog Razd"/>
    <w:uiPriority w:val="99"/>
    <w:qFormat/>
    <w:rsid w:val="002978C8"/>
    <w:pPr>
      <w:keepNext/>
      <w:widowControl w:val="0"/>
      <w:autoSpaceDE w:val="0"/>
      <w:autoSpaceDN w:val="0"/>
      <w:adjustRightInd w:val="0"/>
      <w:spacing w:line="207" w:lineRule="atLeast"/>
      <w:jc w:val="center"/>
    </w:pPr>
    <w:rPr>
      <w:rFonts w:ascii="SchoolBookCTT" w:eastAsia="Times New Roman" w:hAnsi="SchoolBookCTT" w:cs="SchoolBookCTT"/>
      <w:b/>
      <w:bCs/>
      <w:sz w:val="20"/>
      <w:szCs w:val="20"/>
      <w:lang w:eastAsia="ru-RU"/>
    </w:rPr>
  </w:style>
  <w:style w:type="paragraph" w:customStyle="1" w:styleId="osntext">
    <w:name w:val="osn_text"/>
    <w:basedOn w:val="a2"/>
    <w:uiPriority w:val="99"/>
    <w:qFormat/>
    <w:rsid w:val="002978C8"/>
    <w:pPr>
      <w:snapToGrid/>
      <w:spacing w:before="0" w:after="0"/>
      <w:ind w:firstLine="567"/>
      <w:jc w:val="both"/>
    </w:pPr>
    <w:rPr>
      <w:rFonts w:eastAsia="Times New Roman"/>
      <w:sz w:val="20"/>
    </w:rPr>
  </w:style>
  <w:style w:type="paragraph" w:customStyle="1" w:styleId="Style43">
    <w:name w:val="Style43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475" w:lineRule="exact"/>
      <w:ind w:firstLine="706"/>
      <w:jc w:val="both"/>
    </w:pPr>
    <w:rPr>
      <w:rFonts w:eastAsia="Times New Roman"/>
      <w:szCs w:val="24"/>
    </w:rPr>
  </w:style>
  <w:style w:type="character" w:customStyle="1" w:styleId="font23">
    <w:name w:val="font23"/>
    <w:uiPriority w:val="99"/>
    <w:qFormat/>
    <w:rsid w:val="002978C8"/>
  </w:style>
  <w:style w:type="character" w:customStyle="1" w:styleId="texttext1">
    <w:name w:val="texttext1"/>
    <w:uiPriority w:val="99"/>
    <w:qFormat/>
    <w:rsid w:val="002978C8"/>
    <w:rPr>
      <w:rFonts w:ascii="Verdana" w:hAnsi="Verdana"/>
      <w:color w:val="000000"/>
      <w:sz w:val="19"/>
      <w:u w:val="none"/>
    </w:rPr>
  </w:style>
  <w:style w:type="character" w:customStyle="1" w:styleId="FontStyle64">
    <w:name w:val="Font Style64"/>
    <w:uiPriority w:val="99"/>
    <w:qFormat/>
    <w:rsid w:val="002978C8"/>
    <w:rPr>
      <w:rFonts w:ascii="Times New Roman" w:hAnsi="Times New Roman"/>
      <w:b/>
      <w:sz w:val="24"/>
    </w:rPr>
  </w:style>
  <w:style w:type="character" w:customStyle="1" w:styleId="authorabout">
    <w:name w:val="authorabout"/>
    <w:uiPriority w:val="99"/>
    <w:qFormat/>
    <w:rsid w:val="002978C8"/>
    <w:rPr>
      <w:rFonts w:ascii="Times New Roman" w:hAnsi="Times New Roman"/>
    </w:rPr>
  </w:style>
  <w:style w:type="character" w:customStyle="1" w:styleId="textbf">
    <w:name w:val="textbf"/>
    <w:uiPriority w:val="99"/>
    <w:qFormat/>
    <w:rsid w:val="002978C8"/>
  </w:style>
  <w:style w:type="character" w:customStyle="1" w:styleId="textit">
    <w:name w:val="textit"/>
    <w:uiPriority w:val="99"/>
    <w:qFormat/>
    <w:rsid w:val="002978C8"/>
  </w:style>
  <w:style w:type="character" w:customStyle="1" w:styleId="textdoc1">
    <w:name w:val="textdoc1"/>
    <w:uiPriority w:val="99"/>
    <w:qFormat/>
    <w:rsid w:val="002978C8"/>
  </w:style>
  <w:style w:type="paragraph" w:customStyle="1" w:styleId="textdoc">
    <w:name w:val="textdoc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sonormalcxsplast">
    <w:name w:val="msonormalcxsplast"/>
    <w:basedOn w:val="a2"/>
    <w:uiPriority w:val="99"/>
    <w:qFormat/>
    <w:rsid w:val="002978C8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paragraph" w:customStyle="1" w:styleId="msonormalcxspmiddlecxspmiddle">
    <w:name w:val="msonormalcxspmiddlecxspmiddle"/>
    <w:basedOn w:val="a2"/>
    <w:uiPriority w:val="99"/>
    <w:qFormat/>
    <w:rsid w:val="002978C8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character" w:customStyle="1" w:styleId="FontStyle52">
    <w:name w:val="Font Style52"/>
    <w:uiPriority w:val="99"/>
    <w:qFormat/>
    <w:rsid w:val="002978C8"/>
    <w:rPr>
      <w:rFonts w:ascii="Times New Roman" w:hAnsi="Times New Roman"/>
      <w:sz w:val="20"/>
    </w:rPr>
  </w:style>
  <w:style w:type="character" w:customStyle="1" w:styleId="snsep">
    <w:name w:val="snsep"/>
    <w:uiPriority w:val="99"/>
    <w:qFormat/>
    <w:rsid w:val="002978C8"/>
  </w:style>
  <w:style w:type="paragraph" w:customStyle="1" w:styleId="normalrus">
    <w:name w:val="normalrus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0cxspmiddle">
    <w:name w:val="a0cxspmiddl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w-editsection">
    <w:name w:val="mw-editsection"/>
    <w:uiPriority w:val="99"/>
    <w:qFormat/>
    <w:rsid w:val="002978C8"/>
  </w:style>
  <w:style w:type="character" w:customStyle="1" w:styleId="num0">
    <w:name w:val="num0"/>
    <w:uiPriority w:val="99"/>
    <w:qFormat/>
    <w:rsid w:val="002978C8"/>
  </w:style>
  <w:style w:type="paragraph" w:customStyle="1" w:styleId="Style27">
    <w:name w:val="Style27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446" w:lineRule="exact"/>
      <w:ind w:firstLine="533"/>
      <w:jc w:val="both"/>
    </w:pPr>
    <w:rPr>
      <w:rFonts w:eastAsia="Times New Roman"/>
      <w:szCs w:val="24"/>
    </w:rPr>
  </w:style>
  <w:style w:type="character" w:customStyle="1" w:styleId="copy3">
    <w:name w:val="copy3"/>
    <w:uiPriority w:val="99"/>
    <w:qFormat/>
    <w:rsid w:val="002978C8"/>
  </w:style>
  <w:style w:type="character" w:customStyle="1" w:styleId="style80">
    <w:name w:val="style8"/>
    <w:uiPriority w:val="99"/>
    <w:qFormat/>
    <w:rsid w:val="002978C8"/>
  </w:style>
  <w:style w:type="paragraph" w:customStyle="1" w:styleId="ptx2">
    <w:name w:val="ptx2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512">
    <w:name w:val="Заголовок 5 Знак1"/>
    <w:uiPriority w:val="99"/>
    <w:qFormat/>
    <w:locked/>
    <w:rsid w:val="002978C8"/>
    <w:rPr>
      <w:b/>
      <w:i/>
      <w:sz w:val="26"/>
    </w:rPr>
  </w:style>
  <w:style w:type="character" w:customStyle="1" w:styleId="afffffffff3">
    <w:name w:val="Выделение жирным"/>
    <w:uiPriority w:val="99"/>
    <w:qFormat/>
    <w:rsid w:val="002978C8"/>
    <w:rPr>
      <w:b/>
    </w:rPr>
  </w:style>
  <w:style w:type="character" w:customStyle="1" w:styleId="ListLabel1">
    <w:name w:val="ListLabel 1"/>
    <w:uiPriority w:val="99"/>
    <w:qFormat/>
    <w:rsid w:val="002978C8"/>
    <w:rPr>
      <w:color w:val="000000"/>
      <w:spacing w:val="0"/>
      <w:position w:val="0"/>
      <w:sz w:val="20"/>
      <w:u w:val="none"/>
      <w:vertAlign w:val="baseline"/>
    </w:rPr>
  </w:style>
  <w:style w:type="character" w:customStyle="1" w:styleId="ListLabel2">
    <w:name w:val="ListLabel 2"/>
    <w:uiPriority w:val="99"/>
    <w:qFormat/>
    <w:rsid w:val="002978C8"/>
  </w:style>
  <w:style w:type="character" w:customStyle="1" w:styleId="ListLabel3">
    <w:name w:val="ListLabel 3"/>
    <w:uiPriority w:val="99"/>
    <w:qFormat/>
    <w:rsid w:val="002978C8"/>
    <w:rPr>
      <w:b/>
    </w:rPr>
  </w:style>
  <w:style w:type="character" w:customStyle="1" w:styleId="ListLabel4">
    <w:name w:val="ListLabel 4"/>
    <w:uiPriority w:val="99"/>
    <w:qFormat/>
    <w:rsid w:val="002978C8"/>
  </w:style>
  <w:style w:type="character" w:customStyle="1" w:styleId="ListLabel5">
    <w:name w:val="ListLabel 5"/>
    <w:uiPriority w:val="99"/>
    <w:qFormat/>
    <w:rsid w:val="002978C8"/>
    <w:rPr>
      <w:color w:val="00000A"/>
    </w:rPr>
  </w:style>
  <w:style w:type="character" w:customStyle="1" w:styleId="ListLabel6">
    <w:name w:val="ListLabel 6"/>
    <w:uiPriority w:val="99"/>
    <w:qFormat/>
    <w:rsid w:val="002978C8"/>
    <w:rPr>
      <w:sz w:val="20"/>
    </w:rPr>
  </w:style>
  <w:style w:type="character" w:customStyle="1" w:styleId="2ff9">
    <w:name w:val="Название Знак2"/>
    <w:uiPriority w:val="99"/>
    <w:qFormat/>
    <w:locked/>
    <w:rsid w:val="002978C8"/>
    <w:rPr>
      <w:i/>
      <w:color w:val="00000A"/>
      <w:sz w:val="24"/>
    </w:rPr>
  </w:style>
  <w:style w:type="character" w:customStyle="1" w:styleId="2ffa">
    <w:name w:val="Схема документа Знак2"/>
    <w:uiPriority w:val="99"/>
    <w:qFormat/>
    <w:locked/>
    <w:rsid w:val="002978C8"/>
    <w:rPr>
      <w:rFonts w:ascii="Tahoma" w:hAnsi="Tahoma"/>
      <w:color w:val="00000A"/>
      <w:shd w:val="clear" w:color="auto" w:fill="000080"/>
    </w:rPr>
  </w:style>
  <w:style w:type="character" w:customStyle="1" w:styleId="323">
    <w:name w:val="Основной текст с отступом 3 Знак2"/>
    <w:uiPriority w:val="99"/>
    <w:qFormat/>
    <w:locked/>
    <w:rsid w:val="002978C8"/>
    <w:rPr>
      <w:color w:val="00000A"/>
      <w:sz w:val="16"/>
      <w:lang w:val="ru-RU" w:eastAsia="ru-RU"/>
    </w:rPr>
  </w:style>
  <w:style w:type="character" w:customStyle="1" w:styleId="2ffb">
    <w:name w:val="Нижний колонтитул Знак2"/>
    <w:uiPriority w:val="99"/>
    <w:qFormat/>
    <w:locked/>
    <w:rsid w:val="002978C8"/>
    <w:rPr>
      <w:sz w:val="24"/>
    </w:rPr>
  </w:style>
  <w:style w:type="character" w:customStyle="1" w:styleId="2ffc">
    <w:name w:val="Текст выноски Знак2"/>
    <w:uiPriority w:val="99"/>
    <w:qFormat/>
    <w:locked/>
    <w:rsid w:val="002978C8"/>
    <w:rPr>
      <w:rFonts w:ascii="Tahoma" w:hAnsi="Tahoma"/>
      <w:color w:val="00000A"/>
      <w:sz w:val="16"/>
    </w:rPr>
  </w:style>
  <w:style w:type="character" w:customStyle="1" w:styleId="228">
    <w:name w:val="Основной текст 2 Знак2"/>
    <w:uiPriority w:val="99"/>
    <w:qFormat/>
    <w:locked/>
    <w:rsid w:val="002978C8"/>
    <w:rPr>
      <w:sz w:val="24"/>
    </w:rPr>
  </w:style>
  <w:style w:type="paragraph" w:customStyle="1" w:styleId="afffffffff4">
    <w:name w:val="Заглавие"/>
    <w:basedOn w:val="affffffffe"/>
    <w:uiPriority w:val="99"/>
    <w:qFormat/>
    <w:rsid w:val="002978C8"/>
    <w:pPr>
      <w:jc w:val="center"/>
    </w:pPr>
    <w:rPr>
      <w:sz w:val="20"/>
      <w:szCs w:val="20"/>
    </w:rPr>
  </w:style>
  <w:style w:type="table" w:customStyle="1" w:styleId="11fa">
    <w:name w:val="Сетка таблицы11"/>
    <w:uiPriority w:val="99"/>
    <w:rsid w:val="002978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1834">
    <w:name w:val="ft1834"/>
    <w:uiPriority w:val="99"/>
    <w:qFormat/>
    <w:rsid w:val="002978C8"/>
  </w:style>
  <w:style w:type="character" w:customStyle="1" w:styleId="ft1846">
    <w:name w:val="ft1846"/>
    <w:uiPriority w:val="99"/>
    <w:qFormat/>
    <w:rsid w:val="002978C8"/>
  </w:style>
  <w:style w:type="character" w:customStyle="1" w:styleId="ft1850">
    <w:name w:val="ft1850"/>
    <w:uiPriority w:val="99"/>
    <w:qFormat/>
    <w:rsid w:val="002978C8"/>
  </w:style>
  <w:style w:type="character" w:customStyle="1" w:styleId="ft1994">
    <w:name w:val="ft1994"/>
    <w:uiPriority w:val="99"/>
    <w:qFormat/>
    <w:rsid w:val="002978C8"/>
  </w:style>
  <w:style w:type="character" w:customStyle="1" w:styleId="ft2006">
    <w:name w:val="ft2006"/>
    <w:uiPriority w:val="99"/>
    <w:qFormat/>
    <w:rsid w:val="002978C8"/>
  </w:style>
  <w:style w:type="character" w:customStyle="1" w:styleId="ft2181">
    <w:name w:val="ft2181"/>
    <w:uiPriority w:val="99"/>
    <w:qFormat/>
    <w:rsid w:val="002978C8"/>
  </w:style>
  <w:style w:type="character" w:customStyle="1" w:styleId="ft2193">
    <w:name w:val="ft2193"/>
    <w:uiPriority w:val="99"/>
    <w:qFormat/>
    <w:rsid w:val="002978C8"/>
  </w:style>
  <w:style w:type="character" w:customStyle="1" w:styleId="ft2205">
    <w:name w:val="ft2205"/>
    <w:uiPriority w:val="99"/>
    <w:qFormat/>
    <w:rsid w:val="002978C8"/>
  </w:style>
  <w:style w:type="character" w:customStyle="1" w:styleId="ft2213">
    <w:name w:val="ft2213"/>
    <w:uiPriority w:val="99"/>
    <w:qFormat/>
    <w:rsid w:val="002978C8"/>
  </w:style>
  <w:style w:type="character" w:customStyle="1" w:styleId="editsection">
    <w:name w:val="editsection"/>
    <w:uiPriority w:val="99"/>
    <w:qFormat/>
    <w:rsid w:val="002978C8"/>
  </w:style>
  <w:style w:type="paragraph" w:customStyle="1" w:styleId="-10-11">
    <w:name w:val="А-10-11"/>
    <w:basedOn w:val="a2"/>
    <w:uiPriority w:val="99"/>
    <w:qFormat/>
    <w:rsid w:val="002978C8"/>
    <w:pPr>
      <w:widowControl/>
      <w:snapToGrid/>
      <w:spacing w:before="0" w:after="0" w:line="233" w:lineRule="exact"/>
      <w:ind w:firstLine="397"/>
      <w:jc w:val="both"/>
    </w:pPr>
    <w:rPr>
      <w:rFonts w:eastAsia="Times New Roman"/>
      <w:sz w:val="20"/>
    </w:rPr>
  </w:style>
  <w:style w:type="paragraph" w:customStyle="1" w:styleId="iauiueiiiaaiio">
    <w:name w:val="iau?iue ii i?aaiio"/>
    <w:basedOn w:val="a2"/>
    <w:uiPriority w:val="99"/>
    <w:qFormat/>
    <w:rsid w:val="002978C8"/>
    <w:pPr>
      <w:widowControl/>
      <w:overflowPunct w:val="0"/>
      <w:autoSpaceDE w:val="0"/>
      <w:autoSpaceDN w:val="0"/>
      <w:adjustRightInd w:val="0"/>
      <w:snapToGrid/>
      <w:spacing w:before="0" w:after="0"/>
      <w:jc w:val="right"/>
      <w:textAlignment w:val="baseline"/>
    </w:pPr>
    <w:rPr>
      <w:rFonts w:eastAsia="Times New Roman"/>
      <w:sz w:val="20"/>
    </w:rPr>
  </w:style>
  <w:style w:type="character" w:customStyle="1" w:styleId="f1">
    <w:name w:val="f1"/>
    <w:uiPriority w:val="99"/>
    <w:qFormat/>
    <w:rsid w:val="002978C8"/>
  </w:style>
  <w:style w:type="paragraph" w:customStyle="1" w:styleId="131">
    <w:name w:val="Стиль Стиль по ширине Междустр.интервал:  множитель 13 ин + полужир...1"/>
    <w:basedOn w:val="a2"/>
    <w:uiPriority w:val="99"/>
    <w:qFormat/>
    <w:rsid w:val="002978C8"/>
    <w:pPr>
      <w:widowControl/>
      <w:numPr>
        <w:numId w:val="7"/>
      </w:numPr>
      <w:tabs>
        <w:tab w:val="left" w:pos="680"/>
        <w:tab w:val="left" w:pos="851"/>
      </w:tabs>
      <w:snapToGrid/>
      <w:spacing w:before="0" w:after="0" w:line="312" w:lineRule="auto"/>
      <w:ind w:left="680" w:hanging="226"/>
    </w:pPr>
    <w:rPr>
      <w:rFonts w:eastAsia="Times New Roman"/>
      <w:bCs/>
      <w:i/>
    </w:rPr>
  </w:style>
  <w:style w:type="table" w:customStyle="1" w:styleId="12b">
    <w:name w:val="Сетка таблицы12"/>
    <w:uiPriority w:val="99"/>
    <w:rsid w:val="002978C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TimesNewRoman122">
    <w:name w:val="Стиль Заголовок 2 + Times New Roman 12 пт По левому краю"/>
    <w:basedOn w:val="20"/>
    <w:uiPriority w:val="99"/>
    <w:qFormat/>
    <w:rsid w:val="002978C8"/>
    <w:p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1TimesNewRoman12">
    <w:name w:val="Стиль Загол. 1 ур. + Times New Roman 12 пт"/>
    <w:basedOn w:val="a2"/>
    <w:uiPriority w:val="99"/>
    <w:qFormat/>
    <w:rsid w:val="002978C8"/>
    <w:pPr>
      <w:keepNext/>
      <w:widowControl/>
      <w:autoSpaceDE w:val="0"/>
      <w:autoSpaceDN w:val="0"/>
      <w:adjustRightInd w:val="0"/>
      <w:snapToGrid/>
      <w:spacing w:before="0" w:after="0" w:line="360" w:lineRule="auto"/>
      <w:jc w:val="center"/>
    </w:pPr>
    <w:rPr>
      <w:rFonts w:eastAsia="Times New Roman" w:cs="PragmaticaCTT"/>
      <w:b/>
      <w:bCs/>
      <w:caps/>
      <w:sz w:val="26"/>
    </w:rPr>
  </w:style>
  <w:style w:type="paragraph" w:customStyle="1" w:styleId="afffffffff5">
    <w:name w:val="НаКурсач"/>
    <w:basedOn w:val="a2"/>
    <w:uiPriority w:val="99"/>
    <w:qFormat/>
    <w:rsid w:val="002978C8"/>
    <w:pPr>
      <w:widowControl/>
      <w:snapToGrid/>
      <w:spacing w:before="0" w:after="0" w:line="312" w:lineRule="auto"/>
      <w:jc w:val="both"/>
    </w:pPr>
    <w:rPr>
      <w:rFonts w:eastAsia="Times New Roman"/>
      <w:sz w:val="28"/>
      <w:szCs w:val="24"/>
    </w:rPr>
  </w:style>
  <w:style w:type="character" w:customStyle="1" w:styleId="a11">
    <w:name w:val="a1"/>
    <w:uiPriority w:val="99"/>
    <w:qFormat/>
    <w:rsid w:val="002978C8"/>
  </w:style>
  <w:style w:type="character" w:customStyle="1" w:styleId="1113">
    <w:name w:val="Сильное выделение111"/>
    <w:uiPriority w:val="99"/>
    <w:qFormat/>
    <w:rsid w:val="002978C8"/>
    <w:rPr>
      <w:b/>
    </w:rPr>
  </w:style>
  <w:style w:type="paragraph" w:customStyle="1" w:styleId="HTML1a">
    <w:name w:val="Стандартный HTML1"/>
    <w:basedOn w:val="a2"/>
    <w:uiPriority w:val="99"/>
    <w:qFormat/>
    <w:rsid w:val="002978C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eastAsia="Times New Roman" w:hAnsi="Courier New" w:cs="Courier New"/>
      <w:kern w:val="1"/>
      <w:sz w:val="20"/>
      <w:lang w:eastAsia="hi-IN" w:bidi="hi-IN"/>
    </w:rPr>
  </w:style>
  <w:style w:type="character" w:customStyle="1" w:styleId="field-content">
    <w:name w:val="field-content"/>
    <w:uiPriority w:val="99"/>
    <w:qFormat/>
    <w:rsid w:val="002978C8"/>
  </w:style>
  <w:style w:type="character" w:customStyle="1" w:styleId="reference-text">
    <w:name w:val="reference-text"/>
    <w:uiPriority w:val="99"/>
    <w:qFormat/>
    <w:rsid w:val="002978C8"/>
  </w:style>
  <w:style w:type="paragraph" w:customStyle="1" w:styleId="snip1">
    <w:name w:val="snip1"/>
    <w:basedOn w:val="a2"/>
    <w:uiPriority w:val="99"/>
    <w:qFormat/>
    <w:rsid w:val="002978C8"/>
    <w:pPr>
      <w:widowControl/>
      <w:snapToGrid/>
      <w:spacing w:before="49" w:after="0" w:line="300" w:lineRule="atLeast"/>
    </w:pPr>
    <w:rPr>
      <w:rFonts w:eastAsia="Times New Roman"/>
      <w:color w:val="000000"/>
      <w:szCs w:val="24"/>
    </w:rPr>
  </w:style>
  <w:style w:type="paragraph" w:customStyle="1" w:styleId="Style74">
    <w:name w:val="Style74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274" w:lineRule="exact"/>
      <w:ind w:firstLine="293"/>
      <w:jc w:val="both"/>
    </w:pPr>
    <w:rPr>
      <w:rFonts w:eastAsia="Times New Roman"/>
      <w:szCs w:val="24"/>
    </w:rPr>
  </w:style>
  <w:style w:type="paragraph" w:customStyle="1" w:styleId="-1">
    <w:name w:val="Обычный-1"/>
    <w:basedOn w:val="a2"/>
    <w:uiPriority w:val="99"/>
    <w:qFormat/>
    <w:rsid w:val="002978C8"/>
    <w:pPr>
      <w:snapToGrid/>
      <w:spacing w:before="0" w:after="0" w:line="360" w:lineRule="auto"/>
      <w:ind w:firstLine="720"/>
      <w:jc w:val="both"/>
    </w:pPr>
    <w:rPr>
      <w:rFonts w:eastAsia="Times New Roman"/>
    </w:rPr>
  </w:style>
  <w:style w:type="paragraph" w:customStyle="1" w:styleId="normal5">
    <w:name w:val="normal5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c">
    <w:name w:val="Абзац списка Знак1"/>
    <w:link w:val="afffc"/>
    <w:uiPriority w:val="34"/>
    <w:qFormat/>
    <w:locked/>
    <w:rsid w:val="002978C8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2c">
    <w:name w:val="Обычный12"/>
    <w:uiPriority w:val="99"/>
    <w:qFormat/>
    <w:rsid w:val="002978C8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2">
    <w:name w:val="Знак Знак202"/>
    <w:uiPriority w:val="99"/>
    <w:qFormat/>
    <w:rsid w:val="002978C8"/>
    <w:rPr>
      <w:rFonts w:ascii="Arial" w:hAnsi="Arial"/>
      <w:sz w:val="22"/>
    </w:rPr>
  </w:style>
  <w:style w:type="paragraph" w:customStyle="1" w:styleId="3fc">
    <w:name w:val="Знак Знак Знак Знак Знак Знак3"/>
    <w:basedOn w:val="a2"/>
    <w:uiPriority w:val="99"/>
    <w:qFormat/>
    <w:rsid w:val="002978C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42">
    <w:name w:val="Знак Знак74"/>
    <w:uiPriority w:val="99"/>
    <w:qFormat/>
    <w:rsid w:val="002978C8"/>
    <w:rPr>
      <w:sz w:val="16"/>
      <w:lang w:val="ru-RU" w:eastAsia="ru-RU"/>
    </w:rPr>
  </w:style>
  <w:style w:type="character" w:customStyle="1" w:styleId="1420">
    <w:name w:val="Знак Знак142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102">
    <w:name w:val="Знак Знак102"/>
    <w:uiPriority w:val="99"/>
    <w:qFormat/>
    <w:locked/>
    <w:rsid w:val="002978C8"/>
    <w:rPr>
      <w:sz w:val="16"/>
      <w:lang w:val="ru-RU" w:eastAsia="ru-RU"/>
    </w:rPr>
  </w:style>
  <w:style w:type="character" w:customStyle="1" w:styleId="6120">
    <w:name w:val="Знак Знак612"/>
    <w:uiPriority w:val="99"/>
    <w:qFormat/>
    <w:rsid w:val="002978C8"/>
    <w:rPr>
      <w:rFonts w:ascii="Arial" w:hAnsi="Arial"/>
      <w:b/>
      <w:i/>
      <w:sz w:val="28"/>
      <w:lang w:val="ru-RU" w:eastAsia="en-US"/>
    </w:rPr>
  </w:style>
  <w:style w:type="character" w:customStyle="1" w:styleId="1630">
    <w:name w:val="Знак Знак163"/>
    <w:uiPriority w:val="99"/>
    <w:qFormat/>
    <w:locked/>
    <w:rsid w:val="002978C8"/>
    <w:rPr>
      <w:b/>
      <w:caps/>
      <w:sz w:val="24"/>
      <w:lang w:val="ru-RU" w:eastAsia="ru-RU"/>
    </w:rPr>
  </w:style>
  <w:style w:type="character" w:customStyle="1" w:styleId="4b">
    <w:name w:val="Знак Знак Знак4"/>
    <w:uiPriority w:val="99"/>
    <w:qFormat/>
    <w:rsid w:val="002978C8"/>
    <w:rPr>
      <w:rFonts w:ascii="Times New Roman" w:hAnsi="Times New Roman"/>
      <w:b/>
      <w:caps/>
      <w:sz w:val="28"/>
    </w:rPr>
  </w:style>
  <w:style w:type="character" w:customStyle="1" w:styleId="252">
    <w:name w:val="Знак Знак252"/>
    <w:uiPriority w:val="99"/>
    <w:qFormat/>
    <w:rsid w:val="002978C8"/>
    <w:rPr>
      <w:rFonts w:ascii="Times New Roman" w:hAnsi="Times New Roman"/>
      <w:b/>
      <w:sz w:val="28"/>
    </w:rPr>
  </w:style>
  <w:style w:type="character" w:customStyle="1" w:styleId="2220">
    <w:name w:val="Знак Знак222"/>
    <w:uiPriority w:val="99"/>
    <w:qFormat/>
    <w:rsid w:val="002978C8"/>
    <w:rPr>
      <w:rFonts w:ascii="Times New Roman" w:hAnsi="Times New Roman"/>
      <w:sz w:val="24"/>
    </w:rPr>
  </w:style>
  <w:style w:type="character" w:customStyle="1" w:styleId="1920">
    <w:name w:val="Знак Знак192"/>
    <w:uiPriority w:val="99"/>
    <w:qFormat/>
    <w:rsid w:val="002978C8"/>
    <w:rPr>
      <w:rFonts w:ascii="Times New Roman" w:hAnsi="Times New Roman"/>
      <w:sz w:val="16"/>
      <w:lang w:eastAsia="ru-RU"/>
    </w:rPr>
  </w:style>
  <w:style w:type="character" w:customStyle="1" w:styleId="1820">
    <w:name w:val="Знак Знак182"/>
    <w:uiPriority w:val="99"/>
    <w:qFormat/>
    <w:rsid w:val="002978C8"/>
    <w:rPr>
      <w:rFonts w:ascii="Courier New" w:hAnsi="Courier New"/>
    </w:rPr>
  </w:style>
  <w:style w:type="character" w:customStyle="1" w:styleId="1720">
    <w:name w:val="Знак Знак172"/>
    <w:uiPriority w:val="99"/>
    <w:qFormat/>
    <w:rsid w:val="002978C8"/>
    <w:rPr>
      <w:rFonts w:ascii="Times New Roman" w:hAnsi="Times New Roman"/>
      <w:sz w:val="24"/>
    </w:rPr>
  </w:style>
  <w:style w:type="character" w:customStyle="1" w:styleId="1520">
    <w:name w:val="Знак Знак152"/>
    <w:uiPriority w:val="99"/>
    <w:qFormat/>
    <w:rsid w:val="002978C8"/>
    <w:rPr>
      <w:b/>
      <w:sz w:val="28"/>
    </w:rPr>
  </w:style>
  <w:style w:type="character" w:customStyle="1" w:styleId="4120">
    <w:name w:val="Знак Знак412"/>
    <w:uiPriority w:val="99"/>
    <w:qFormat/>
    <w:locked/>
    <w:rsid w:val="002978C8"/>
    <w:rPr>
      <w:rFonts w:ascii="Arial" w:hAnsi="Arial"/>
      <w:b/>
      <w:i/>
      <w:sz w:val="28"/>
      <w:lang w:val="ru-RU" w:eastAsia="en-US"/>
    </w:rPr>
  </w:style>
  <w:style w:type="character" w:customStyle="1" w:styleId="233">
    <w:name w:val="Знак Знак23 Знак3"/>
    <w:uiPriority w:val="99"/>
    <w:locked/>
    <w:rsid w:val="002978C8"/>
    <w:rPr>
      <w:rFonts w:ascii="Tahoma" w:hAnsi="Tahoma"/>
      <w:sz w:val="16"/>
    </w:rPr>
  </w:style>
  <w:style w:type="paragraph" w:customStyle="1" w:styleId="4c">
    <w:name w:val="Знак Знак Знак Знак Знак Знак Знак Знак Знак Знак Знак Знак Знак4"/>
    <w:basedOn w:val="a2"/>
    <w:uiPriority w:val="99"/>
    <w:qFormat/>
    <w:rsid w:val="002978C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24">
    <w:name w:val="Знак32"/>
    <w:basedOn w:val="a2"/>
    <w:uiPriority w:val="99"/>
    <w:qFormat/>
    <w:rsid w:val="002978C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20">
    <w:name w:val="Знак Знак532"/>
    <w:uiPriority w:val="99"/>
    <w:qFormat/>
    <w:locked/>
    <w:rsid w:val="002978C8"/>
    <w:rPr>
      <w:b/>
      <w:caps/>
      <w:sz w:val="24"/>
      <w:lang w:val="ru-RU" w:eastAsia="ru-RU"/>
    </w:rPr>
  </w:style>
  <w:style w:type="character" w:customStyle="1" w:styleId="2ffd">
    <w:name w:val="Без интервала Знак2"/>
    <w:uiPriority w:val="99"/>
    <w:qFormat/>
    <w:locked/>
    <w:rsid w:val="002978C8"/>
    <w:rPr>
      <w:sz w:val="24"/>
      <w:lang w:eastAsia="en-US"/>
    </w:rPr>
  </w:style>
  <w:style w:type="character" w:customStyle="1" w:styleId="1121">
    <w:name w:val="Знак1 Знак Знак12"/>
    <w:uiPriority w:val="99"/>
    <w:qFormat/>
    <w:locked/>
    <w:rsid w:val="002978C8"/>
    <w:rPr>
      <w:rFonts w:ascii="Times New Roman" w:hAnsi="Times New Roman"/>
      <w:sz w:val="24"/>
      <w:lang w:eastAsia="ru-RU"/>
    </w:rPr>
  </w:style>
  <w:style w:type="character" w:customStyle="1" w:styleId="462">
    <w:name w:val="Знак Знак462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482">
    <w:name w:val="Знак Знак482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442">
    <w:name w:val="Знак Знак442"/>
    <w:uiPriority w:val="99"/>
    <w:qFormat/>
    <w:locked/>
    <w:rsid w:val="002978C8"/>
    <w:rPr>
      <w:sz w:val="24"/>
    </w:rPr>
  </w:style>
  <w:style w:type="character" w:customStyle="1" w:styleId="5120">
    <w:name w:val="Знак Знак512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432">
    <w:name w:val="Знак Знак432"/>
    <w:uiPriority w:val="99"/>
    <w:qFormat/>
    <w:locked/>
    <w:rsid w:val="002978C8"/>
    <w:rPr>
      <w:color w:val="000000"/>
      <w:sz w:val="24"/>
      <w:lang w:eastAsia="ru-RU"/>
    </w:rPr>
  </w:style>
  <w:style w:type="character" w:customStyle="1" w:styleId="422">
    <w:name w:val="Знак Знак422"/>
    <w:uiPriority w:val="99"/>
    <w:qFormat/>
    <w:rsid w:val="002978C8"/>
    <w:rPr>
      <w:rFonts w:ascii="Times New Roman" w:hAnsi="Times New Roman"/>
      <w:sz w:val="16"/>
    </w:rPr>
  </w:style>
  <w:style w:type="character" w:customStyle="1" w:styleId="492">
    <w:name w:val="Знак Знак492"/>
    <w:uiPriority w:val="99"/>
    <w:qFormat/>
    <w:rsid w:val="002978C8"/>
    <w:rPr>
      <w:rFonts w:ascii="Times New Roman" w:hAnsi="Times New Roman"/>
      <w:b/>
      <w:caps/>
      <w:sz w:val="24"/>
      <w:lang w:eastAsia="ru-RU"/>
    </w:rPr>
  </w:style>
  <w:style w:type="character" w:customStyle="1" w:styleId="472">
    <w:name w:val="Знак Знак472"/>
    <w:uiPriority w:val="99"/>
    <w:qFormat/>
    <w:rsid w:val="002978C8"/>
    <w:rPr>
      <w:rFonts w:ascii="Times New Roman" w:hAnsi="Times New Roman"/>
      <w:b/>
      <w:sz w:val="27"/>
      <w:lang w:eastAsia="ru-RU"/>
    </w:rPr>
  </w:style>
  <w:style w:type="character" w:customStyle="1" w:styleId="452">
    <w:name w:val="Знак Знак452"/>
    <w:uiPriority w:val="99"/>
    <w:qFormat/>
    <w:rsid w:val="002978C8"/>
    <w:rPr>
      <w:rFonts w:ascii="Times New Roman" w:hAnsi="Times New Roman"/>
      <w:b/>
      <w:i/>
      <w:sz w:val="26"/>
      <w:lang w:eastAsia="ru-RU"/>
    </w:rPr>
  </w:style>
  <w:style w:type="character" w:customStyle="1" w:styleId="534">
    <w:name w:val="Знак5 Знак Знак3"/>
    <w:uiPriority w:val="99"/>
    <w:qFormat/>
    <w:locked/>
    <w:rsid w:val="002978C8"/>
    <w:rPr>
      <w:sz w:val="16"/>
    </w:rPr>
  </w:style>
  <w:style w:type="character" w:customStyle="1" w:styleId="502">
    <w:name w:val="Знак Знак502"/>
    <w:uiPriority w:val="99"/>
    <w:qFormat/>
    <w:locked/>
    <w:rsid w:val="002978C8"/>
    <w:rPr>
      <w:b/>
      <w:sz w:val="28"/>
      <w:lang w:val="ru-RU" w:eastAsia="ru-RU"/>
    </w:rPr>
  </w:style>
  <w:style w:type="character" w:customStyle="1" w:styleId="522">
    <w:name w:val="Знак Знак522"/>
    <w:uiPriority w:val="99"/>
    <w:qFormat/>
    <w:rsid w:val="002978C8"/>
    <w:rPr>
      <w:rFonts w:ascii="Arial" w:hAnsi="Arial"/>
      <w:b/>
      <w:i/>
      <w:sz w:val="28"/>
    </w:rPr>
  </w:style>
  <w:style w:type="character" w:customStyle="1" w:styleId="5121">
    <w:name w:val="Знак5 Знак Знак12"/>
    <w:uiPriority w:val="99"/>
    <w:qFormat/>
    <w:locked/>
    <w:rsid w:val="002978C8"/>
    <w:rPr>
      <w:sz w:val="16"/>
      <w:lang w:val="ru-RU" w:eastAsia="ru-RU"/>
    </w:rPr>
  </w:style>
  <w:style w:type="character" w:customStyle="1" w:styleId="621">
    <w:name w:val="Знак6 Знак Знак2"/>
    <w:uiPriority w:val="99"/>
    <w:qFormat/>
    <w:rsid w:val="002978C8"/>
    <w:rPr>
      <w:sz w:val="24"/>
      <w:lang w:val="ru-RU" w:eastAsia="ru-RU"/>
    </w:rPr>
  </w:style>
  <w:style w:type="character" w:customStyle="1" w:styleId="5210">
    <w:name w:val="Знак5 Знак21"/>
    <w:uiPriority w:val="99"/>
    <w:rsid w:val="002978C8"/>
    <w:rPr>
      <w:sz w:val="16"/>
    </w:rPr>
  </w:style>
  <w:style w:type="character" w:customStyle="1" w:styleId="UnresolvedMention">
    <w:name w:val="Unresolved Mention"/>
    <w:basedOn w:val="a3"/>
    <w:uiPriority w:val="99"/>
    <w:semiHidden/>
    <w:qFormat/>
    <w:rsid w:val="002978C8"/>
    <w:rPr>
      <w:rFonts w:cs="Times New Roman"/>
      <w:color w:val="605E5C"/>
      <w:shd w:val="clear" w:color="auto" w:fill="E1DFDD"/>
    </w:rPr>
  </w:style>
  <w:style w:type="character" w:customStyle="1" w:styleId="203">
    <w:name w:val="Знак Знак203"/>
    <w:uiPriority w:val="99"/>
    <w:qFormat/>
    <w:rsid w:val="002978C8"/>
    <w:rPr>
      <w:rFonts w:ascii="Arial" w:hAnsi="Arial"/>
      <w:sz w:val="22"/>
    </w:rPr>
  </w:style>
  <w:style w:type="paragraph" w:customStyle="1" w:styleId="4d">
    <w:name w:val="Знак Знак Знак Знак Знак Знак4"/>
    <w:basedOn w:val="a2"/>
    <w:uiPriority w:val="99"/>
    <w:qFormat/>
    <w:rsid w:val="002978C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50">
    <w:name w:val="Знак Знак75"/>
    <w:uiPriority w:val="99"/>
    <w:rsid w:val="002978C8"/>
    <w:rPr>
      <w:sz w:val="16"/>
      <w:lang w:val="ru-RU" w:eastAsia="ru-RU"/>
    </w:rPr>
  </w:style>
  <w:style w:type="character" w:customStyle="1" w:styleId="1430">
    <w:name w:val="Знак Знак143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103">
    <w:name w:val="Знак Знак103"/>
    <w:uiPriority w:val="99"/>
    <w:qFormat/>
    <w:locked/>
    <w:rsid w:val="002978C8"/>
    <w:rPr>
      <w:sz w:val="16"/>
      <w:lang w:val="ru-RU" w:eastAsia="ru-RU"/>
    </w:rPr>
  </w:style>
  <w:style w:type="character" w:customStyle="1" w:styleId="6130">
    <w:name w:val="Знак Знак613"/>
    <w:uiPriority w:val="99"/>
    <w:qFormat/>
    <w:rsid w:val="002978C8"/>
    <w:rPr>
      <w:rFonts w:ascii="Arial" w:hAnsi="Arial"/>
      <w:b/>
      <w:i/>
      <w:sz w:val="28"/>
      <w:lang w:val="ru-RU" w:eastAsia="en-US"/>
    </w:rPr>
  </w:style>
  <w:style w:type="character" w:customStyle="1" w:styleId="164">
    <w:name w:val="Знак Знак164"/>
    <w:uiPriority w:val="99"/>
    <w:qFormat/>
    <w:locked/>
    <w:rsid w:val="002978C8"/>
    <w:rPr>
      <w:b/>
      <w:caps/>
      <w:sz w:val="24"/>
      <w:lang w:val="ru-RU" w:eastAsia="ru-RU"/>
    </w:rPr>
  </w:style>
  <w:style w:type="character" w:customStyle="1" w:styleId="5b">
    <w:name w:val="Знак Знак Знак5"/>
    <w:uiPriority w:val="99"/>
    <w:qFormat/>
    <w:rsid w:val="002978C8"/>
    <w:rPr>
      <w:rFonts w:ascii="Times New Roman" w:hAnsi="Times New Roman"/>
      <w:b/>
      <w:caps/>
      <w:sz w:val="28"/>
    </w:rPr>
  </w:style>
  <w:style w:type="character" w:customStyle="1" w:styleId="253">
    <w:name w:val="Знак Знак253"/>
    <w:uiPriority w:val="99"/>
    <w:qFormat/>
    <w:rsid w:val="002978C8"/>
    <w:rPr>
      <w:rFonts w:ascii="Times New Roman" w:hAnsi="Times New Roman"/>
      <w:b/>
      <w:sz w:val="28"/>
    </w:rPr>
  </w:style>
  <w:style w:type="character" w:customStyle="1" w:styleId="2230">
    <w:name w:val="Знак Знак223"/>
    <w:uiPriority w:val="99"/>
    <w:qFormat/>
    <w:rsid w:val="002978C8"/>
    <w:rPr>
      <w:rFonts w:ascii="Times New Roman" w:hAnsi="Times New Roman"/>
      <w:sz w:val="24"/>
    </w:rPr>
  </w:style>
  <w:style w:type="character" w:customStyle="1" w:styleId="193">
    <w:name w:val="Знак Знак193"/>
    <w:uiPriority w:val="99"/>
    <w:qFormat/>
    <w:rsid w:val="002978C8"/>
    <w:rPr>
      <w:rFonts w:ascii="Times New Roman" w:hAnsi="Times New Roman"/>
      <w:sz w:val="16"/>
      <w:lang w:eastAsia="ru-RU"/>
    </w:rPr>
  </w:style>
  <w:style w:type="character" w:customStyle="1" w:styleId="183">
    <w:name w:val="Знак Знак183"/>
    <w:uiPriority w:val="99"/>
    <w:qFormat/>
    <w:rsid w:val="002978C8"/>
    <w:rPr>
      <w:rFonts w:ascii="Courier New" w:hAnsi="Courier New"/>
    </w:rPr>
  </w:style>
  <w:style w:type="character" w:customStyle="1" w:styleId="173">
    <w:name w:val="Знак Знак173"/>
    <w:uiPriority w:val="99"/>
    <w:qFormat/>
    <w:rsid w:val="002978C8"/>
    <w:rPr>
      <w:rFonts w:ascii="Times New Roman" w:hAnsi="Times New Roman"/>
      <w:sz w:val="24"/>
    </w:rPr>
  </w:style>
  <w:style w:type="character" w:customStyle="1" w:styleId="153">
    <w:name w:val="Знак Знак153"/>
    <w:uiPriority w:val="99"/>
    <w:qFormat/>
    <w:rsid w:val="002978C8"/>
    <w:rPr>
      <w:b/>
      <w:sz w:val="28"/>
    </w:rPr>
  </w:style>
  <w:style w:type="character" w:customStyle="1" w:styleId="4130">
    <w:name w:val="Знак Знак413"/>
    <w:uiPriority w:val="99"/>
    <w:qFormat/>
    <w:locked/>
    <w:rsid w:val="002978C8"/>
    <w:rPr>
      <w:rFonts w:ascii="Arial" w:hAnsi="Arial"/>
      <w:b/>
      <w:i/>
      <w:sz w:val="28"/>
      <w:lang w:val="ru-RU" w:eastAsia="en-US"/>
    </w:rPr>
  </w:style>
  <w:style w:type="character" w:customStyle="1" w:styleId="234">
    <w:name w:val="Знак Знак23 Знак4"/>
    <w:uiPriority w:val="99"/>
    <w:qFormat/>
    <w:locked/>
    <w:rsid w:val="002978C8"/>
    <w:rPr>
      <w:rFonts w:ascii="Tahoma" w:hAnsi="Tahoma"/>
      <w:sz w:val="16"/>
    </w:rPr>
  </w:style>
  <w:style w:type="paragraph" w:customStyle="1" w:styleId="5c">
    <w:name w:val="Знак Знак Знак Знак Знак Знак Знак Знак Знак Знак Знак Знак Знак5"/>
    <w:basedOn w:val="a2"/>
    <w:uiPriority w:val="99"/>
    <w:qFormat/>
    <w:rsid w:val="002978C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32">
    <w:name w:val="Знак33"/>
    <w:basedOn w:val="a2"/>
    <w:uiPriority w:val="99"/>
    <w:qFormat/>
    <w:rsid w:val="002978C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30">
    <w:name w:val="Знак Знак533"/>
    <w:uiPriority w:val="99"/>
    <w:qFormat/>
    <w:locked/>
    <w:rsid w:val="002978C8"/>
    <w:rPr>
      <w:b/>
      <w:caps/>
      <w:sz w:val="24"/>
      <w:lang w:val="ru-RU" w:eastAsia="ru-RU"/>
    </w:rPr>
  </w:style>
  <w:style w:type="character" w:customStyle="1" w:styleId="3fd">
    <w:name w:val="Без интервала Знак3"/>
    <w:uiPriority w:val="99"/>
    <w:qFormat/>
    <w:locked/>
    <w:rsid w:val="002978C8"/>
    <w:rPr>
      <w:sz w:val="24"/>
      <w:lang w:eastAsia="en-US"/>
    </w:rPr>
  </w:style>
  <w:style w:type="character" w:customStyle="1" w:styleId="1131">
    <w:name w:val="Знак1 Знак Знак13"/>
    <w:uiPriority w:val="99"/>
    <w:qFormat/>
    <w:locked/>
    <w:rsid w:val="002978C8"/>
    <w:rPr>
      <w:rFonts w:ascii="Times New Roman" w:hAnsi="Times New Roman"/>
      <w:sz w:val="24"/>
      <w:lang w:eastAsia="ru-RU"/>
    </w:rPr>
  </w:style>
  <w:style w:type="character" w:customStyle="1" w:styleId="463">
    <w:name w:val="Знак Знак463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483">
    <w:name w:val="Знак Знак483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443">
    <w:name w:val="Знак Знак443"/>
    <w:uiPriority w:val="99"/>
    <w:qFormat/>
    <w:locked/>
    <w:rsid w:val="002978C8"/>
    <w:rPr>
      <w:sz w:val="24"/>
    </w:rPr>
  </w:style>
  <w:style w:type="character" w:customStyle="1" w:styleId="513">
    <w:name w:val="Знак Знак513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433">
    <w:name w:val="Знак Знак433"/>
    <w:uiPriority w:val="99"/>
    <w:qFormat/>
    <w:locked/>
    <w:rsid w:val="002978C8"/>
    <w:rPr>
      <w:color w:val="000000"/>
      <w:sz w:val="24"/>
      <w:lang w:eastAsia="ru-RU"/>
    </w:rPr>
  </w:style>
  <w:style w:type="character" w:customStyle="1" w:styleId="423">
    <w:name w:val="Знак Знак423"/>
    <w:uiPriority w:val="99"/>
    <w:qFormat/>
    <w:rsid w:val="002978C8"/>
    <w:rPr>
      <w:rFonts w:ascii="Times New Roman" w:hAnsi="Times New Roman"/>
      <w:sz w:val="16"/>
    </w:rPr>
  </w:style>
  <w:style w:type="character" w:customStyle="1" w:styleId="493">
    <w:name w:val="Знак Знак493"/>
    <w:uiPriority w:val="99"/>
    <w:qFormat/>
    <w:rsid w:val="002978C8"/>
    <w:rPr>
      <w:rFonts w:ascii="Times New Roman" w:hAnsi="Times New Roman"/>
      <w:b/>
      <w:caps/>
      <w:sz w:val="24"/>
      <w:lang w:eastAsia="ru-RU"/>
    </w:rPr>
  </w:style>
  <w:style w:type="character" w:customStyle="1" w:styleId="473">
    <w:name w:val="Знак Знак473"/>
    <w:uiPriority w:val="99"/>
    <w:qFormat/>
    <w:rsid w:val="002978C8"/>
    <w:rPr>
      <w:rFonts w:ascii="Times New Roman" w:hAnsi="Times New Roman"/>
      <w:b/>
      <w:sz w:val="27"/>
      <w:lang w:eastAsia="ru-RU"/>
    </w:rPr>
  </w:style>
  <w:style w:type="character" w:customStyle="1" w:styleId="453">
    <w:name w:val="Знак Знак453"/>
    <w:uiPriority w:val="99"/>
    <w:qFormat/>
    <w:rsid w:val="002978C8"/>
    <w:rPr>
      <w:rFonts w:ascii="Times New Roman" w:hAnsi="Times New Roman"/>
      <w:b/>
      <w:i/>
      <w:sz w:val="26"/>
      <w:lang w:eastAsia="ru-RU"/>
    </w:rPr>
  </w:style>
  <w:style w:type="character" w:customStyle="1" w:styleId="541">
    <w:name w:val="Знак5 Знак Знак4"/>
    <w:uiPriority w:val="99"/>
    <w:qFormat/>
    <w:locked/>
    <w:rsid w:val="002978C8"/>
    <w:rPr>
      <w:sz w:val="16"/>
    </w:rPr>
  </w:style>
  <w:style w:type="character" w:customStyle="1" w:styleId="503">
    <w:name w:val="Знак Знак503"/>
    <w:uiPriority w:val="99"/>
    <w:qFormat/>
    <w:locked/>
    <w:rsid w:val="002978C8"/>
    <w:rPr>
      <w:b/>
      <w:sz w:val="28"/>
      <w:lang w:val="ru-RU" w:eastAsia="ru-RU"/>
    </w:rPr>
  </w:style>
  <w:style w:type="character" w:customStyle="1" w:styleId="523">
    <w:name w:val="Знак Знак523"/>
    <w:uiPriority w:val="99"/>
    <w:qFormat/>
    <w:rsid w:val="002978C8"/>
    <w:rPr>
      <w:rFonts w:ascii="Arial" w:hAnsi="Arial"/>
      <w:b/>
      <w:i/>
      <w:sz w:val="28"/>
    </w:rPr>
  </w:style>
  <w:style w:type="character" w:customStyle="1" w:styleId="5130">
    <w:name w:val="Знак5 Знак Знак13"/>
    <w:uiPriority w:val="99"/>
    <w:qFormat/>
    <w:locked/>
    <w:rsid w:val="002978C8"/>
    <w:rPr>
      <w:sz w:val="16"/>
      <w:lang w:val="ru-RU" w:eastAsia="ru-RU"/>
    </w:rPr>
  </w:style>
  <w:style w:type="character" w:customStyle="1" w:styleId="631">
    <w:name w:val="Знак6 Знак Знак3"/>
    <w:uiPriority w:val="99"/>
    <w:qFormat/>
    <w:rsid w:val="002978C8"/>
    <w:rPr>
      <w:sz w:val="24"/>
      <w:lang w:val="ru-RU" w:eastAsia="ru-RU"/>
    </w:rPr>
  </w:style>
  <w:style w:type="paragraph" w:customStyle="1" w:styleId="5d">
    <w:name w:val="Знак Знак Знак Знак Знак Знак5"/>
    <w:basedOn w:val="a2"/>
    <w:uiPriority w:val="99"/>
    <w:qFormat/>
    <w:rsid w:val="002978C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6">
    <w:name w:val="Знак Знак76"/>
    <w:uiPriority w:val="99"/>
    <w:qFormat/>
    <w:rsid w:val="002978C8"/>
    <w:rPr>
      <w:sz w:val="16"/>
      <w:lang w:val="ru-RU" w:eastAsia="ru-RU"/>
    </w:rPr>
  </w:style>
  <w:style w:type="character" w:customStyle="1" w:styleId="1440">
    <w:name w:val="Знак Знак144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104">
    <w:name w:val="Знак Знак104"/>
    <w:uiPriority w:val="99"/>
    <w:qFormat/>
    <w:locked/>
    <w:rsid w:val="002978C8"/>
    <w:rPr>
      <w:sz w:val="16"/>
      <w:lang w:val="ru-RU" w:eastAsia="ru-RU"/>
    </w:rPr>
  </w:style>
  <w:style w:type="character" w:customStyle="1" w:styleId="614">
    <w:name w:val="Знак Знак614"/>
    <w:uiPriority w:val="99"/>
    <w:qFormat/>
    <w:rsid w:val="002978C8"/>
    <w:rPr>
      <w:rFonts w:ascii="Arial" w:hAnsi="Arial"/>
      <w:b/>
      <w:i/>
      <w:sz w:val="28"/>
      <w:lang w:val="ru-RU" w:eastAsia="en-US"/>
    </w:rPr>
  </w:style>
  <w:style w:type="character" w:customStyle="1" w:styleId="165">
    <w:name w:val="Знак Знак165"/>
    <w:uiPriority w:val="99"/>
    <w:qFormat/>
    <w:locked/>
    <w:rsid w:val="002978C8"/>
    <w:rPr>
      <w:b/>
      <w:caps/>
      <w:sz w:val="24"/>
      <w:lang w:val="ru-RU" w:eastAsia="ru-RU"/>
    </w:rPr>
  </w:style>
  <w:style w:type="character" w:customStyle="1" w:styleId="6a">
    <w:name w:val="Знак Знак Знак6"/>
    <w:uiPriority w:val="99"/>
    <w:qFormat/>
    <w:rsid w:val="002978C8"/>
    <w:rPr>
      <w:rFonts w:ascii="Times New Roman" w:hAnsi="Times New Roman"/>
      <w:b/>
      <w:caps/>
      <w:sz w:val="28"/>
    </w:rPr>
  </w:style>
  <w:style w:type="character" w:customStyle="1" w:styleId="254">
    <w:name w:val="Знак Знак254"/>
    <w:uiPriority w:val="99"/>
    <w:qFormat/>
    <w:rsid w:val="002978C8"/>
    <w:rPr>
      <w:rFonts w:ascii="Times New Roman" w:hAnsi="Times New Roman"/>
      <w:b/>
      <w:sz w:val="28"/>
    </w:rPr>
  </w:style>
  <w:style w:type="character" w:customStyle="1" w:styleId="2240">
    <w:name w:val="Знак Знак224"/>
    <w:uiPriority w:val="99"/>
    <w:qFormat/>
    <w:rsid w:val="002978C8"/>
    <w:rPr>
      <w:rFonts w:ascii="Times New Roman" w:hAnsi="Times New Roman"/>
      <w:sz w:val="24"/>
    </w:rPr>
  </w:style>
  <w:style w:type="character" w:customStyle="1" w:styleId="204">
    <w:name w:val="Знак Знак204"/>
    <w:uiPriority w:val="99"/>
    <w:qFormat/>
    <w:rsid w:val="002978C8"/>
    <w:rPr>
      <w:rFonts w:ascii="Arial" w:hAnsi="Arial"/>
      <w:sz w:val="22"/>
    </w:rPr>
  </w:style>
  <w:style w:type="character" w:customStyle="1" w:styleId="194">
    <w:name w:val="Знак Знак194"/>
    <w:uiPriority w:val="99"/>
    <w:qFormat/>
    <w:rsid w:val="002978C8"/>
    <w:rPr>
      <w:rFonts w:ascii="Times New Roman" w:hAnsi="Times New Roman"/>
      <w:sz w:val="16"/>
      <w:lang w:eastAsia="ru-RU"/>
    </w:rPr>
  </w:style>
  <w:style w:type="character" w:customStyle="1" w:styleId="184">
    <w:name w:val="Знак Знак184"/>
    <w:uiPriority w:val="99"/>
    <w:qFormat/>
    <w:rsid w:val="002978C8"/>
    <w:rPr>
      <w:rFonts w:ascii="Courier New" w:hAnsi="Courier New"/>
    </w:rPr>
  </w:style>
  <w:style w:type="character" w:customStyle="1" w:styleId="174">
    <w:name w:val="Знак Знак174"/>
    <w:uiPriority w:val="99"/>
    <w:qFormat/>
    <w:rsid w:val="002978C8"/>
    <w:rPr>
      <w:rFonts w:ascii="Times New Roman" w:hAnsi="Times New Roman"/>
      <w:sz w:val="24"/>
    </w:rPr>
  </w:style>
  <w:style w:type="character" w:customStyle="1" w:styleId="154">
    <w:name w:val="Знак Знак154"/>
    <w:uiPriority w:val="99"/>
    <w:qFormat/>
    <w:rsid w:val="002978C8"/>
    <w:rPr>
      <w:b/>
      <w:sz w:val="28"/>
    </w:rPr>
  </w:style>
  <w:style w:type="character" w:customStyle="1" w:styleId="4140">
    <w:name w:val="Знак Знак414"/>
    <w:uiPriority w:val="99"/>
    <w:qFormat/>
    <w:locked/>
    <w:rsid w:val="002978C8"/>
    <w:rPr>
      <w:rFonts w:ascii="Arial" w:hAnsi="Arial"/>
      <w:b/>
      <w:i/>
      <w:sz w:val="28"/>
      <w:lang w:val="ru-RU" w:eastAsia="en-US"/>
    </w:rPr>
  </w:style>
  <w:style w:type="character" w:customStyle="1" w:styleId="235">
    <w:name w:val="Знак Знак23 Знак5"/>
    <w:uiPriority w:val="99"/>
    <w:qFormat/>
    <w:locked/>
    <w:rsid w:val="002978C8"/>
    <w:rPr>
      <w:rFonts w:ascii="Tahoma" w:hAnsi="Tahoma"/>
      <w:sz w:val="16"/>
    </w:rPr>
  </w:style>
  <w:style w:type="paragraph" w:customStyle="1" w:styleId="6b">
    <w:name w:val="Знак Знак Знак Знак Знак Знак Знак Знак Знак Знак Знак Знак Знак6"/>
    <w:basedOn w:val="a2"/>
    <w:uiPriority w:val="99"/>
    <w:qFormat/>
    <w:rsid w:val="002978C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43">
    <w:name w:val="Знак34"/>
    <w:basedOn w:val="a2"/>
    <w:uiPriority w:val="99"/>
    <w:qFormat/>
    <w:rsid w:val="002978C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40">
    <w:name w:val="Знак Знак534"/>
    <w:uiPriority w:val="99"/>
    <w:qFormat/>
    <w:locked/>
    <w:rsid w:val="002978C8"/>
    <w:rPr>
      <w:b/>
      <w:caps/>
      <w:sz w:val="24"/>
      <w:lang w:val="ru-RU" w:eastAsia="ru-RU"/>
    </w:rPr>
  </w:style>
  <w:style w:type="character" w:customStyle="1" w:styleId="4e">
    <w:name w:val="Без интервала Знак4"/>
    <w:uiPriority w:val="99"/>
    <w:qFormat/>
    <w:locked/>
    <w:rsid w:val="002978C8"/>
    <w:rPr>
      <w:sz w:val="24"/>
      <w:lang w:eastAsia="en-US"/>
    </w:rPr>
  </w:style>
  <w:style w:type="character" w:customStyle="1" w:styleId="1141">
    <w:name w:val="Знак1 Знак Знак14"/>
    <w:uiPriority w:val="99"/>
    <w:qFormat/>
    <w:locked/>
    <w:rsid w:val="002978C8"/>
    <w:rPr>
      <w:rFonts w:ascii="Times New Roman" w:hAnsi="Times New Roman"/>
      <w:sz w:val="24"/>
      <w:lang w:eastAsia="ru-RU"/>
    </w:rPr>
  </w:style>
  <w:style w:type="character" w:customStyle="1" w:styleId="464">
    <w:name w:val="Знак Знак464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484">
    <w:name w:val="Знак Знак484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444">
    <w:name w:val="Знак Знак444"/>
    <w:uiPriority w:val="99"/>
    <w:qFormat/>
    <w:locked/>
    <w:rsid w:val="002978C8"/>
    <w:rPr>
      <w:sz w:val="24"/>
    </w:rPr>
  </w:style>
  <w:style w:type="character" w:customStyle="1" w:styleId="514">
    <w:name w:val="Знак Знак514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434">
    <w:name w:val="Знак Знак434"/>
    <w:uiPriority w:val="99"/>
    <w:qFormat/>
    <w:locked/>
    <w:rsid w:val="002978C8"/>
    <w:rPr>
      <w:color w:val="000000"/>
      <w:sz w:val="24"/>
      <w:lang w:eastAsia="ru-RU"/>
    </w:rPr>
  </w:style>
  <w:style w:type="character" w:customStyle="1" w:styleId="424">
    <w:name w:val="Знак Знак424"/>
    <w:uiPriority w:val="99"/>
    <w:qFormat/>
    <w:rsid w:val="002978C8"/>
    <w:rPr>
      <w:rFonts w:ascii="Times New Roman" w:hAnsi="Times New Roman"/>
      <w:sz w:val="16"/>
    </w:rPr>
  </w:style>
  <w:style w:type="character" w:customStyle="1" w:styleId="494">
    <w:name w:val="Знак Знак494"/>
    <w:uiPriority w:val="99"/>
    <w:qFormat/>
    <w:rsid w:val="002978C8"/>
    <w:rPr>
      <w:rFonts w:ascii="Times New Roman" w:hAnsi="Times New Roman"/>
      <w:b/>
      <w:caps/>
      <w:sz w:val="24"/>
      <w:lang w:eastAsia="ru-RU"/>
    </w:rPr>
  </w:style>
  <w:style w:type="character" w:customStyle="1" w:styleId="474">
    <w:name w:val="Знак Знак474"/>
    <w:uiPriority w:val="99"/>
    <w:qFormat/>
    <w:rsid w:val="002978C8"/>
    <w:rPr>
      <w:rFonts w:ascii="Times New Roman" w:hAnsi="Times New Roman"/>
      <w:b/>
      <w:sz w:val="27"/>
      <w:lang w:eastAsia="ru-RU"/>
    </w:rPr>
  </w:style>
  <w:style w:type="character" w:customStyle="1" w:styleId="454">
    <w:name w:val="Знак Знак454"/>
    <w:uiPriority w:val="99"/>
    <w:qFormat/>
    <w:rsid w:val="002978C8"/>
    <w:rPr>
      <w:rFonts w:ascii="Times New Roman" w:hAnsi="Times New Roman"/>
      <w:b/>
      <w:i/>
      <w:sz w:val="26"/>
      <w:lang w:eastAsia="ru-RU"/>
    </w:rPr>
  </w:style>
  <w:style w:type="character" w:customStyle="1" w:styleId="551">
    <w:name w:val="Знак5 Знак Знак5"/>
    <w:uiPriority w:val="99"/>
    <w:qFormat/>
    <w:locked/>
    <w:rsid w:val="002978C8"/>
    <w:rPr>
      <w:sz w:val="16"/>
    </w:rPr>
  </w:style>
  <w:style w:type="character" w:customStyle="1" w:styleId="504">
    <w:name w:val="Знак Знак504"/>
    <w:uiPriority w:val="99"/>
    <w:qFormat/>
    <w:locked/>
    <w:rsid w:val="002978C8"/>
    <w:rPr>
      <w:b/>
      <w:sz w:val="28"/>
      <w:lang w:val="ru-RU" w:eastAsia="ru-RU"/>
    </w:rPr>
  </w:style>
  <w:style w:type="character" w:customStyle="1" w:styleId="524">
    <w:name w:val="Знак Знак524"/>
    <w:uiPriority w:val="99"/>
    <w:qFormat/>
    <w:rsid w:val="002978C8"/>
    <w:rPr>
      <w:rFonts w:ascii="Arial" w:hAnsi="Arial"/>
      <w:b/>
      <w:i/>
      <w:sz w:val="28"/>
    </w:rPr>
  </w:style>
  <w:style w:type="character" w:customStyle="1" w:styleId="5140">
    <w:name w:val="Знак5 Знак Знак14"/>
    <w:uiPriority w:val="99"/>
    <w:qFormat/>
    <w:locked/>
    <w:rsid w:val="002978C8"/>
    <w:rPr>
      <w:sz w:val="16"/>
      <w:lang w:val="ru-RU" w:eastAsia="ru-RU"/>
    </w:rPr>
  </w:style>
  <w:style w:type="character" w:customStyle="1" w:styleId="641">
    <w:name w:val="Знак6 Знак Знак4"/>
    <w:uiPriority w:val="99"/>
    <w:qFormat/>
    <w:rsid w:val="002978C8"/>
    <w:rPr>
      <w:sz w:val="24"/>
      <w:lang w:val="ru-RU" w:eastAsia="ru-RU"/>
    </w:rPr>
  </w:style>
  <w:style w:type="character" w:customStyle="1" w:styleId="205">
    <w:name w:val="Знак Знак205"/>
    <w:uiPriority w:val="99"/>
    <w:qFormat/>
    <w:rsid w:val="002978C8"/>
    <w:rPr>
      <w:rFonts w:ascii="Arial" w:hAnsi="Arial"/>
      <w:sz w:val="22"/>
    </w:rPr>
  </w:style>
  <w:style w:type="character" w:customStyle="1" w:styleId="206">
    <w:name w:val="Знак Знак206"/>
    <w:uiPriority w:val="99"/>
    <w:qFormat/>
    <w:rsid w:val="002978C8"/>
    <w:rPr>
      <w:rFonts w:ascii="Arial" w:hAnsi="Arial"/>
      <w:sz w:val="22"/>
    </w:rPr>
  </w:style>
  <w:style w:type="paragraph" w:customStyle="1" w:styleId="6c">
    <w:name w:val="Знак Знак Знак Знак Знак Знак6"/>
    <w:basedOn w:val="a2"/>
    <w:uiPriority w:val="99"/>
    <w:qFormat/>
    <w:rsid w:val="002978C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4f">
    <w:name w:val="Основной текст Знак4"/>
    <w:uiPriority w:val="99"/>
    <w:qFormat/>
    <w:rsid w:val="002978C8"/>
    <w:rPr>
      <w:sz w:val="24"/>
    </w:rPr>
  </w:style>
  <w:style w:type="character" w:customStyle="1" w:styleId="77">
    <w:name w:val="Знак Знак77"/>
    <w:uiPriority w:val="99"/>
    <w:qFormat/>
    <w:rsid w:val="002978C8"/>
    <w:rPr>
      <w:sz w:val="16"/>
      <w:lang w:val="ru-RU" w:eastAsia="ru-RU"/>
    </w:rPr>
  </w:style>
  <w:style w:type="character" w:customStyle="1" w:styleId="1450">
    <w:name w:val="Знак Знак145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105">
    <w:name w:val="Знак Знак105"/>
    <w:uiPriority w:val="99"/>
    <w:qFormat/>
    <w:locked/>
    <w:rsid w:val="002978C8"/>
    <w:rPr>
      <w:sz w:val="16"/>
      <w:lang w:val="ru-RU" w:eastAsia="ru-RU"/>
    </w:rPr>
  </w:style>
  <w:style w:type="character" w:customStyle="1" w:styleId="615">
    <w:name w:val="Знак Знак615"/>
    <w:uiPriority w:val="99"/>
    <w:qFormat/>
    <w:rsid w:val="002978C8"/>
    <w:rPr>
      <w:rFonts w:ascii="Arial" w:hAnsi="Arial"/>
      <w:b/>
      <w:i/>
      <w:sz w:val="28"/>
      <w:lang w:val="ru-RU" w:eastAsia="en-US"/>
    </w:rPr>
  </w:style>
  <w:style w:type="character" w:customStyle="1" w:styleId="166">
    <w:name w:val="Знак Знак166"/>
    <w:uiPriority w:val="99"/>
    <w:qFormat/>
    <w:locked/>
    <w:rsid w:val="002978C8"/>
    <w:rPr>
      <w:b/>
      <w:caps/>
      <w:sz w:val="24"/>
      <w:lang w:val="ru-RU" w:eastAsia="ru-RU"/>
    </w:rPr>
  </w:style>
  <w:style w:type="character" w:customStyle="1" w:styleId="78">
    <w:name w:val="Знак Знак Знак7"/>
    <w:uiPriority w:val="99"/>
    <w:qFormat/>
    <w:rsid w:val="002978C8"/>
    <w:rPr>
      <w:rFonts w:ascii="Times New Roman" w:hAnsi="Times New Roman"/>
      <w:b/>
      <w:caps/>
      <w:sz w:val="28"/>
    </w:rPr>
  </w:style>
  <w:style w:type="character" w:customStyle="1" w:styleId="255">
    <w:name w:val="Знак Знак255"/>
    <w:uiPriority w:val="99"/>
    <w:qFormat/>
    <w:rsid w:val="002978C8"/>
    <w:rPr>
      <w:rFonts w:ascii="Times New Roman" w:hAnsi="Times New Roman"/>
      <w:b/>
      <w:sz w:val="28"/>
    </w:rPr>
  </w:style>
  <w:style w:type="character" w:customStyle="1" w:styleId="2250">
    <w:name w:val="Знак Знак225"/>
    <w:uiPriority w:val="99"/>
    <w:qFormat/>
    <w:rsid w:val="002978C8"/>
    <w:rPr>
      <w:rFonts w:ascii="Times New Roman" w:hAnsi="Times New Roman"/>
      <w:sz w:val="24"/>
    </w:rPr>
  </w:style>
  <w:style w:type="character" w:customStyle="1" w:styleId="195">
    <w:name w:val="Знак Знак195"/>
    <w:uiPriority w:val="99"/>
    <w:qFormat/>
    <w:rsid w:val="002978C8"/>
    <w:rPr>
      <w:rFonts w:ascii="Times New Roman" w:hAnsi="Times New Roman"/>
      <w:sz w:val="16"/>
      <w:lang w:eastAsia="ru-RU"/>
    </w:rPr>
  </w:style>
  <w:style w:type="character" w:customStyle="1" w:styleId="185">
    <w:name w:val="Знак Знак185"/>
    <w:uiPriority w:val="99"/>
    <w:qFormat/>
    <w:rsid w:val="002978C8"/>
    <w:rPr>
      <w:rFonts w:ascii="Courier New" w:hAnsi="Courier New"/>
    </w:rPr>
  </w:style>
  <w:style w:type="character" w:customStyle="1" w:styleId="175">
    <w:name w:val="Знак Знак175"/>
    <w:uiPriority w:val="99"/>
    <w:qFormat/>
    <w:rsid w:val="002978C8"/>
    <w:rPr>
      <w:rFonts w:ascii="Times New Roman" w:hAnsi="Times New Roman"/>
      <w:sz w:val="24"/>
    </w:rPr>
  </w:style>
  <w:style w:type="character" w:customStyle="1" w:styleId="155">
    <w:name w:val="Знак Знак155"/>
    <w:uiPriority w:val="99"/>
    <w:qFormat/>
    <w:rsid w:val="002978C8"/>
    <w:rPr>
      <w:b/>
      <w:sz w:val="28"/>
    </w:rPr>
  </w:style>
  <w:style w:type="character" w:customStyle="1" w:styleId="415">
    <w:name w:val="Знак Знак415"/>
    <w:uiPriority w:val="99"/>
    <w:qFormat/>
    <w:locked/>
    <w:rsid w:val="002978C8"/>
    <w:rPr>
      <w:rFonts w:ascii="Arial" w:hAnsi="Arial"/>
      <w:b/>
      <w:i/>
      <w:sz w:val="28"/>
      <w:lang w:val="ru-RU" w:eastAsia="en-US"/>
    </w:rPr>
  </w:style>
  <w:style w:type="character" w:customStyle="1" w:styleId="236">
    <w:name w:val="Знак Знак23 Знак6"/>
    <w:uiPriority w:val="99"/>
    <w:qFormat/>
    <w:locked/>
    <w:rsid w:val="002978C8"/>
    <w:rPr>
      <w:rFonts w:ascii="Tahoma" w:hAnsi="Tahoma"/>
      <w:sz w:val="16"/>
    </w:rPr>
  </w:style>
  <w:style w:type="paragraph" w:customStyle="1" w:styleId="79">
    <w:name w:val="Знак Знак Знак Знак Знак Знак Знак Знак Знак Знак Знак Знак Знак7"/>
    <w:basedOn w:val="a2"/>
    <w:uiPriority w:val="99"/>
    <w:qFormat/>
    <w:rsid w:val="002978C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52">
    <w:name w:val="Знак35"/>
    <w:basedOn w:val="a2"/>
    <w:uiPriority w:val="99"/>
    <w:qFormat/>
    <w:rsid w:val="002978C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5">
    <w:name w:val="Знак Знак535"/>
    <w:uiPriority w:val="99"/>
    <w:qFormat/>
    <w:locked/>
    <w:rsid w:val="002978C8"/>
    <w:rPr>
      <w:b/>
      <w:caps/>
      <w:sz w:val="24"/>
      <w:lang w:val="ru-RU" w:eastAsia="ru-RU"/>
    </w:rPr>
  </w:style>
  <w:style w:type="character" w:customStyle="1" w:styleId="5e">
    <w:name w:val="Без интервала Знак5"/>
    <w:uiPriority w:val="99"/>
    <w:qFormat/>
    <w:locked/>
    <w:rsid w:val="002978C8"/>
    <w:rPr>
      <w:sz w:val="24"/>
      <w:lang w:eastAsia="en-US"/>
    </w:rPr>
  </w:style>
  <w:style w:type="character" w:customStyle="1" w:styleId="1151">
    <w:name w:val="Знак1 Знак Знак15"/>
    <w:uiPriority w:val="99"/>
    <w:qFormat/>
    <w:locked/>
    <w:rsid w:val="002978C8"/>
    <w:rPr>
      <w:rFonts w:ascii="Times New Roman" w:hAnsi="Times New Roman"/>
      <w:sz w:val="24"/>
      <w:lang w:eastAsia="ru-RU"/>
    </w:rPr>
  </w:style>
  <w:style w:type="character" w:customStyle="1" w:styleId="465">
    <w:name w:val="Знак Знак465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485">
    <w:name w:val="Знак Знак485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445">
    <w:name w:val="Знак Знак445"/>
    <w:uiPriority w:val="99"/>
    <w:qFormat/>
    <w:locked/>
    <w:rsid w:val="002978C8"/>
    <w:rPr>
      <w:sz w:val="24"/>
    </w:rPr>
  </w:style>
  <w:style w:type="character" w:customStyle="1" w:styleId="515">
    <w:name w:val="Знак Знак515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435">
    <w:name w:val="Знак Знак435"/>
    <w:uiPriority w:val="99"/>
    <w:qFormat/>
    <w:locked/>
    <w:rsid w:val="002978C8"/>
    <w:rPr>
      <w:color w:val="000000"/>
      <w:sz w:val="24"/>
      <w:lang w:eastAsia="ru-RU"/>
    </w:rPr>
  </w:style>
  <w:style w:type="character" w:customStyle="1" w:styleId="425">
    <w:name w:val="Знак Знак425"/>
    <w:uiPriority w:val="99"/>
    <w:qFormat/>
    <w:rsid w:val="002978C8"/>
    <w:rPr>
      <w:rFonts w:ascii="Times New Roman" w:hAnsi="Times New Roman"/>
      <w:sz w:val="16"/>
    </w:rPr>
  </w:style>
  <w:style w:type="character" w:customStyle="1" w:styleId="495">
    <w:name w:val="Знак Знак495"/>
    <w:uiPriority w:val="99"/>
    <w:qFormat/>
    <w:rsid w:val="002978C8"/>
    <w:rPr>
      <w:rFonts w:ascii="Times New Roman" w:hAnsi="Times New Roman"/>
      <w:b/>
      <w:caps/>
      <w:sz w:val="24"/>
      <w:lang w:eastAsia="ru-RU"/>
    </w:rPr>
  </w:style>
  <w:style w:type="character" w:customStyle="1" w:styleId="475">
    <w:name w:val="Знак Знак475"/>
    <w:uiPriority w:val="99"/>
    <w:qFormat/>
    <w:rsid w:val="002978C8"/>
    <w:rPr>
      <w:rFonts w:ascii="Times New Roman" w:hAnsi="Times New Roman"/>
      <w:b/>
      <w:sz w:val="27"/>
      <w:lang w:eastAsia="ru-RU"/>
    </w:rPr>
  </w:style>
  <w:style w:type="character" w:customStyle="1" w:styleId="455">
    <w:name w:val="Знак Знак455"/>
    <w:uiPriority w:val="99"/>
    <w:qFormat/>
    <w:rsid w:val="002978C8"/>
    <w:rPr>
      <w:rFonts w:ascii="Times New Roman" w:hAnsi="Times New Roman"/>
      <w:b/>
      <w:i/>
      <w:sz w:val="26"/>
      <w:lang w:eastAsia="ru-RU"/>
    </w:rPr>
  </w:style>
  <w:style w:type="character" w:customStyle="1" w:styleId="561">
    <w:name w:val="Знак5 Знак Знак6"/>
    <w:uiPriority w:val="99"/>
    <w:qFormat/>
    <w:locked/>
    <w:rsid w:val="002978C8"/>
    <w:rPr>
      <w:sz w:val="16"/>
    </w:rPr>
  </w:style>
  <w:style w:type="character" w:customStyle="1" w:styleId="505">
    <w:name w:val="Знак Знак505"/>
    <w:uiPriority w:val="99"/>
    <w:qFormat/>
    <w:locked/>
    <w:rsid w:val="002978C8"/>
    <w:rPr>
      <w:b/>
      <w:sz w:val="28"/>
      <w:lang w:val="ru-RU" w:eastAsia="ru-RU"/>
    </w:rPr>
  </w:style>
  <w:style w:type="character" w:customStyle="1" w:styleId="525">
    <w:name w:val="Знак Знак525"/>
    <w:uiPriority w:val="99"/>
    <w:qFormat/>
    <w:rsid w:val="002978C8"/>
    <w:rPr>
      <w:rFonts w:ascii="Arial" w:hAnsi="Arial"/>
      <w:b/>
      <w:i/>
      <w:sz w:val="28"/>
    </w:rPr>
  </w:style>
  <w:style w:type="character" w:customStyle="1" w:styleId="5150">
    <w:name w:val="Знак5 Знак Знак15"/>
    <w:uiPriority w:val="99"/>
    <w:qFormat/>
    <w:locked/>
    <w:rsid w:val="002978C8"/>
    <w:rPr>
      <w:sz w:val="16"/>
      <w:lang w:val="ru-RU" w:eastAsia="ru-RU"/>
    </w:rPr>
  </w:style>
  <w:style w:type="character" w:customStyle="1" w:styleId="651">
    <w:name w:val="Знак6 Знак Знак5"/>
    <w:uiPriority w:val="99"/>
    <w:qFormat/>
    <w:rsid w:val="002978C8"/>
    <w:rPr>
      <w:sz w:val="24"/>
      <w:lang w:val="ru-RU" w:eastAsia="ru-RU"/>
    </w:rPr>
  </w:style>
  <w:style w:type="character" w:customStyle="1" w:styleId="207">
    <w:name w:val="Знак Знак207"/>
    <w:uiPriority w:val="99"/>
    <w:qFormat/>
    <w:rsid w:val="002978C8"/>
    <w:rPr>
      <w:rFonts w:ascii="Arial" w:hAnsi="Arial"/>
      <w:sz w:val="22"/>
    </w:rPr>
  </w:style>
  <w:style w:type="character" w:customStyle="1" w:styleId="208">
    <w:name w:val="Знак Знак208"/>
    <w:uiPriority w:val="99"/>
    <w:qFormat/>
    <w:rsid w:val="002978C8"/>
    <w:rPr>
      <w:rFonts w:ascii="Arial" w:hAnsi="Arial"/>
      <w:sz w:val="22"/>
    </w:rPr>
  </w:style>
  <w:style w:type="character" w:customStyle="1" w:styleId="209">
    <w:name w:val="Знак Знак209"/>
    <w:uiPriority w:val="99"/>
    <w:qFormat/>
    <w:rsid w:val="002978C8"/>
    <w:rPr>
      <w:rFonts w:ascii="Arial" w:hAnsi="Arial"/>
      <w:sz w:val="22"/>
    </w:rPr>
  </w:style>
  <w:style w:type="character" w:customStyle="1" w:styleId="616">
    <w:name w:val="Знак Знак616"/>
    <w:uiPriority w:val="99"/>
    <w:qFormat/>
    <w:rsid w:val="002978C8"/>
    <w:rPr>
      <w:rFonts w:ascii="Calibri" w:hAnsi="Calibri"/>
      <w:i/>
      <w:sz w:val="24"/>
    </w:rPr>
  </w:style>
  <w:style w:type="paragraph" w:customStyle="1" w:styleId="7a">
    <w:name w:val="Знак Знак Знак Знак Знак Знак7"/>
    <w:basedOn w:val="a2"/>
    <w:uiPriority w:val="99"/>
    <w:qFormat/>
    <w:rsid w:val="002978C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37">
    <w:name w:val="Основной текст 2 Знак3"/>
    <w:uiPriority w:val="99"/>
    <w:qFormat/>
    <w:rsid w:val="002978C8"/>
    <w:rPr>
      <w:sz w:val="24"/>
    </w:rPr>
  </w:style>
  <w:style w:type="character" w:customStyle="1" w:styleId="780">
    <w:name w:val="Знак Знак78"/>
    <w:uiPriority w:val="99"/>
    <w:qFormat/>
    <w:rsid w:val="002978C8"/>
    <w:rPr>
      <w:sz w:val="16"/>
      <w:lang w:val="ru-RU" w:eastAsia="ru-RU"/>
    </w:rPr>
  </w:style>
  <w:style w:type="character" w:customStyle="1" w:styleId="1460">
    <w:name w:val="Знак Знак146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106">
    <w:name w:val="Знак Знак106"/>
    <w:uiPriority w:val="99"/>
    <w:qFormat/>
    <w:locked/>
    <w:rsid w:val="002978C8"/>
    <w:rPr>
      <w:sz w:val="16"/>
      <w:lang w:val="ru-RU" w:eastAsia="ru-RU"/>
    </w:rPr>
  </w:style>
  <w:style w:type="character" w:customStyle="1" w:styleId="167">
    <w:name w:val="Знак Знак167"/>
    <w:uiPriority w:val="99"/>
    <w:qFormat/>
    <w:locked/>
    <w:rsid w:val="002978C8"/>
    <w:rPr>
      <w:b/>
      <w:caps/>
      <w:sz w:val="24"/>
      <w:lang w:val="ru-RU" w:eastAsia="ru-RU"/>
    </w:rPr>
  </w:style>
  <w:style w:type="character" w:customStyle="1" w:styleId="83">
    <w:name w:val="Знак Знак Знак8"/>
    <w:uiPriority w:val="99"/>
    <w:qFormat/>
    <w:rsid w:val="002978C8"/>
    <w:rPr>
      <w:rFonts w:ascii="Times New Roman" w:hAnsi="Times New Roman"/>
      <w:b/>
      <w:caps/>
      <w:sz w:val="28"/>
    </w:rPr>
  </w:style>
  <w:style w:type="character" w:customStyle="1" w:styleId="256">
    <w:name w:val="Знак Знак256"/>
    <w:uiPriority w:val="99"/>
    <w:qFormat/>
    <w:rsid w:val="002978C8"/>
    <w:rPr>
      <w:rFonts w:ascii="Times New Roman" w:hAnsi="Times New Roman"/>
      <w:b/>
      <w:sz w:val="28"/>
    </w:rPr>
  </w:style>
  <w:style w:type="character" w:customStyle="1" w:styleId="2260">
    <w:name w:val="Знак Знак226"/>
    <w:uiPriority w:val="99"/>
    <w:qFormat/>
    <w:rsid w:val="002978C8"/>
    <w:rPr>
      <w:rFonts w:ascii="Times New Roman" w:hAnsi="Times New Roman"/>
      <w:sz w:val="24"/>
    </w:rPr>
  </w:style>
  <w:style w:type="character" w:customStyle="1" w:styleId="196">
    <w:name w:val="Знак Знак196"/>
    <w:uiPriority w:val="99"/>
    <w:qFormat/>
    <w:rsid w:val="002978C8"/>
    <w:rPr>
      <w:rFonts w:ascii="Times New Roman" w:hAnsi="Times New Roman"/>
      <w:sz w:val="16"/>
      <w:lang w:eastAsia="ru-RU"/>
    </w:rPr>
  </w:style>
  <w:style w:type="character" w:customStyle="1" w:styleId="186">
    <w:name w:val="Знак Знак186"/>
    <w:uiPriority w:val="99"/>
    <w:qFormat/>
    <w:rsid w:val="002978C8"/>
    <w:rPr>
      <w:rFonts w:ascii="Courier New" w:hAnsi="Courier New"/>
    </w:rPr>
  </w:style>
  <w:style w:type="character" w:customStyle="1" w:styleId="176">
    <w:name w:val="Знак Знак176"/>
    <w:uiPriority w:val="99"/>
    <w:qFormat/>
    <w:rsid w:val="002978C8"/>
    <w:rPr>
      <w:rFonts w:ascii="Times New Roman" w:hAnsi="Times New Roman"/>
      <w:sz w:val="24"/>
    </w:rPr>
  </w:style>
  <w:style w:type="character" w:customStyle="1" w:styleId="156">
    <w:name w:val="Знак Знак156"/>
    <w:uiPriority w:val="99"/>
    <w:qFormat/>
    <w:rsid w:val="002978C8"/>
    <w:rPr>
      <w:b/>
      <w:sz w:val="28"/>
    </w:rPr>
  </w:style>
  <w:style w:type="character" w:customStyle="1" w:styleId="416">
    <w:name w:val="Знак Знак416"/>
    <w:uiPriority w:val="99"/>
    <w:qFormat/>
    <w:locked/>
    <w:rsid w:val="002978C8"/>
    <w:rPr>
      <w:rFonts w:ascii="Arial" w:hAnsi="Arial"/>
      <w:b/>
      <w:i/>
      <w:sz w:val="28"/>
      <w:lang w:val="ru-RU" w:eastAsia="en-US"/>
    </w:rPr>
  </w:style>
  <w:style w:type="character" w:customStyle="1" w:styleId="2370">
    <w:name w:val="Знак Знак23 Знак7"/>
    <w:uiPriority w:val="99"/>
    <w:qFormat/>
    <w:locked/>
    <w:rsid w:val="002978C8"/>
    <w:rPr>
      <w:rFonts w:ascii="Tahoma" w:hAnsi="Tahoma"/>
      <w:sz w:val="16"/>
    </w:rPr>
  </w:style>
  <w:style w:type="paragraph" w:customStyle="1" w:styleId="84">
    <w:name w:val="Знак Знак Знак Знак Знак Знак Знак Знак Знак Знак Знак Знак Знак8"/>
    <w:basedOn w:val="a2"/>
    <w:uiPriority w:val="99"/>
    <w:qFormat/>
    <w:rsid w:val="002978C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61">
    <w:name w:val="Знак36"/>
    <w:basedOn w:val="a2"/>
    <w:uiPriority w:val="99"/>
    <w:qFormat/>
    <w:rsid w:val="002978C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6">
    <w:name w:val="Знак Знак536"/>
    <w:uiPriority w:val="99"/>
    <w:qFormat/>
    <w:locked/>
    <w:rsid w:val="002978C8"/>
    <w:rPr>
      <w:b/>
      <w:caps/>
      <w:sz w:val="24"/>
      <w:lang w:val="ru-RU" w:eastAsia="ru-RU"/>
    </w:rPr>
  </w:style>
  <w:style w:type="character" w:customStyle="1" w:styleId="64">
    <w:name w:val="Без интервала Знак6"/>
    <w:link w:val="affffff2"/>
    <w:uiPriority w:val="99"/>
    <w:qFormat/>
    <w:locked/>
    <w:rsid w:val="002978C8"/>
    <w:rPr>
      <w:rFonts w:ascii="Times New Roman" w:eastAsia="Calibri" w:hAnsi="Times New Roman" w:cs="Times New Roman"/>
      <w:lang w:eastAsia="ru-RU"/>
    </w:rPr>
  </w:style>
  <w:style w:type="character" w:customStyle="1" w:styleId="466">
    <w:name w:val="Знак Знак466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486">
    <w:name w:val="Знак Знак486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446">
    <w:name w:val="Знак Знак446"/>
    <w:uiPriority w:val="99"/>
    <w:qFormat/>
    <w:locked/>
    <w:rsid w:val="002978C8"/>
    <w:rPr>
      <w:sz w:val="24"/>
    </w:rPr>
  </w:style>
  <w:style w:type="character" w:customStyle="1" w:styleId="516">
    <w:name w:val="Знак Знак516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436">
    <w:name w:val="Знак Знак436"/>
    <w:uiPriority w:val="99"/>
    <w:qFormat/>
    <w:locked/>
    <w:rsid w:val="002978C8"/>
    <w:rPr>
      <w:color w:val="000000"/>
      <w:sz w:val="24"/>
      <w:lang w:eastAsia="ru-RU"/>
    </w:rPr>
  </w:style>
  <w:style w:type="character" w:customStyle="1" w:styleId="426">
    <w:name w:val="Знак Знак426"/>
    <w:uiPriority w:val="99"/>
    <w:qFormat/>
    <w:rsid w:val="002978C8"/>
    <w:rPr>
      <w:rFonts w:ascii="Times New Roman" w:hAnsi="Times New Roman"/>
      <w:sz w:val="16"/>
    </w:rPr>
  </w:style>
  <w:style w:type="character" w:customStyle="1" w:styleId="496">
    <w:name w:val="Знак Знак496"/>
    <w:uiPriority w:val="99"/>
    <w:qFormat/>
    <w:rsid w:val="002978C8"/>
    <w:rPr>
      <w:rFonts w:ascii="Times New Roman" w:hAnsi="Times New Roman"/>
      <w:b/>
      <w:caps/>
      <w:sz w:val="24"/>
      <w:lang w:eastAsia="ru-RU"/>
    </w:rPr>
  </w:style>
  <w:style w:type="character" w:customStyle="1" w:styleId="476">
    <w:name w:val="Знак Знак476"/>
    <w:uiPriority w:val="99"/>
    <w:qFormat/>
    <w:rsid w:val="002978C8"/>
    <w:rPr>
      <w:rFonts w:ascii="Times New Roman" w:hAnsi="Times New Roman"/>
      <w:b/>
      <w:sz w:val="27"/>
      <w:lang w:eastAsia="ru-RU"/>
    </w:rPr>
  </w:style>
  <w:style w:type="character" w:customStyle="1" w:styleId="456">
    <w:name w:val="Знак Знак456"/>
    <w:uiPriority w:val="99"/>
    <w:qFormat/>
    <w:rsid w:val="002978C8"/>
    <w:rPr>
      <w:rFonts w:ascii="Times New Roman" w:hAnsi="Times New Roman"/>
      <w:b/>
      <w:i/>
      <w:sz w:val="26"/>
      <w:lang w:eastAsia="ru-RU"/>
    </w:rPr>
  </w:style>
  <w:style w:type="character" w:customStyle="1" w:styleId="570">
    <w:name w:val="Знак5 Знак Знак7"/>
    <w:uiPriority w:val="99"/>
    <w:qFormat/>
    <w:locked/>
    <w:rsid w:val="002978C8"/>
    <w:rPr>
      <w:sz w:val="16"/>
    </w:rPr>
  </w:style>
  <w:style w:type="character" w:customStyle="1" w:styleId="506">
    <w:name w:val="Знак Знак506"/>
    <w:uiPriority w:val="99"/>
    <w:qFormat/>
    <w:locked/>
    <w:rsid w:val="002978C8"/>
    <w:rPr>
      <w:b/>
      <w:sz w:val="28"/>
      <w:lang w:val="ru-RU" w:eastAsia="ru-RU"/>
    </w:rPr>
  </w:style>
  <w:style w:type="character" w:customStyle="1" w:styleId="526">
    <w:name w:val="Знак Знак526"/>
    <w:uiPriority w:val="99"/>
    <w:qFormat/>
    <w:rsid w:val="002978C8"/>
    <w:rPr>
      <w:rFonts w:ascii="Arial" w:hAnsi="Arial"/>
      <w:b/>
      <w:i/>
      <w:sz w:val="28"/>
    </w:rPr>
  </w:style>
  <w:style w:type="character" w:customStyle="1" w:styleId="660">
    <w:name w:val="Знак6 Знак Знак6"/>
    <w:uiPriority w:val="99"/>
    <w:qFormat/>
    <w:rsid w:val="002978C8"/>
    <w:rPr>
      <w:sz w:val="24"/>
      <w:lang w:val="ru-RU" w:eastAsia="ru-RU"/>
    </w:rPr>
  </w:style>
  <w:style w:type="character" w:customStyle="1" w:styleId="402">
    <w:name w:val="Знак Знак40 Знак"/>
    <w:uiPriority w:val="99"/>
    <w:qFormat/>
    <w:locked/>
    <w:rsid w:val="002978C8"/>
    <w:rPr>
      <w:sz w:val="24"/>
      <w:lang w:val="ru-RU" w:eastAsia="ru-RU"/>
    </w:rPr>
  </w:style>
  <w:style w:type="character" w:customStyle="1" w:styleId="afffffffff6">
    <w:name w:val="Тело ИАК Знак"/>
    <w:link w:val="afffffffff7"/>
    <w:uiPriority w:val="99"/>
    <w:qFormat/>
    <w:locked/>
    <w:rsid w:val="002978C8"/>
    <w:rPr>
      <w:sz w:val="28"/>
    </w:rPr>
  </w:style>
  <w:style w:type="paragraph" w:customStyle="1" w:styleId="afffffffff7">
    <w:name w:val="Тело ИАК"/>
    <w:basedOn w:val="a2"/>
    <w:link w:val="afffffffff6"/>
    <w:uiPriority w:val="99"/>
    <w:qFormat/>
    <w:rsid w:val="002978C8"/>
    <w:pPr>
      <w:widowControl/>
      <w:snapToGrid/>
      <w:spacing w:before="0" w:after="0" w:line="288" w:lineRule="auto"/>
      <w:ind w:firstLine="72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ffffffff8">
    <w:name w:val="кадр"/>
    <w:basedOn w:val="a3"/>
    <w:uiPriority w:val="99"/>
    <w:qFormat/>
    <w:rsid w:val="002978C8"/>
    <w:rPr>
      <w:rFonts w:cs="Times New Roman"/>
    </w:rPr>
  </w:style>
  <w:style w:type="character" w:customStyle="1" w:styleId="16">
    <w:name w:val="Оглавление 1 Знак"/>
    <w:basedOn w:val="a3"/>
    <w:link w:val="15"/>
    <w:uiPriority w:val="99"/>
    <w:qFormat/>
    <w:locked/>
    <w:rsid w:val="002978C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6">
    <w:name w:val="Знак9"/>
    <w:basedOn w:val="a2"/>
    <w:uiPriority w:val="99"/>
    <w:qFormat/>
    <w:rsid w:val="002978C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useradditionalinfo1">
    <w:name w:val="useradditionalinfo1"/>
    <w:basedOn w:val="a2"/>
    <w:uiPriority w:val="99"/>
    <w:qFormat/>
    <w:rsid w:val="002978C8"/>
    <w:pPr>
      <w:widowControl/>
      <w:pBdr>
        <w:top w:val="dotted" w:sz="4" w:space="3" w:color="CCCCCC"/>
      </w:pBdr>
      <w:snapToGrid/>
      <w:spacing w:after="0"/>
    </w:pPr>
    <w:rPr>
      <w:rFonts w:eastAsia="Times New Roman"/>
      <w:szCs w:val="24"/>
    </w:rPr>
  </w:style>
  <w:style w:type="paragraph" w:customStyle="1" w:styleId="0752">
    <w:name w:val="Стиль Нумерованный список + сверху: (одинарная Авто  075 пт лини...2"/>
    <w:basedOn w:val="afff"/>
    <w:uiPriority w:val="99"/>
    <w:qFormat/>
    <w:rsid w:val="002978C8"/>
    <w:pPr>
      <w:numPr>
        <w:numId w:val="8"/>
      </w:numPr>
      <w:tabs>
        <w:tab w:val="left" w:pos="851"/>
      </w:tabs>
      <w:ind w:hanging="511"/>
    </w:pPr>
    <w:rPr>
      <w:szCs w:val="20"/>
    </w:rPr>
  </w:style>
  <w:style w:type="paragraph" w:customStyle="1" w:styleId="0753">
    <w:name w:val="Стиль Нумерованный список + сверху: (одинарная Авто  075 пт лини...3"/>
    <w:basedOn w:val="afff"/>
    <w:uiPriority w:val="99"/>
    <w:qFormat/>
    <w:rsid w:val="002978C8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4">
    <w:name w:val="Стиль Нумерованный список + сверху: (одинарная Авто  075 пт лини...4"/>
    <w:basedOn w:val="afff"/>
    <w:uiPriority w:val="99"/>
    <w:qFormat/>
    <w:rsid w:val="002978C8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5">
    <w:name w:val="Стиль Нумерованный список + сверху: (одинарная Авто  075 пт лини...5"/>
    <w:basedOn w:val="afff"/>
    <w:uiPriority w:val="99"/>
    <w:qFormat/>
    <w:rsid w:val="002978C8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8">
    <w:name w:val="Стиль Нумерованный список + сверху: (одинарная Авто  075 пт лини...8"/>
    <w:basedOn w:val="afff"/>
    <w:uiPriority w:val="99"/>
    <w:qFormat/>
    <w:rsid w:val="002978C8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9">
    <w:name w:val="Стиль Нумерованный список + сверху: (одинарная Авто  075 пт лини...9"/>
    <w:basedOn w:val="afff"/>
    <w:uiPriority w:val="99"/>
    <w:qFormat/>
    <w:rsid w:val="002978C8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0">
    <w:name w:val="Стиль Нумерованный список + сверху: (одинарная Авто  075 пт лини...10"/>
    <w:basedOn w:val="afff"/>
    <w:uiPriority w:val="99"/>
    <w:qFormat/>
    <w:rsid w:val="002978C8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1">
    <w:name w:val="Стиль Нумерованный список + сверху: (одинарная Авто  075 пт лини...11"/>
    <w:basedOn w:val="afff"/>
    <w:uiPriority w:val="99"/>
    <w:qFormat/>
    <w:rsid w:val="002978C8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character" w:customStyle="1" w:styleId="7b">
    <w:name w:val="Основной текст (7)_"/>
    <w:basedOn w:val="a3"/>
    <w:uiPriority w:val="99"/>
    <w:qFormat/>
    <w:locked/>
    <w:rsid w:val="002978C8"/>
    <w:rPr>
      <w:rFonts w:cs="Times New Roman"/>
      <w:b/>
      <w:bCs/>
      <w:i/>
      <w:iCs/>
      <w:lang w:bidi="ar-SA"/>
    </w:rPr>
  </w:style>
  <w:style w:type="paragraph" w:customStyle="1" w:styleId="bloc">
    <w:name w:val="bloc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rdered">
    <w:name w:val="bordered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">
    <w:name w:val="fr-collapsible-toggl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collapsed">
    <w:name w:val="fr-collapsible-toggle-collapsed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group-toogle-all">
    <w:name w:val="fr-collapsible-group-toogle-all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 w:val="18"/>
      <w:szCs w:val="18"/>
    </w:rPr>
  </w:style>
  <w:style w:type="paragraph" w:customStyle="1" w:styleId="toogleboxnew">
    <w:name w:val="toogleboxnew"/>
    <w:basedOn w:val="a2"/>
    <w:uiPriority w:val="99"/>
    <w:qFormat/>
    <w:rsid w:val="002978C8"/>
    <w:pPr>
      <w:widowControl/>
      <w:pBdr>
        <w:top w:val="single" w:sz="6" w:space="2" w:color="AAAAAA"/>
        <w:left w:val="single" w:sz="6" w:space="2" w:color="AAAAAA"/>
        <w:bottom w:val="single" w:sz="6" w:space="0" w:color="AAAAAA"/>
        <w:right w:val="single" w:sz="6" w:space="2" w:color="AAAAAA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toogleboxnewtitle">
    <w:name w:val="toogleboxnew_title"/>
    <w:basedOn w:val="a2"/>
    <w:uiPriority w:val="99"/>
    <w:qFormat/>
    <w:rsid w:val="002978C8"/>
    <w:pPr>
      <w:widowControl/>
      <w:shd w:val="clear" w:color="auto" w:fill="EFEFE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">
    <w:name w:val="navboxnew"/>
    <w:basedOn w:val="a2"/>
    <w:uiPriority w:val="99"/>
    <w:qFormat/>
    <w:rsid w:val="002978C8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navbar">
    <w:name w:val="navboxnew_tnavbar"/>
    <w:basedOn w:val="a2"/>
    <w:uiPriority w:val="99"/>
    <w:qFormat/>
    <w:rsid w:val="002978C8"/>
    <w:pPr>
      <w:widowControl/>
      <w:snapToGrid/>
      <w:spacing w:beforeAutospacing="1" w:afterAutospacing="1"/>
      <w:ind w:left="-1200"/>
    </w:pPr>
    <w:rPr>
      <w:rFonts w:eastAsia="Times New Roman"/>
      <w:sz w:val="19"/>
      <w:szCs w:val="19"/>
    </w:rPr>
  </w:style>
  <w:style w:type="paragraph" w:customStyle="1" w:styleId="navboxnewoldie">
    <w:name w:val="navboxnew_oldie"/>
    <w:basedOn w:val="a2"/>
    <w:uiPriority w:val="99"/>
    <w:qFormat/>
    <w:rsid w:val="002978C8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table">
    <w:name w:val="mw-hiero-tabl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outer">
    <w:name w:val="mw-hiero-outer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box">
    <w:name w:val="mw-hiero-box"/>
    <w:basedOn w:val="a2"/>
    <w:uiPriority w:val="99"/>
    <w:qFormat/>
    <w:rsid w:val="002978C8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hidden">
    <w:name w:val="ui-helper-hidden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ui-helper-reset">
    <w:name w:val="ui-helper-reset"/>
    <w:basedOn w:val="a2"/>
    <w:uiPriority w:val="99"/>
    <w:qFormat/>
    <w:rsid w:val="002978C8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helper-clearfix">
    <w:name w:val="ui-helper-clearfix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zfix">
    <w:name w:val="ui-helper-zfix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">
    <w:name w:val="ui-icon"/>
    <w:basedOn w:val="a2"/>
    <w:uiPriority w:val="99"/>
    <w:qFormat/>
    <w:rsid w:val="002978C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widget-overlay">
    <w:name w:val="ui-widget-overlay"/>
    <w:basedOn w:val="a2"/>
    <w:uiPriority w:val="99"/>
    <w:qFormat/>
    <w:rsid w:val="002978C8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">
    <w:name w:val="ui-widget"/>
    <w:basedOn w:val="a2"/>
    <w:uiPriority w:val="99"/>
    <w:qFormat/>
    <w:rsid w:val="002978C8"/>
    <w:pPr>
      <w:widowControl/>
      <w:snapToGrid/>
      <w:spacing w:beforeAutospacing="1" w:afterAutospacing="1"/>
    </w:pPr>
    <w:rPr>
      <w:rFonts w:ascii="Arial" w:eastAsia="Times New Roman" w:hAnsi="Arial" w:cs="Arial"/>
      <w:sz w:val="19"/>
      <w:szCs w:val="19"/>
    </w:rPr>
  </w:style>
  <w:style w:type="paragraph" w:customStyle="1" w:styleId="ui-widget-content">
    <w:name w:val="ui-widget-content"/>
    <w:basedOn w:val="a2"/>
    <w:uiPriority w:val="99"/>
    <w:qFormat/>
    <w:rsid w:val="002978C8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napToGrid/>
      <w:spacing w:beforeAutospacing="1" w:afterAutospacing="1"/>
    </w:pPr>
    <w:rPr>
      <w:rFonts w:eastAsia="Times New Roman"/>
      <w:color w:val="362B36"/>
      <w:szCs w:val="24"/>
    </w:rPr>
  </w:style>
  <w:style w:type="paragraph" w:customStyle="1" w:styleId="ui-widget-header">
    <w:name w:val="ui-widget-header"/>
    <w:basedOn w:val="a2"/>
    <w:uiPriority w:val="99"/>
    <w:qFormat/>
    <w:rsid w:val="002978C8"/>
    <w:pPr>
      <w:widowControl/>
      <w:pBdr>
        <w:bottom w:val="single" w:sz="6" w:space="0" w:color="BBBBBB"/>
      </w:pBdr>
      <w:shd w:val="clear" w:color="auto" w:fill="FFFFFF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state-default">
    <w:name w:val="ui-state-default"/>
    <w:basedOn w:val="a2"/>
    <w:uiPriority w:val="99"/>
    <w:qFormat/>
    <w:rsid w:val="002978C8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">
    <w:name w:val="ui-state-hover"/>
    <w:basedOn w:val="a2"/>
    <w:uiPriority w:val="99"/>
    <w:qFormat/>
    <w:rsid w:val="002978C8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">
    <w:name w:val="ui-state-focus"/>
    <w:basedOn w:val="a2"/>
    <w:uiPriority w:val="99"/>
    <w:qFormat/>
    <w:rsid w:val="002978C8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">
    <w:name w:val="ui-state-active"/>
    <w:basedOn w:val="a2"/>
    <w:uiPriority w:val="99"/>
    <w:qFormat/>
    <w:rsid w:val="002978C8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">
    <w:name w:val="ui-state-highlight"/>
    <w:basedOn w:val="a2"/>
    <w:uiPriority w:val="99"/>
    <w:qFormat/>
    <w:rsid w:val="002978C8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">
    <w:name w:val="ui-state-error"/>
    <w:basedOn w:val="a2"/>
    <w:uiPriority w:val="99"/>
    <w:qFormat/>
    <w:rsid w:val="002978C8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">
    <w:name w:val="ui-state-error-text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">
    <w:name w:val="ui-priority-primary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">
    <w:name w:val="ui-priority-secondary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">
    <w:name w:val="ui-state-disabled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shadow">
    <w:name w:val="ui-widget-shadow"/>
    <w:basedOn w:val="a2"/>
    <w:uiPriority w:val="99"/>
    <w:qFormat/>
    <w:rsid w:val="002978C8"/>
    <w:pPr>
      <w:widowControl/>
      <w:shd w:val="clear" w:color="auto" w:fill="000000"/>
      <w:snapToGrid/>
      <w:spacing w:before="0" w:after="0"/>
      <w:ind w:left="-105"/>
    </w:pPr>
    <w:rPr>
      <w:rFonts w:eastAsia="Times New Roman"/>
      <w:szCs w:val="24"/>
    </w:rPr>
  </w:style>
  <w:style w:type="paragraph" w:customStyle="1" w:styleId="ui-resizable-handle">
    <w:name w:val="ui-resizable-handl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ui-resizable-n">
    <w:name w:val="ui-resizable-n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">
    <w:name w:val="ui-resizable-s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e">
    <w:name w:val="ui-resizable-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w">
    <w:name w:val="ui-resizable-w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e">
    <w:name w:val="ui-resizable-s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w">
    <w:name w:val="ui-resizable-sw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w">
    <w:name w:val="ui-resizable-nw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e">
    <w:name w:val="ui-resizable-n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">
    <w:name w:val="ui-button"/>
    <w:basedOn w:val="a2"/>
    <w:uiPriority w:val="99"/>
    <w:qFormat/>
    <w:rsid w:val="002978C8"/>
    <w:pPr>
      <w:widowControl/>
      <w:snapToGrid/>
      <w:spacing w:beforeAutospacing="1" w:afterAutospacing="1"/>
      <w:ind w:right="24"/>
      <w:jc w:val="center"/>
    </w:pPr>
    <w:rPr>
      <w:rFonts w:eastAsia="Times New Roman"/>
      <w:szCs w:val="24"/>
    </w:rPr>
  </w:style>
  <w:style w:type="paragraph" w:customStyle="1" w:styleId="ui-button-icon-only">
    <w:name w:val="ui-button-icon-only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icons-only">
    <w:name w:val="ui-button-icons-only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set">
    <w:name w:val="ui-buttonset"/>
    <w:basedOn w:val="a2"/>
    <w:uiPriority w:val="99"/>
    <w:qFormat/>
    <w:rsid w:val="002978C8"/>
    <w:pPr>
      <w:widowControl/>
      <w:snapToGrid/>
      <w:spacing w:beforeAutospacing="1" w:afterAutospacing="1"/>
      <w:ind w:right="105"/>
    </w:pPr>
    <w:rPr>
      <w:rFonts w:eastAsia="Times New Roman"/>
      <w:szCs w:val="24"/>
    </w:rPr>
  </w:style>
  <w:style w:type="paragraph" w:customStyle="1" w:styleId="ui-dialog">
    <w:name w:val="ui-dialog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uggestions">
    <w:name w:val="suggestions"/>
    <w:basedOn w:val="a2"/>
    <w:uiPriority w:val="99"/>
    <w:qFormat/>
    <w:rsid w:val="002978C8"/>
    <w:pPr>
      <w:widowControl/>
      <w:snapToGrid/>
      <w:spacing w:before="0" w:after="0"/>
      <w:ind w:right="-15"/>
    </w:pPr>
    <w:rPr>
      <w:rFonts w:eastAsia="Times New Roman"/>
      <w:szCs w:val="24"/>
    </w:rPr>
  </w:style>
  <w:style w:type="paragraph" w:customStyle="1" w:styleId="suggestions-special">
    <w:name w:val="suggestions-special"/>
    <w:basedOn w:val="a2"/>
    <w:uiPriority w:val="99"/>
    <w:qFormat/>
    <w:rsid w:val="002978C8"/>
    <w:pPr>
      <w:widowControl/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napToGrid/>
      <w:spacing w:before="0" w:after="0" w:line="300" w:lineRule="atLeast"/>
    </w:pPr>
    <w:rPr>
      <w:rFonts w:eastAsia="Times New Roman"/>
      <w:vanish/>
      <w:szCs w:val="24"/>
    </w:rPr>
  </w:style>
  <w:style w:type="paragraph" w:customStyle="1" w:styleId="suggestions-results">
    <w:name w:val="suggestions-results"/>
    <w:basedOn w:val="a2"/>
    <w:uiPriority w:val="99"/>
    <w:qFormat/>
    <w:rsid w:val="002978C8"/>
    <w:pPr>
      <w:widowControl/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napToGrid/>
      <w:spacing w:before="0" w:after="0"/>
    </w:pPr>
    <w:rPr>
      <w:rFonts w:eastAsia="Times New Roman"/>
      <w:szCs w:val="24"/>
    </w:rPr>
  </w:style>
  <w:style w:type="paragraph" w:customStyle="1" w:styleId="suggestions-result">
    <w:name w:val="suggestions-result"/>
    <w:basedOn w:val="a2"/>
    <w:uiPriority w:val="99"/>
    <w:qFormat/>
    <w:rsid w:val="002978C8"/>
    <w:pPr>
      <w:widowControl/>
      <w:snapToGrid/>
      <w:spacing w:before="0" w:after="0" w:line="360" w:lineRule="atLeast"/>
    </w:pPr>
    <w:rPr>
      <w:rFonts w:eastAsia="Times New Roman"/>
      <w:color w:val="000000"/>
      <w:szCs w:val="24"/>
    </w:rPr>
  </w:style>
  <w:style w:type="paragraph" w:customStyle="1" w:styleId="suggestions-result-current">
    <w:name w:val="suggestions-result-current"/>
    <w:basedOn w:val="a2"/>
    <w:uiPriority w:val="99"/>
    <w:qFormat/>
    <w:rsid w:val="002978C8"/>
    <w:pPr>
      <w:widowControl/>
      <w:shd w:val="clear" w:color="auto" w:fill="4C59A6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autoellipsis-matched">
    <w:name w:val="autoellipsis-matched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mwembedplayer">
    <w:name w:val="mwembedplayer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oadingspinner">
    <w:name w:val="loadingspinner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imported-resource">
    <w:name w:val="mw-imported-resource"/>
    <w:basedOn w:val="a2"/>
    <w:uiPriority w:val="99"/>
    <w:qFormat/>
    <w:rsid w:val="002978C8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kaltura-icon">
    <w:name w:val="kaltura-icon"/>
    <w:basedOn w:val="a2"/>
    <w:uiPriority w:val="99"/>
    <w:qFormat/>
    <w:rsid w:val="002978C8"/>
    <w:pPr>
      <w:widowControl/>
      <w:snapToGrid/>
      <w:spacing w:before="30" w:afterAutospacing="1"/>
      <w:ind w:left="45"/>
    </w:pPr>
    <w:rPr>
      <w:rFonts w:eastAsia="Times New Roman"/>
      <w:szCs w:val="24"/>
    </w:rPr>
  </w:style>
  <w:style w:type="paragraph" w:customStyle="1" w:styleId="mw-fullscreen-overlay">
    <w:name w:val="mw-fullscreen-overlay"/>
    <w:basedOn w:val="a2"/>
    <w:uiPriority w:val="99"/>
    <w:qFormat/>
    <w:rsid w:val="002978C8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">
    <w:name w:val="play-btn-larg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container">
    <w:name w:val="carouselcontainer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videotitle">
    <w:name w:val="carouselvideotitl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b/>
      <w:bCs/>
      <w:color w:val="FFFFFF"/>
      <w:szCs w:val="24"/>
    </w:rPr>
  </w:style>
  <w:style w:type="paragraph" w:customStyle="1" w:styleId="carouselvideotitletext">
    <w:name w:val="carouselvideotitletext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titleduration">
    <w:name w:val="carouseltitleduration"/>
    <w:basedOn w:val="a2"/>
    <w:uiPriority w:val="99"/>
    <w:qFormat/>
    <w:rsid w:val="002978C8"/>
    <w:pPr>
      <w:widowControl/>
      <w:shd w:val="clear" w:color="auto" w:fill="5A5A5A"/>
      <w:snapToGrid/>
      <w:spacing w:beforeAutospacing="1" w:afterAutospacing="1"/>
    </w:pPr>
    <w:rPr>
      <w:rFonts w:eastAsia="Times New Roman"/>
      <w:color w:val="D9D9D9"/>
      <w:sz w:val="20"/>
    </w:rPr>
  </w:style>
  <w:style w:type="paragraph" w:customStyle="1" w:styleId="carouselimgtitle">
    <w:name w:val="carouselimgtitle"/>
    <w:basedOn w:val="a2"/>
    <w:uiPriority w:val="99"/>
    <w:qFormat/>
    <w:rsid w:val="002978C8"/>
    <w:pPr>
      <w:widowControl/>
      <w:snapToGrid/>
      <w:spacing w:beforeAutospacing="1" w:afterAutospacing="1"/>
      <w:jc w:val="center"/>
    </w:pPr>
    <w:rPr>
      <w:rFonts w:eastAsia="Times New Roman"/>
      <w:color w:val="FFFFFF"/>
      <w:szCs w:val="24"/>
    </w:rPr>
  </w:style>
  <w:style w:type="paragraph" w:customStyle="1" w:styleId="carouselimgduration">
    <w:name w:val="carouselimgduration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carouselprevbutton">
    <w:name w:val="carouselprevbutton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nextbutton">
    <w:name w:val="carouselnextbutton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container">
    <w:name w:val="alert-container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itle">
    <w:name w:val="alert-title"/>
    <w:basedOn w:val="a2"/>
    <w:uiPriority w:val="99"/>
    <w:qFormat/>
    <w:rsid w:val="002978C8"/>
    <w:pPr>
      <w:widowControl/>
      <w:pBdr>
        <w:bottom w:val="single" w:sz="6" w:space="4" w:color="D1D1D1"/>
      </w:pBdr>
      <w:shd w:val="clear" w:color="auto" w:fill="E6E6E6"/>
      <w:snapToGrid/>
      <w:spacing w:beforeAutospacing="1" w:afterAutospacing="1"/>
    </w:pPr>
    <w:rPr>
      <w:rFonts w:eastAsia="Times New Roman"/>
      <w:sz w:val="21"/>
      <w:szCs w:val="21"/>
    </w:rPr>
  </w:style>
  <w:style w:type="paragraph" w:customStyle="1" w:styleId="alert-message">
    <w:name w:val="alert-message"/>
    <w:basedOn w:val="a2"/>
    <w:uiPriority w:val="99"/>
    <w:qFormat/>
    <w:rsid w:val="002978C8"/>
    <w:pPr>
      <w:widowControl/>
      <w:snapToGrid/>
      <w:spacing w:beforeAutospacing="1" w:afterAutospacing="1"/>
      <w:jc w:val="center"/>
    </w:pPr>
    <w:rPr>
      <w:rFonts w:eastAsia="Times New Roman"/>
      <w:sz w:val="21"/>
      <w:szCs w:val="21"/>
    </w:rPr>
  </w:style>
  <w:style w:type="paragraph" w:customStyle="1" w:styleId="alert-buttons-container">
    <w:name w:val="alert-buttons-container"/>
    <w:basedOn w:val="a2"/>
    <w:uiPriority w:val="99"/>
    <w:qFormat/>
    <w:rsid w:val="002978C8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alert-button">
    <w:name w:val="alert-button"/>
    <w:basedOn w:val="a2"/>
    <w:uiPriority w:val="99"/>
    <w:qFormat/>
    <w:rsid w:val="002978C8"/>
    <w:pPr>
      <w:widowControl/>
      <w:shd w:val="clear" w:color="auto" w:fill="474747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plusminus-pos">
    <w:name w:val="mw-plusminus-pos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color w:val="00B000"/>
      <w:szCs w:val="24"/>
    </w:rPr>
  </w:style>
  <w:style w:type="paragraph" w:customStyle="1" w:styleId="mw-plusminus-neg">
    <w:name w:val="mw-plusminus-neg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color w:val="FF2050"/>
      <w:szCs w:val="24"/>
    </w:rPr>
  </w:style>
  <w:style w:type="paragraph" w:customStyle="1" w:styleId="mw-plusminus-null">
    <w:name w:val="mw-plusminus-null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color w:val="999999"/>
      <w:szCs w:val="24"/>
    </w:rPr>
  </w:style>
  <w:style w:type="paragraph" w:customStyle="1" w:styleId="mw-tag-markers">
    <w:name w:val="mw-tag-markers"/>
    <w:basedOn w:val="a2"/>
    <w:uiPriority w:val="99"/>
    <w:qFormat/>
    <w:rsid w:val="002978C8"/>
    <w:pPr>
      <w:widowControl/>
      <w:snapToGrid/>
      <w:spacing w:beforeAutospacing="1" w:afterAutospacing="1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history-size">
    <w:name w:val="history-siz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whatlinkshere-tools">
    <w:name w:val="mw-whatlinkshere-tools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italique">
    <w:name w:val="italiqu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nowrap">
    <w:name w:val="nowrap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coptions">
    <w:name w:val="rcoptions"/>
    <w:basedOn w:val="a2"/>
    <w:uiPriority w:val="99"/>
    <w:qFormat/>
    <w:rsid w:val="002978C8"/>
    <w:pPr>
      <w:widowControl/>
      <w:pBdr>
        <w:top w:val="single" w:sz="6" w:space="0" w:color="DDDDF7"/>
        <w:left w:val="single" w:sz="48" w:space="6" w:color="DDDDF7"/>
        <w:bottom w:val="single" w:sz="6" w:space="0" w:color="DDDDF7"/>
        <w:right w:val="single" w:sz="6" w:space="6" w:color="DDDDF7"/>
      </w:pBdr>
      <w:shd w:val="clear" w:color="auto" w:fill="FFFFFF"/>
      <w:snapToGrid/>
      <w:spacing w:before="0" w:after="30"/>
    </w:pPr>
    <w:rPr>
      <w:rFonts w:eastAsia="Times New Roman"/>
      <w:szCs w:val="24"/>
    </w:rPr>
  </w:style>
  <w:style w:type="paragraph" w:customStyle="1" w:styleId="printcssonly">
    <w:name w:val="printcssonly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fieldsetlike">
    <w:name w:val="fieldsetlike"/>
    <w:basedOn w:val="a2"/>
    <w:uiPriority w:val="99"/>
    <w:qFormat/>
    <w:rsid w:val="002978C8"/>
    <w:pPr>
      <w:widowControl/>
      <w:pBdr>
        <w:top w:val="single" w:sz="6" w:space="0" w:color="AAAAAA"/>
        <w:left w:val="single" w:sz="6" w:space="0" w:color="AAAAAA"/>
        <w:bottom w:val="single" w:sz="6" w:space="5" w:color="AAAAAA"/>
        <w:right w:val="single" w:sz="6" w:space="0" w:color="AAAAAA"/>
      </w:pBdr>
      <w:snapToGrid/>
      <w:spacing w:before="240" w:after="240"/>
      <w:jc w:val="center"/>
    </w:pPr>
    <w:rPr>
      <w:rFonts w:eastAsia="Times New Roman"/>
      <w:szCs w:val="24"/>
    </w:rPr>
  </w:style>
  <w:style w:type="paragraph" w:customStyle="1" w:styleId="homonymie">
    <w:name w:val="homonymie"/>
    <w:basedOn w:val="a2"/>
    <w:uiPriority w:val="99"/>
    <w:qFormat/>
    <w:rsid w:val="002978C8"/>
    <w:pPr>
      <w:widowControl/>
      <w:pBdr>
        <w:bottom w:val="single" w:sz="6" w:space="6" w:color="AAAAAA"/>
      </w:pBdr>
      <w:shd w:val="clear" w:color="auto" w:fill="FFFFFF"/>
      <w:snapToGrid/>
      <w:spacing w:before="0" w:after="120"/>
    </w:pPr>
    <w:rPr>
      <w:rFonts w:eastAsia="Times New Roman"/>
      <w:i/>
      <w:iCs/>
      <w:szCs w:val="24"/>
    </w:rPr>
  </w:style>
  <w:style w:type="paragraph" w:customStyle="1" w:styleId="indicateur-langue">
    <w:name w:val="indicateur-langue"/>
    <w:basedOn w:val="a2"/>
    <w:uiPriority w:val="99"/>
    <w:qFormat/>
    <w:rsid w:val="002978C8"/>
    <w:pPr>
      <w:widowControl/>
      <w:snapToGrid/>
      <w:spacing w:beforeAutospacing="1" w:afterAutospacing="1"/>
    </w:pPr>
    <w:rPr>
      <w:rFonts w:ascii="Courier New" w:eastAsia="Times New Roman" w:hAnsi="Courier New" w:cs="Courier New"/>
      <w:b/>
      <w:bCs/>
      <w:szCs w:val="24"/>
    </w:rPr>
  </w:style>
  <w:style w:type="paragraph" w:customStyle="1" w:styleId="romain">
    <w:name w:val="romain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mallCaps/>
      <w:szCs w:val="24"/>
    </w:rPr>
  </w:style>
  <w:style w:type="paragraph" w:customStyle="1" w:styleId="reference">
    <w:name w:val="referenc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exposant">
    <w:name w:val="exposant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magiclink-isbn">
    <w:name w:val="mw-magiclink-isbn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iblist">
    <w:name w:val="biblist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norme">
    <w:name w:val="wikinorm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bibtex">
    <w:name w:val="bibtex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bd">
    <w:name w:val="isbd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o690">
    <w:name w:val="iso690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specialbib">
    <w:name w:val="specialbib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citevirgule">
    <w:name w:val="cite_virgul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sans-fond">
    <w:name w:val="boite-sans-fond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grise">
    <w:name w:val="boite-grise"/>
    <w:basedOn w:val="a2"/>
    <w:uiPriority w:val="99"/>
    <w:qFormat/>
    <w:rsid w:val="002978C8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grave">
    <w:name w:val="bandeau-niveau-grave"/>
    <w:basedOn w:val="a2"/>
    <w:uiPriority w:val="99"/>
    <w:qFormat/>
    <w:rsid w:val="002978C8"/>
    <w:pPr>
      <w:widowControl/>
      <w:shd w:val="clear" w:color="auto" w:fill="FFCCCC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modere">
    <w:name w:val="bandeau-niveau-modere"/>
    <w:basedOn w:val="a2"/>
    <w:uiPriority w:val="99"/>
    <w:qFormat/>
    <w:rsid w:val="002978C8"/>
    <w:pPr>
      <w:widowControl/>
      <w:shd w:val="clear" w:color="auto" w:fill="FFEEDD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ebauche">
    <w:name w:val="bandeau-niveau-ebauche"/>
    <w:basedOn w:val="a2"/>
    <w:uiPriority w:val="99"/>
    <w:qFormat/>
    <w:rsid w:val="002978C8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information">
    <w:name w:val="bandeau-niveau-information"/>
    <w:basedOn w:val="a2"/>
    <w:uiPriority w:val="99"/>
    <w:qFormat/>
    <w:rsid w:val="002978C8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">
    <w:name w:val="bandeau"/>
    <w:basedOn w:val="a2"/>
    <w:uiPriority w:val="99"/>
    <w:qFormat/>
    <w:rsid w:val="002978C8"/>
    <w:pPr>
      <w:widowControl/>
      <w:pBdr>
        <w:top w:val="single" w:sz="6" w:space="2" w:color="auto"/>
        <w:left w:val="single" w:sz="48" w:space="8" w:color="auto"/>
        <w:bottom w:val="single" w:sz="6" w:space="2" w:color="auto"/>
        <w:right w:val="single" w:sz="6" w:space="8" w:color="auto"/>
      </w:pBdr>
      <w:snapToGrid/>
      <w:spacing w:before="120" w:after="180"/>
      <w:ind w:left="1224" w:right="1224"/>
    </w:pPr>
    <w:rPr>
      <w:rFonts w:eastAsia="Times New Roman"/>
      <w:szCs w:val="24"/>
    </w:rPr>
  </w:style>
  <w:style w:type="paragraph" w:customStyle="1" w:styleId="bandeau-icone">
    <w:name w:val="bandeau-icone"/>
    <w:basedOn w:val="a2"/>
    <w:uiPriority w:val="99"/>
    <w:qFormat/>
    <w:rsid w:val="002978C8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andeau-titre">
    <w:name w:val="bandeau-titre"/>
    <w:basedOn w:val="a2"/>
    <w:uiPriority w:val="99"/>
    <w:qFormat/>
    <w:rsid w:val="002978C8"/>
    <w:pPr>
      <w:widowControl/>
      <w:snapToGrid/>
      <w:spacing w:beforeAutospacing="1" w:after="120" w:line="336" w:lineRule="atLeast"/>
    </w:pPr>
    <w:rPr>
      <w:rFonts w:eastAsia="Times New Roman"/>
      <w:szCs w:val="24"/>
    </w:rPr>
  </w:style>
  <w:style w:type="paragraph" w:customStyle="1" w:styleId="bandeau-texte">
    <w:name w:val="bandeau-texte"/>
    <w:basedOn w:val="a2"/>
    <w:uiPriority w:val="99"/>
    <w:qFormat/>
    <w:rsid w:val="002978C8"/>
    <w:pPr>
      <w:widowControl/>
      <w:snapToGrid/>
      <w:spacing w:beforeAutospacing="1" w:afterAutospacing="1" w:line="288" w:lineRule="atLeast"/>
    </w:pPr>
    <w:rPr>
      <w:rFonts w:eastAsia="Times New Roman"/>
      <w:sz w:val="22"/>
      <w:szCs w:val="22"/>
    </w:rPr>
  </w:style>
  <w:style w:type="paragraph" w:customStyle="1" w:styleId="indentation">
    <w:name w:val="indentation"/>
    <w:basedOn w:val="a2"/>
    <w:uiPriority w:val="99"/>
    <w:qFormat/>
    <w:rsid w:val="002978C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loupe">
    <w:name w:val="loupe"/>
    <w:basedOn w:val="a2"/>
    <w:uiPriority w:val="99"/>
    <w:qFormat/>
    <w:rsid w:val="002978C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eneral">
    <w:name w:val="general"/>
    <w:basedOn w:val="a2"/>
    <w:uiPriority w:val="99"/>
    <w:qFormat/>
    <w:rsid w:val="002978C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ccessibilite">
    <w:name w:val="accessibilite"/>
    <w:basedOn w:val="a2"/>
    <w:uiPriority w:val="99"/>
    <w:qFormat/>
    <w:rsid w:val="002978C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or">
    <w:name w:val="etoile-or"/>
    <w:basedOn w:val="a2"/>
    <w:uiPriority w:val="99"/>
    <w:qFormat/>
    <w:rsid w:val="002978C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argent">
    <w:name w:val="etoile-argent"/>
    <w:basedOn w:val="a2"/>
    <w:uiPriority w:val="99"/>
    <w:qFormat/>
    <w:rsid w:val="002978C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ategorie">
    <w:name w:val="categorie"/>
    <w:basedOn w:val="a2"/>
    <w:uiPriority w:val="99"/>
    <w:qFormat/>
    <w:rsid w:val="002978C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recyclage">
    <w:name w:val="recyclage"/>
    <w:basedOn w:val="a2"/>
    <w:uiPriority w:val="99"/>
    <w:qFormat/>
    <w:rsid w:val="002978C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rchives">
    <w:name w:val="archives"/>
    <w:basedOn w:val="a2"/>
    <w:uiPriority w:val="99"/>
    <w:qFormat/>
    <w:rsid w:val="002978C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nflit-edition">
    <w:name w:val="conflit-edition"/>
    <w:basedOn w:val="a2"/>
    <w:uiPriority w:val="99"/>
    <w:qFormat/>
    <w:rsid w:val="002978C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ns">
    <w:name w:val="sons"/>
    <w:basedOn w:val="a2"/>
    <w:uiPriority w:val="99"/>
    <w:qFormat/>
    <w:rsid w:val="002978C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videos">
    <w:name w:val="videos"/>
    <w:basedOn w:val="a2"/>
    <w:uiPriority w:val="99"/>
    <w:qFormat/>
    <w:rsid w:val="002978C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omplet">
    <w:name w:val="incomplet"/>
    <w:basedOn w:val="a2"/>
    <w:uiPriority w:val="99"/>
    <w:qFormat/>
    <w:rsid w:val="002978C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urces">
    <w:name w:val="sources"/>
    <w:basedOn w:val="a2"/>
    <w:uiPriority w:val="99"/>
    <w:qFormat/>
    <w:rsid w:val="002978C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mportant">
    <w:name w:val="important"/>
    <w:basedOn w:val="a2"/>
    <w:uiPriority w:val="99"/>
    <w:qFormat/>
    <w:rsid w:val="002978C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n-travaux">
    <w:name w:val="en-travaux"/>
    <w:basedOn w:val="a2"/>
    <w:uiPriority w:val="99"/>
    <w:qFormat/>
    <w:rsid w:val="002978C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ubator">
    <w:name w:val="incubator"/>
    <w:basedOn w:val="a2"/>
    <w:uiPriority w:val="99"/>
    <w:qFormat/>
    <w:rsid w:val="002978C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xtension">
    <w:name w:val="extension"/>
    <w:basedOn w:val="a2"/>
    <w:uiPriority w:val="99"/>
    <w:qFormat/>
    <w:rsid w:val="002978C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pecies">
    <w:name w:val="wikispecies"/>
    <w:basedOn w:val="a2"/>
    <w:uiPriority w:val="99"/>
    <w:qFormat/>
    <w:rsid w:val="002978C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metawiki">
    <w:name w:val="metawiki"/>
    <w:basedOn w:val="a2"/>
    <w:uiPriority w:val="99"/>
    <w:qFormat/>
    <w:rsid w:val="002978C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ersity">
    <w:name w:val="wikiversity"/>
    <w:basedOn w:val="a2"/>
    <w:uiPriority w:val="99"/>
    <w:qFormat/>
    <w:rsid w:val="002978C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pedia">
    <w:name w:val="wikipedia"/>
    <w:basedOn w:val="a2"/>
    <w:uiPriority w:val="99"/>
    <w:qFormat/>
    <w:rsid w:val="002978C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books">
    <w:name w:val="wikibooks"/>
    <w:basedOn w:val="a2"/>
    <w:uiPriority w:val="99"/>
    <w:qFormat/>
    <w:rsid w:val="002978C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news">
    <w:name w:val="wikinews"/>
    <w:basedOn w:val="a2"/>
    <w:uiPriority w:val="99"/>
    <w:qFormat/>
    <w:rsid w:val="002978C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quote">
    <w:name w:val="wikiquote"/>
    <w:basedOn w:val="a2"/>
    <w:uiPriority w:val="99"/>
    <w:qFormat/>
    <w:rsid w:val="002978C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ource">
    <w:name w:val="wikisource"/>
    <w:basedOn w:val="a2"/>
    <w:uiPriority w:val="99"/>
    <w:qFormat/>
    <w:rsid w:val="002978C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mmons">
    <w:name w:val="commons"/>
    <w:basedOn w:val="a2"/>
    <w:uiPriority w:val="99"/>
    <w:qFormat/>
    <w:rsid w:val="002978C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media">
    <w:name w:val="wikimedia"/>
    <w:basedOn w:val="a2"/>
    <w:uiPriority w:val="99"/>
    <w:qFormat/>
    <w:rsid w:val="002978C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tionary">
    <w:name w:val="wiktionary"/>
    <w:basedOn w:val="a2"/>
    <w:uiPriority w:val="99"/>
    <w:qFormat/>
    <w:rsid w:val="002978C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data">
    <w:name w:val="wikidata"/>
    <w:basedOn w:val="a2"/>
    <w:uiPriority w:val="99"/>
    <w:qFormat/>
    <w:rsid w:val="002978C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oyage">
    <w:name w:val="wikivoyage"/>
    <w:basedOn w:val="a2"/>
    <w:uiPriority w:val="99"/>
    <w:qFormat/>
    <w:rsid w:val="002978C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rosse-icone">
    <w:name w:val="grosse-icon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e">
    <w:name w:val="alerte"/>
    <w:basedOn w:val="a2"/>
    <w:uiPriority w:val="99"/>
    <w:qFormat/>
    <w:rsid w:val="002978C8"/>
    <w:pPr>
      <w:widowControl/>
      <w:shd w:val="clear" w:color="auto" w:fill="FFFFDD"/>
      <w:snapToGrid/>
      <w:spacing w:beforeAutospacing="1" w:after="96"/>
    </w:pPr>
    <w:rPr>
      <w:rFonts w:eastAsia="Times New Roman"/>
      <w:i/>
      <w:iCs/>
      <w:szCs w:val="24"/>
    </w:rPr>
  </w:style>
  <w:style w:type="paragraph" w:customStyle="1" w:styleId="grave">
    <w:name w:val="grave"/>
    <w:basedOn w:val="a2"/>
    <w:uiPriority w:val="99"/>
    <w:qFormat/>
    <w:rsid w:val="002978C8"/>
    <w:pPr>
      <w:widowControl/>
      <w:pBdr>
        <w:top w:val="single" w:sz="6" w:space="0" w:color="FF9966"/>
        <w:left w:val="single" w:sz="6" w:space="0" w:color="FF9966"/>
        <w:bottom w:val="single" w:sz="6" w:space="0" w:color="FF9966"/>
        <w:right w:val="single" w:sz="6" w:space="0" w:color="FF9966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messagebox">
    <w:name w:val="messagebox"/>
    <w:basedOn w:val="a2"/>
    <w:uiPriority w:val="99"/>
    <w:qFormat/>
    <w:rsid w:val="002978C8"/>
    <w:pPr>
      <w:widowControl/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napToGrid/>
      <w:spacing w:before="0" w:after="240"/>
      <w:jc w:val="both"/>
    </w:pPr>
    <w:rPr>
      <w:rFonts w:eastAsia="Times New Roman"/>
      <w:szCs w:val="24"/>
    </w:rPr>
  </w:style>
  <w:style w:type="paragraph" w:customStyle="1" w:styleId="vectorbox">
    <w:name w:val="vectorbox"/>
    <w:basedOn w:val="a2"/>
    <w:uiPriority w:val="99"/>
    <w:qFormat/>
    <w:rsid w:val="002978C8"/>
    <w:pPr>
      <w:widowControl/>
      <w:pBdr>
        <w:top w:val="single" w:sz="6" w:space="0" w:color="A7D7F9"/>
        <w:left w:val="single" w:sz="6" w:space="0" w:color="A7D7F9"/>
        <w:bottom w:val="single" w:sz="6" w:space="0" w:color="A7D7F9"/>
        <w:right w:val="single" w:sz="6" w:space="0" w:color="A7D7F9"/>
      </w:pBdr>
      <w:shd w:val="clear" w:color="auto" w:fill="F5FAFF"/>
      <w:snapToGrid/>
      <w:spacing w:before="0" w:after="240"/>
    </w:pPr>
    <w:rPr>
      <w:rFonts w:eastAsia="Times New Roman"/>
      <w:szCs w:val="24"/>
    </w:rPr>
  </w:style>
  <w:style w:type="paragraph" w:customStyle="1" w:styleId="bandeau-portail-element">
    <w:name w:val="bandeau-portail-element"/>
    <w:basedOn w:val="a2"/>
    <w:uiPriority w:val="99"/>
    <w:qFormat/>
    <w:rsid w:val="002978C8"/>
    <w:pPr>
      <w:widowControl/>
      <w:snapToGrid/>
      <w:spacing w:beforeAutospacing="1" w:afterAutospacing="1"/>
      <w:ind w:left="360" w:right="360"/>
    </w:pPr>
    <w:rPr>
      <w:rFonts w:eastAsia="Times New Roman"/>
      <w:szCs w:val="24"/>
    </w:rPr>
  </w:style>
  <w:style w:type="paragraph" w:customStyle="1" w:styleId="bandeau-portail-icone">
    <w:name w:val="bandeau-portail-icone"/>
    <w:basedOn w:val="a2"/>
    <w:uiPriority w:val="99"/>
    <w:qFormat/>
    <w:rsid w:val="002978C8"/>
    <w:pPr>
      <w:widowControl/>
      <w:snapToGrid/>
      <w:spacing w:beforeAutospacing="1" w:afterAutospacing="1"/>
      <w:ind w:right="120"/>
    </w:pPr>
    <w:rPr>
      <w:rFonts w:eastAsia="Times New Roman"/>
      <w:szCs w:val="24"/>
    </w:rPr>
  </w:style>
  <w:style w:type="paragraph" w:customStyle="1" w:styleId="bandeau-portail-texte">
    <w:name w:val="bandeau-portail-text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exemple">
    <w:name w:val="exemple"/>
    <w:basedOn w:val="a2"/>
    <w:uiPriority w:val="99"/>
    <w:qFormat/>
    <w:rsid w:val="002978C8"/>
    <w:pPr>
      <w:widowControl/>
      <w:pBdr>
        <w:top w:val="dashed" w:sz="6" w:space="6" w:color="ADD8E6"/>
        <w:left w:val="dashed" w:sz="6" w:space="6" w:color="ADD8E6"/>
        <w:bottom w:val="dashed" w:sz="6" w:space="6" w:color="ADD8E6"/>
        <w:right w:val="dashed" w:sz="6" w:space="6" w:color="ADD8E6"/>
      </w:pBdr>
      <w:shd w:val="clear" w:color="auto" w:fill="FFFFFF"/>
      <w:snapToGrid/>
      <w:spacing w:before="120" w:after="120"/>
      <w:ind w:left="120" w:right="120"/>
    </w:pPr>
    <w:rPr>
      <w:rFonts w:eastAsia="Times New Roman"/>
      <w:szCs w:val="24"/>
    </w:rPr>
  </w:style>
  <w:style w:type="paragraph" w:customStyle="1" w:styleId="avanceboite">
    <w:name w:val="avance_boite"/>
    <w:basedOn w:val="a2"/>
    <w:uiPriority w:val="99"/>
    <w:qFormat/>
    <w:rsid w:val="002978C8"/>
    <w:pPr>
      <w:widowControl/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D3D3D3"/>
      <w:snapToGrid/>
      <w:spacing w:before="0" w:after="0"/>
    </w:pPr>
    <w:rPr>
      <w:rFonts w:eastAsia="Times New Roman"/>
      <w:szCs w:val="24"/>
    </w:rPr>
  </w:style>
  <w:style w:type="paragraph" w:customStyle="1" w:styleId="avancebarre">
    <w:name w:val="avance_barre"/>
    <w:basedOn w:val="a2"/>
    <w:uiPriority w:val="99"/>
    <w:qFormat/>
    <w:rsid w:val="002978C8"/>
    <w:pPr>
      <w:widowControl/>
      <w:shd w:val="clear" w:color="auto" w:fill="A0A0FF"/>
      <w:snapToGrid/>
      <w:spacing w:before="0" w:after="0"/>
    </w:pPr>
    <w:rPr>
      <w:rFonts w:eastAsia="Times New Roman"/>
      <w:szCs w:val="24"/>
    </w:rPr>
  </w:style>
  <w:style w:type="paragraph" w:customStyle="1" w:styleId="avancetexte">
    <w:name w:val="avance_texte"/>
    <w:basedOn w:val="a2"/>
    <w:uiPriority w:val="99"/>
    <w:qFormat/>
    <w:rsid w:val="002978C8"/>
    <w:pPr>
      <w:widowControl/>
      <w:snapToGrid/>
      <w:spacing w:before="0" w:after="0" w:line="240" w:lineRule="atLeast"/>
      <w:jc w:val="center"/>
    </w:pPr>
    <w:rPr>
      <w:rFonts w:eastAsia="Times New Roman"/>
      <w:sz w:val="21"/>
      <w:szCs w:val="21"/>
    </w:rPr>
  </w:style>
  <w:style w:type="paragraph" w:customStyle="1" w:styleId="mw-lag-warn-normal">
    <w:name w:val="mw-lag-warn-normal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mw-alerte">
    <w:name w:val="mw-alerte"/>
    <w:basedOn w:val="a2"/>
    <w:uiPriority w:val="99"/>
    <w:qFormat/>
    <w:rsid w:val="002978C8"/>
    <w:pPr>
      <w:widowControl/>
      <w:pBdr>
        <w:top w:val="single" w:sz="12" w:space="0" w:color="FF8C00"/>
        <w:left w:val="single" w:sz="12" w:space="0" w:color="FF8C00"/>
        <w:bottom w:val="single" w:sz="12" w:space="0" w:color="FF8C00"/>
        <w:right w:val="single" w:sz="12" w:space="0" w:color="FF8C00"/>
      </w:pBdr>
      <w:shd w:val="clear" w:color="auto" w:fill="FAEBD7"/>
      <w:snapToGrid/>
      <w:spacing w:beforeAutospacing="1" w:afterAutospacing="1"/>
    </w:pPr>
    <w:rPr>
      <w:rFonts w:eastAsia="Times New Roman"/>
      <w:szCs w:val="24"/>
    </w:rPr>
  </w:style>
  <w:style w:type="paragraph" w:customStyle="1" w:styleId="mw-toolbox">
    <w:name w:val="mw-toolbox"/>
    <w:basedOn w:val="a2"/>
    <w:uiPriority w:val="99"/>
    <w:qFormat/>
    <w:rsid w:val="002978C8"/>
    <w:pPr>
      <w:widowControl/>
      <w:pBdr>
        <w:top w:val="single" w:sz="6" w:space="3" w:color="B8B8B8"/>
        <w:left w:val="single" w:sz="6" w:space="12" w:color="B8B8B8"/>
        <w:bottom w:val="single" w:sz="6" w:space="3" w:color="B8B8B8"/>
        <w:right w:val="single" w:sz="6" w:space="12" w:color="B8B8B8"/>
      </w:pBdr>
      <w:shd w:val="clear" w:color="auto" w:fill="F8F8F8"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toggle">
    <w:name w:val="navboxtoggl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toggle">
    <w:name w:val="navtoggl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alternance">
    <w:name w:val="alternanc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ternance2">
    <w:name w:val="alternance2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">
    <w:name w:val="infobox"/>
    <w:basedOn w:val="a2"/>
    <w:uiPriority w:val="99"/>
    <w:qFormat/>
    <w:rsid w:val="002978C8"/>
    <w:pPr>
      <w:widowControl/>
      <w:shd w:val="clear" w:color="auto" w:fill="EEEEEE"/>
      <w:snapToGrid/>
      <w:spacing w:before="0" w:after="120"/>
      <w:ind w:left="240"/>
    </w:pPr>
    <w:rPr>
      <w:rFonts w:eastAsia="Times New Roman"/>
      <w:color w:val="000000"/>
      <w:sz w:val="23"/>
      <w:szCs w:val="23"/>
    </w:rPr>
  </w:style>
  <w:style w:type="paragraph" w:customStyle="1" w:styleId="globegris">
    <w:name w:val="globegris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ssistant">
    <w:name w:val="assistant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eadergris">
    <w:name w:val="headergris"/>
    <w:basedOn w:val="a2"/>
    <w:uiPriority w:val="99"/>
    <w:qFormat/>
    <w:rsid w:val="002978C8"/>
    <w:pPr>
      <w:widowControl/>
      <w:pBdr>
        <w:top w:val="single" w:sz="6" w:space="2" w:color="A3B0BF"/>
        <w:left w:val="single" w:sz="6" w:space="5" w:color="A3B0BF"/>
        <w:bottom w:val="single" w:sz="6" w:space="2" w:color="A3B0BF"/>
        <w:right w:val="single" w:sz="6" w:space="5" w:color="A3B0BF"/>
      </w:pBdr>
      <w:shd w:val="clear" w:color="auto" w:fill="F0F0F0"/>
      <w:snapToGrid/>
      <w:spacing w:before="0" w:after="0"/>
    </w:pPr>
    <w:rPr>
      <w:rFonts w:eastAsia="Times New Roman"/>
      <w:b/>
      <w:bCs/>
      <w:color w:val="000000"/>
      <w:sz w:val="29"/>
      <w:szCs w:val="29"/>
    </w:rPr>
  </w:style>
  <w:style w:type="paragraph" w:customStyle="1" w:styleId="cadregris">
    <w:name w:val="cadregris"/>
    <w:basedOn w:val="a2"/>
    <w:uiPriority w:val="99"/>
    <w:qFormat/>
    <w:rsid w:val="002978C8"/>
    <w:pPr>
      <w:widowControl/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CFCFC"/>
      <w:snapToGrid/>
      <w:spacing w:beforeAutospacing="1" w:after="144"/>
    </w:pPr>
    <w:rPr>
      <w:rFonts w:eastAsia="Times New Roman"/>
      <w:szCs w:val="24"/>
    </w:rPr>
  </w:style>
  <w:style w:type="paragraph" w:customStyle="1" w:styleId="accueilcadrelien">
    <w:name w:val="accueil_cadre_lien"/>
    <w:basedOn w:val="a2"/>
    <w:uiPriority w:val="99"/>
    <w:qFormat/>
    <w:rsid w:val="002978C8"/>
    <w:pPr>
      <w:widowControl/>
      <w:snapToGrid/>
      <w:spacing w:beforeAutospacing="1" w:afterAutospacing="1"/>
      <w:ind w:right="120"/>
      <w:jc w:val="right"/>
    </w:pPr>
    <w:rPr>
      <w:rFonts w:eastAsia="Times New Roman"/>
      <w:sz w:val="15"/>
      <w:szCs w:val="15"/>
    </w:rPr>
  </w:style>
  <w:style w:type="paragraph" w:customStyle="1" w:styleId="geo-default">
    <w:name w:val="geo-default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nondefault">
    <w:name w:val="geo-nondefault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geo-dms">
    <w:name w:val="geo-dms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dec">
    <w:name w:val="geo-dec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multi-punct">
    <w:name w:val="geo-multi-punct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v2">
    <w:name w:val="infobox_v2"/>
    <w:basedOn w:val="a2"/>
    <w:uiPriority w:val="99"/>
    <w:qFormat/>
    <w:rsid w:val="002978C8"/>
    <w:pPr>
      <w:widowControl/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9F9F9"/>
      <w:snapToGrid/>
      <w:spacing w:before="0" w:after="120" w:line="264" w:lineRule="atLeast"/>
      <w:ind w:left="240"/>
    </w:pPr>
    <w:rPr>
      <w:rFonts w:eastAsia="Times New Roman"/>
      <w:color w:val="000000"/>
      <w:sz w:val="22"/>
      <w:szCs w:val="22"/>
    </w:rPr>
  </w:style>
  <w:style w:type="paragraph" w:customStyle="1" w:styleId="taxoboxv3">
    <w:name w:val="taxobox_v3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">
    <w:name w:val="degrad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rev">
    <w:name w:val="degrade_rev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">
    <w:name w:val="ombr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pale">
    <w:name w:val="ombre_pal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">
    <w:name w:val="ombre_bl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pale">
    <w:name w:val="ombre_blpal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">
    <w:name w:val="ombre_rg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pale">
    <w:name w:val="ombre_rgpal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idden">
    <w:name w:val="hidden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inema-bandeau">
    <w:name w:val="cinema-bandeau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textarea-protected">
    <w:name w:val="mw-textarea-protected"/>
    <w:basedOn w:val="a2"/>
    <w:uiPriority w:val="99"/>
    <w:qFormat/>
    <w:rsid w:val="002978C8"/>
    <w:pPr>
      <w:widowControl/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napToGrid/>
      <w:spacing w:beforeAutospacing="1" w:afterAutospacing="1"/>
    </w:pPr>
    <w:rPr>
      <w:rFonts w:eastAsia="Times New Roman"/>
      <w:color w:val="000080"/>
      <w:szCs w:val="24"/>
    </w:rPr>
  </w:style>
  <w:style w:type="paragraph" w:customStyle="1" w:styleId="wikimagpictofond">
    <w:name w:val="wikimag_picto_fond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magtitre">
    <w:name w:val="wikimag_titr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large">
    <w:name w:val="ui-button-larg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content">
    <w:name w:val="fr-collapsible-content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">
    <w:name w:val="navboxnew_titl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sub">
    <w:name w:val="navboxnew_titlesub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">
    <w:name w:val="navboxnew_cell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">
    <w:name w:val="navboxnew_th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">
    <w:name w:val="impair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air">
    <w:name w:val="pair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">
    <w:name w:val="navboxnew_banner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">
    <w:name w:val="navboxnew_imag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row">
    <w:name w:val="navboxnew_row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e">
    <w:name w:val="navboxnew_i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">
    <w:name w:val="navboxnew_inlin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">
    <w:name w:val="ui-button-text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">
    <w:name w:val="ui-dialog-titlebar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">
    <w:name w:val="ui-dialog-titl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">
    <w:name w:val="ui-dialog-titlebar-clos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content">
    <w:name w:val="ui-dialog-content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">
    <w:name w:val="ui-dialog-buttonpan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keyboard">
    <w:name w:val="fr-collapsible-toggle-keyboard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last">
    <w:name w:val="navboxnew_last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">
    <w:name w:val="special-label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query">
    <w:name w:val="special-query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hover">
    <w:name w:val="special-hover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specialpage-summary">
    <w:name w:val="mw-specialpage-summary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like">
    <w:name w:val="legendlik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textlike">
    <w:name w:val="legendtextlik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">
    <w:name w:val="scrollbar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">
    <w:name w:val="scrollbarcontainer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">
    <w:name w:val="magnify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image">
    <w:name w:val="infoboximag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soustitre">
    <w:name w:val="infoboxsoustitr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atitude">
    <w:name w:val="latitud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">
    <w:name w:val="entet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edia">
    <w:name w:val="media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mage">
    <w:name w:val="thumbimag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">
    <w:name w:val="thumbinner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">
    <w:name w:val="thumb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">
    <w:name w:val="thumbcaption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">
    <w:name w:val="legend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age2">
    <w:name w:val="image2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r">
    <w:name w:val="hr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ar">
    <w:name w:val="navbar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evbloc">
    <w:name w:val="prev_bloc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">
    <w:name w:val="next_bloc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">
    <w:name w:val="img_toogl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">
    <w:name w:val="a_toogl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point">
    <w:name w:val="geopoint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itre">
    <w:name w:val="titre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-closethick">
    <w:name w:val="ui-icon-closethick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">
    <w:name w:val="taxobox_classification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normal">
    <w:name w:val="rnormal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ext">
    <w:name w:val="alert-text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regardsactu">
    <w:name w:val="regards_actu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geshi">
    <w:name w:val="mw-geshi"/>
    <w:basedOn w:val="a2"/>
    <w:uiPriority w:val="99"/>
    <w:qFormat/>
    <w:rsid w:val="002978C8"/>
    <w:pPr>
      <w:widowControl/>
      <w:snapToGrid/>
      <w:spacing w:beforeAutospacing="1" w:afterAutospacing="1"/>
    </w:pPr>
    <w:rPr>
      <w:rFonts w:ascii="Courier New" w:eastAsia="Times New Roman" w:hAnsi="Courier New" w:cs="Courier New"/>
      <w:szCs w:val="24"/>
    </w:rPr>
  </w:style>
  <w:style w:type="paragraph" w:customStyle="1" w:styleId="fr-collapsible-content1">
    <w:name w:val="fr-collapsible-content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1">
    <w:name w:val="fr-collapsible-toggle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2">
    <w:name w:val="fr-collapsible-toggle2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3">
    <w:name w:val="fr-collapsible-toggle3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1">
    <w:name w:val="navboxnew_title1"/>
    <w:basedOn w:val="a2"/>
    <w:uiPriority w:val="99"/>
    <w:qFormat/>
    <w:rsid w:val="002978C8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1">
    <w:name w:val="navboxnew_titlesub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2">
    <w:name w:val="fr-collapsible-content2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cell1">
    <w:name w:val="navboxnew_cell1"/>
    <w:basedOn w:val="a2"/>
    <w:uiPriority w:val="99"/>
    <w:qFormat/>
    <w:rsid w:val="002978C8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th1">
    <w:name w:val="navboxnew_th1"/>
    <w:basedOn w:val="a2"/>
    <w:uiPriority w:val="99"/>
    <w:qFormat/>
    <w:rsid w:val="002978C8"/>
    <w:pPr>
      <w:widowControl/>
      <w:pBdr>
        <w:right w:val="single" w:sz="12" w:space="9" w:color="F9F9F9"/>
      </w:pBdr>
      <w:shd w:val="clear" w:color="auto" w:fill="DDDDFF"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navboxnewlast1">
    <w:name w:val="navboxnew_last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1">
    <w:name w:val="impair1"/>
    <w:basedOn w:val="a2"/>
    <w:uiPriority w:val="99"/>
    <w:qFormat/>
    <w:rsid w:val="002978C8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pair1">
    <w:name w:val="pair1"/>
    <w:basedOn w:val="a2"/>
    <w:uiPriority w:val="99"/>
    <w:qFormat/>
    <w:rsid w:val="002978C8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1">
    <w:name w:val="navboxnew_banner1"/>
    <w:basedOn w:val="a2"/>
    <w:uiPriority w:val="99"/>
    <w:qFormat/>
    <w:rsid w:val="002978C8"/>
    <w:pPr>
      <w:widowControl/>
      <w:shd w:val="clear" w:color="auto" w:fill="DDDDFF"/>
      <w:snapToGrid/>
      <w:spacing w:before="0" w:after="30"/>
      <w:jc w:val="center"/>
    </w:pPr>
    <w:rPr>
      <w:rFonts w:eastAsia="Times New Roman"/>
      <w:szCs w:val="24"/>
    </w:rPr>
  </w:style>
  <w:style w:type="paragraph" w:customStyle="1" w:styleId="navboxnewimage1">
    <w:name w:val="navboxnew_image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2">
    <w:name w:val="navboxnew_cell2"/>
    <w:basedOn w:val="a2"/>
    <w:uiPriority w:val="99"/>
    <w:qFormat/>
    <w:rsid w:val="002978C8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ie1">
    <w:name w:val="navboxnew_ie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2">
    <w:name w:val="navboxnew_title2"/>
    <w:basedOn w:val="a2"/>
    <w:uiPriority w:val="99"/>
    <w:qFormat/>
    <w:rsid w:val="002978C8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2">
    <w:name w:val="navboxnew_banner2"/>
    <w:basedOn w:val="a2"/>
    <w:uiPriority w:val="99"/>
    <w:qFormat/>
    <w:rsid w:val="002978C8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2">
    <w:name w:val="navboxnew_th2"/>
    <w:basedOn w:val="a2"/>
    <w:uiPriority w:val="99"/>
    <w:qFormat/>
    <w:rsid w:val="002978C8"/>
    <w:pPr>
      <w:widowControl/>
      <w:shd w:val="clear" w:color="auto" w:fill="B3D9B3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3">
    <w:name w:val="navboxnew_title3"/>
    <w:basedOn w:val="a2"/>
    <w:uiPriority w:val="99"/>
    <w:qFormat/>
    <w:rsid w:val="002978C8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3">
    <w:name w:val="navboxnew_banner3"/>
    <w:basedOn w:val="a2"/>
    <w:uiPriority w:val="99"/>
    <w:qFormat/>
    <w:rsid w:val="002978C8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3">
    <w:name w:val="navboxnew_th3"/>
    <w:basedOn w:val="a2"/>
    <w:uiPriority w:val="99"/>
    <w:qFormat/>
    <w:rsid w:val="002978C8"/>
    <w:pPr>
      <w:widowControl/>
      <w:shd w:val="clear" w:color="auto" w:fill="E7F2FF"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4">
    <w:name w:val="fr-collapsible-toggle4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4">
    <w:name w:val="navboxnew_title4"/>
    <w:basedOn w:val="a2"/>
    <w:uiPriority w:val="99"/>
    <w:qFormat/>
    <w:rsid w:val="002978C8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2">
    <w:name w:val="navboxnew_titlesub2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3">
    <w:name w:val="fr-collapsible-content3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row1">
    <w:name w:val="navboxnew_row1"/>
    <w:basedOn w:val="a2"/>
    <w:uiPriority w:val="99"/>
    <w:qFormat/>
    <w:rsid w:val="002978C8"/>
    <w:pPr>
      <w:widowControl/>
      <w:shd w:val="clear" w:color="auto" w:fill="DDD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4">
    <w:name w:val="navboxnew_th4"/>
    <w:basedOn w:val="a2"/>
    <w:uiPriority w:val="99"/>
    <w:qFormat/>
    <w:rsid w:val="002978C8"/>
    <w:pPr>
      <w:widowControl/>
      <w:pBdr>
        <w:top w:val="single" w:sz="12" w:space="0" w:color="F9F9F9"/>
      </w:pBdr>
      <w:snapToGrid/>
      <w:spacing w:beforeAutospacing="1" w:afterAutospacing="1"/>
      <w:jc w:val="center"/>
    </w:pPr>
    <w:rPr>
      <w:rFonts w:eastAsia="Times New Roman"/>
      <w:b/>
      <w:bCs/>
      <w:szCs w:val="24"/>
    </w:rPr>
  </w:style>
  <w:style w:type="paragraph" w:customStyle="1" w:styleId="navboxnewie2">
    <w:name w:val="navboxnew_ie2"/>
    <w:basedOn w:val="a2"/>
    <w:uiPriority w:val="99"/>
    <w:qFormat/>
    <w:rsid w:val="002978C8"/>
    <w:pPr>
      <w:widowControl/>
      <w:pBdr>
        <w:left w:val="single" w:sz="12" w:space="0" w:color="F9F9F9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1">
    <w:name w:val="navboxnew_inline1"/>
    <w:basedOn w:val="a2"/>
    <w:uiPriority w:val="99"/>
    <w:qFormat/>
    <w:rsid w:val="002978C8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2">
    <w:name w:val="navboxnew_inline2"/>
    <w:basedOn w:val="a2"/>
    <w:uiPriority w:val="99"/>
    <w:qFormat/>
    <w:rsid w:val="002978C8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2">
    <w:name w:val="navboxnew_image2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navboxnewbanner4">
    <w:name w:val="navboxnew_banner4"/>
    <w:basedOn w:val="a2"/>
    <w:uiPriority w:val="99"/>
    <w:qFormat/>
    <w:rsid w:val="002978C8"/>
    <w:pPr>
      <w:widowControl/>
      <w:shd w:val="clear" w:color="auto" w:fill="CCCCFF"/>
      <w:snapToGrid/>
      <w:spacing w:before="30" w:after="0"/>
      <w:jc w:val="center"/>
    </w:pPr>
    <w:rPr>
      <w:rFonts w:eastAsia="Times New Roman"/>
      <w:szCs w:val="24"/>
    </w:rPr>
  </w:style>
  <w:style w:type="paragraph" w:customStyle="1" w:styleId="navboxnew1">
    <w:name w:val="navboxnew1"/>
    <w:basedOn w:val="a2"/>
    <w:uiPriority w:val="99"/>
    <w:qFormat/>
    <w:rsid w:val="002978C8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1">
    <w:name w:val="play-btn-large1"/>
    <w:basedOn w:val="a2"/>
    <w:uiPriority w:val="99"/>
    <w:qFormat/>
    <w:rsid w:val="002978C8"/>
    <w:pPr>
      <w:widowControl/>
      <w:snapToGrid/>
      <w:spacing w:before="0" w:afterAutospacing="1"/>
      <w:ind w:left="-525"/>
    </w:pPr>
    <w:rPr>
      <w:rFonts w:eastAsia="Times New Roman"/>
      <w:szCs w:val="24"/>
    </w:rPr>
  </w:style>
  <w:style w:type="paragraph" w:customStyle="1" w:styleId="ui-widget1">
    <w:name w:val="ui-widget1"/>
    <w:basedOn w:val="a2"/>
    <w:uiPriority w:val="99"/>
    <w:qFormat/>
    <w:rsid w:val="002978C8"/>
    <w:pPr>
      <w:widowControl/>
      <w:snapToGrid/>
      <w:spacing w:beforeAutospacing="1" w:afterAutospacing="1"/>
    </w:pPr>
    <w:rPr>
      <w:rFonts w:ascii="Arial" w:eastAsia="Times New Roman" w:hAnsi="Arial" w:cs="Arial"/>
      <w:szCs w:val="24"/>
    </w:rPr>
  </w:style>
  <w:style w:type="paragraph" w:customStyle="1" w:styleId="ui-state-default1">
    <w:name w:val="ui-state-default1"/>
    <w:basedOn w:val="a2"/>
    <w:uiPriority w:val="99"/>
    <w:qFormat/>
    <w:rsid w:val="002978C8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default2">
    <w:name w:val="ui-state-default2"/>
    <w:basedOn w:val="a2"/>
    <w:uiPriority w:val="99"/>
    <w:qFormat/>
    <w:rsid w:val="002978C8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1">
    <w:name w:val="ui-state-hover1"/>
    <w:basedOn w:val="a2"/>
    <w:uiPriority w:val="99"/>
    <w:qFormat/>
    <w:rsid w:val="002978C8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hover2">
    <w:name w:val="ui-state-hover2"/>
    <w:basedOn w:val="a2"/>
    <w:uiPriority w:val="99"/>
    <w:qFormat/>
    <w:rsid w:val="002978C8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1">
    <w:name w:val="ui-state-focus1"/>
    <w:basedOn w:val="a2"/>
    <w:uiPriority w:val="99"/>
    <w:qFormat/>
    <w:rsid w:val="002978C8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2">
    <w:name w:val="ui-state-focus2"/>
    <w:basedOn w:val="a2"/>
    <w:uiPriority w:val="99"/>
    <w:qFormat/>
    <w:rsid w:val="002978C8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1">
    <w:name w:val="ui-state-active1"/>
    <w:basedOn w:val="a2"/>
    <w:uiPriority w:val="99"/>
    <w:qFormat/>
    <w:rsid w:val="002978C8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active2">
    <w:name w:val="ui-state-active2"/>
    <w:basedOn w:val="a2"/>
    <w:uiPriority w:val="99"/>
    <w:qFormat/>
    <w:rsid w:val="002978C8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1">
    <w:name w:val="ui-state-highlight1"/>
    <w:basedOn w:val="a2"/>
    <w:uiPriority w:val="99"/>
    <w:qFormat/>
    <w:rsid w:val="002978C8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highlight2">
    <w:name w:val="ui-state-highlight2"/>
    <w:basedOn w:val="a2"/>
    <w:uiPriority w:val="99"/>
    <w:qFormat/>
    <w:rsid w:val="002978C8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1">
    <w:name w:val="ui-state-error1"/>
    <w:basedOn w:val="a2"/>
    <w:uiPriority w:val="99"/>
    <w:qFormat/>
    <w:rsid w:val="002978C8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2">
    <w:name w:val="ui-state-error2"/>
    <w:basedOn w:val="a2"/>
    <w:uiPriority w:val="99"/>
    <w:qFormat/>
    <w:rsid w:val="002978C8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1">
    <w:name w:val="ui-state-error-text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2">
    <w:name w:val="ui-state-error-text2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1">
    <w:name w:val="ui-priority-primary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primary2">
    <w:name w:val="ui-priority-primary2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1">
    <w:name w:val="ui-priority-secondary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priority-secondary2">
    <w:name w:val="ui-priority-secondary2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1">
    <w:name w:val="ui-state-disabled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2">
    <w:name w:val="ui-state-disabled2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">
    <w:name w:val="ui-icon1"/>
    <w:basedOn w:val="a2"/>
    <w:uiPriority w:val="99"/>
    <w:qFormat/>
    <w:rsid w:val="002978C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2">
    <w:name w:val="ui-icon2"/>
    <w:basedOn w:val="a2"/>
    <w:uiPriority w:val="99"/>
    <w:qFormat/>
    <w:rsid w:val="002978C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3">
    <w:name w:val="ui-icon3"/>
    <w:basedOn w:val="a2"/>
    <w:uiPriority w:val="99"/>
    <w:qFormat/>
    <w:rsid w:val="002978C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4">
    <w:name w:val="ui-icon4"/>
    <w:basedOn w:val="a2"/>
    <w:uiPriority w:val="99"/>
    <w:qFormat/>
    <w:rsid w:val="002978C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5">
    <w:name w:val="ui-icon5"/>
    <w:basedOn w:val="a2"/>
    <w:uiPriority w:val="99"/>
    <w:qFormat/>
    <w:rsid w:val="002978C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6">
    <w:name w:val="ui-icon6"/>
    <w:basedOn w:val="a2"/>
    <w:uiPriority w:val="99"/>
    <w:qFormat/>
    <w:rsid w:val="002978C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7">
    <w:name w:val="ui-icon7"/>
    <w:basedOn w:val="a2"/>
    <w:uiPriority w:val="99"/>
    <w:qFormat/>
    <w:rsid w:val="002978C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8">
    <w:name w:val="ui-icon8"/>
    <w:basedOn w:val="a2"/>
    <w:uiPriority w:val="99"/>
    <w:qFormat/>
    <w:rsid w:val="002978C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9">
    <w:name w:val="ui-icon9"/>
    <w:basedOn w:val="a2"/>
    <w:uiPriority w:val="99"/>
    <w:qFormat/>
    <w:rsid w:val="002978C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resizable-handle1">
    <w:name w:val="ui-resizable-handle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resizable-handle2">
    <w:name w:val="ui-resizable-handle2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button-text1">
    <w:name w:val="ui-button-text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2">
    <w:name w:val="ui-button-text2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3">
    <w:name w:val="ui-button-text3"/>
    <w:basedOn w:val="a2"/>
    <w:uiPriority w:val="99"/>
    <w:qFormat/>
    <w:rsid w:val="002978C8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4">
    <w:name w:val="ui-button-text4"/>
    <w:basedOn w:val="a2"/>
    <w:uiPriority w:val="99"/>
    <w:qFormat/>
    <w:rsid w:val="002978C8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5">
    <w:name w:val="ui-button-text5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6">
    <w:name w:val="ui-button-text6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7">
    <w:name w:val="ui-button-text7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0">
    <w:name w:val="ui-icon10"/>
    <w:basedOn w:val="a2"/>
    <w:uiPriority w:val="99"/>
    <w:qFormat/>
    <w:rsid w:val="002978C8"/>
    <w:pPr>
      <w:widowControl/>
      <w:snapToGrid/>
      <w:spacing w:before="0" w:afterAutospacing="1"/>
      <w:ind w:left="-120" w:firstLine="7343"/>
    </w:pPr>
    <w:rPr>
      <w:rFonts w:eastAsia="Times New Roman"/>
      <w:szCs w:val="24"/>
    </w:rPr>
  </w:style>
  <w:style w:type="paragraph" w:customStyle="1" w:styleId="ui-icon11">
    <w:name w:val="ui-icon11"/>
    <w:basedOn w:val="a2"/>
    <w:uiPriority w:val="99"/>
    <w:qFormat/>
    <w:rsid w:val="002978C8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2">
    <w:name w:val="ui-icon12"/>
    <w:basedOn w:val="a2"/>
    <w:uiPriority w:val="99"/>
    <w:qFormat/>
    <w:rsid w:val="002978C8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3">
    <w:name w:val="ui-icon13"/>
    <w:basedOn w:val="a2"/>
    <w:uiPriority w:val="99"/>
    <w:qFormat/>
    <w:rsid w:val="002978C8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4">
    <w:name w:val="ui-icon14"/>
    <w:basedOn w:val="a2"/>
    <w:uiPriority w:val="99"/>
    <w:qFormat/>
    <w:rsid w:val="002978C8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5">
    <w:name w:val="ui-icon15"/>
    <w:basedOn w:val="a2"/>
    <w:uiPriority w:val="99"/>
    <w:qFormat/>
    <w:rsid w:val="002978C8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button1">
    <w:name w:val="ui-button1"/>
    <w:basedOn w:val="a2"/>
    <w:uiPriority w:val="99"/>
    <w:qFormat/>
    <w:rsid w:val="002978C8"/>
    <w:pPr>
      <w:widowControl/>
      <w:snapToGrid/>
      <w:spacing w:beforeAutospacing="1" w:afterAutospacing="1"/>
      <w:ind w:right="-72"/>
      <w:jc w:val="center"/>
    </w:pPr>
    <w:rPr>
      <w:rFonts w:eastAsia="Times New Roman"/>
      <w:szCs w:val="24"/>
    </w:rPr>
  </w:style>
  <w:style w:type="paragraph" w:customStyle="1" w:styleId="ui-button2">
    <w:name w:val="ui-button2"/>
    <w:basedOn w:val="a2"/>
    <w:uiPriority w:val="99"/>
    <w:qFormat/>
    <w:rsid w:val="002978C8"/>
    <w:pPr>
      <w:widowControl/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2F2F2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3">
    <w:name w:val="ui-button3"/>
    <w:basedOn w:val="a2"/>
    <w:uiPriority w:val="99"/>
    <w:qFormat/>
    <w:rsid w:val="002978C8"/>
    <w:pPr>
      <w:widowControl/>
      <w:pBdr>
        <w:top w:val="single" w:sz="6" w:space="0" w:color="6E7273"/>
        <w:left w:val="single" w:sz="6" w:space="0" w:color="6E7273"/>
        <w:bottom w:val="single" w:sz="6" w:space="0" w:color="6E7273"/>
        <w:right w:val="single" w:sz="6" w:space="0" w:color="6E7273"/>
      </w:pBdr>
      <w:shd w:val="clear" w:color="auto" w:fill="E1E1E1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-large1">
    <w:name w:val="ui-button-large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6">
    <w:name w:val="ui-icon16"/>
    <w:basedOn w:val="a2"/>
    <w:uiPriority w:val="99"/>
    <w:qFormat/>
    <w:rsid w:val="002978C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7">
    <w:name w:val="ui-icon17"/>
    <w:basedOn w:val="a2"/>
    <w:uiPriority w:val="99"/>
    <w:qFormat/>
    <w:rsid w:val="002978C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8">
    <w:name w:val="ui-icon18"/>
    <w:basedOn w:val="a2"/>
    <w:uiPriority w:val="99"/>
    <w:qFormat/>
    <w:rsid w:val="002978C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9">
    <w:name w:val="ui-icon19"/>
    <w:basedOn w:val="a2"/>
    <w:uiPriority w:val="99"/>
    <w:qFormat/>
    <w:rsid w:val="002978C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dialog-titlebar1">
    <w:name w:val="ui-dialog-titlebar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1">
    <w:name w:val="ui-dialog-title1"/>
    <w:basedOn w:val="a2"/>
    <w:uiPriority w:val="99"/>
    <w:qFormat/>
    <w:rsid w:val="002978C8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1">
    <w:name w:val="ui-dialog-titlebar-close1"/>
    <w:basedOn w:val="a2"/>
    <w:uiPriority w:val="99"/>
    <w:qFormat/>
    <w:rsid w:val="002978C8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2">
    <w:name w:val="ui-dialog-titlebar-close2"/>
    <w:basedOn w:val="a2"/>
    <w:uiPriority w:val="99"/>
    <w:qFormat/>
    <w:rsid w:val="002978C8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content1">
    <w:name w:val="ui-dialog-content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1">
    <w:name w:val="ui-dialog-buttonpane1"/>
    <w:basedOn w:val="a2"/>
    <w:uiPriority w:val="99"/>
    <w:qFormat/>
    <w:rsid w:val="002978C8"/>
    <w:pPr>
      <w:widowControl/>
      <w:snapToGrid/>
      <w:spacing w:before="120" w:after="0"/>
    </w:pPr>
    <w:rPr>
      <w:rFonts w:eastAsia="Times New Roman"/>
      <w:szCs w:val="24"/>
    </w:rPr>
  </w:style>
  <w:style w:type="paragraph" w:customStyle="1" w:styleId="ui-resizable-se1">
    <w:name w:val="ui-resizable-se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3">
    <w:name w:val="ui-dialog-titlebar-close3"/>
    <w:basedOn w:val="a2"/>
    <w:uiPriority w:val="99"/>
    <w:qFormat/>
    <w:rsid w:val="002978C8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2">
    <w:name w:val="ui-dialog-titlebar2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header1">
    <w:name w:val="ui-widget-header1"/>
    <w:basedOn w:val="a2"/>
    <w:uiPriority w:val="99"/>
    <w:qFormat/>
    <w:rsid w:val="002978C8"/>
    <w:pPr>
      <w:widowControl/>
      <w:pBdr>
        <w:bottom w:val="single" w:sz="6" w:space="0" w:color="BBBBBB"/>
      </w:pBdr>
      <w:shd w:val="clear" w:color="auto" w:fill="F0F0F0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icon-closethick1">
    <w:name w:val="ui-icon-closethick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2">
    <w:name w:val="ui-dialog-buttonpane2"/>
    <w:basedOn w:val="a2"/>
    <w:uiPriority w:val="99"/>
    <w:qFormat/>
    <w:rsid w:val="002978C8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special-label1">
    <w:name w:val="special-label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color w:val="808080"/>
      <w:szCs w:val="24"/>
    </w:rPr>
  </w:style>
  <w:style w:type="paragraph" w:customStyle="1" w:styleId="special-query1">
    <w:name w:val="special-query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i/>
      <w:iCs/>
      <w:color w:val="000000"/>
      <w:szCs w:val="24"/>
    </w:rPr>
  </w:style>
  <w:style w:type="paragraph" w:customStyle="1" w:styleId="special-hover1">
    <w:name w:val="special-hover1"/>
    <w:basedOn w:val="a2"/>
    <w:uiPriority w:val="99"/>
    <w:qFormat/>
    <w:rsid w:val="002978C8"/>
    <w:pPr>
      <w:widowControl/>
      <w:shd w:val="clear" w:color="auto" w:fill="C0C0C0"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2">
    <w:name w:val="special-label2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special-query2">
    <w:name w:val="special-query2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specialpage-summary1">
    <w:name w:val="mw-specialpage-summary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editsection1">
    <w:name w:val="editsection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 w:val="20"/>
    </w:rPr>
  </w:style>
  <w:style w:type="paragraph" w:customStyle="1" w:styleId="mw-headline1">
    <w:name w:val="mw-headline1"/>
    <w:basedOn w:val="a2"/>
    <w:uiPriority w:val="99"/>
    <w:qFormat/>
    <w:rsid w:val="002978C8"/>
    <w:pPr>
      <w:widowControl/>
      <w:snapToGrid/>
      <w:spacing w:beforeAutospacing="1" w:afterAutospacing="1"/>
      <w:ind w:right="72"/>
    </w:pPr>
    <w:rPr>
      <w:rFonts w:eastAsia="Times New Roman"/>
      <w:szCs w:val="24"/>
    </w:rPr>
  </w:style>
  <w:style w:type="paragraph" w:customStyle="1" w:styleId="legendlike1">
    <w:name w:val="legendlike1"/>
    <w:basedOn w:val="a2"/>
    <w:uiPriority w:val="99"/>
    <w:qFormat/>
    <w:rsid w:val="002978C8"/>
    <w:pPr>
      <w:widowControl/>
      <w:snapToGrid/>
      <w:spacing w:before="0" w:afterAutospacing="1"/>
    </w:pPr>
    <w:rPr>
      <w:rFonts w:eastAsia="Times New Roman"/>
      <w:szCs w:val="24"/>
    </w:rPr>
  </w:style>
  <w:style w:type="paragraph" w:customStyle="1" w:styleId="legendtextlike1">
    <w:name w:val="legendtextlike1"/>
    <w:basedOn w:val="a2"/>
    <w:uiPriority w:val="99"/>
    <w:qFormat/>
    <w:rsid w:val="002978C8"/>
    <w:pPr>
      <w:widowControl/>
      <w:shd w:val="clear" w:color="auto" w:fill="FFFFFF"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1">
    <w:name w:val="scrollbar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1">
    <w:name w:val="scrollbarcontainer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1">
    <w:name w:val="magnify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image1">
    <w:name w:val="infoboximage1"/>
    <w:basedOn w:val="a2"/>
    <w:uiPriority w:val="99"/>
    <w:qFormat/>
    <w:rsid w:val="002978C8"/>
    <w:pPr>
      <w:widowControl/>
      <w:shd w:val="clear" w:color="auto" w:fill="FFFFFF"/>
      <w:snapToGrid/>
      <w:spacing w:before="0" w:afterAutospacing="1"/>
      <w:jc w:val="center"/>
    </w:pPr>
    <w:rPr>
      <w:rFonts w:eastAsia="Times New Roman"/>
      <w:color w:val="000000"/>
      <w:szCs w:val="24"/>
    </w:rPr>
  </w:style>
  <w:style w:type="paragraph" w:customStyle="1" w:styleId="infoboxsoustitre1">
    <w:name w:val="infoboxsoustitre1"/>
    <w:basedOn w:val="a2"/>
    <w:uiPriority w:val="99"/>
    <w:qFormat/>
    <w:rsid w:val="002978C8"/>
    <w:pPr>
      <w:widowControl/>
      <w:snapToGrid/>
      <w:spacing w:beforeAutospacing="1" w:afterAutospacing="1" w:line="480" w:lineRule="auto"/>
      <w:jc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latitude1">
    <w:name w:val="latitude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1">
    <w:name w:val="entete1"/>
    <w:basedOn w:val="a2"/>
    <w:uiPriority w:val="99"/>
    <w:qFormat/>
    <w:rsid w:val="002978C8"/>
    <w:pPr>
      <w:widowControl/>
      <w:snapToGrid/>
      <w:spacing w:beforeAutospacing="1" w:afterAutospacing="1" w:line="288" w:lineRule="atLeast"/>
      <w:jc w:val="center"/>
    </w:pPr>
    <w:rPr>
      <w:rFonts w:eastAsia="Times New Roman"/>
      <w:b/>
      <w:bCs/>
      <w:color w:val="000000"/>
      <w:sz w:val="36"/>
      <w:szCs w:val="36"/>
    </w:rPr>
  </w:style>
  <w:style w:type="paragraph" w:customStyle="1" w:styleId="media1">
    <w:name w:val="media1"/>
    <w:basedOn w:val="a2"/>
    <w:uiPriority w:val="99"/>
    <w:qFormat/>
    <w:rsid w:val="002978C8"/>
    <w:pPr>
      <w:widowControl/>
      <w:snapToGrid/>
      <w:spacing w:beforeAutospacing="1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entete2">
    <w:name w:val="entete2"/>
    <w:basedOn w:val="a2"/>
    <w:uiPriority w:val="99"/>
    <w:qFormat/>
    <w:rsid w:val="002978C8"/>
    <w:pPr>
      <w:widowControl/>
      <w:pBdr>
        <w:top w:val="single" w:sz="12" w:space="2" w:color="DFEDFF"/>
        <w:left w:val="single" w:sz="12" w:space="0" w:color="DFEDFF"/>
        <w:bottom w:val="single" w:sz="12" w:space="2" w:color="DFEDFF"/>
        <w:right w:val="single" w:sz="12" w:space="0" w:color="DFEDFF"/>
      </w:pBdr>
      <w:shd w:val="clear" w:color="auto" w:fill="DFEDFF"/>
      <w:snapToGrid/>
      <w:spacing w:before="0" w:after="150" w:line="264" w:lineRule="atLeast"/>
      <w:jc w:val="center"/>
    </w:pPr>
    <w:rPr>
      <w:rFonts w:eastAsia="Times New Roman"/>
      <w:b/>
      <w:bCs/>
      <w:sz w:val="34"/>
      <w:szCs w:val="34"/>
    </w:rPr>
  </w:style>
  <w:style w:type="paragraph" w:customStyle="1" w:styleId="thumbimage1">
    <w:name w:val="thumbimage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1">
    <w:name w:val="thumbinner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1">
    <w:name w:val="thumb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1">
    <w:name w:val="thumbcaption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legend1">
    <w:name w:val="legend1"/>
    <w:basedOn w:val="a2"/>
    <w:uiPriority w:val="99"/>
    <w:qFormat/>
    <w:rsid w:val="002978C8"/>
    <w:pPr>
      <w:widowControl/>
      <w:snapToGrid/>
      <w:spacing w:before="75" w:after="120"/>
      <w:jc w:val="center"/>
    </w:pPr>
    <w:rPr>
      <w:rFonts w:eastAsia="Times New Roman"/>
      <w:sz w:val="22"/>
      <w:szCs w:val="22"/>
    </w:rPr>
  </w:style>
  <w:style w:type="paragraph" w:customStyle="1" w:styleId="image21">
    <w:name w:val="image21"/>
    <w:basedOn w:val="a2"/>
    <w:uiPriority w:val="99"/>
    <w:qFormat/>
    <w:rsid w:val="002978C8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loc1">
    <w:name w:val="bloc1"/>
    <w:basedOn w:val="a2"/>
    <w:uiPriority w:val="99"/>
    <w:qFormat/>
    <w:rsid w:val="002978C8"/>
    <w:pPr>
      <w:widowControl/>
      <w:shd w:val="clear" w:color="auto" w:fill="DFEDFF"/>
      <w:snapToGrid/>
      <w:spacing w:before="75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bordered1">
    <w:name w:val="bordered1"/>
    <w:basedOn w:val="a2"/>
    <w:uiPriority w:val="99"/>
    <w:qFormat/>
    <w:rsid w:val="002978C8"/>
    <w:pPr>
      <w:widowControl/>
      <w:pBdr>
        <w:top w:val="single" w:sz="6" w:space="0" w:color="DFEDFF"/>
        <w:bottom w:val="single" w:sz="6" w:space="0" w:color="DFEDFF"/>
      </w:pBdr>
      <w:snapToGrid/>
      <w:spacing w:before="0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hr1">
    <w:name w:val="hr1"/>
    <w:basedOn w:val="a2"/>
    <w:uiPriority w:val="99"/>
    <w:qFormat/>
    <w:rsid w:val="002978C8"/>
    <w:pPr>
      <w:widowControl/>
      <w:shd w:val="clear" w:color="auto" w:fill="DFEDFF"/>
      <w:snapToGrid/>
      <w:spacing w:before="75" w:after="75" w:line="15" w:lineRule="atLeast"/>
    </w:pPr>
    <w:rPr>
      <w:rFonts w:eastAsia="Times New Roman"/>
      <w:sz w:val="2"/>
      <w:szCs w:val="2"/>
    </w:rPr>
  </w:style>
  <w:style w:type="paragraph" w:customStyle="1" w:styleId="navbar1">
    <w:name w:val="navbar1"/>
    <w:basedOn w:val="a2"/>
    <w:uiPriority w:val="99"/>
    <w:qFormat/>
    <w:rsid w:val="002978C8"/>
    <w:pPr>
      <w:widowControl/>
      <w:snapToGrid/>
      <w:spacing w:before="0" w:after="0"/>
      <w:jc w:val="right"/>
    </w:pPr>
    <w:rPr>
      <w:rFonts w:eastAsia="Times New Roman"/>
      <w:sz w:val="19"/>
      <w:szCs w:val="19"/>
    </w:rPr>
  </w:style>
  <w:style w:type="paragraph" w:customStyle="1" w:styleId="prevbloc1">
    <w:name w:val="prev_bloc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1">
    <w:name w:val="next_bloc1"/>
    <w:basedOn w:val="a2"/>
    <w:uiPriority w:val="99"/>
    <w:qFormat/>
    <w:rsid w:val="002978C8"/>
    <w:pPr>
      <w:widowControl/>
      <w:snapToGrid/>
      <w:spacing w:beforeAutospacing="1" w:afterAutospacing="1"/>
      <w:jc w:val="right"/>
    </w:pPr>
    <w:rPr>
      <w:rFonts w:eastAsia="Times New Roman"/>
      <w:szCs w:val="24"/>
    </w:rPr>
  </w:style>
  <w:style w:type="paragraph" w:customStyle="1" w:styleId="entete3">
    <w:name w:val="entete3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loc2">
    <w:name w:val="bloc2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1">
    <w:name w:val="taxobox_classification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rnormal1">
    <w:name w:val="rnormal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1">
    <w:name w:val="img_toogle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1">
    <w:name w:val="a_toogle1"/>
    <w:basedOn w:val="a2"/>
    <w:uiPriority w:val="99"/>
    <w:qFormat/>
    <w:rsid w:val="002978C8"/>
    <w:pPr>
      <w:widowControl/>
      <w:snapToGrid/>
      <w:spacing w:beforeAutospacing="1" w:afterAutospacing="1"/>
      <w:jc w:val="center"/>
    </w:pPr>
    <w:rPr>
      <w:rFonts w:eastAsia="Times New Roman"/>
      <w:sz w:val="23"/>
      <w:szCs w:val="23"/>
    </w:rPr>
  </w:style>
  <w:style w:type="paragraph" w:customStyle="1" w:styleId="geopoint1">
    <w:name w:val="geopoint1"/>
    <w:basedOn w:val="a2"/>
    <w:uiPriority w:val="99"/>
    <w:qFormat/>
    <w:rsid w:val="002978C8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0000"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thumbinner2">
    <w:name w:val="thumbinner2"/>
    <w:basedOn w:val="a2"/>
    <w:uiPriority w:val="99"/>
    <w:qFormat/>
    <w:rsid w:val="002978C8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titre1">
    <w:name w:val="titre1"/>
    <w:basedOn w:val="a2"/>
    <w:uiPriority w:val="99"/>
    <w:qFormat/>
    <w:rsid w:val="002978C8"/>
    <w:pPr>
      <w:widowControl/>
      <w:snapToGrid/>
      <w:spacing w:before="48" w:after="48"/>
      <w:jc w:val="center"/>
    </w:pPr>
    <w:rPr>
      <w:rFonts w:eastAsia="Times New Roman"/>
      <w:szCs w:val="24"/>
    </w:rPr>
  </w:style>
  <w:style w:type="paragraph" w:customStyle="1" w:styleId="e6e73">
    <w:name w:val="¶e6e7аголовок 3"/>
    <w:basedOn w:val="a2"/>
    <w:next w:val="a2"/>
    <w:uiPriority w:val="99"/>
    <w:qFormat/>
    <w:rsid w:val="002978C8"/>
    <w:pPr>
      <w:keepNext/>
      <w:tabs>
        <w:tab w:val="left" w:pos="794"/>
      </w:tabs>
      <w:spacing w:before="0" w:after="0"/>
      <w:ind w:left="794" w:hanging="397"/>
    </w:pPr>
    <w:rPr>
      <w:rFonts w:ascii="Arial" w:eastAsia="Times New Roman" w:hAnsi="Arial"/>
      <w:lang w:val="en-US"/>
    </w:rPr>
  </w:style>
  <w:style w:type="paragraph" w:customStyle="1" w:styleId="Normalnormal">
    <w:name w:val="Normal.normal"/>
    <w:uiPriority w:val="99"/>
    <w:qFormat/>
    <w:rsid w:val="002978C8"/>
    <w:pPr>
      <w:keepNext/>
      <w:autoSpaceDE w:val="0"/>
      <w:autoSpaceDN w:val="0"/>
      <w:adjustRightInd w:val="0"/>
      <w:spacing w:before="283" w:after="170" w:line="240" w:lineRule="auto"/>
      <w:ind w:firstLine="567"/>
      <w:jc w:val="both"/>
    </w:pPr>
    <w:rPr>
      <w:rFonts w:ascii="PragmaticaCTT" w:eastAsia="Times New Roman" w:hAnsi="PragmaticaCTT" w:cs="PragmaticaCTT"/>
      <w:b/>
      <w:bCs/>
      <w:i/>
      <w:iCs/>
      <w:sz w:val="20"/>
      <w:szCs w:val="20"/>
      <w:lang w:eastAsia="ru-RU"/>
    </w:rPr>
  </w:style>
  <w:style w:type="paragraph" w:customStyle="1" w:styleId="l2">
    <w:name w:val="l2"/>
    <w:basedOn w:val="a2"/>
    <w:uiPriority w:val="99"/>
    <w:qFormat/>
    <w:rsid w:val="002978C8"/>
    <w:pPr>
      <w:widowControl/>
      <w:suppressAutoHyphens/>
      <w:snapToGrid/>
      <w:spacing w:before="280" w:after="280"/>
    </w:pPr>
    <w:rPr>
      <w:rFonts w:eastAsia="Times New Roman"/>
      <w:szCs w:val="24"/>
      <w:lang w:eastAsia="ar-SA"/>
    </w:rPr>
  </w:style>
  <w:style w:type="paragraph" w:customStyle="1" w:styleId="l1">
    <w:name w:val="l1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9">
    <w:name w:val="Подпись к таблице_"/>
    <w:basedOn w:val="a3"/>
    <w:link w:val="afffffffffa"/>
    <w:uiPriority w:val="99"/>
    <w:qFormat/>
    <w:locked/>
    <w:rsid w:val="002978C8"/>
    <w:rPr>
      <w:rFonts w:cs="Times New Roman"/>
      <w:sz w:val="17"/>
      <w:szCs w:val="17"/>
      <w:shd w:val="clear" w:color="auto" w:fill="FFFFFF"/>
    </w:rPr>
  </w:style>
  <w:style w:type="paragraph" w:customStyle="1" w:styleId="afffffffffa">
    <w:name w:val="Подпись к таблице"/>
    <w:basedOn w:val="a2"/>
    <w:link w:val="afffffffff9"/>
    <w:uiPriority w:val="99"/>
    <w:qFormat/>
    <w:rsid w:val="002978C8"/>
    <w:pPr>
      <w:widowControl/>
      <w:shd w:val="clear" w:color="auto" w:fill="FFFFFF"/>
      <w:snapToGrid/>
      <w:spacing w:before="0" w:after="0" w:line="235" w:lineRule="exact"/>
      <w:ind w:firstLine="1400"/>
    </w:pPr>
    <w:rPr>
      <w:rFonts w:asciiTheme="minorHAnsi" w:eastAsiaTheme="minorHAnsi" w:hAnsiTheme="minorHAnsi"/>
      <w:sz w:val="17"/>
      <w:szCs w:val="17"/>
      <w:lang w:eastAsia="en-US"/>
    </w:rPr>
  </w:style>
  <w:style w:type="character" w:customStyle="1" w:styleId="6d">
    <w:name w:val="Основной текст (6)_"/>
    <w:basedOn w:val="a3"/>
    <w:link w:val="6e"/>
    <w:uiPriority w:val="99"/>
    <w:qFormat/>
    <w:locked/>
    <w:rsid w:val="002978C8"/>
    <w:rPr>
      <w:rFonts w:cs="Times New Roman"/>
      <w:sz w:val="14"/>
      <w:szCs w:val="14"/>
      <w:shd w:val="clear" w:color="auto" w:fill="FFFFFF"/>
    </w:rPr>
  </w:style>
  <w:style w:type="paragraph" w:customStyle="1" w:styleId="6e">
    <w:name w:val="Основной текст (6)"/>
    <w:basedOn w:val="a2"/>
    <w:link w:val="6d"/>
    <w:uiPriority w:val="99"/>
    <w:qFormat/>
    <w:rsid w:val="002978C8"/>
    <w:pPr>
      <w:widowControl/>
      <w:shd w:val="clear" w:color="auto" w:fill="FFFFFF"/>
      <w:snapToGrid/>
      <w:spacing w:before="0" w:after="0" w:line="240" w:lineRule="atLeast"/>
      <w:jc w:val="both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3fe">
    <w:name w:val="Заголовок 3 уровня"/>
    <w:basedOn w:val="afffff0"/>
    <w:uiPriority w:val="99"/>
    <w:qFormat/>
    <w:rsid w:val="002978C8"/>
    <w:pPr>
      <w:ind w:firstLine="0"/>
      <w:jc w:val="center"/>
    </w:pPr>
    <w:rPr>
      <w:b/>
    </w:rPr>
  </w:style>
  <w:style w:type="character" w:customStyle="1" w:styleId="nameautor4">
    <w:name w:val="name_autor4"/>
    <w:uiPriority w:val="99"/>
    <w:qFormat/>
    <w:rsid w:val="002978C8"/>
    <w:rPr>
      <w:sz w:val="22"/>
    </w:rPr>
  </w:style>
  <w:style w:type="character" w:customStyle="1" w:styleId="useremail">
    <w:name w:val="useremail"/>
    <w:uiPriority w:val="99"/>
    <w:qFormat/>
    <w:rsid w:val="002978C8"/>
    <w:rPr>
      <w:b/>
      <w:color w:val="555555"/>
    </w:rPr>
  </w:style>
  <w:style w:type="character" w:customStyle="1" w:styleId="sel1">
    <w:name w:val="sel1"/>
    <w:basedOn w:val="a3"/>
    <w:uiPriority w:val="99"/>
    <w:qFormat/>
    <w:rsid w:val="002978C8"/>
    <w:rPr>
      <w:rFonts w:cs="Times New Roman"/>
      <w:shd w:val="clear" w:color="auto" w:fill="000000"/>
    </w:rPr>
  </w:style>
  <w:style w:type="character" w:customStyle="1" w:styleId="1fffff">
    <w:name w:val="Основной текст + Курсив1"/>
    <w:basedOn w:val="a3"/>
    <w:uiPriority w:val="99"/>
    <w:qFormat/>
    <w:rsid w:val="002978C8"/>
    <w:rPr>
      <w:rFonts w:ascii="SimSun" w:eastAsia="SimSun" w:hAnsi="SimSun" w:cs="Times New Roman"/>
      <w:i/>
      <w:iCs/>
      <w:lang w:val="ru-RU" w:eastAsia="zh-CN" w:bidi="ar-SA"/>
    </w:rPr>
  </w:style>
  <w:style w:type="character" w:customStyle="1" w:styleId="4f0">
    <w:name w:val="Основной текст + Полужирный4"/>
    <w:basedOn w:val="a3"/>
    <w:uiPriority w:val="99"/>
    <w:qFormat/>
    <w:rsid w:val="002978C8"/>
    <w:rPr>
      <w:rFonts w:ascii="Times New Roman" w:hAnsi="Times New Roman" w:cs="Times New Roman"/>
      <w:b/>
      <w:bCs/>
      <w:i/>
      <w:iCs/>
      <w:spacing w:val="0"/>
      <w:sz w:val="20"/>
      <w:szCs w:val="20"/>
    </w:rPr>
  </w:style>
  <w:style w:type="character" w:customStyle="1" w:styleId="sel11">
    <w:name w:val="sel11"/>
    <w:basedOn w:val="a3"/>
    <w:uiPriority w:val="99"/>
    <w:qFormat/>
    <w:rsid w:val="002978C8"/>
    <w:rPr>
      <w:rFonts w:cs="Times New Roman"/>
      <w:b/>
      <w:bCs/>
    </w:rPr>
  </w:style>
  <w:style w:type="character" w:customStyle="1" w:styleId="bodyouter">
    <w:name w:val="body_outer"/>
    <w:basedOn w:val="a3"/>
    <w:uiPriority w:val="99"/>
    <w:qFormat/>
    <w:rsid w:val="002978C8"/>
    <w:rPr>
      <w:rFonts w:cs="Times New Roman"/>
    </w:rPr>
  </w:style>
  <w:style w:type="character" w:customStyle="1" w:styleId="at3">
    <w:name w:val="at3"/>
    <w:basedOn w:val="a3"/>
    <w:uiPriority w:val="99"/>
    <w:qFormat/>
    <w:rsid w:val="002978C8"/>
    <w:rPr>
      <w:rFonts w:cs="Times New Roman"/>
      <w:b/>
      <w:bCs/>
      <w:i/>
      <w:iCs/>
      <w:color w:val="00008B"/>
      <w:u w:val="single"/>
    </w:rPr>
  </w:style>
  <w:style w:type="character" w:customStyle="1" w:styleId="21f1">
    <w:name w:val="Знак2 Знак Знак1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ilad">
    <w:name w:val="il_ad"/>
    <w:basedOn w:val="a3"/>
    <w:uiPriority w:val="99"/>
    <w:qFormat/>
    <w:rsid w:val="002978C8"/>
    <w:rPr>
      <w:rFonts w:cs="Times New Roman"/>
    </w:rPr>
  </w:style>
  <w:style w:type="character" w:customStyle="1" w:styleId="tooltipextranews">
    <w:name w:val="tooltip_extranews"/>
    <w:uiPriority w:val="99"/>
    <w:qFormat/>
    <w:rsid w:val="002978C8"/>
    <w:rPr>
      <w:rFonts w:ascii="Times New Roman" w:hAnsi="Times New Roman"/>
    </w:rPr>
  </w:style>
  <w:style w:type="character" w:customStyle="1" w:styleId="citecrochet1">
    <w:name w:val="cite_crochet1"/>
    <w:basedOn w:val="a3"/>
    <w:uiPriority w:val="99"/>
    <w:qFormat/>
    <w:rsid w:val="002978C8"/>
    <w:rPr>
      <w:rFonts w:ascii="Times New Roman" w:hAnsi="Times New Roman" w:cs="Times New Roman"/>
      <w:vanish/>
    </w:rPr>
  </w:style>
  <w:style w:type="character" w:customStyle="1" w:styleId="nowrap1">
    <w:name w:val="nowrap1"/>
    <w:basedOn w:val="a3"/>
    <w:uiPriority w:val="99"/>
    <w:qFormat/>
    <w:rsid w:val="002978C8"/>
    <w:rPr>
      <w:rFonts w:ascii="Times New Roman" w:hAnsi="Times New Roman" w:cs="Times New Roman"/>
    </w:rPr>
  </w:style>
  <w:style w:type="character" w:customStyle="1" w:styleId="needref">
    <w:name w:val="need_ref"/>
    <w:basedOn w:val="a3"/>
    <w:uiPriority w:val="99"/>
    <w:qFormat/>
    <w:rsid w:val="002978C8"/>
    <w:rPr>
      <w:rFonts w:ascii="Times New Roman" w:hAnsi="Times New Roman" w:cs="Times New Roman"/>
    </w:rPr>
  </w:style>
  <w:style w:type="character" w:customStyle="1" w:styleId="up">
    <w:name w:val="up"/>
    <w:basedOn w:val="a3"/>
    <w:uiPriority w:val="99"/>
    <w:qFormat/>
    <w:rsid w:val="002978C8"/>
    <w:rPr>
      <w:rFonts w:ascii="Times New Roman" w:hAnsi="Times New Roman" w:cs="Times New Roman"/>
    </w:rPr>
  </w:style>
  <w:style w:type="character" w:customStyle="1" w:styleId="down">
    <w:name w:val="down"/>
    <w:basedOn w:val="a3"/>
    <w:uiPriority w:val="99"/>
    <w:qFormat/>
    <w:rsid w:val="002978C8"/>
    <w:rPr>
      <w:rFonts w:ascii="Times New Roman" w:hAnsi="Times New Roman" w:cs="Times New Roman"/>
    </w:rPr>
  </w:style>
  <w:style w:type="character" w:customStyle="1" w:styleId="ref">
    <w:name w:val="ref"/>
    <w:basedOn w:val="a3"/>
    <w:uiPriority w:val="99"/>
    <w:qFormat/>
    <w:rsid w:val="002978C8"/>
    <w:rPr>
      <w:rFonts w:ascii="Times New Roman" w:hAnsi="Times New Roman" w:cs="Times New Roman"/>
    </w:rPr>
  </w:style>
  <w:style w:type="character" w:customStyle="1" w:styleId="up1">
    <w:name w:val="up1"/>
    <w:basedOn w:val="a3"/>
    <w:uiPriority w:val="99"/>
    <w:qFormat/>
    <w:rsid w:val="002978C8"/>
    <w:rPr>
      <w:rFonts w:ascii="Times New Roman" w:hAnsi="Times New Roman" w:cs="Times New Roman"/>
      <w:color w:val="0645AD"/>
    </w:rPr>
  </w:style>
  <w:style w:type="character" w:customStyle="1" w:styleId="down1">
    <w:name w:val="down1"/>
    <w:basedOn w:val="a3"/>
    <w:uiPriority w:val="99"/>
    <w:qFormat/>
    <w:rsid w:val="002978C8"/>
    <w:rPr>
      <w:rFonts w:ascii="Times New Roman" w:hAnsi="Times New Roman" w:cs="Times New Roman"/>
      <w:color w:val="0645AD"/>
    </w:rPr>
  </w:style>
  <w:style w:type="character" w:customStyle="1" w:styleId="up2">
    <w:name w:val="up2"/>
    <w:basedOn w:val="a3"/>
    <w:uiPriority w:val="99"/>
    <w:qFormat/>
    <w:rsid w:val="002978C8"/>
    <w:rPr>
      <w:rFonts w:ascii="Times New Roman" w:hAnsi="Times New Roman" w:cs="Times New Roman"/>
      <w:vanish/>
    </w:rPr>
  </w:style>
  <w:style w:type="character" w:customStyle="1" w:styleId="down2">
    <w:name w:val="down2"/>
    <w:basedOn w:val="a3"/>
    <w:uiPriority w:val="99"/>
    <w:qFormat/>
    <w:rsid w:val="002978C8"/>
    <w:rPr>
      <w:rFonts w:ascii="Times New Roman" w:hAnsi="Times New Roman" w:cs="Times New Roman"/>
      <w:vanish/>
    </w:rPr>
  </w:style>
  <w:style w:type="character" w:customStyle="1" w:styleId="toctoggle">
    <w:name w:val="toctoggle"/>
    <w:basedOn w:val="a3"/>
    <w:uiPriority w:val="99"/>
    <w:qFormat/>
    <w:rsid w:val="002978C8"/>
    <w:rPr>
      <w:rFonts w:ascii="Times New Roman" w:hAnsi="Times New Roman" w:cs="Times New Roman"/>
    </w:rPr>
  </w:style>
  <w:style w:type="character" w:customStyle="1" w:styleId="tocnumber">
    <w:name w:val="tocnumber"/>
    <w:basedOn w:val="a3"/>
    <w:uiPriority w:val="99"/>
    <w:qFormat/>
    <w:rsid w:val="002978C8"/>
    <w:rPr>
      <w:rFonts w:ascii="Times New Roman" w:hAnsi="Times New Roman" w:cs="Times New Roman"/>
    </w:rPr>
  </w:style>
  <w:style w:type="character" w:customStyle="1" w:styleId="romain1">
    <w:name w:val="romain1"/>
    <w:basedOn w:val="a3"/>
    <w:uiPriority w:val="99"/>
    <w:qFormat/>
    <w:rsid w:val="002978C8"/>
    <w:rPr>
      <w:rFonts w:ascii="Times New Roman" w:hAnsi="Times New Roman" w:cs="Times New Roman"/>
      <w:smallCaps/>
    </w:rPr>
  </w:style>
  <w:style w:type="character" w:customStyle="1" w:styleId="editsection2">
    <w:name w:val="editsection2"/>
    <w:basedOn w:val="a3"/>
    <w:uiPriority w:val="99"/>
    <w:qFormat/>
    <w:rsid w:val="002978C8"/>
    <w:rPr>
      <w:rFonts w:ascii="Times New Roman" w:hAnsi="Times New Roman" w:cs="Times New Roman"/>
    </w:rPr>
  </w:style>
  <w:style w:type="character" w:customStyle="1" w:styleId="mw-headline2">
    <w:name w:val="mw-headline2"/>
    <w:basedOn w:val="a3"/>
    <w:uiPriority w:val="99"/>
    <w:qFormat/>
    <w:rsid w:val="002978C8"/>
    <w:rPr>
      <w:rFonts w:ascii="Times New Roman" w:hAnsi="Times New Roman" w:cs="Times New Roman"/>
    </w:rPr>
  </w:style>
  <w:style w:type="character" w:customStyle="1" w:styleId="751">
    <w:name w:val="Основной текст (7)5"/>
    <w:basedOn w:val="a3"/>
    <w:uiPriority w:val="99"/>
    <w:qFormat/>
    <w:rsid w:val="002978C8"/>
    <w:rPr>
      <w:rFonts w:ascii="Times New Roman" w:hAnsi="Times New Roman" w:cs="Times New Roman"/>
      <w:spacing w:val="0"/>
      <w:sz w:val="20"/>
      <w:szCs w:val="20"/>
    </w:rPr>
  </w:style>
  <w:style w:type="character" w:customStyle="1" w:styleId="term1">
    <w:name w:val="term1"/>
    <w:basedOn w:val="a3"/>
    <w:uiPriority w:val="99"/>
    <w:qFormat/>
    <w:rsid w:val="002978C8"/>
    <w:rPr>
      <w:rFonts w:cs="Times New Roman"/>
      <w:b/>
      <w:bCs/>
      <w:i/>
      <w:iCs/>
      <w:color w:val="121F48"/>
    </w:rPr>
  </w:style>
  <w:style w:type="character" w:customStyle="1" w:styleId="fontstyle290">
    <w:name w:val="fontstyle29"/>
    <w:basedOn w:val="a3"/>
    <w:uiPriority w:val="99"/>
    <w:qFormat/>
    <w:rsid w:val="002978C8"/>
    <w:rPr>
      <w:rFonts w:ascii="Times New Roman" w:hAnsi="Times New Roman" w:cs="Times New Roman"/>
    </w:rPr>
  </w:style>
  <w:style w:type="character" w:customStyle="1" w:styleId="2ffe">
    <w:name w:val="Знак2 Знак Знак"/>
    <w:basedOn w:val="a3"/>
    <w:uiPriority w:val="99"/>
    <w:semiHidden/>
    <w:qFormat/>
    <w:locked/>
    <w:rsid w:val="002978C8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-FN">
    <w:name w:val="Текст сноски-FN Знак Знак Знак"/>
    <w:basedOn w:val="a3"/>
    <w:uiPriority w:val="99"/>
    <w:semiHidden/>
    <w:qFormat/>
    <w:locked/>
    <w:rsid w:val="002978C8"/>
    <w:rPr>
      <w:rFonts w:cs="Times New Roman"/>
      <w:lang w:eastAsia="ru-RU" w:bidi="ar-SA"/>
    </w:rPr>
  </w:style>
  <w:style w:type="character" w:customStyle="1" w:styleId="style50">
    <w:name w:val="style5"/>
    <w:basedOn w:val="a3"/>
    <w:uiPriority w:val="99"/>
    <w:qFormat/>
    <w:rsid w:val="002978C8"/>
    <w:rPr>
      <w:rFonts w:cs="Times New Roman"/>
    </w:rPr>
  </w:style>
  <w:style w:type="character" w:customStyle="1" w:styleId="-FN0">
    <w:name w:val="Текст сноски-FN Знак Знак"/>
    <w:basedOn w:val="a3"/>
    <w:uiPriority w:val="99"/>
    <w:qFormat/>
    <w:locked/>
    <w:rsid w:val="002978C8"/>
    <w:rPr>
      <w:rFonts w:cs="Times New Roman"/>
      <w:lang w:val="ru-RU" w:eastAsia="ru-RU" w:bidi="ar-SA"/>
    </w:rPr>
  </w:style>
  <w:style w:type="character" w:customStyle="1" w:styleId="gapspan">
    <w:name w:val="gapspan"/>
    <w:basedOn w:val="a3"/>
    <w:uiPriority w:val="99"/>
    <w:qFormat/>
    <w:rsid w:val="002978C8"/>
    <w:rPr>
      <w:rFonts w:cs="Times New Roman"/>
    </w:rPr>
  </w:style>
  <w:style w:type="character" w:customStyle="1" w:styleId="721">
    <w:name w:val="Основной текст (7)2"/>
    <w:basedOn w:val="a3"/>
    <w:uiPriority w:val="99"/>
    <w:qFormat/>
    <w:rsid w:val="002978C8"/>
    <w:rPr>
      <w:rFonts w:ascii="Times New Roman" w:hAnsi="Times New Roman" w:cs="Times New Roman"/>
      <w:spacing w:val="0"/>
      <w:sz w:val="20"/>
      <w:szCs w:val="20"/>
    </w:rPr>
  </w:style>
  <w:style w:type="character" w:customStyle="1" w:styleId="760">
    <w:name w:val="Основной текст (7)6"/>
    <w:basedOn w:val="a3"/>
    <w:uiPriority w:val="99"/>
    <w:qFormat/>
    <w:rsid w:val="002978C8"/>
    <w:rPr>
      <w:rFonts w:ascii="Times New Roman" w:hAnsi="Times New Roman" w:cs="Times New Roman"/>
      <w:spacing w:val="0"/>
      <w:sz w:val="20"/>
      <w:szCs w:val="20"/>
    </w:rPr>
  </w:style>
  <w:style w:type="character" w:customStyle="1" w:styleId="Absatz-Standardschriftart">
    <w:name w:val="Absatz-Standardschriftart"/>
    <w:uiPriority w:val="99"/>
    <w:qFormat/>
    <w:rsid w:val="002978C8"/>
  </w:style>
  <w:style w:type="character" w:customStyle="1" w:styleId="WW-Absatz-Standardschriftart">
    <w:name w:val="WW-Absatz-Standardschriftart"/>
    <w:uiPriority w:val="99"/>
    <w:qFormat/>
    <w:rsid w:val="002978C8"/>
  </w:style>
  <w:style w:type="character" w:customStyle="1" w:styleId="FontStyle150">
    <w:name w:val="Font Style15"/>
    <w:basedOn w:val="1fff5"/>
    <w:uiPriority w:val="99"/>
    <w:qFormat/>
    <w:rsid w:val="002978C8"/>
    <w:rPr>
      <w:rFonts w:ascii="Times New Roman" w:hAnsi="Times New Roman" w:cs="Times New Roman"/>
      <w:sz w:val="10"/>
      <w:szCs w:val="10"/>
    </w:rPr>
  </w:style>
  <w:style w:type="character" w:customStyle="1" w:styleId="FontStyle23">
    <w:name w:val="Font Style23"/>
    <w:basedOn w:val="a3"/>
    <w:uiPriority w:val="99"/>
    <w:qFormat/>
    <w:rsid w:val="002978C8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uiPriority w:val="99"/>
    <w:qFormat/>
    <w:rsid w:val="002978C8"/>
    <w:rPr>
      <w:rFonts w:ascii="Times New Roman" w:hAnsi="Times New Roman"/>
    </w:rPr>
  </w:style>
  <w:style w:type="character" w:customStyle="1" w:styleId="790">
    <w:name w:val="Основной текст (7)9"/>
    <w:basedOn w:val="a3"/>
    <w:uiPriority w:val="99"/>
    <w:qFormat/>
    <w:rsid w:val="002978C8"/>
    <w:rPr>
      <w:rFonts w:ascii="Times New Roman" w:hAnsi="Times New Roman" w:cs="Times New Roman"/>
      <w:spacing w:val="0"/>
      <w:sz w:val="20"/>
      <w:szCs w:val="20"/>
    </w:rPr>
  </w:style>
  <w:style w:type="character" w:customStyle="1" w:styleId="afffffffffb">
    <w:name w:val="пример"/>
    <w:basedOn w:val="a3"/>
    <w:uiPriority w:val="99"/>
    <w:qFormat/>
    <w:rsid w:val="002978C8"/>
    <w:rPr>
      <w:rFonts w:ascii="Times New Roman" w:hAnsi="Times New Roman" w:cs="Times New Roman"/>
    </w:rPr>
  </w:style>
  <w:style w:type="character" w:customStyle="1" w:styleId="first-letter">
    <w:name w:val="first-letter"/>
    <w:basedOn w:val="a3"/>
    <w:uiPriority w:val="99"/>
    <w:qFormat/>
    <w:rsid w:val="002978C8"/>
    <w:rPr>
      <w:rFonts w:cs="Times New Roman"/>
    </w:rPr>
  </w:style>
  <w:style w:type="character" w:customStyle="1" w:styleId="indicateur-langue1">
    <w:name w:val="indicateur-langue1"/>
    <w:basedOn w:val="a3"/>
    <w:uiPriority w:val="99"/>
    <w:qFormat/>
    <w:rsid w:val="002978C8"/>
    <w:rPr>
      <w:rFonts w:ascii="Courier New" w:hAnsi="Courier New" w:cs="Courier New"/>
      <w:b/>
      <w:bCs/>
      <w:sz w:val="24"/>
      <w:szCs w:val="24"/>
    </w:rPr>
  </w:style>
  <w:style w:type="character" w:customStyle="1" w:styleId="italique1">
    <w:name w:val="italique1"/>
    <w:basedOn w:val="a3"/>
    <w:uiPriority w:val="99"/>
    <w:qFormat/>
    <w:rsid w:val="002978C8"/>
    <w:rPr>
      <w:rFonts w:cs="Times New Roman"/>
      <w:i/>
      <w:iCs/>
    </w:rPr>
  </w:style>
  <w:style w:type="character" w:customStyle="1" w:styleId="hl21">
    <w:name w:val="hl21"/>
    <w:basedOn w:val="a3"/>
    <w:uiPriority w:val="99"/>
    <w:qFormat/>
    <w:rsid w:val="002978C8"/>
    <w:rPr>
      <w:rFonts w:cs="Times New Roman"/>
      <w:b/>
      <w:bCs/>
      <w:sz w:val="24"/>
      <w:szCs w:val="24"/>
    </w:rPr>
  </w:style>
  <w:style w:type="character" w:customStyle="1" w:styleId="m1">
    <w:name w:val="m1"/>
    <w:basedOn w:val="a3"/>
    <w:uiPriority w:val="99"/>
    <w:qFormat/>
    <w:rsid w:val="002978C8"/>
    <w:rPr>
      <w:rFonts w:ascii="Tahoma" w:hAnsi="Tahoma" w:cs="Tahoma"/>
      <w:sz w:val="18"/>
      <w:szCs w:val="18"/>
      <w:u w:val="none"/>
    </w:rPr>
  </w:style>
  <w:style w:type="character" w:customStyle="1" w:styleId="trd12">
    <w:name w:val="trd12"/>
    <w:basedOn w:val="a3"/>
    <w:uiPriority w:val="99"/>
    <w:qFormat/>
    <w:rsid w:val="002978C8"/>
    <w:rPr>
      <w:rFonts w:cs="Times New Roman"/>
    </w:rPr>
  </w:style>
  <w:style w:type="character" w:customStyle="1" w:styleId="mr1">
    <w:name w:val="mr1"/>
    <w:basedOn w:val="a3"/>
    <w:uiPriority w:val="99"/>
    <w:qFormat/>
    <w:rsid w:val="002978C8"/>
    <w:rPr>
      <w:rFonts w:ascii="Tahoma" w:hAnsi="Tahoma" w:cs="Tahoma"/>
      <w:color w:val="800000"/>
      <w:sz w:val="18"/>
      <w:szCs w:val="18"/>
      <w:u w:val="none"/>
    </w:rPr>
  </w:style>
  <w:style w:type="character" w:customStyle="1" w:styleId="trd121">
    <w:name w:val="trd121"/>
    <w:basedOn w:val="a3"/>
    <w:uiPriority w:val="99"/>
    <w:qFormat/>
    <w:rsid w:val="002978C8"/>
    <w:rPr>
      <w:rFonts w:ascii="Arial" w:hAnsi="Arial" w:cs="Arial"/>
      <w:b/>
      <w:bCs/>
      <w:color w:val="800000"/>
      <w:sz w:val="18"/>
      <w:szCs w:val="18"/>
      <w:u w:val="none"/>
    </w:rPr>
  </w:style>
  <w:style w:type="character" w:customStyle="1" w:styleId="hlnormal">
    <w:name w:val="hlnormal"/>
    <w:basedOn w:val="a3"/>
    <w:uiPriority w:val="99"/>
    <w:qFormat/>
    <w:rsid w:val="002978C8"/>
    <w:rPr>
      <w:rFonts w:cs="Times New Roman"/>
    </w:rPr>
  </w:style>
  <w:style w:type="character" w:customStyle="1" w:styleId="bod1">
    <w:name w:val="bod1"/>
    <w:basedOn w:val="a3"/>
    <w:uiPriority w:val="99"/>
    <w:qFormat/>
    <w:rsid w:val="002978C8"/>
    <w:rPr>
      <w:rFonts w:cs="Times New Roman"/>
    </w:rPr>
  </w:style>
  <w:style w:type="paragraph" w:customStyle="1" w:styleId="911">
    <w:name w:val="Знак91"/>
    <w:basedOn w:val="a2"/>
    <w:uiPriority w:val="99"/>
    <w:qFormat/>
    <w:rsid w:val="002978C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31">
    <w:name w:val="Знак4 Знак Знак13"/>
    <w:uiPriority w:val="99"/>
    <w:qFormat/>
    <w:locked/>
    <w:rsid w:val="002978C8"/>
    <w:rPr>
      <w:rFonts w:ascii="Arial" w:hAnsi="Arial"/>
      <w:b/>
      <w:kern w:val="32"/>
      <w:sz w:val="32"/>
      <w:lang w:val="ru-RU" w:eastAsia="ru-RU"/>
    </w:rPr>
  </w:style>
  <w:style w:type="character" w:customStyle="1" w:styleId="2114">
    <w:name w:val="Знак2 Знак Знак11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229">
    <w:name w:val="Знак2 Знак Знак2"/>
    <w:basedOn w:val="a3"/>
    <w:uiPriority w:val="99"/>
    <w:qFormat/>
    <w:locked/>
    <w:rsid w:val="002978C8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paragraph">
    <w:name w:val="paragraph"/>
    <w:basedOn w:val="a2"/>
    <w:uiPriority w:val="99"/>
    <w:qFormat/>
    <w:rsid w:val="002978C8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spellingerror">
    <w:name w:val="spellingerror"/>
    <w:uiPriority w:val="99"/>
    <w:qFormat/>
    <w:rsid w:val="002978C8"/>
  </w:style>
  <w:style w:type="character" w:customStyle="1" w:styleId="contextualspellingandgrammarerror">
    <w:name w:val="contextualspellingandgrammarerror"/>
    <w:uiPriority w:val="99"/>
    <w:qFormat/>
    <w:rsid w:val="002978C8"/>
  </w:style>
  <w:style w:type="character" w:customStyle="1" w:styleId="normaltextrun1">
    <w:name w:val="normaltextrun1"/>
    <w:uiPriority w:val="99"/>
    <w:qFormat/>
    <w:rsid w:val="002978C8"/>
  </w:style>
  <w:style w:type="character" w:customStyle="1" w:styleId="eop">
    <w:name w:val="eop"/>
    <w:uiPriority w:val="99"/>
    <w:qFormat/>
    <w:rsid w:val="002978C8"/>
  </w:style>
  <w:style w:type="character" w:customStyle="1" w:styleId="NormalWebChar">
    <w:name w:val="Normal (Web) Char"/>
    <w:uiPriority w:val="99"/>
    <w:qFormat/>
    <w:locked/>
    <w:rsid w:val="002978C8"/>
    <w:rPr>
      <w:rFonts w:ascii="Times New Roman" w:hAnsi="Times New Roman"/>
      <w:sz w:val="24"/>
      <w:lang w:eastAsia="ru-RU"/>
    </w:rPr>
  </w:style>
  <w:style w:type="character" w:customStyle="1" w:styleId="PlainTextChar2">
    <w:name w:val="Plain Text Char2"/>
    <w:basedOn w:val="a3"/>
    <w:uiPriority w:val="99"/>
    <w:locked/>
    <w:rsid w:val="002978C8"/>
    <w:rPr>
      <w:rFonts w:ascii="Courier New" w:hAnsi="Courier New" w:cs="Times New Roman"/>
      <w:sz w:val="20"/>
      <w:szCs w:val="20"/>
    </w:rPr>
  </w:style>
  <w:style w:type="paragraph" w:customStyle="1" w:styleId="Style88">
    <w:name w:val="Style88"/>
    <w:basedOn w:val="a2"/>
    <w:uiPriority w:val="99"/>
    <w:qFormat/>
    <w:rsid w:val="002978C8"/>
    <w:pPr>
      <w:autoSpaceDE w:val="0"/>
      <w:autoSpaceDN w:val="0"/>
      <w:adjustRightInd w:val="0"/>
      <w:snapToGrid/>
      <w:spacing w:before="0" w:after="0" w:line="243" w:lineRule="exact"/>
      <w:ind w:firstLine="298"/>
      <w:jc w:val="both"/>
    </w:pPr>
    <w:rPr>
      <w:rFonts w:ascii="Franklin Gothic Medium" w:eastAsia="MS ??" w:hAnsi="Franklin Gothic Medium"/>
      <w:szCs w:val="24"/>
    </w:rPr>
  </w:style>
  <w:style w:type="character" w:customStyle="1" w:styleId="afffffffffc">
    <w:name w:val="Неразрешенное упоминание"/>
    <w:uiPriority w:val="99"/>
    <w:semiHidden/>
    <w:qFormat/>
    <w:rsid w:val="002978C8"/>
    <w:rPr>
      <w:color w:val="808080"/>
      <w:shd w:val="clear" w:color="auto" w:fill="E6E6E6"/>
    </w:rPr>
  </w:style>
  <w:style w:type="character" w:customStyle="1" w:styleId="FontStyle182">
    <w:name w:val="Font Style182"/>
    <w:qFormat/>
    <w:rsid w:val="002978C8"/>
    <w:rPr>
      <w:rFonts w:ascii="Times New Roman" w:hAnsi="Times New Roman"/>
      <w:sz w:val="18"/>
    </w:rPr>
  </w:style>
  <w:style w:type="paragraph" w:customStyle="1" w:styleId="97">
    <w:name w:val="Знак Знак Знак Знак Знак Знак9"/>
    <w:basedOn w:val="a2"/>
    <w:uiPriority w:val="99"/>
    <w:qFormat/>
    <w:rsid w:val="002978C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100">
    <w:name w:val="Знак Знак710"/>
    <w:uiPriority w:val="99"/>
    <w:qFormat/>
    <w:rsid w:val="002978C8"/>
    <w:rPr>
      <w:sz w:val="16"/>
      <w:lang w:val="ru-RU" w:eastAsia="ru-RU"/>
    </w:rPr>
  </w:style>
  <w:style w:type="paragraph" w:customStyle="1" w:styleId="5f">
    <w:name w:val="Обычный5"/>
    <w:uiPriority w:val="99"/>
    <w:qFormat/>
    <w:rsid w:val="002978C8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8">
    <w:name w:val="Знак Знак148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108">
    <w:name w:val="Знак Знак108"/>
    <w:uiPriority w:val="99"/>
    <w:qFormat/>
    <w:locked/>
    <w:rsid w:val="002978C8"/>
    <w:rPr>
      <w:sz w:val="16"/>
      <w:lang w:val="ru-RU" w:eastAsia="ru-RU"/>
    </w:rPr>
  </w:style>
  <w:style w:type="character" w:customStyle="1" w:styleId="6200">
    <w:name w:val="Знак Знак620"/>
    <w:uiPriority w:val="99"/>
    <w:qFormat/>
    <w:rsid w:val="002978C8"/>
    <w:rPr>
      <w:rFonts w:ascii="Arial" w:hAnsi="Arial"/>
      <w:b/>
      <w:i/>
      <w:sz w:val="28"/>
      <w:lang w:val="ru-RU" w:eastAsia="en-US"/>
    </w:rPr>
  </w:style>
  <w:style w:type="paragraph" w:customStyle="1" w:styleId="3ff">
    <w:name w:val="Абзац списка3"/>
    <w:basedOn w:val="a2"/>
    <w:link w:val="ListParagraphChar1"/>
    <w:uiPriority w:val="99"/>
    <w:qFormat/>
    <w:rsid w:val="002978C8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character" w:customStyle="1" w:styleId="169">
    <w:name w:val="Знак Знак169"/>
    <w:uiPriority w:val="99"/>
    <w:qFormat/>
    <w:locked/>
    <w:rsid w:val="002978C8"/>
    <w:rPr>
      <w:b/>
      <w:caps/>
      <w:sz w:val="24"/>
      <w:lang w:val="ru-RU" w:eastAsia="ru-RU"/>
    </w:rPr>
  </w:style>
  <w:style w:type="paragraph" w:customStyle="1" w:styleId="238">
    <w:name w:val="Основной текст 23"/>
    <w:basedOn w:val="a2"/>
    <w:uiPriority w:val="99"/>
    <w:qFormat/>
    <w:rsid w:val="002978C8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07">
    <w:name w:val="Знак Знак Знак10"/>
    <w:uiPriority w:val="99"/>
    <w:qFormat/>
    <w:rsid w:val="002978C8"/>
    <w:rPr>
      <w:rFonts w:ascii="Times New Roman" w:hAnsi="Times New Roman"/>
      <w:b/>
      <w:caps/>
      <w:sz w:val="28"/>
    </w:rPr>
  </w:style>
  <w:style w:type="character" w:customStyle="1" w:styleId="258">
    <w:name w:val="Знак Знак258"/>
    <w:uiPriority w:val="99"/>
    <w:qFormat/>
    <w:rsid w:val="002978C8"/>
    <w:rPr>
      <w:rFonts w:ascii="Times New Roman" w:hAnsi="Times New Roman"/>
      <w:b/>
      <w:sz w:val="28"/>
    </w:rPr>
  </w:style>
  <w:style w:type="character" w:customStyle="1" w:styleId="2280">
    <w:name w:val="Знак Знак228"/>
    <w:uiPriority w:val="99"/>
    <w:qFormat/>
    <w:rsid w:val="002978C8"/>
    <w:rPr>
      <w:rFonts w:ascii="Times New Roman" w:hAnsi="Times New Roman"/>
      <w:sz w:val="24"/>
    </w:rPr>
  </w:style>
  <w:style w:type="character" w:customStyle="1" w:styleId="2011">
    <w:name w:val="Знак Знак2011"/>
    <w:uiPriority w:val="99"/>
    <w:qFormat/>
    <w:rsid w:val="002978C8"/>
    <w:rPr>
      <w:rFonts w:ascii="Arial" w:hAnsi="Arial"/>
      <w:sz w:val="22"/>
    </w:rPr>
  </w:style>
  <w:style w:type="character" w:customStyle="1" w:styleId="198">
    <w:name w:val="Знак Знак198"/>
    <w:uiPriority w:val="99"/>
    <w:qFormat/>
    <w:rsid w:val="002978C8"/>
    <w:rPr>
      <w:rFonts w:ascii="Times New Roman" w:hAnsi="Times New Roman"/>
      <w:sz w:val="16"/>
      <w:lang w:eastAsia="ru-RU"/>
    </w:rPr>
  </w:style>
  <w:style w:type="character" w:customStyle="1" w:styleId="188">
    <w:name w:val="Знак Знак188"/>
    <w:uiPriority w:val="99"/>
    <w:qFormat/>
    <w:rsid w:val="002978C8"/>
    <w:rPr>
      <w:rFonts w:ascii="Courier New" w:hAnsi="Courier New"/>
    </w:rPr>
  </w:style>
  <w:style w:type="character" w:customStyle="1" w:styleId="178">
    <w:name w:val="Знак Знак178"/>
    <w:uiPriority w:val="99"/>
    <w:qFormat/>
    <w:rsid w:val="002978C8"/>
    <w:rPr>
      <w:rFonts w:ascii="Times New Roman" w:hAnsi="Times New Roman"/>
      <w:sz w:val="24"/>
    </w:rPr>
  </w:style>
  <w:style w:type="paragraph" w:customStyle="1" w:styleId="325">
    <w:name w:val="Заголовок 32"/>
    <w:basedOn w:val="5f"/>
    <w:next w:val="5f"/>
    <w:uiPriority w:val="99"/>
    <w:qFormat/>
    <w:rsid w:val="002978C8"/>
    <w:pPr>
      <w:keepNext/>
      <w:widowControl/>
      <w:ind w:left="0" w:firstLine="0"/>
      <w:outlineLvl w:val="2"/>
    </w:pPr>
    <w:rPr>
      <w:sz w:val="24"/>
    </w:rPr>
  </w:style>
  <w:style w:type="paragraph" w:customStyle="1" w:styleId="4f1">
    <w:name w:val="Основной текст4"/>
    <w:basedOn w:val="5f"/>
    <w:uiPriority w:val="99"/>
    <w:qFormat/>
    <w:rsid w:val="002978C8"/>
    <w:pPr>
      <w:widowControl/>
      <w:spacing w:line="360" w:lineRule="auto"/>
      <w:ind w:left="0" w:firstLine="0"/>
    </w:pPr>
    <w:rPr>
      <w:sz w:val="24"/>
    </w:rPr>
  </w:style>
  <w:style w:type="character" w:customStyle="1" w:styleId="158">
    <w:name w:val="Знак Знак158"/>
    <w:uiPriority w:val="99"/>
    <w:qFormat/>
    <w:rsid w:val="002978C8"/>
    <w:rPr>
      <w:b/>
      <w:sz w:val="28"/>
    </w:rPr>
  </w:style>
  <w:style w:type="character" w:customStyle="1" w:styleId="86">
    <w:name w:val="Знак Знак86"/>
    <w:uiPriority w:val="99"/>
    <w:rsid w:val="002978C8"/>
    <w:rPr>
      <w:rFonts w:ascii="Times New Roman" w:hAnsi="Times New Roman"/>
      <w:lang w:eastAsia="en-US"/>
    </w:rPr>
  </w:style>
  <w:style w:type="paragraph" w:customStyle="1" w:styleId="22a">
    <w:name w:val="Заголовок 22"/>
    <w:basedOn w:val="a2"/>
    <w:next w:val="a2"/>
    <w:uiPriority w:val="99"/>
    <w:qFormat/>
    <w:rsid w:val="002978C8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">
    <w:name w:val="Обычный6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3ff0">
    <w:name w:val="Цитата3"/>
    <w:basedOn w:val="a2"/>
    <w:uiPriority w:val="99"/>
    <w:qFormat/>
    <w:rsid w:val="002978C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ff1">
    <w:name w:val="Текст3"/>
    <w:basedOn w:val="a2"/>
    <w:uiPriority w:val="99"/>
    <w:qFormat/>
    <w:rsid w:val="002978C8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3">
    <w:name w:val="Основной текст 33"/>
    <w:basedOn w:val="5f"/>
    <w:uiPriority w:val="99"/>
    <w:qFormat/>
    <w:rsid w:val="002978C8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2b">
    <w:name w:val="Основной текст с отступом 22"/>
    <w:basedOn w:val="a2"/>
    <w:uiPriority w:val="99"/>
    <w:qFormat/>
    <w:rsid w:val="002978C8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4">
    <w:name w:val="Основной текст с отступом 33"/>
    <w:basedOn w:val="a2"/>
    <w:uiPriority w:val="99"/>
    <w:qFormat/>
    <w:rsid w:val="002978C8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fff">
    <w:name w:val="Верхний колонтитул2"/>
    <w:basedOn w:val="a2"/>
    <w:uiPriority w:val="99"/>
    <w:qFormat/>
    <w:rsid w:val="002978C8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2fff0">
    <w:name w:val="Слабое выделение2"/>
    <w:uiPriority w:val="99"/>
    <w:qFormat/>
    <w:rsid w:val="002978C8"/>
    <w:rPr>
      <w:i/>
      <w:color w:val="808080"/>
    </w:rPr>
  </w:style>
  <w:style w:type="character" w:customStyle="1" w:styleId="418">
    <w:name w:val="Знак Знак418"/>
    <w:uiPriority w:val="99"/>
    <w:qFormat/>
    <w:locked/>
    <w:rsid w:val="002978C8"/>
    <w:rPr>
      <w:rFonts w:ascii="Arial" w:hAnsi="Arial"/>
      <w:b/>
      <w:i/>
      <w:sz w:val="28"/>
      <w:lang w:val="ru-RU" w:eastAsia="en-US"/>
    </w:rPr>
  </w:style>
  <w:style w:type="character" w:customStyle="1" w:styleId="2fff1">
    <w:name w:val="Знак Знак2"/>
    <w:uiPriority w:val="99"/>
    <w:qFormat/>
    <w:locked/>
    <w:rsid w:val="002978C8"/>
    <w:rPr>
      <w:rFonts w:ascii="Arial" w:hAnsi="Arial"/>
      <w:b/>
      <w:i/>
      <w:sz w:val="28"/>
      <w:lang w:val="ru-RU" w:eastAsia="en-US"/>
    </w:rPr>
  </w:style>
  <w:style w:type="character" w:customStyle="1" w:styleId="2fff2">
    <w:name w:val="Основной шрифт абзаца2"/>
    <w:uiPriority w:val="99"/>
    <w:qFormat/>
    <w:rsid w:val="002978C8"/>
  </w:style>
  <w:style w:type="character" w:customStyle="1" w:styleId="2310">
    <w:name w:val="Знак Знак23 Знак1"/>
    <w:uiPriority w:val="99"/>
    <w:locked/>
    <w:rsid w:val="002978C8"/>
    <w:rPr>
      <w:rFonts w:ascii="Tahoma" w:hAnsi="Tahoma"/>
      <w:sz w:val="16"/>
    </w:rPr>
  </w:style>
  <w:style w:type="paragraph" w:customStyle="1" w:styleId="109">
    <w:name w:val="Знак Знак Знак Знак Знак Знак Знак Знак Знак Знак Знак Знак Знак10"/>
    <w:basedOn w:val="a2"/>
    <w:uiPriority w:val="99"/>
    <w:qFormat/>
    <w:rsid w:val="002978C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81">
    <w:name w:val="Знак38"/>
    <w:basedOn w:val="a2"/>
    <w:uiPriority w:val="99"/>
    <w:qFormat/>
    <w:rsid w:val="002978C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8">
    <w:name w:val="Знак Знак538"/>
    <w:uiPriority w:val="99"/>
    <w:qFormat/>
    <w:locked/>
    <w:rsid w:val="002978C8"/>
    <w:rPr>
      <w:b/>
      <w:caps/>
      <w:sz w:val="24"/>
      <w:lang w:val="ru-RU" w:eastAsia="ru-RU"/>
    </w:rPr>
  </w:style>
  <w:style w:type="character" w:customStyle="1" w:styleId="NoSpacingChar">
    <w:name w:val="No Spacing Char"/>
    <w:link w:val="2fff3"/>
    <w:uiPriority w:val="99"/>
    <w:qFormat/>
    <w:locked/>
    <w:rsid w:val="002978C8"/>
    <w:rPr>
      <w:sz w:val="24"/>
    </w:rPr>
  </w:style>
  <w:style w:type="paragraph" w:customStyle="1" w:styleId="2fff3">
    <w:name w:val="Без интервала2"/>
    <w:link w:val="NoSpacingChar"/>
    <w:uiPriority w:val="99"/>
    <w:qFormat/>
    <w:rsid w:val="002978C8"/>
    <w:pPr>
      <w:spacing w:after="0" w:line="240" w:lineRule="auto"/>
    </w:pPr>
    <w:rPr>
      <w:sz w:val="24"/>
    </w:rPr>
  </w:style>
  <w:style w:type="character" w:customStyle="1" w:styleId="1181">
    <w:name w:val="Знак1 Знак Знак18"/>
    <w:uiPriority w:val="99"/>
    <w:qFormat/>
    <w:locked/>
    <w:rsid w:val="002978C8"/>
    <w:rPr>
      <w:rFonts w:ascii="Times New Roman" w:hAnsi="Times New Roman"/>
      <w:sz w:val="24"/>
      <w:lang w:eastAsia="ru-RU"/>
    </w:rPr>
  </w:style>
  <w:style w:type="character" w:customStyle="1" w:styleId="468">
    <w:name w:val="Знак Знак468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488">
    <w:name w:val="Знак Знак488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448">
    <w:name w:val="Знак Знак448"/>
    <w:uiPriority w:val="99"/>
    <w:qFormat/>
    <w:locked/>
    <w:rsid w:val="002978C8"/>
    <w:rPr>
      <w:sz w:val="24"/>
    </w:rPr>
  </w:style>
  <w:style w:type="character" w:customStyle="1" w:styleId="518">
    <w:name w:val="Знак Знак518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438">
    <w:name w:val="Знак Знак438"/>
    <w:uiPriority w:val="99"/>
    <w:qFormat/>
    <w:locked/>
    <w:rsid w:val="002978C8"/>
    <w:rPr>
      <w:color w:val="000000"/>
      <w:sz w:val="24"/>
      <w:lang w:eastAsia="ru-RU"/>
    </w:rPr>
  </w:style>
  <w:style w:type="character" w:customStyle="1" w:styleId="428">
    <w:name w:val="Знак Знак428"/>
    <w:uiPriority w:val="99"/>
    <w:qFormat/>
    <w:rsid w:val="002978C8"/>
    <w:rPr>
      <w:rFonts w:ascii="Times New Roman" w:hAnsi="Times New Roman"/>
      <w:sz w:val="16"/>
    </w:rPr>
  </w:style>
  <w:style w:type="character" w:customStyle="1" w:styleId="498">
    <w:name w:val="Знак Знак498"/>
    <w:uiPriority w:val="99"/>
    <w:qFormat/>
    <w:rsid w:val="002978C8"/>
    <w:rPr>
      <w:rFonts w:ascii="Times New Roman" w:hAnsi="Times New Roman"/>
      <w:b/>
      <w:caps/>
      <w:sz w:val="24"/>
      <w:lang w:eastAsia="ru-RU"/>
    </w:rPr>
  </w:style>
  <w:style w:type="paragraph" w:customStyle="1" w:styleId="427">
    <w:name w:val="Заголовок 42"/>
    <w:basedOn w:val="5f"/>
    <w:next w:val="5f"/>
    <w:uiPriority w:val="99"/>
    <w:qFormat/>
    <w:rsid w:val="002978C8"/>
    <w:pPr>
      <w:keepNext/>
      <w:widowControl/>
      <w:ind w:left="0" w:firstLine="0"/>
    </w:pPr>
    <w:rPr>
      <w:sz w:val="24"/>
    </w:rPr>
  </w:style>
  <w:style w:type="character" w:customStyle="1" w:styleId="478">
    <w:name w:val="Знак Знак478"/>
    <w:uiPriority w:val="99"/>
    <w:qFormat/>
    <w:rsid w:val="002978C8"/>
    <w:rPr>
      <w:rFonts w:ascii="Times New Roman" w:hAnsi="Times New Roman"/>
      <w:b/>
      <w:sz w:val="27"/>
      <w:lang w:eastAsia="ru-RU"/>
    </w:rPr>
  </w:style>
  <w:style w:type="character" w:customStyle="1" w:styleId="458">
    <w:name w:val="Знак Знак458"/>
    <w:uiPriority w:val="99"/>
    <w:qFormat/>
    <w:rsid w:val="002978C8"/>
    <w:rPr>
      <w:rFonts w:ascii="Times New Roman" w:hAnsi="Times New Roman"/>
      <w:b/>
      <w:i/>
      <w:sz w:val="26"/>
      <w:lang w:eastAsia="ru-RU"/>
    </w:rPr>
  </w:style>
  <w:style w:type="paragraph" w:customStyle="1" w:styleId="617">
    <w:name w:val="Заголовок 61"/>
    <w:uiPriority w:val="99"/>
    <w:qFormat/>
    <w:rsid w:val="002978C8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90">
    <w:name w:val="Знак5 Знак Знак9"/>
    <w:uiPriority w:val="99"/>
    <w:qFormat/>
    <w:locked/>
    <w:rsid w:val="002978C8"/>
    <w:rPr>
      <w:sz w:val="16"/>
    </w:rPr>
  </w:style>
  <w:style w:type="character" w:customStyle="1" w:styleId="508">
    <w:name w:val="Знак Знак508"/>
    <w:uiPriority w:val="99"/>
    <w:qFormat/>
    <w:locked/>
    <w:rsid w:val="002978C8"/>
    <w:rPr>
      <w:b/>
      <w:sz w:val="28"/>
      <w:lang w:val="ru-RU" w:eastAsia="ru-RU"/>
    </w:rPr>
  </w:style>
  <w:style w:type="character" w:customStyle="1" w:styleId="528">
    <w:name w:val="Знак Знак528"/>
    <w:uiPriority w:val="99"/>
    <w:qFormat/>
    <w:rsid w:val="002978C8"/>
    <w:rPr>
      <w:rFonts w:ascii="Arial" w:hAnsi="Arial"/>
      <w:b/>
      <w:i/>
      <w:sz w:val="28"/>
    </w:rPr>
  </w:style>
  <w:style w:type="paragraph" w:customStyle="1" w:styleId="21f2">
    <w:name w:val="Цитата 21"/>
    <w:basedOn w:val="a2"/>
    <w:next w:val="a2"/>
    <w:link w:val="QuoteChar2"/>
    <w:uiPriority w:val="99"/>
    <w:qFormat/>
    <w:rsid w:val="002978C8"/>
    <w:pPr>
      <w:widowControl/>
      <w:snapToGrid/>
      <w:spacing w:before="0" w:after="0"/>
    </w:pPr>
    <w:rPr>
      <w:rFonts w:ascii="Calibri" w:hAnsi="Calibri"/>
      <w:i/>
      <w:color w:val="000000"/>
    </w:rPr>
  </w:style>
  <w:style w:type="character" w:customStyle="1" w:styleId="QuoteChar2">
    <w:name w:val="Quote Char2"/>
    <w:link w:val="21f2"/>
    <w:uiPriority w:val="99"/>
    <w:qFormat/>
    <w:locked/>
    <w:rsid w:val="002978C8"/>
    <w:rPr>
      <w:rFonts w:ascii="Calibri" w:eastAsia="Calibri" w:hAnsi="Calibri" w:cs="Times New Roman"/>
      <w:i/>
      <w:color w:val="000000"/>
      <w:sz w:val="24"/>
      <w:szCs w:val="20"/>
      <w:lang w:eastAsia="ru-RU"/>
    </w:rPr>
  </w:style>
  <w:style w:type="paragraph" w:customStyle="1" w:styleId="1fffff0">
    <w:name w:val="Выделенная цитата1"/>
    <w:basedOn w:val="a2"/>
    <w:next w:val="a2"/>
    <w:link w:val="IntenseQuoteChar2"/>
    <w:uiPriority w:val="99"/>
    <w:qFormat/>
    <w:rsid w:val="002978C8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IntenseQuoteChar2">
    <w:name w:val="Intense Quote Char2"/>
    <w:link w:val="1fffff0"/>
    <w:uiPriority w:val="99"/>
    <w:qFormat/>
    <w:locked/>
    <w:rsid w:val="002978C8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5180">
    <w:name w:val="Знак5 Знак Знак18"/>
    <w:uiPriority w:val="99"/>
    <w:qFormat/>
    <w:locked/>
    <w:rsid w:val="002978C8"/>
    <w:rPr>
      <w:sz w:val="16"/>
      <w:lang w:val="ru-RU" w:eastAsia="ru-RU"/>
    </w:rPr>
  </w:style>
  <w:style w:type="paragraph" w:customStyle="1" w:styleId="1fffff1">
    <w:name w:val="Подзаголовок1"/>
    <w:basedOn w:val="a2"/>
    <w:uiPriority w:val="99"/>
    <w:qFormat/>
    <w:rsid w:val="002978C8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81">
    <w:name w:val="Знак6 Знак Знак8"/>
    <w:uiPriority w:val="99"/>
    <w:qFormat/>
    <w:rsid w:val="002978C8"/>
    <w:rPr>
      <w:sz w:val="24"/>
      <w:lang w:val="ru-RU" w:eastAsia="ru-RU"/>
    </w:rPr>
  </w:style>
  <w:style w:type="character" w:customStyle="1" w:styleId="1fffff2">
    <w:name w:val="Замещающий текст1"/>
    <w:uiPriority w:val="99"/>
    <w:qFormat/>
    <w:rsid w:val="002978C8"/>
    <w:rPr>
      <w:color w:val="808080"/>
    </w:rPr>
  </w:style>
  <w:style w:type="character" w:customStyle="1" w:styleId="552">
    <w:name w:val="Знак Знак552"/>
    <w:uiPriority w:val="99"/>
    <w:qFormat/>
    <w:locked/>
    <w:rsid w:val="002978C8"/>
    <w:rPr>
      <w:sz w:val="24"/>
      <w:lang w:val="ru-RU" w:eastAsia="ru-RU"/>
    </w:rPr>
  </w:style>
  <w:style w:type="paragraph" w:customStyle="1" w:styleId="11fb">
    <w:name w:val="Заголовок 11"/>
    <w:basedOn w:val="a2"/>
    <w:next w:val="a2"/>
    <w:uiPriority w:val="99"/>
    <w:qFormat/>
    <w:rsid w:val="002978C8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2">
    <w:name w:val="Знак Знак652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642">
    <w:name w:val="Знак Знак642"/>
    <w:uiPriority w:val="99"/>
    <w:qFormat/>
    <w:locked/>
    <w:rsid w:val="002978C8"/>
    <w:rPr>
      <w:b/>
      <w:sz w:val="28"/>
      <w:lang w:val="ru-RU" w:eastAsia="ru-RU"/>
    </w:rPr>
  </w:style>
  <w:style w:type="character" w:customStyle="1" w:styleId="632">
    <w:name w:val="Знак Знак632"/>
    <w:uiPriority w:val="99"/>
    <w:qFormat/>
    <w:locked/>
    <w:rsid w:val="002978C8"/>
    <w:rPr>
      <w:b/>
      <w:i/>
      <w:sz w:val="26"/>
      <w:lang w:val="ru-RU" w:eastAsia="ru-RU"/>
    </w:rPr>
  </w:style>
  <w:style w:type="character" w:customStyle="1" w:styleId="622">
    <w:name w:val="Знак Знак622"/>
    <w:uiPriority w:val="99"/>
    <w:qFormat/>
    <w:locked/>
    <w:rsid w:val="002978C8"/>
    <w:rPr>
      <w:sz w:val="24"/>
      <w:lang w:val="ru-RU" w:eastAsia="ru-RU"/>
    </w:rPr>
  </w:style>
  <w:style w:type="character" w:customStyle="1" w:styleId="619">
    <w:name w:val="Знак Знак619"/>
    <w:uiPriority w:val="99"/>
    <w:qFormat/>
    <w:locked/>
    <w:rsid w:val="002978C8"/>
    <w:rPr>
      <w:sz w:val="24"/>
      <w:lang w:val="ru-RU" w:eastAsia="ru-RU"/>
    </w:rPr>
  </w:style>
  <w:style w:type="character" w:customStyle="1" w:styleId="602">
    <w:name w:val="Знак Знак602"/>
    <w:uiPriority w:val="99"/>
    <w:qFormat/>
    <w:locked/>
    <w:rsid w:val="002978C8"/>
    <w:rPr>
      <w:i/>
      <w:sz w:val="24"/>
      <w:lang w:val="ru-RU" w:eastAsia="ru-RU"/>
    </w:rPr>
  </w:style>
  <w:style w:type="character" w:customStyle="1" w:styleId="592">
    <w:name w:val="Знак Знак592"/>
    <w:uiPriority w:val="99"/>
    <w:qFormat/>
    <w:locked/>
    <w:rsid w:val="002978C8"/>
    <w:rPr>
      <w:rFonts w:ascii="Arial" w:hAnsi="Arial"/>
      <w:sz w:val="22"/>
      <w:lang w:val="ru-RU" w:eastAsia="ru-RU"/>
    </w:rPr>
  </w:style>
  <w:style w:type="character" w:customStyle="1" w:styleId="582">
    <w:name w:val="Знак Знак582"/>
    <w:uiPriority w:val="99"/>
    <w:qFormat/>
    <w:locked/>
    <w:rsid w:val="002978C8"/>
    <w:rPr>
      <w:rFonts w:ascii="Courier New" w:hAnsi="Courier New"/>
      <w:lang w:val="ru-RU" w:eastAsia="ru-RU"/>
    </w:rPr>
  </w:style>
  <w:style w:type="character" w:customStyle="1" w:styleId="572">
    <w:name w:val="Знак Знак572"/>
    <w:uiPriority w:val="99"/>
    <w:qFormat/>
    <w:locked/>
    <w:rsid w:val="002978C8"/>
    <w:rPr>
      <w:lang w:val="ru-RU" w:eastAsia="ru-RU"/>
    </w:rPr>
  </w:style>
  <w:style w:type="character" w:customStyle="1" w:styleId="562">
    <w:name w:val="Знак Знак562"/>
    <w:uiPriority w:val="99"/>
    <w:qFormat/>
    <w:locked/>
    <w:rsid w:val="002978C8"/>
    <w:rPr>
      <w:sz w:val="24"/>
      <w:lang w:val="ru-RU" w:eastAsia="ru-RU"/>
    </w:rPr>
  </w:style>
  <w:style w:type="character" w:customStyle="1" w:styleId="542">
    <w:name w:val="Знак Знак542"/>
    <w:uiPriority w:val="99"/>
    <w:qFormat/>
    <w:locked/>
    <w:rsid w:val="002978C8"/>
    <w:rPr>
      <w:sz w:val="24"/>
      <w:lang w:val="en-US" w:eastAsia="ru-RU"/>
    </w:rPr>
  </w:style>
  <w:style w:type="paragraph" w:customStyle="1" w:styleId="239">
    <w:name w:val="Заголовок 23"/>
    <w:basedOn w:val="a2"/>
    <w:next w:val="a2"/>
    <w:uiPriority w:val="99"/>
    <w:qFormat/>
    <w:rsid w:val="002978C8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35">
    <w:name w:val="Заголовок 33"/>
    <w:basedOn w:val="a2"/>
    <w:next w:val="a2"/>
    <w:uiPriority w:val="99"/>
    <w:qFormat/>
    <w:rsid w:val="002978C8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37">
    <w:name w:val="Заголовок 43"/>
    <w:basedOn w:val="a2"/>
    <w:next w:val="a2"/>
    <w:uiPriority w:val="99"/>
    <w:qFormat/>
    <w:rsid w:val="002978C8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17">
    <w:name w:val="Заголовок 51"/>
    <w:basedOn w:val="a2"/>
    <w:next w:val="a2"/>
    <w:uiPriority w:val="99"/>
    <w:qFormat/>
    <w:rsid w:val="002978C8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23">
    <w:name w:val="Заголовок 62"/>
    <w:basedOn w:val="a2"/>
    <w:next w:val="a2"/>
    <w:uiPriority w:val="99"/>
    <w:qFormat/>
    <w:rsid w:val="002978C8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13">
    <w:name w:val="Заголовок 71"/>
    <w:basedOn w:val="a2"/>
    <w:next w:val="a2"/>
    <w:uiPriority w:val="99"/>
    <w:qFormat/>
    <w:rsid w:val="002978C8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13">
    <w:name w:val="Заголовок 81"/>
    <w:basedOn w:val="a2"/>
    <w:next w:val="a2"/>
    <w:uiPriority w:val="99"/>
    <w:qFormat/>
    <w:rsid w:val="002978C8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12">
    <w:name w:val="Заголовок 91"/>
    <w:basedOn w:val="a2"/>
    <w:next w:val="a2"/>
    <w:uiPriority w:val="99"/>
    <w:qFormat/>
    <w:rsid w:val="002978C8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2">
    <w:name w:val="Знак Знак672"/>
    <w:uiPriority w:val="99"/>
    <w:qFormat/>
    <w:rsid w:val="002978C8"/>
    <w:rPr>
      <w:rFonts w:ascii="Arial" w:hAnsi="Arial"/>
      <w:b/>
      <w:sz w:val="26"/>
    </w:rPr>
  </w:style>
  <w:style w:type="character" w:customStyle="1" w:styleId="662">
    <w:name w:val="Знак Знак662"/>
    <w:uiPriority w:val="99"/>
    <w:qFormat/>
    <w:rsid w:val="002978C8"/>
    <w:rPr>
      <w:b/>
      <w:sz w:val="28"/>
    </w:rPr>
  </w:style>
  <w:style w:type="character" w:customStyle="1" w:styleId="702">
    <w:name w:val="Знак Знак702"/>
    <w:uiPriority w:val="99"/>
    <w:qFormat/>
    <w:rsid w:val="002978C8"/>
    <w:rPr>
      <w:rFonts w:ascii="Arial" w:hAnsi="Arial"/>
      <w:b/>
      <w:sz w:val="26"/>
    </w:rPr>
  </w:style>
  <w:style w:type="character" w:customStyle="1" w:styleId="692">
    <w:name w:val="Знак Знак692"/>
    <w:uiPriority w:val="99"/>
    <w:qFormat/>
    <w:rsid w:val="002978C8"/>
    <w:rPr>
      <w:b/>
      <w:sz w:val="28"/>
    </w:rPr>
  </w:style>
  <w:style w:type="character" w:customStyle="1" w:styleId="682">
    <w:name w:val="Знак Знак682"/>
    <w:uiPriority w:val="99"/>
    <w:qFormat/>
    <w:rsid w:val="002978C8"/>
    <w:rPr>
      <w:b/>
      <w:i/>
      <w:sz w:val="26"/>
    </w:rPr>
  </w:style>
  <w:style w:type="character" w:customStyle="1" w:styleId="2fff4">
    <w:name w:val="Сильное выделение2"/>
    <w:uiPriority w:val="99"/>
    <w:qFormat/>
    <w:rsid w:val="002978C8"/>
    <w:rPr>
      <w:b/>
    </w:rPr>
  </w:style>
  <w:style w:type="paragraph" w:customStyle="1" w:styleId="HTML21">
    <w:name w:val="Стандартный HTML2"/>
    <w:basedOn w:val="a2"/>
    <w:uiPriority w:val="99"/>
    <w:qFormat/>
    <w:rsid w:val="002978C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ListParagraphChar1">
    <w:name w:val="List Paragraph Char1"/>
    <w:link w:val="3ff"/>
    <w:uiPriority w:val="99"/>
    <w:qFormat/>
    <w:locked/>
    <w:rsid w:val="002978C8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10">
    <w:name w:val="Знак Знак2010"/>
    <w:uiPriority w:val="99"/>
    <w:qFormat/>
    <w:rsid w:val="002978C8"/>
    <w:rPr>
      <w:rFonts w:ascii="Arial" w:hAnsi="Arial"/>
      <w:sz w:val="22"/>
    </w:rPr>
  </w:style>
  <w:style w:type="character" w:customStyle="1" w:styleId="618">
    <w:name w:val="Знак Знак618"/>
    <w:uiPriority w:val="99"/>
    <w:qFormat/>
    <w:rsid w:val="002978C8"/>
    <w:rPr>
      <w:rFonts w:ascii="Arial" w:hAnsi="Arial"/>
      <w:b/>
      <w:i/>
      <w:sz w:val="28"/>
      <w:lang w:val="ru-RU" w:eastAsia="en-US"/>
    </w:rPr>
  </w:style>
  <w:style w:type="paragraph" w:customStyle="1" w:styleId="87">
    <w:name w:val="Знак Знак Знак Знак Знак Знак8"/>
    <w:basedOn w:val="a2"/>
    <w:uiPriority w:val="99"/>
    <w:qFormat/>
    <w:rsid w:val="002978C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91">
    <w:name w:val="Знак Знак79"/>
    <w:uiPriority w:val="99"/>
    <w:qFormat/>
    <w:rsid w:val="002978C8"/>
    <w:rPr>
      <w:sz w:val="16"/>
      <w:lang w:val="ru-RU" w:eastAsia="ru-RU"/>
    </w:rPr>
  </w:style>
  <w:style w:type="paragraph" w:customStyle="1" w:styleId="7c">
    <w:name w:val="Обычный7"/>
    <w:uiPriority w:val="99"/>
    <w:qFormat/>
    <w:rsid w:val="002978C8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7">
    <w:name w:val="Знак Знак147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1070">
    <w:name w:val="Знак Знак107"/>
    <w:uiPriority w:val="99"/>
    <w:qFormat/>
    <w:locked/>
    <w:rsid w:val="002978C8"/>
    <w:rPr>
      <w:sz w:val="16"/>
      <w:lang w:val="ru-RU" w:eastAsia="ru-RU"/>
    </w:rPr>
  </w:style>
  <w:style w:type="paragraph" w:customStyle="1" w:styleId="4f2">
    <w:name w:val="Абзац списка4"/>
    <w:basedOn w:val="a2"/>
    <w:uiPriority w:val="99"/>
    <w:qFormat/>
    <w:rsid w:val="002978C8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68">
    <w:name w:val="Знак Знак168"/>
    <w:uiPriority w:val="99"/>
    <w:qFormat/>
    <w:locked/>
    <w:rsid w:val="002978C8"/>
    <w:rPr>
      <w:b/>
      <w:caps/>
      <w:sz w:val="24"/>
      <w:lang w:val="ru-RU" w:eastAsia="ru-RU"/>
    </w:rPr>
  </w:style>
  <w:style w:type="paragraph" w:customStyle="1" w:styleId="242">
    <w:name w:val="Основной текст 24"/>
    <w:basedOn w:val="a2"/>
    <w:uiPriority w:val="99"/>
    <w:qFormat/>
    <w:rsid w:val="002978C8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98">
    <w:name w:val="Знак Знак Знак9"/>
    <w:uiPriority w:val="99"/>
    <w:qFormat/>
    <w:rsid w:val="002978C8"/>
    <w:rPr>
      <w:rFonts w:ascii="Times New Roman" w:hAnsi="Times New Roman"/>
      <w:b/>
      <w:caps/>
      <w:sz w:val="28"/>
    </w:rPr>
  </w:style>
  <w:style w:type="character" w:customStyle="1" w:styleId="257">
    <w:name w:val="Знак Знак257"/>
    <w:uiPriority w:val="99"/>
    <w:qFormat/>
    <w:rsid w:val="002978C8"/>
    <w:rPr>
      <w:rFonts w:ascii="Times New Roman" w:hAnsi="Times New Roman"/>
      <w:b/>
      <w:sz w:val="28"/>
    </w:rPr>
  </w:style>
  <w:style w:type="character" w:customStyle="1" w:styleId="2270">
    <w:name w:val="Знак Знак227"/>
    <w:uiPriority w:val="99"/>
    <w:qFormat/>
    <w:rsid w:val="002978C8"/>
    <w:rPr>
      <w:rFonts w:ascii="Times New Roman" w:hAnsi="Times New Roman"/>
      <w:sz w:val="24"/>
    </w:rPr>
  </w:style>
  <w:style w:type="character" w:customStyle="1" w:styleId="197">
    <w:name w:val="Знак Знак197"/>
    <w:uiPriority w:val="99"/>
    <w:qFormat/>
    <w:rsid w:val="002978C8"/>
    <w:rPr>
      <w:rFonts w:ascii="Times New Roman" w:hAnsi="Times New Roman"/>
      <w:sz w:val="16"/>
      <w:lang w:eastAsia="ru-RU"/>
    </w:rPr>
  </w:style>
  <w:style w:type="character" w:customStyle="1" w:styleId="187">
    <w:name w:val="Знак Знак187"/>
    <w:uiPriority w:val="99"/>
    <w:qFormat/>
    <w:rsid w:val="002978C8"/>
    <w:rPr>
      <w:rFonts w:ascii="Courier New" w:hAnsi="Courier New"/>
    </w:rPr>
  </w:style>
  <w:style w:type="character" w:customStyle="1" w:styleId="177">
    <w:name w:val="Знак Знак177"/>
    <w:uiPriority w:val="99"/>
    <w:qFormat/>
    <w:rsid w:val="002978C8"/>
    <w:rPr>
      <w:rFonts w:ascii="Times New Roman" w:hAnsi="Times New Roman"/>
      <w:sz w:val="24"/>
    </w:rPr>
  </w:style>
  <w:style w:type="paragraph" w:customStyle="1" w:styleId="344">
    <w:name w:val="Заголовок 34"/>
    <w:basedOn w:val="7c"/>
    <w:next w:val="7c"/>
    <w:uiPriority w:val="99"/>
    <w:qFormat/>
    <w:rsid w:val="002978C8"/>
    <w:pPr>
      <w:keepNext/>
      <w:widowControl/>
      <w:ind w:left="0" w:firstLine="0"/>
      <w:outlineLvl w:val="2"/>
    </w:pPr>
    <w:rPr>
      <w:sz w:val="24"/>
    </w:rPr>
  </w:style>
  <w:style w:type="paragraph" w:customStyle="1" w:styleId="5f0">
    <w:name w:val="Основной текст5"/>
    <w:basedOn w:val="7c"/>
    <w:uiPriority w:val="99"/>
    <w:qFormat/>
    <w:rsid w:val="002978C8"/>
    <w:pPr>
      <w:widowControl/>
      <w:spacing w:line="360" w:lineRule="auto"/>
      <w:ind w:left="0" w:firstLine="0"/>
    </w:pPr>
    <w:rPr>
      <w:sz w:val="24"/>
    </w:rPr>
  </w:style>
  <w:style w:type="character" w:customStyle="1" w:styleId="157">
    <w:name w:val="Знак Знак157"/>
    <w:uiPriority w:val="99"/>
    <w:qFormat/>
    <w:rsid w:val="002978C8"/>
    <w:rPr>
      <w:b/>
      <w:sz w:val="28"/>
    </w:rPr>
  </w:style>
  <w:style w:type="paragraph" w:customStyle="1" w:styleId="243">
    <w:name w:val="Заголовок 24"/>
    <w:basedOn w:val="a2"/>
    <w:next w:val="a2"/>
    <w:uiPriority w:val="99"/>
    <w:qFormat/>
    <w:rsid w:val="002978C8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8">
    <w:name w:val="Обычный8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4f3">
    <w:name w:val="Цитата4"/>
    <w:basedOn w:val="a2"/>
    <w:uiPriority w:val="99"/>
    <w:qFormat/>
    <w:rsid w:val="002978C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4f4">
    <w:name w:val="Текст4"/>
    <w:basedOn w:val="a2"/>
    <w:uiPriority w:val="99"/>
    <w:qFormat/>
    <w:rsid w:val="002978C8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46">
    <w:name w:val="Основной текст 34"/>
    <w:basedOn w:val="7c"/>
    <w:uiPriority w:val="99"/>
    <w:qFormat/>
    <w:rsid w:val="002978C8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3a">
    <w:name w:val="Основной текст с отступом 23"/>
    <w:basedOn w:val="a2"/>
    <w:uiPriority w:val="99"/>
    <w:qFormat/>
    <w:rsid w:val="002978C8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48">
    <w:name w:val="Основной текст с отступом 34"/>
    <w:basedOn w:val="a2"/>
    <w:uiPriority w:val="99"/>
    <w:qFormat/>
    <w:rsid w:val="002978C8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3ff2">
    <w:name w:val="Верхний колонтитул3"/>
    <w:basedOn w:val="a2"/>
    <w:uiPriority w:val="99"/>
    <w:qFormat/>
    <w:rsid w:val="002978C8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3ff3">
    <w:name w:val="Слабое выделение3"/>
    <w:uiPriority w:val="99"/>
    <w:qFormat/>
    <w:rsid w:val="002978C8"/>
    <w:rPr>
      <w:i/>
      <w:color w:val="808080"/>
    </w:rPr>
  </w:style>
  <w:style w:type="character" w:customStyle="1" w:styleId="417">
    <w:name w:val="Знак Знак417"/>
    <w:uiPriority w:val="99"/>
    <w:qFormat/>
    <w:locked/>
    <w:rsid w:val="002978C8"/>
    <w:rPr>
      <w:rFonts w:ascii="Arial" w:hAnsi="Arial"/>
      <w:b/>
      <w:i/>
      <w:sz w:val="28"/>
      <w:lang w:val="ru-RU" w:eastAsia="en-US"/>
    </w:rPr>
  </w:style>
  <w:style w:type="character" w:customStyle="1" w:styleId="3ff4">
    <w:name w:val="Основной шрифт абзаца3"/>
    <w:uiPriority w:val="99"/>
    <w:qFormat/>
    <w:rsid w:val="002978C8"/>
  </w:style>
  <w:style w:type="paragraph" w:customStyle="1" w:styleId="99">
    <w:name w:val="Знак Знак Знак Знак Знак Знак Знак Знак Знак Знак Знак Знак Знак9"/>
    <w:basedOn w:val="a2"/>
    <w:uiPriority w:val="99"/>
    <w:qFormat/>
    <w:rsid w:val="002978C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71">
    <w:name w:val="Знак37"/>
    <w:basedOn w:val="a2"/>
    <w:uiPriority w:val="99"/>
    <w:qFormat/>
    <w:rsid w:val="002978C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7">
    <w:name w:val="Знак Знак537"/>
    <w:uiPriority w:val="99"/>
    <w:qFormat/>
    <w:locked/>
    <w:rsid w:val="002978C8"/>
    <w:rPr>
      <w:b/>
      <w:caps/>
      <w:sz w:val="24"/>
      <w:lang w:val="ru-RU" w:eastAsia="ru-RU"/>
    </w:rPr>
  </w:style>
  <w:style w:type="paragraph" w:customStyle="1" w:styleId="3ff5">
    <w:name w:val="Без интервала3"/>
    <w:uiPriority w:val="99"/>
    <w:qFormat/>
    <w:rsid w:val="002978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71">
    <w:name w:val="Знак1 Знак Знак17"/>
    <w:uiPriority w:val="99"/>
    <w:qFormat/>
    <w:locked/>
    <w:rsid w:val="002978C8"/>
    <w:rPr>
      <w:rFonts w:ascii="Times New Roman" w:hAnsi="Times New Roman"/>
      <w:sz w:val="24"/>
      <w:lang w:eastAsia="ru-RU"/>
    </w:rPr>
  </w:style>
  <w:style w:type="character" w:customStyle="1" w:styleId="467">
    <w:name w:val="Знак Знак467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487">
    <w:name w:val="Знак Знак487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447">
    <w:name w:val="Знак Знак447"/>
    <w:uiPriority w:val="99"/>
    <w:qFormat/>
    <w:locked/>
    <w:rsid w:val="002978C8"/>
    <w:rPr>
      <w:sz w:val="24"/>
    </w:rPr>
  </w:style>
  <w:style w:type="character" w:customStyle="1" w:styleId="5170">
    <w:name w:val="Знак Знак517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4370">
    <w:name w:val="Знак Знак437"/>
    <w:uiPriority w:val="99"/>
    <w:qFormat/>
    <w:locked/>
    <w:rsid w:val="002978C8"/>
    <w:rPr>
      <w:color w:val="000000"/>
      <w:sz w:val="24"/>
      <w:lang w:eastAsia="ru-RU"/>
    </w:rPr>
  </w:style>
  <w:style w:type="character" w:customStyle="1" w:styleId="4270">
    <w:name w:val="Знак Знак427"/>
    <w:uiPriority w:val="99"/>
    <w:qFormat/>
    <w:rsid w:val="002978C8"/>
    <w:rPr>
      <w:rFonts w:ascii="Times New Roman" w:hAnsi="Times New Roman"/>
      <w:sz w:val="16"/>
    </w:rPr>
  </w:style>
  <w:style w:type="character" w:customStyle="1" w:styleId="497">
    <w:name w:val="Знак Знак497"/>
    <w:uiPriority w:val="99"/>
    <w:qFormat/>
    <w:rsid w:val="002978C8"/>
    <w:rPr>
      <w:rFonts w:ascii="Times New Roman" w:hAnsi="Times New Roman"/>
      <w:b/>
      <w:caps/>
      <w:sz w:val="24"/>
      <w:lang w:eastAsia="ru-RU"/>
    </w:rPr>
  </w:style>
  <w:style w:type="paragraph" w:customStyle="1" w:styleId="449">
    <w:name w:val="Заголовок 44"/>
    <w:basedOn w:val="7c"/>
    <w:next w:val="7c"/>
    <w:uiPriority w:val="99"/>
    <w:qFormat/>
    <w:rsid w:val="002978C8"/>
    <w:pPr>
      <w:keepNext/>
      <w:widowControl/>
      <w:ind w:left="0" w:firstLine="0"/>
    </w:pPr>
    <w:rPr>
      <w:sz w:val="24"/>
    </w:rPr>
  </w:style>
  <w:style w:type="character" w:customStyle="1" w:styleId="477">
    <w:name w:val="Знак Знак477"/>
    <w:uiPriority w:val="99"/>
    <w:qFormat/>
    <w:rsid w:val="002978C8"/>
    <w:rPr>
      <w:rFonts w:ascii="Times New Roman" w:hAnsi="Times New Roman"/>
      <w:b/>
      <w:sz w:val="27"/>
      <w:lang w:eastAsia="ru-RU"/>
    </w:rPr>
  </w:style>
  <w:style w:type="character" w:customStyle="1" w:styleId="457">
    <w:name w:val="Знак Знак457"/>
    <w:uiPriority w:val="99"/>
    <w:qFormat/>
    <w:rsid w:val="002978C8"/>
    <w:rPr>
      <w:rFonts w:ascii="Times New Roman" w:hAnsi="Times New Roman"/>
      <w:b/>
      <w:i/>
      <w:sz w:val="26"/>
      <w:lang w:eastAsia="ru-RU"/>
    </w:rPr>
  </w:style>
  <w:style w:type="paragraph" w:customStyle="1" w:styleId="633">
    <w:name w:val="Заголовок 63"/>
    <w:uiPriority w:val="99"/>
    <w:qFormat/>
    <w:rsid w:val="002978C8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80">
    <w:name w:val="Знак5 Знак Знак8"/>
    <w:uiPriority w:val="99"/>
    <w:qFormat/>
    <w:locked/>
    <w:rsid w:val="002978C8"/>
    <w:rPr>
      <w:sz w:val="16"/>
    </w:rPr>
  </w:style>
  <w:style w:type="character" w:customStyle="1" w:styleId="507">
    <w:name w:val="Знак Знак507"/>
    <w:uiPriority w:val="99"/>
    <w:qFormat/>
    <w:locked/>
    <w:rsid w:val="002978C8"/>
    <w:rPr>
      <w:b/>
      <w:sz w:val="28"/>
      <w:lang w:val="ru-RU" w:eastAsia="ru-RU"/>
    </w:rPr>
  </w:style>
  <w:style w:type="character" w:customStyle="1" w:styleId="527">
    <w:name w:val="Знак Знак527"/>
    <w:uiPriority w:val="99"/>
    <w:qFormat/>
    <w:rsid w:val="002978C8"/>
    <w:rPr>
      <w:rFonts w:ascii="Arial" w:hAnsi="Arial"/>
      <w:b/>
      <w:i/>
      <w:sz w:val="28"/>
    </w:rPr>
  </w:style>
  <w:style w:type="paragraph" w:customStyle="1" w:styleId="22c">
    <w:name w:val="Цитата 22"/>
    <w:basedOn w:val="a2"/>
    <w:next w:val="a2"/>
    <w:uiPriority w:val="99"/>
    <w:qFormat/>
    <w:rsid w:val="002978C8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2fff5">
    <w:name w:val="Выделенная цитата2"/>
    <w:basedOn w:val="a2"/>
    <w:next w:val="a2"/>
    <w:uiPriority w:val="99"/>
    <w:qFormat/>
    <w:rsid w:val="002978C8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character" w:customStyle="1" w:styleId="5171">
    <w:name w:val="Знак5 Знак Знак17"/>
    <w:uiPriority w:val="99"/>
    <w:qFormat/>
    <w:locked/>
    <w:rsid w:val="002978C8"/>
    <w:rPr>
      <w:sz w:val="16"/>
      <w:lang w:val="ru-RU" w:eastAsia="ru-RU"/>
    </w:rPr>
  </w:style>
  <w:style w:type="paragraph" w:customStyle="1" w:styleId="2fff6">
    <w:name w:val="Подзаголовок2"/>
    <w:basedOn w:val="a2"/>
    <w:uiPriority w:val="99"/>
    <w:qFormat/>
    <w:rsid w:val="002978C8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70">
    <w:name w:val="Знак6 Знак Знак7"/>
    <w:uiPriority w:val="99"/>
    <w:qFormat/>
    <w:rsid w:val="002978C8"/>
    <w:rPr>
      <w:sz w:val="24"/>
      <w:lang w:val="ru-RU" w:eastAsia="ru-RU"/>
    </w:rPr>
  </w:style>
  <w:style w:type="character" w:customStyle="1" w:styleId="2fff7">
    <w:name w:val="Замещающий текст2"/>
    <w:uiPriority w:val="99"/>
    <w:qFormat/>
    <w:rsid w:val="002978C8"/>
    <w:rPr>
      <w:color w:val="808080"/>
    </w:rPr>
  </w:style>
  <w:style w:type="character" w:customStyle="1" w:styleId="5510">
    <w:name w:val="Знак Знак551"/>
    <w:uiPriority w:val="99"/>
    <w:qFormat/>
    <w:locked/>
    <w:rsid w:val="002978C8"/>
    <w:rPr>
      <w:sz w:val="24"/>
      <w:lang w:val="ru-RU" w:eastAsia="ru-RU"/>
    </w:rPr>
  </w:style>
  <w:style w:type="paragraph" w:customStyle="1" w:styleId="12d">
    <w:name w:val="Заголовок 12"/>
    <w:basedOn w:val="a2"/>
    <w:next w:val="a2"/>
    <w:uiPriority w:val="99"/>
    <w:qFormat/>
    <w:rsid w:val="002978C8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10">
    <w:name w:val="Знак Знак651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6410">
    <w:name w:val="Знак Знак641"/>
    <w:uiPriority w:val="99"/>
    <w:qFormat/>
    <w:locked/>
    <w:rsid w:val="002978C8"/>
    <w:rPr>
      <w:b/>
      <w:sz w:val="28"/>
      <w:lang w:val="ru-RU" w:eastAsia="ru-RU"/>
    </w:rPr>
  </w:style>
  <w:style w:type="character" w:customStyle="1" w:styleId="6310">
    <w:name w:val="Знак Знак631"/>
    <w:uiPriority w:val="99"/>
    <w:qFormat/>
    <w:locked/>
    <w:rsid w:val="002978C8"/>
    <w:rPr>
      <w:b/>
      <w:i/>
      <w:sz w:val="26"/>
      <w:lang w:val="ru-RU" w:eastAsia="ru-RU"/>
    </w:rPr>
  </w:style>
  <w:style w:type="character" w:customStyle="1" w:styleId="6210">
    <w:name w:val="Знак Знак621"/>
    <w:uiPriority w:val="99"/>
    <w:qFormat/>
    <w:locked/>
    <w:rsid w:val="002978C8"/>
    <w:rPr>
      <w:sz w:val="24"/>
      <w:lang w:val="ru-RU" w:eastAsia="ru-RU"/>
    </w:rPr>
  </w:style>
  <w:style w:type="character" w:customStyle="1" w:styleId="6170">
    <w:name w:val="Знак Знак617"/>
    <w:uiPriority w:val="99"/>
    <w:qFormat/>
    <w:locked/>
    <w:rsid w:val="002978C8"/>
    <w:rPr>
      <w:sz w:val="24"/>
      <w:lang w:val="ru-RU" w:eastAsia="ru-RU"/>
    </w:rPr>
  </w:style>
  <w:style w:type="character" w:customStyle="1" w:styleId="601">
    <w:name w:val="Знак Знак601"/>
    <w:uiPriority w:val="99"/>
    <w:qFormat/>
    <w:locked/>
    <w:rsid w:val="002978C8"/>
    <w:rPr>
      <w:i/>
      <w:sz w:val="24"/>
      <w:lang w:val="ru-RU" w:eastAsia="ru-RU"/>
    </w:rPr>
  </w:style>
  <w:style w:type="character" w:customStyle="1" w:styleId="591">
    <w:name w:val="Знак Знак591"/>
    <w:uiPriority w:val="99"/>
    <w:qFormat/>
    <w:locked/>
    <w:rsid w:val="002978C8"/>
    <w:rPr>
      <w:rFonts w:ascii="Arial" w:hAnsi="Arial"/>
      <w:sz w:val="22"/>
      <w:lang w:val="ru-RU" w:eastAsia="ru-RU"/>
    </w:rPr>
  </w:style>
  <w:style w:type="character" w:customStyle="1" w:styleId="581">
    <w:name w:val="Знак Знак581"/>
    <w:uiPriority w:val="99"/>
    <w:qFormat/>
    <w:locked/>
    <w:rsid w:val="002978C8"/>
    <w:rPr>
      <w:rFonts w:ascii="Courier New" w:hAnsi="Courier New"/>
      <w:lang w:val="ru-RU" w:eastAsia="ru-RU"/>
    </w:rPr>
  </w:style>
  <w:style w:type="character" w:customStyle="1" w:styleId="571">
    <w:name w:val="Знак Знак571"/>
    <w:uiPriority w:val="99"/>
    <w:qFormat/>
    <w:locked/>
    <w:rsid w:val="002978C8"/>
    <w:rPr>
      <w:lang w:val="ru-RU" w:eastAsia="ru-RU"/>
    </w:rPr>
  </w:style>
  <w:style w:type="character" w:customStyle="1" w:styleId="5610">
    <w:name w:val="Знак Знак561"/>
    <w:uiPriority w:val="99"/>
    <w:qFormat/>
    <w:locked/>
    <w:rsid w:val="002978C8"/>
    <w:rPr>
      <w:sz w:val="24"/>
      <w:lang w:val="ru-RU" w:eastAsia="ru-RU"/>
    </w:rPr>
  </w:style>
  <w:style w:type="character" w:customStyle="1" w:styleId="5410">
    <w:name w:val="Знак Знак541"/>
    <w:uiPriority w:val="99"/>
    <w:qFormat/>
    <w:locked/>
    <w:rsid w:val="002978C8"/>
    <w:rPr>
      <w:sz w:val="24"/>
      <w:lang w:val="en-US" w:eastAsia="ru-RU"/>
    </w:rPr>
  </w:style>
  <w:style w:type="paragraph" w:customStyle="1" w:styleId="259">
    <w:name w:val="Заголовок 25"/>
    <w:basedOn w:val="a2"/>
    <w:next w:val="a2"/>
    <w:uiPriority w:val="99"/>
    <w:qFormat/>
    <w:rsid w:val="002978C8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53">
    <w:name w:val="Заголовок 35"/>
    <w:basedOn w:val="a2"/>
    <w:next w:val="a2"/>
    <w:uiPriority w:val="99"/>
    <w:qFormat/>
    <w:rsid w:val="002978C8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59">
    <w:name w:val="Заголовок 45"/>
    <w:basedOn w:val="a2"/>
    <w:next w:val="a2"/>
    <w:uiPriority w:val="99"/>
    <w:qFormat/>
    <w:rsid w:val="002978C8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29">
    <w:name w:val="Заголовок 52"/>
    <w:basedOn w:val="a2"/>
    <w:next w:val="a2"/>
    <w:uiPriority w:val="99"/>
    <w:qFormat/>
    <w:rsid w:val="002978C8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43">
    <w:name w:val="Заголовок 64"/>
    <w:basedOn w:val="a2"/>
    <w:next w:val="a2"/>
    <w:uiPriority w:val="99"/>
    <w:qFormat/>
    <w:rsid w:val="002978C8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22">
    <w:name w:val="Заголовок 72"/>
    <w:basedOn w:val="a2"/>
    <w:next w:val="a2"/>
    <w:uiPriority w:val="99"/>
    <w:qFormat/>
    <w:rsid w:val="002978C8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20">
    <w:name w:val="Заголовок 82"/>
    <w:basedOn w:val="a2"/>
    <w:next w:val="a2"/>
    <w:uiPriority w:val="99"/>
    <w:qFormat/>
    <w:rsid w:val="002978C8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20">
    <w:name w:val="Заголовок 92"/>
    <w:basedOn w:val="a2"/>
    <w:next w:val="a2"/>
    <w:uiPriority w:val="99"/>
    <w:qFormat/>
    <w:rsid w:val="002978C8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1">
    <w:name w:val="Знак Знак671"/>
    <w:uiPriority w:val="99"/>
    <w:qFormat/>
    <w:rsid w:val="002978C8"/>
    <w:rPr>
      <w:rFonts w:ascii="Arial" w:hAnsi="Arial"/>
      <w:b/>
      <w:sz w:val="26"/>
    </w:rPr>
  </w:style>
  <w:style w:type="character" w:customStyle="1" w:styleId="661">
    <w:name w:val="Знак Знак661"/>
    <w:uiPriority w:val="99"/>
    <w:qFormat/>
    <w:rsid w:val="002978C8"/>
    <w:rPr>
      <w:b/>
      <w:sz w:val="28"/>
    </w:rPr>
  </w:style>
  <w:style w:type="character" w:customStyle="1" w:styleId="701">
    <w:name w:val="Знак Знак701"/>
    <w:uiPriority w:val="99"/>
    <w:qFormat/>
    <w:rsid w:val="002978C8"/>
    <w:rPr>
      <w:rFonts w:ascii="Arial" w:hAnsi="Arial"/>
      <w:b/>
      <w:sz w:val="26"/>
    </w:rPr>
  </w:style>
  <w:style w:type="character" w:customStyle="1" w:styleId="691">
    <w:name w:val="Знак Знак691"/>
    <w:uiPriority w:val="99"/>
    <w:qFormat/>
    <w:rsid w:val="002978C8"/>
    <w:rPr>
      <w:b/>
      <w:sz w:val="28"/>
    </w:rPr>
  </w:style>
  <w:style w:type="character" w:customStyle="1" w:styleId="6810">
    <w:name w:val="Знак Знак681"/>
    <w:uiPriority w:val="99"/>
    <w:qFormat/>
    <w:rsid w:val="002978C8"/>
    <w:rPr>
      <w:b/>
      <w:i/>
      <w:sz w:val="26"/>
    </w:rPr>
  </w:style>
  <w:style w:type="character" w:customStyle="1" w:styleId="3ff6">
    <w:name w:val="Сильное выделение3"/>
    <w:uiPriority w:val="99"/>
    <w:qFormat/>
    <w:rsid w:val="002978C8"/>
    <w:rPr>
      <w:b/>
    </w:rPr>
  </w:style>
  <w:style w:type="paragraph" w:customStyle="1" w:styleId="HTML31">
    <w:name w:val="Стандартный HTML3"/>
    <w:basedOn w:val="a2"/>
    <w:uiPriority w:val="99"/>
    <w:qFormat/>
    <w:rsid w:val="002978C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paragraph" w:customStyle="1" w:styleId="89">
    <w:name w:val="Стиль8"/>
    <w:basedOn w:val="a2"/>
    <w:next w:val="affb"/>
    <w:link w:val="3ff7"/>
    <w:uiPriority w:val="99"/>
    <w:qFormat/>
    <w:rsid w:val="002978C8"/>
    <w:pPr>
      <w:widowControl/>
      <w:snapToGrid/>
      <w:spacing w:before="0" w:after="0"/>
      <w:jc w:val="center"/>
    </w:pPr>
    <w:rPr>
      <w:lang w:val="en-US"/>
    </w:rPr>
  </w:style>
  <w:style w:type="character" w:customStyle="1" w:styleId="4010">
    <w:name w:val="Знак Знак40 Знак1"/>
    <w:uiPriority w:val="99"/>
    <w:qFormat/>
    <w:locked/>
    <w:rsid w:val="002978C8"/>
    <w:rPr>
      <w:sz w:val="24"/>
      <w:lang w:val="ru-RU" w:eastAsia="ru-RU"/>
    </w:rPr>
  </w:style>
  <w:style w:type="paragraph" w:customStyle="1" w:styleId="921">
    <w:name w:val="Знак92"/>
    <w:basedOn w:val="a2"/>
    <w:uiPriority w:val="99"/>
    <w:qFormat/>
    <w:rsid w:val="002978C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41">
    <w:name w:val="Знак4 Знак Знак14"/>
    <w:uiPriority w:val="99"/>
    <w:qFormat/>
    <w:locked/>
    <w:rsid w:val="002978C8"/>
    <w:rPr>
      <w:rFonts w:ascii="Arial" w:hAnsi="Arial"/>
      <w:b/>
      <w:kern w:val="32"/>
      <w:sz w:val="32"/>
      <w:lang w:val="ru-RU" w:eastAsia="ru-RU"/>
    </w:rPr>
  </w:style>
  <w:style w:type="character" w:customStyle="1" w:styleId="2122">
    <w:name w:val="Знак2 Знак Знак12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4f5">
    <w:name w:val="Знак4 Знак Знак"/>
    <w:uiPriority w:val="99"/>
    <w:locked/>
    <w:rsid w:val="002978C8"/>
    <w:rPr>
      <w:rFonts w:ascii="Arial" w:hAnsi="Arial"/>
      <w:b/>
      <w:kern w:val="32"/>
      <w:sz w:val="32"/>
      <w:lang w:val="ru-RU" w:eastAsia="ru-RU"/>
    </w:rPr>
  </w:style>
  <w:style w:type="character" w:customStyle="1" w:styleId="23b">
    <w:name w:val="Знак2 Знак Знак3"/>
    <w:uiPriority w:val="99"/>
    <w:qFormat/>
    <w:locked/>
    <w:rsid w:val="002978C8"/>
    <w:rPr>
      <w:rFonts w:ascii="Arial" w:hAnsi="Arial"/>
      <w:b/>
      <w:sz w:val="26"/>
      <w:lang w:val="ru-RU" w:eastAsia="ru-RU"/>
    </w:rPr>
  </w:style>
  <w:style w:type="character" w:customStyle="1" w:styleId="4f6">
    <w:name w:val="Слабое выделение4"/>
    <w:uiPriority w:val="99"/>
    <w:rsid w:val="002978C8"/>
    <w:rPr>
      <w:i/>
      <w:color w:val="808080"/>
    </w:rPr>
  </w:style>
  <w:style w:type="paragraph" w:customStyle="1" w:styleId="23c">
    <w:name w:val="Цитата 23"/>
    <w:basedOn w:val="a2"/>
    <w:next w:val="a2"/>
    <w:uiPriority w:val="99"/>
    <w:qFormat/>
    <w:rsid w:val="002978C8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3ff8">
    <w:name w:val="Выделенная цитата3"/>
    <w:basedOn w:val="a2"/>
    <w:next w:val="a2"/>
    <w:uiPriority w:val="99"/>
    <w:qFormat/>
    <w:rsid w:val="002978C8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i/>
      <w:color w:val="4F81BD"/>
    </w:rPr>
  </w:style>
  <w:style w:type="paragraph" w:customStyle="1" w:styleId="1114">
    <w:name w:val="Заголовок оглавления111"/>
    <w:basedOn w:val="10"/>
    <w:next w:val="a2"/>
    <w:uiPriority w:val="99"/>
    <w:qFormat/>
    <w:rsid w:val="002978C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character" w:customStyle="1" w:styleId="4f7">
    <w:name w:val="Сильное выделение4"/>
    <w:uiPriority w:val="99"/>
    <w:rsid w:val="002978C8"/>
    <w:rPr>
      <w:b/>
    </w:rPr>
  </w:style>
  <w:style w:type="character" w:customStyle="1" w:styleId="1115">
    <w:name w:val="Слабая ссылка111"/>
    <w:uiPriority w:val="99"/>
    <w:qFormat/>
    <w:rsid w:val="002978C8"/>
    <w:rPr>
      <w:smallCaps/>
      <w:color w:val="C0504D"/>
      <w:u w:val="single"/>
    </w:rPr>
  </w:style>
  <w:style w:type="character" w:customStyle="1" w:styleId="1116">
    <w:name w:val="Сильная ссылка111"/>
    <w:uiPriority w:val="99"/>
    <w:qFormat/>
    <w:rsid w:val="002978C8"/>
    <w:rPr>
      <w:b/>
      <w:smallCaps/>
      <w:color w:val="C0504D"/>
      <w:spacing w:val="5"/>
      <w:u w:val="single"/>
    </w:rPr>
  </w:style>
  <w:style w:type="character" w:customStyle="1" w:styleId="1117">
    <w:name w:val="Название книги111"/>
    <w:uiPriority w:val="99"/>
    <w:qFormat/>
    <w:rsid w:val="002978C8"/>
    <w:rPr>
      <w:b/>
      <w:smallCaps/>
      <w:spacing w:val="5"/>
    </w:rPr>
  </w:style>
  <w:style w:type="character" w:customStyle="1" w:styleId="3ff9">
    <w:name w:val="Замещающий текст3"/>
    <w:uiPriority w:val="99"/>
    <w:rsid w:val="002978C8"/>
    <w:rPr>
      <w:color w:val="808080"/>
    </w:rPr>
  </w:style>
  <w:style w:type="character" w:customStyle="1" w:styleId="1260">
    <w:name w:val="Знак1 Знак Знак26"/>
    <w:uiPriority w:val="99"/>
    <w:locked/>
    <w:rsid w:val="002978C8"/>
    <w:rPr>
      <w:sz w:val="24"/>
    </w:rPr>
  </w:style>
  <w:style w:type="character" w:customStyle="1" w:styleId="1272">
    <w:name w:val="Знак1 Знак Знак27"/>
    <w:uiPriority w:val="99"/>
    <w:locked/>
    <w:rsid w:val="002978C8"/>
    <w:rPr>
      <w:sz w:val="24"/>
    </w:rPr>
  </w:style>
  <w:style w:type="character" w:customStyle="1" w:styleId="7d">
    <w:name w:val="Без интервала Знак7"/>
    <w:uiPriority w:val="99"/>
    <w:locked/>
    <w:rsid w:val="002978C8"/>
    <w:rPr>
      <w:sz w:val="24"/>
      <w:lang w:eastAsia="en-US"/>
    </w:rPr>
  </w:style>
  <w:style w:type="character" w:customStyle="1" w:styleId="393">
    <w:name w:val="Знак Знак393"/>
    <w:uiPriority w:val="99"/>
    <w:rsid w:val="002978C8"/>
    <w:rPr>
      <w:rFonts w:ascii="Arial" w:hAnsi="Arial"/>
      <w:b/>
      <w:sz w:val="26"/>
    </w:rPr>
  </w:style>
  <w:style w:type="character" w:customStyle="1" w:styleId="383">
    <w:name w:val="Знак Знак383"/>
    <w:uiPriority w:val="99"/>
    <w:rsid w:val="002978C8"/>
    <w:rPr>
      <w:b/>
      <w:sz w:val="28"/>
    </w:rPr>
  </w:style>
  <w:style w:type="character" w:customStyle="1" w:styleId="373">
    <w:name w:val="Знак Знак373"/>
    <w:uiPriority w:val="99"/>
    <w:rsid w:val="002978C8"/>
    <w:rPr>
      <w:b/>
      <w:i/>
      <w:sz w:val="26"/>
    </w:rPr>
  </w:style>
  <w:style w:type="character" w:customStyle="1" w:styleId="363">
    <w:name w:val="Знак Знак363"/>
    <w:uiPriority w:val="99"/>
    <w:rsid w:val="002978C8"/>
    <w:rPr>
      <w:b/>
      <w:sz w:val="22"/>
      <w:lang w:val="ru-RU" w:eastAsia="ru-RU"/>
    </w:rPr>
  </w:style>
  <w:style w:type="character" w:customStyle="1" w:styleId="3530">
    <w:name w:val="Знак Знак353"/>
    <w:uiPriority w:val="99"/>
    <w:rsid w:val="002978C8"/>
    <w:rPr>
      <w:sz w:val="24"/>
      <w:lang w:val="ru-RU" w:eastAsia="ru-RU"/>
    </w:rPr>
  </w:style>
  <w:style w:type="character" w:customStyle="1" w:styleId="3430">
    <w:name w:val="Знак Знак343"/>
    <w:uiPriority w:val="99"/>
    <w:rsid w:val="002978C8"/>
    <w:rPr>
      <w:rFonts w:ascii="Calibri" w:hAnsi="Calibri"/>
      <w:i/>
      <w:sz w:val="24"/>
      <w:lang w:eastAsia="en-US"/>
    </w:rPr>
  </w:style>
  <w:style w:type="character" w:customStyle="1" w:styleId="3230">
    <w:name w:val="Знак Знак323"/>
    <w:uiPriority w:val="99"/>
    <w:rsid w:val="002978C8"/>
    <w:rPr>
      <w:sz w:val="16"/>
    </w:rPr>
  </w:style>
  <w:style w:type="character" w:customStyle="1" w:styleId="Heading122">
    <w:name w:val="Heading 12 Знак Знак2"/>
    <w:uiPriority w:val="99"/>
    <w:qFormat/>
    <w:rsid w:val="002978C8"/>
    <w:rPr>
      <w:rFonts w:ascii="Courier New" w:hAnsi="Courier New"/>
    </w:rPr>
  </w:style>
  <w:style w:type="character" w:customStyle="1" w:styleId="3140">
    <w:name w:val="Знак Знак314"/>
    <w:uiPriority w:val="99"/>
    <w:rsid w:val="002978C8"/>
    <w:rPr>
      <w:sz w:val="24"/>
    </w:rPr>
  </w:style>
  <w:style w:type="paragraph" w:customStyle="1" w:styleId="10a">
    <w:name w:val="Знак Знак Знак Знак Знак Знак10"/>
    <w:basedOn w:val="a2"/>
    <w:uiPriority w:val="99"/>
    <w:qFormat/>
    <w:rsid w:val="002978C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2">
    <w:name w:val="Знак Знак302"/>
    <w:uiPriority w:val="99"/>
    <w:rsid w:val="002978C8"/>
    <w:rPr>
      <w:sz w:val="24"/>
    </w:rPr>
  </w:style>
  <w:style w:type="character" w:customStyle="1" w:styleId="293">
    <w:name w:val="Знак Знак293"/>
    <w:uiPriority w:val="99"/>
    <w:rsid w:val="002978C8"/>
    <w:rPr>
      <w:sz w:val="24"/>
    </w:rPr>
  </w:style>
  <w:style w:type="character" w:customStyle="1" w:styleId="7130">
    <w:name w:val="Знак Знак713"/>
    <w:uiPriority w:val="99"/>
    <w:rsid w:val="002978C8"/>
    <w:rPr>
      <w:sz w:val="16"/>
      <w:lang w:val="ru-RU" w:eastAsia="ru-RU"/>
    </w:rPr>
  </w:style>
  <w:style w:type="paragraph" w:customStyle="1" w:styleId="9a">
    <w:name w:val="Обычный9"/>
    <w:uiPriority w:val="99"/>
    <w:qFormat/>
    <w:rsid w:val="002978C8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9">
    <w:name w:val="Знак Знак149"/>
    <w:uiPriority w:val="99"/>
    <w:locked/>
    <w:rsid w:val="002978C8"/>
    <w:rPr>
      <w:b/>
      <w:sz w:val="27"/>
      <w:lang w:val="ru-RU" w:eastAsia="ru-RU"/>
    </w:rPr>
  </w:style>
  <w:style w:type="character" w:customStyle="1" w:styleId="283">
    <w:name w:val="Знак Знак283"/>
    <w:uiPriority w:val="99"/>
    <w:rsid w:val="002978C8"/>
    <w:rPr>
      <w:rFonts w:ascii="Tahoma" w:hAnsi="Tahoma"/>
    </w:rPr>
  </w:style>
  <w:style w:type="character" w:customStyle="1" w:styleId="273">
    <w:name w:val="Знак Знак273"/>
    <w:uiPriority w:val="99"/>
    <w:qFormat/>
    <w:rsid w:val="002978C8"/>
    <w:rPr>
      <w:sz w:val="24"/>
    </w:rPr>
  </w:style>
  <w:style w:type="character" w:customStyle="1" w:styleId="1090">
    <w:name w:val="Знак Знак109"/>
    <w:uiPriority w:val="99"/>
    <w:locked/>
    <w:rsid w:val="002978C8"/>
    <w:rPr>
      <w:sz w:val="16"/>
      <w:lang w:val="ru-RU" w:eastAsia="ru-RU"/>
    </w:rPr>
  </w:style>
  <w:style w:type="character" w:customStyle="1" w:styleId="626">
    <w:name w:val="Знак Знак626"/>
    <w:uiPriority w:val="99"/>
    <w:rsid w:val="002978C8"/>
    <w:rPr>
      <w:rFonts w:ascii="Arial" w:hAnsi="Arial"/>
      <w:b/>
      <w:i/>
      <w:sz w:val="28"/>
      <w:lang w:val="ru-RU" w:eastAsia="en-US"/>
    </w:rPr>
  </w:style>
  <w:style w:type="character" w:customStyle="1" w:styleId="2130">
    <w:name w:val="Знак Знак213"/>
    <w:uiPriority w:val="99"/>
    <w:locked/>
    <w:rsid w:val="002978C8"/>
    <w:rPr>
      <w:sz w:val="24"/>
      <w:lang w:val="en-US"/>
    </w:rPr>
  </w:style>
  <w:style w:type="character" w:customStyle="1" w:styleId="1231">
    <w:name w:val="Знак Знак123"/>
    <w:uiPriority w:val="99"/>
    <w:rsid w:val="002978C8"/>
    <w:rPr>
      <w:sz w:val="16"/>
    </w:rPr>
  </w:style>
  <w:style w:type="character" w:customStyle="1" w:styleId="1350">
    <w:name w:val="Знак Знак135"/>
    <w:uiPriority w:val="99"/>
    <w:rsid w:val="002978C8"/>
    <w:rPr>
      <w:lang w:val="ru-RU" w:eastAsia="ru-RU"/>
    </w:rPr>
  </w:style>
  <w:style w:type="character" w:customStyle="1" w:styleId="16100">
    <w:name w:val="Знак Знак1610"/>
    <w:uiPriority w:val="99"/>
    <w:locked/>
    <w:rsid w:val="002978C8"/>
    <w:rPr>
      <w:b/>
      <w:caps/>
      <w:sz w:val="24"/>
      <w:lang w:val="ru-RU" w:eastAsia="ru-RU"/>
    </w:rPr>
  </w:style>
  <w:style w:type="character" w:customStyle="1" w:styleId="1152">
    <w:name w:val="Знак Знак115"/>
    <w:uiPriority w:val="99"/>
    <w:rsid w:val="002978C8"/>
    <w:rPr>
      <w:sz w:val="24"/>
    </w:rPr>
  </w:style>
  <w:style w:type="paragraph" w:customStyle="1" w:styleId="25a">
    <w:name w:val="Основной текст 25"/>
    <w:basedOn w:val="a2"/>
    <w:uiPriority w:val="99"/>
    <w:qFormat/>
    <w:rsid w:val="002978C8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1fc">
    <w:name w:val="Знак Знак Знак11"/>
    <w:uiPriority w:val="99"/>
    <w:rsid w:val="002978C8"/>
    <w:rPr>
      <w:rFonts w:ascii="Times New Roman" w:hAnsi="Times New Roman"/>
      <w:b/>
      <w:caps/>
      <w:sz w:val="28"/>
    </w:rPr>
  </w:style>
  <w:style w:type="character" w:customStyle="1" w:styleId="2590">
    <w:name w:val="Знак Знак259"/>
    <w:uiPriority w:val="99"/>
    <w:rsid w:val="002978C8"/>
    <w:rPr>
      <w:rFonts w:ascii="Times New Roman" w:hAnsi="Times New Roman"/>
      <w:b/>
      <w:sz w:val="28"/>
    </w:rPr>
  </w:style>
  <w:style w:type="character" w:customStyle="1" w:styleId="2290">
    <w:name w:val="Знак Знак229"/>
    <w:uiPriority w:val="99"/>
    <w:rsid w:val="002978C8"/>
    <w:rPr>
      <w:rFonts w:ascii="Times New Roman" w:hAnsi="Times New Roman"/>
      <w:sz w:val="24"/>
    </w:rPr>
  </w:style>
  <w:style w:type="character" w:customStyle="1" w:styleId="2016">
    <w:name w:val="Знак Знак2016"/>
    <w:uiPriority w:val="99"/>
    <w:rsid w:val="002978C8"/>
    <w:rPr>
      <w:rFonts w:ascii="Arial" w:hAnsi="Arial"/>
      <w:sz w:val="22"/>
    </w:rPr>
  </w:style>
  <w:style w:type="character" w:customStyle="1" w:styleId="199">
    <w:name w:val="Знак Знак199"/>
    <w:uiPriority w:val="99"/>
    <w:rsid w:val="002978C8"/>
    <w:rPr>
      <w:rFonts w:ascii="Times New Roman" w:hAnsi="Times New Roman"/>
      <w:sz w:val="16"/>
      <w:lang w:eastAsia="ru-RU"/>
    </w:rPr>
  </w:style>
  <w:style w:type="character" w:customStyle="1" w:styleId="1811">
    <w:name w:val="Знак Знак1811"/>
    <w:uiPriority w:val="99"/>
    <w:rsid w:val="002978C8"/>
    <w:rPr>
      <w:rFonts w:ascii="Courier New" w:hAnsi="Courier New"/>
    </w:rPr>
  </w:style>
  <w:style w:type="character" w:customStyle="1" w:styleId="179">
    <w:name w:val="Знак Знак179"/>
    <w:uiPriority w:val="99"/>
    <w:rsid w:val="002978C8"/>
    <w:rPr>
      <w:rFonts w:ascii="Times New Roman" w:hAnsi="Times New Roman"/>
      <w:sz w:val="24"/>
    </w:rPr>
  </w:style>
  <w:style w:type="character" w:customStyle="1" w:styleId="950">
    <w:name w:val="Знак Знак95"/>
    <w:uiPriority w:val="99"/>
    <w:rsid w:val="002978C8"/>
    <w:rPr>
      <w:rFonts w:ascii="PragmaticaCTT" w:hAnsi="PragmaticaCTT"/>
      <w:b/>
      <w:sz w:val="24"/>
      <w:lang w:val="ru-RU" w:eastAsia="ru-RU"/>
    </w:rPr>
  </w:style>
  <w:style w:type="character" w:customStyle="1" w:styleId="840">
    <w:name w:val="Знак Знак84"/>
    <w:uiPriority w:val="99"/>
    <w:rsid w:val="002978C8"/>
    <w:rPr>
      <w:sz w:val="24"/>
    </w:rPr>
  </w:style>
  <w:style w:type="character" w:customStyle="1" w:styleId="5200">
    <w:name w:val="Знак Знак520"/>
    <w:uiPriority w:val="99"/>
    <w:rsid w:val="002978C8"/>
    <w:rPr>
      <w:rFonts w:ascii="Tahoma" w:hAnsi="Tahoma"/>
      <w:sz w:val="16"/>
      <w:lang w:val="ru-RU" w:eastAsia="ru-RU"/>
    </w:rPr>
  </w:style>
  <w:style w:type="paragraph" w:customStyle="1" w:styleId="362">
    <w:name w:val="Заголовок 36"/>
    <w:basedOn w:val="9a"/>
    <w:next w:val="9a"/>
    <w:uiPriority w:val="99"/>
    <w:qFormat/>
    <w:rsid w:val="002978C8"/>
    <w:pPr>
      <w:keepNext/>
      <w:widowControl/>
      <w:ind w:left="0" w:firstLine="0"/>
      <w:outlineLvl w:val="2"/>
    </w:pPr>
    <w:rPr>
      <w:sz w:val="24"/>
    </w:rPr>
  </w:style>
  <w:style w:type="paragraph" w:customStyle="1" w:styleId="6f0">
    <w:name w:val="Основной текст6"/>
    <w:basedOn w:val="9a"/>
    <w:uiPriority w:val="99"/>
    <w:qFormat/>
    <w:rsid w:val="002978C8"/>
    <w:pPr>
      <w:widowControl/>
      <w:spacing w:line="360" w:lineRule="auto"/>
      <w:ind w:left="0" w:firstLine="0"/>
    </w:pPr>
    <w:rPr>
      <w:sz w:val="24"/>
    </w:rPr>
  </w:style>
  <w:style w:type="character" w:customStyle="1" w:styleId="159">
    <w:name w:val="Знак Знак159"/>
    <w:uiPriority w:val="99"/>
    <w:rsid w:val="002978C8"/>
    <w:rPr>
      <w:b/>
      <w:sz w:val="28"/>
    </w:rPr>
  </w:style>
  <w:style w:type="character" w:customStyle="1" w:styleId="800">
    <w:name w:val="Знак Знак80"/>
    <w:uiPriority w:val="99"/>
    <w:rsid w:val="002978C8"/>
    <w:rPr>
      <w:rFonts w:ascii="Times New Roman" w:hAnsi="Times New Roman"/>
      <w:lang w:eastAsia="en-US"/>
    </w:rPr>
  </w:style>
  <w:style w:type="paragraph" w:customStyle="1" w:styleId="263">
    <w:name w:val="Заголовок 26"/>
    <w:basedOn w:val="a2"/>
    <w:next w:val="a2"/>
    <w:uiPriority w:val="99"/>
    <w:qFormat/>
    <w:rsid w:val="002978C8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10b">
    <w:name w:val="Обычный10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5f1">
    <w:name w:val="Цитата5"/>
    <w:basedOn w:val="a2"/>
    <w:uiPriority w:val="99"/>
    <w:qFormat/>
    <w:rsid w:val="002978C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character" w:customStyle="1" w:styleId="22d">
    <w:name w:val="Цитата 2 Знак2"/>
    <w:basedOn w:val="a3"/>
    <w:uiPriority w:val="99"/>
    <w:rsid w:val="002978C8"/>
    <w:rPr>
      <w:rFonts w:cs="Times New Roman"/>
      <w:i/>
      <w:iCs/>
      <w:color w:val="000000"/>
      <w:sz w:val="24"/>
      <w:szCs w:val="24"/>
    </w:rPr>
  </w:style>
  <w:style w:type="character" w:customStyle="1" w:styleId="2fff8">
    <w:name w:val="Выделенная цитата Знак2"/>
    <w:basedOn w:val="a3"/>
    <w:uiPriority w:val="99"/>
    <w:rsid w:val="002978C8"/>
    <w:rPr>
      <w:rFonts w:cs="Times New Roman"/>
      <w:b/>
      <w:bCs/>
      <w:i/>
      <w:iCs/>
      <w:color w:val="4F81BD"/>
      <w:sz w:val="24"/>
      <w:szCs w:val="24"/>
    </w:rPr>
  </w:style>
  <w:style w:type="paragraph" w:customStyle="1" w:styleId="5f2">
    <w:name w:val="Текст5"/>
    <w:basedOn w:val="a2"/>
    <w:uiPriority w:val="99"/>
    <w:qFormat/>
    <w:rsid w:val="002978C8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54">
    <w:name w:val="Основной текст 35"/>
    <w:basedOn w:val="9a"/>
    <w:uiPriority w:val="99"/>
    <w:qFormat/>
    <w:rsid w:val="002978C8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44">
    <w:name w:val="Основной текст с отступом 24"/>
    <w:basedOn w:val="a2"/>
    <w:uiPriority w:val="99"/>
    <w:qFormat/>
    <w:rsid w:val="002978C8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55">
    <w:name w:val="Основной текст с отступом 35"/>
    <w:basedOn w:val="a2"/>
    <w:uiPriority w:val="99"/>
    <w:qFormat/>
    <w:rsid w:val="002978C8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f8">
    <w:name w:val="Верхний колонтитул4"/>
    <w:basedOn w:val="a2"/>
    <w:uiPriority w:val="99"/>
    <w:qFormat/>
    <w:rsid w:val="002978C8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419">
    <w:name w:val="Знак Знак419"/>
    <w:uiPriority w:val="99"/>
    <w:locked/>
    <w:rsid w:val="002978C8"/>
    <w:rPr>
      <w:rFonts w:ascii="Arial" w:hAnsi="Arial"/>
      <w:b/>
      <w:i/>
      <w:sz w:val="28"/>
      <w:lang w:val="ru-RU" w:eastAsia="en-US"/>
    </w:rPr>
  </w:style>
  <w:style w:type="character" w:customStyle="1" w:styleId="429">
    <w:name w:val="Знак4 Знак2"/>
    <w:uiPriority w:val="99"/>
    <w:locked/>
    <w:rsid w:val="002978C8"/>
    <w:rPr>
      <w:sz w:val="24"/>
      <w:lang w:val="ru-RU" w:eastAsia="ru-RU"/>
    </w:rPr>
  </w:style>
  <w:style w:type="character" w:customStyle="1" w:styleId="4f9">
    <w:name w:val="Основной шрифт абзаца4"/>
    <w:uiPriority w:val="99"/>
    <w:rsid w:val="002978C8"/>
  </w:style>
  <w:style w:type="character" w:customStyle="1" w:styleId="2380">
    <w:name w:val="Знак Знак23 Знак8"/>
    <w:uiPriority w:val="99"/>
    <w:locked/>
    <w:rsid w:val="002978C8"/>
    <w:rPr>
      <w:rFonts w:ascii="Tahoma" w:hAnsi="Tahoma"/>
      <w:sz w:val="16"/>
    </w:rPr>
  </w:style>
  <w:style w:type="paragraph" w:customStyle="1" w:styleId="13b">
    <w:name w:val="Знак Знак Знак Знак Знак Знак Знак Знак Знак Знак Знак Знак Знак13"/>
    <w:basedOn w:val="a2"/>
    <w:uiPriority w:val="99"/>
    <w:qFormat/>
    <w:rsid w:val="002978C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91">
    <w:name w:val="Знак39"/>
    <w:basedOn w:val="a2"/>
    <w:uiPriority w:val="99"/>
    <w:qFormat/>
    <w:rsid w:val="002978C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9">
    <w:name w:val="Знак Знак539"/>
    <w:uiPriority w:val="99"/>
    <w:locked/>
    <w:rsid w:val="002978C8"/>
    <w:rPr>
      <w:b/>
      <w:caps/>
      <w:sz w:val="24"/>
      <w:lang w:val="ru-RU" w:eastAsia="ru-RU"/>
    </w:rPr>
  </w:style>
  <w:style w:type="character" w:customStyle="1" w:styleId="11100">
    <w:name w:val="Знак1 Знак Знак110"/>
    <w:uiPriority w:val="99"/>
    <w:locked/>
    <w:rsid w:val="002978C8"/>
    <w:rPr>
      <w:rFonts w:ascii="Times New Roman" w:hAnsi="Times New Roman"/>
      <w:sz w:val="24"/>
      <w:lang w:eastAsia="ru-RU"/>
    </w:rPr>
  </w:style>
  <w:style w:type="character" w:customStyle="1" w:styleId="469">
    <w:name w:val="Знак Знак469"/>
    <w:uiPriority w:val="99"/>
    <w:locked/>
    <w:rsid w:val="002978C8"/>
    <w:rPr>
      <w:b/>
      <w:sz w:val="27"/>
      <w:lang w:val="ru-RU" w:eastAsia="ru-RU"/>
    </w:rPr>
  </w:style>
  <w:style w:type="character" w:customStyle="1" w:styleId="489">
    <w:name w:val="Знак Знак489"/>
    <w:uiPriority w:val="99"/>
    <w:locked/>
    <w:rsid w:val="002978C8"/>
    <w:rPr>
      <w:b/>
      <w:sz w:val="27"/>
      <w:lang w:val="ru-RU" w:eastAsia="ru-RU"/>
    </w:rPr>
  </w:style>
  <w:style w:type="character" w:customStyle="1" w:styleId="4490">
    <w:name w:val="Знак Знак449"/>
    <w:uiPriority w:val="99"/>
    <w:locked/>
    <w:rsid w:val="002978C8"/>
    <w:rPr>
      <w:sz w:val="24"/>
    </w:rPr>
  </w:style>
  <w:style w:type="character" w:customStyle="1" w:styleId="51100">
    <w:name w:val="Знак Знак5110"/>
    <w:uiPriority w:val="99"/>
    <w:locked/>
    <w:rsid w:val="002978C8"/>
    <w:rPr>
      <w:b/>
      <w:sz w:val="27"/>
      <w:lang w:val="ru-RU" w:eastAsia="ru-RU"/>
    </w:rPr>
  </w:style>
  <w:style w:type="character" w:customStyle="1" w:styleId="439">
    <w:name w:val="Знак Знак439"/>
    <w:uiPriority w:val="99"/>
    <w:locked/>
    <w:rsid w:val="002978C8"/>
    <w:rPr>
      <w:color w:val="000000"/>
      <w:sz w:val="24"/>
      <w:lang w:eastAsia="ru-RU"/>
    </w:rPr>
  </w:style>
  <w:style w:type="character" w:customStyle="1" w:styleId="4290">
    <w:name w:val="Знак Знак429"/>
    <w:uiPriority w:val="99"/>
    <w:rsid w:val="002978C8"/>
    <w:rPr>
      <w:rFonts w:ascii="Times New Roman" w:hAnsi="Times New Roman"/>
      <w:sz w:val="16"/>
    </w:rPr>
  </w:style>
  <w:style w:type="character" w:customStyle="1" w:styleId="499">
    <w:name w:val="Знак Знак499"/>
    <w:uiPriority w:val="99"/>
    <w:rsid w:val="002978C8"/>
    <w:rPr>
      <w:rFonts w:ascii="Times New Roman" w:hAnsi="Times New Roman"/>
      <w:b/>
      <w:caps/>
      <w:sz w:val="24"/>
      <w:lang w:eastAsia="ru-RU"/>
    </w:rPr>
  </w:style>
  <w:style w:type="paragraph" w:customStyle="1" w:styleId="46a">
    <w:name w:val="Заголовок 46"/>
    <w:basedOn w:val="9a"/>
    <w:next w:val="9a"/>
    <w:uiPriority w:val="99"/>
    <w:qFormat/>
    <w:rsid w:val="002978C8"/>
    <w:pPr>
      <w:keepNext/>
      <w:widowControl/>
      <w:ind w:left="0" w:firstLine="0"/>
    </w:pPr>
    <w:rPr>
      <w:sz w:val="24"/>
    </w:rPr>
  </w:style>
  <w:style w:type="character" w:customStyle="1" w:styleId="479">
    <w:name w:val="Знак Знак479"/>
    <w:uiPriority w:val="99"/>
    <w:rsid w:val="002978C8"/>
    <w:rPr>
      <w:rFonts w:ascii="Times New Roman" w:hAnsi="Times New Roman"/>
      <w:b/>
      <w:sz w:val="27"/>
      <w:lang w:eastAsia="ru-RU"/>
    </w:rPr>
  </w:style>
  <w:style w:type="character" w:customStyle="1" w:styleId="4590">
    <w:name w:val="Знак Знак459"/>
    <w:uiPriority w:val="99"/>
    <w:rsid w:val="002978C8"/>
    <w:rPr>
      <w:rFonts w:ascii="Times New Roman" w:hAnsi="Times New Roman"/>
      <w:b/>
      <w:i/>
      <w:sz w:val="26"/>
      <w:lang w:eastAsia="ru-RU"/>
    </w:rPr>
  </w:style>
  <w:style w:type="paragraph" w:customStyle="1" w:styleId="653">
    <w:name w:val="Заголовок 65"/>
    <w:uiPriority w:val="99"/>
    <w:qFormat/>
    <w:rsid w:val="002978C8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100">
    <w:name w:val="Знак5 Знак Знак10"/>
    <w:uiPriority w:val="99"/>
    <w:locked/>
    <w:rsid w:val="002978C8"/>
    <w:rPr>
      <w:sz w:val="16"/>
    </w:rPr>
  </w:style>
  <w:style w:type="character" w:customStyle="1" w:styleId="509">
    <w:name w:val="Знак Знак509"/>
    <w:uiPriority w:val="99"/>
    <w:locked/>
    <w:rsid w:val="002978C8"/>
    <w:rPr>
      <w:b/>
      <w:sz w:val="28"/>
      <w:lang w:val="ru-RU" w:eastAsia="ru-RU"/>
    </w:rPr>
  </w:style>
  <w:style w:type="character" w:customStyle="1" w:styleId="5290">
    <w:name w:val="Знак Знак529"/>
    <w:uiPriority w:val="99"/>
    <w:rsid w:val="002978C8"/>
    <w:rPr>
      <w:rFonts w:ascii="Arial" w:hAnsi="Arial"/>
      <w:b/>
      <w:i/>
      <w:sz w:val="28"/>
    </w:rPr>
  </w:style>
  <w:style w:type="character" w:customStyle="1" w:styleId="519">
    <w:name w:val="Знак5 Знак Знак19"/>
    <w:uiPriority w:val="99"/>
    <w:locked/>
    <w:rsid w:val="002978C8"/>
    <w:rPr>
      <w:sz w:val="16"/>
      <w:lang w:val="ru-RU" w:eastAsia="ru-RU"/>
    </w:rPr>
  </w:style>
  <w:style w:type="paragraph" w:customStyle="1" w:styleId="3ffa">
    <w:name w:val="Подзаголовок3"/>
    <w:basedOn w:val="a2"/>
    <w:uiPriority w:val="99"/>
    <w:qFormat/>
    <w:rsid w:val="002978C8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100">
    <w:name w:val="Знак6 Знак Знак10"/>
    <w:uiPriority w:val="99"/>
    <w:rsid w:val="002978C8"/>
    <w:rPr>
      <w:sz w:val="24"/>
      <w:lang w:val="ru-RU" w:eastAsia="ru-RU"/>
    </w:rPr>
  </w:style>
  <w:style w:type="character" w:customStyle="1" w:styleId="553">
    <w:name w:val="Знак Знак553"/>
    <w:uiPriority w:val="99"/>
    <w:locked/>
    <w:rsid w:val="002978C8"/>
    <w:rPr>
      <w:sz w:val="24"/>
      <w:lang w:val="ru-RU" w:eastAsia="ru-RU"/>
    </w:rPr>
  </w:style>
  <w:style w:type="paragraph" w:customStyle="1" w:styleId="Heading13">
    <w:name w:val="Heading 13"/>
    <w:basedOn w:val="a2"/>
    <w:next w:val="a2"/>
    <w:uiPriority w:val="99"/>
    <w:qFormat/>
    <w:rsid w:val="002978C8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30">
    <w:name w:val="Знак Знак653"/>
    <w:uiPriority w:val="99"/>
    <w:locked/>
    <w:rsid w:val="002978C8"/>
    <w:rPr>
      <w:b/>
      <w:sz w:val="27"/>
      <w:lang w:val="ru-RU" w:eastAsia="ru-RU"/>
    </w:rPr>
  </w:style>
  <w:style w:type="character" w:customStyle="1" w:styleId="6430">
    <w:name w:val="Знак Знак643"/>
    <w:uiPriority w:val="99"/>
    <w:locked/>
    <w:rsid w:val="002978C8"/>
    <w:rPr>
      <w:b/>
      <w:sz w:val="28"/>
      <w:lang w:val="ru-RU" w:eastAsia="ru-RU"/>
    </w:rPr>
  </w:style>
  <w:style w:type="character" w:customStyle="1" w:styleId="6330">
    <w:name w:val="Знак Знак633"/>
    <w:uiPriority w:val="99"/>
    <w:locked/>
    <w:rsid w:val="002978C8"/>
    <w:rPr>
      <w:b/>
      <w:i/>
      <w:sz w:val="26"/>
      <w:lang w:val="ru-RU" w:eastAsia="ru-RU"/>
    </w:rPr>
  </w:style>
  <w:style w:type="character" w:customStyle="1" w:styleId="625">
    <w:name w:val="Знак Знак625"/>
    <w:uiPriority w:val="99"/>
    <w:locked/>
    <w:rsid w:val="002978C8"/>
    <w:rPr>
      <w:sz w:val="24"/>
      <w:lang w:val="ru-RU" w:eastAsia="ru-RU"/>
    </w:rPr>
  </w:style>
  <w:style w:type="character" w:customStyle="1" w:styleId="61100">
    <w:name w:val="Знак Знак6110"/>
    <w:uiPriority w:val="99"/>
    <w:locked/>
    <w:rsid w:val="002978C8"/>
    <w:rPr>
      <w:sz w:val="24"/>
      <w:lang w:val="ru-RU" w:eastAsia="ru-RU"/>
    </w:rPr>
  </w:style>
  <w:style w:type="character" w:customStyle="1" w:styleId="603">
    <w:name w:val="Знак Знак603"/>
    <w:uiPriority w:val="99"/>
    <w:locked/>
    <w:rsid w:val="002978C8"/>
    <w:rPr>
      <w:i/>
      <w:sz w:val="24"/>
      <w:lang w:val="ru-RU" w:eastAsia="ru-RU"/>
    </w:rPr>
  </w:style>
  <w:style w:type="character" w:customStyle="1" w:styleId="593">
    <w:name w:val="Знак Знак593"/>
    <w:uiPriority w:val="99"/>
    <w:locked/>
    <w:rsid w:val="002978C8"/>
    <w:rPr>
      <w:rFonts w:ascii="Arial" w:hAnsi="Arial"/>
      <w:sz w:val="22"/>
      <w:lang w:val="ru-RU" w:eastAsia="ru-RU"/>
    </w:rPr>
  </w:style>
  <w:style w:type="character" w:customStyle="1" w:styleId="583">
    <w:name w:val="Знак Знак583"/>
    <w:uiPriority w:val="99"/>
    <w:locked/>
    <w:rsid w:val="002978C8"/>
    <w:rPr>
      <w:rFonts w:ascii="Courier New" w:hAnsi="Courier New"/>
      <w:lang w:val="ru-RU" w:eastAsia="ru-RU"/>
    </w:rPr>
  </w:style>
  <w:style w:type="character" w:customStyle="1" w:styleId="573">
    <w:name w:val="Знак Знак573"/>
    <w:uiPriority w:val="99"/>
    <w:locked/>
    <w:rsid w:val="002978C8"/>
    <w:rPr>
      <w:lang w:val="ru-RU" w:eastAsia="ru-RU"/>
    </w:rPr>
  </w:style>
  <w:style w:type="character" w:customStyle="1" w:styleId="563">
    <w:name w:val="Знак Знак563"/>
    <w:uiPriority w:val="99"/>
    <w:locked/>
    <w:rsid w:val="002978C8"/>
    <w:rPr>
      <w:sz w:val="24"/>
      <w:lang w:val="ru-RU" w:eastAsia="ru-RU"/>
    </w:rPr>
  </w:style>
  <w:style w:type="character" w:customStyle="1" w:styleId="543">
    <w:name w:val="Знак Знак543"/>
    <w:uiPriority w:val="99"/>
    <w:locked/>
    <w:rsid w:val="002978C8"/>
    <w:rPr>
      <w:sz w:val="24"/>
      <w:lang w:val="en-US" w:eastAsia="ru-RU"/>
    </w:rPr>
  </w:style>
  <w:style w:type="paragraph" w:customStyle="1" w:styleId="Heading22">
    <w:name w:val="Heading 22"/>
    <w:basedOn w:val="a2"/>
    <w:next w:val="a2"/>
    <w:uiPriority w:val="99"/>
    <w:qFormat/>
    <w:rsid w:val="002978C8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Heading32">
    <w:name w:val="Heading 32"/>
    <w:basedOn w:val="a2"/>
    <w:next w:val="a2"/>
    <w:uiPriority w:val="99"/>
    <w:qFormat/>
    <w:rsid w:val="002978C8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Heading41">
    <w:name w:val="Heading 41"/>
    <w:basedOn w:val="a2"/>
    <w:next w:val="a2"/>
    <w:uiPriority w:val="99"/>
    <w:qFormat/>
    <w:rsid w:val="002978C8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52">
    <w:name w:val="Heading 52"/>
    <w:basedOn w:val="a2"/>
    <w:next w:val="a2"/>
    <w:uiPriority w:val="99"/>
    <w:qFormat/>
    <w:rsid w:val="002978C8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Heading62">
    <w:name w:val="Heading 62"/>
    <w:basedOn w:val="a2"/>
    <w:next w:val="a2"/>
    <w:uiPriority w:val="99"/>
    <w:qFormat/>
    <w:rsid w:val="002978C8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Heading72">
    <w:name w:val="Heading 72"/>
    <w:basedOn w:val="a2"/>
    <w:next w:val="a2"/>
    <w:uiPriority w:val="99"/>
    <w:qFormat/>
    <w:rsid w:val="002978C8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Heading81">
    <w:name w:val="Heading 81"/>
    <w:basedOn w:val="a2"/>
    <w:next w:val="a2"/>
    <w:uiPriority w:val="99"/>
    <w:qFormat/>
    <w:rsid w:val="002978C8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Heading92">
    <w:name w:val="Heading 92"/>
    <w:basedOn w:val="a2"/>
    <w:next w:val="a2"/>
    <w:uiPriority w:val="99"/>
    <w:qFormat/>
    <w:rsid w:val="002978C8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3">
    <w:name w:val="Знак Знак673"/>
    <w:uiPriority w:val="99"/>
    <w:rsid w:val="002978C8"/>
    <w:rPr>
      <w:rFonts w:ascii="Arial" w:hAnsi="Arial"/>
      <w:b/>
      <w:sz w:val="26"/>
    </w:rPr>
  </w:style>
  <w:style w:type="character" w:customStyle="1" w:styleId="663">
    <w:name w:val="Знак Знак663"/>
    <w:uiPriority w:val="99"/>
    <w:rsid w:val="002978C8"/>
    <w:rPr>
      <w:b/>
      <w:sz w:val="28"/>
    </w:rPr>
  </w:style>
  <w:style w:type="character" w:customStyle="1" w:styleId="703">
    <w:name w:val="Знак Знак703"/>
    <w:uiPriority w:val="99"/>
    <w:rsid w:val="002978C8"/>
    <w:rPr>
      <w:rFonts w:ascii="Arial" w:hAnsi="Arial"/>
      <w:b/>
      <w:sz w:val="26"/>
    </w:rPr>
  </w:style>
  <w:style w:type="character" w:customStyle="1" w:styleId="693">
    <w:name w:val="Знак Знак693"/>
    <w:uiPriority w:val="99"/>
    <w:rsid w:val="002978C8"/>
    <w:rPr>
      <w:b/>
      <w:sz w:val="28"/>
    </w:rPr>
  </w:style>
  <w:style w:type="character" w:customStyle="1" w:styleId="683">
    <w:name w:val="Знак Знак683"/>
    <w:uiPriority w:val="99"/>
    <w:rsid w:val="002978C8"/>
    <w:rPr>
      <w:b/>
      <w:i/>
      <w:sz w:val="26"/>
    </w:rPr>
  </w:style>
  <w:style w:type="paragraph" w:customStyle="1" w:styleId="HTML40">
    <w:name w:val="Стандартный HTML4"/>
    <w:basedOn w:val="a2"/>
    <w:uiPriority w:val="99"/>
    <w:qFormat/>
    <w:rsid w:val="002978C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CommentTextChar2">
    <w:name w:val="Comment Text Char2"/>
    <w:uiPriority w:val="99"/>
    <w:locked/>
    <w:rsid w:val="002978C8"/>
  </w:style>
  <w:style w:type="character" w:customStyle="1" w:styleId="HeaderChar2">
    <w:name w:val="Header Char2"/>
    <w:uiPriority w:val="99"/>
    <w:locked/>
    <w:rsid w:val="002978C8"/>
    <w:rPr>
      <w:sz w:val="24"/>
    </w:rPr>
  </w:style>
  <w:style w:type="character" w:customStyle="1" w:styleId="FooterChar2">
    <w:name w:val="Footer Char2"/>
    <w:uiPriority w:val="99"/>
    <w:locked/>
    <w:rsid w:val="002978C8"/>
    <w:rPr>
      <w:sz w:val="24"/>
    </w:rPr>
  </w:style>
  <w:style w:type="character" w:customStyle="1" w:styleId="EndnoteTextChar2">
    <w:name w:val="Endnote Text Char2"/>
    <w:uiPriority w:val="99"/>
    <w:locked/>
    <w:rsid w:val="002978C8"/>
    <w:rPr>
      <w:color w:val="000000"/>
      <w:sz w:val="24"/>
    </w:rPr>
  </w:style>
  <w:style w:type="character" w:customStyle="1" w:styleId="MacroTextChar1">
    <w:name w:val="Macro Text Char1"/>
    <w:uiPriority w:val="99"/>
    <w:locked/>
    <w:rsid w:val="002978C8"/>
    <w:rPr>
      <w:rFonts w:ascii="Courier New" w:hAnsi="Courier New"/>
      <w:sz w:val="22"/>
      <w:lang w:val="en-US" w:eastAsia="en-US"/>
    </w:rPr>
  </w:style>
  <w:style w:type="character" w:customStyle="1" w:styleId="TitleChar2">
    <w:name w:val="Title Char2"/>
    <w:uiPriority w:val="99"/>
    <w:locked/>
    <w:rsid w:val="002978C8"/>
    <w:rPr>
      <w:sz w:val="24"/>
      <w:lang w:val="en-US"/>
    </w:rPr>
  </w:style>
  <w:style w:type="character" w:customStyle="1" w:styleId="SubtitleChar2">
    <w:name w:val="Subtitle Char2"/>
    <w:uiPriority w:val="99"/>
    <w:locked/>
    <w:rsid w:val="002978C8"/>
    <w:rPr>
      <w:rFonts w:ascii="PragmaticaCTT" w:hAnsi="PragmaticaCTT"/>
      <w:b/>
      <w:sz w:val="24"/>
    </w:rPr>
  </w:style>
  <w:style w:type="character" w:customStyle="1" w:styleId="BodyTextFirstIndentChar2">
    <w:name w:val="Body Text First Indent Char2"/>
    <w:uiPriority w:val="99"/>
    <w:locked/>
    <w:rsid w:val="002978C8"/>
    <w:rPr>
      <w:rFonts w:ascii="Times New Roman" w:hAnsi="Times New Roman"/>
      <w:sz w:val="24"/>
      <w:lang w:eastAsia="ru-RU"/>
    </w:rPr>
  </w:style>
  <w:style w:type="character" w:customStyle="1" w:styleId="BodyText2Char2">
    <w:name w:val="Body Text 2 Char2"/>
    <w:uiPriority w:val="99"/>
    <w:locked/>
    <w:rsid w:val="002978C8"/>
    <w:rPr>
      <w:sz w:val="24"/>
    </w:rPr>
  </w:style>
  <w:style w:type="character" w:customStyle="1" w:styleId="BodyTextIndent2Char2">
    <w:name w:val="Body Text Indent 2 Char2"/>
    <w:uiPriority w:val="99"/>
    <w:locked/>
    <w:rsid w:val="002978C8"/>
    <w:rPr>
      <w:sz w:val="24"/>
    </w:rPr>
  </w:style>
  <w:style w:type="character" w:customStyle="1" w:styleId="BodyTextIndent3Char2">
    <w:name w:val="Body Text Indent 3 Char2"/>
    <w:uiPriority w:val="99"/>
    <w:locked/>
    <w:rsid w:val="002978C8"/>
    <w:rPr>
      <w:sz w:val="16"/>
    </w:rPr>
  </w:style>
  <w:style w:type="character" w:customStyle="1" w:styleId="DocumentMapChar2">
    <w:name w:val="Document Map Char2"/>
    <w:uiPriority w:val="99"/>
    <w:locked/>
    <w:rsid w:val="002978C8"/>
    <w:rPr>
      <w:rFonts w:ascii="Tahoma" w:hAnsi="Tahoma"/>
    </w:rPr>
  </w:style>
  <w:style w:type="character" w:customStyle="1" w:styleId="CommentSubjectChar2">
    <w:name w:val="Comment Subject Char2"/>
    <w:uiPriority w:val="99"/>
    <w:qFormat/>
    <w:locked/>
    <w:rsid w:val="002978C8"/>
    <w:rPr>
      <w:sz w:val="16"/>
    </w:rPr>
  </w:style>
  <w:style w:type="character" w:customStyle="1" w:styleId="BalloonTextChar2">
    <w:name w:val="Balloon Text Char2"/>
    <w:uiPriority w:val="99"/>
    <w:locked/>
    <w:rsid w:val="002978C8"/>
    <w:rPr>
      <w:rFonts w:ascii="Tahoma" w:hAnsi="Tahoma"/>
      <w:sz w:val="16"/>
    </w:rPr>
  </w:style>
  <w:style w:type="character" w:customStyle="1" w:styleId="NoSpacingChar2">
    <w:name w:val="No Spacing Char2"/>
    <w:uiPriority w:val="99"/>
    <w:locked/>
    <w:rsid w:val="002978C8"/>
    <w:rPr>
      <w:rFonts w:eastAsia="Times New Roman"/>
      <w:sz w:val="22"/>
      <w:lang w:val="en-US" w:eastAsia="en-US"/>
    </w:rPr>
  </w:style>
  <w:style w:type="character" w:customStyle="1" w:styleId="ListParagraphChar3">
    <w:name w:val="List Paragraph Char3"/>
    <w:uiPriority w:val="99"/>
    <w:locked/>
    <w:rsid w:val="002978C8"/>
    <w:rPr>
      <w:rFonts w:ascii="Calibri" w:hAnsi="Calibri"/>
      <w:sz w:val="24"/>
    </w:rPr>
  </w:style>
  <w:style w:type="character" w:customStyle="1" w:styleId="QuoteChar3">
    <w:name w:val="Quote Char3"/>
    <w:link w:val="245"/>
    <w:uiPriority w:val="99"/>
    <w:qFormat/>
    <w:locked/>
    <w:rsid w:val="002978C8"/>
    <w:rPr>
      <w:i/>
      <w:color w:val="000000"/>
      <w:sz w:val="24"/>
    </w:rPr>
  </w:style>
  <w:style w:type="paragraph" w:customStyle="1" w:styleId="245">
    <w:name w:val="Цитата 24"/>
    <w:basedOn w:val="a2"/>
    <w:next w:val="a2"/>
    <w:link w:val="QuoteChar3"/>
    <w:uiPriority w:val="99"/>
    <w:qFormat/>
    <w:rsid w:val="002978C8"/>
    <w:pPr>
      <w:widowControl/>
      <w:snapToGrid/>
      <w:spacing w:before="0" w:after="0"/>
    </w:pPr>
    <w:rPr>
      <w:rFonts w:asciiTheme="minorHAnsi" w:eastAsiaTheme="minorHAnsi" w:hAnsiTheme="minorHAnsi" w:cstheme="minorBidi"/>
      <w:i/>
      <w:color w:val="000000"/>
      <w:szCs w:val="22"/>
      <w:lang w:eastAsia="en-US"/>
    </w:rPr>
  </w:style>
  <w:style w:type="character" w:customStyle="1" w:styleId="IntenseQuoteChar3">
    <w:name w:val="Intense Quote Char3"/>
    <w:link w:val="4fa"/>
    <w:uiPriority w:val="99"/>
    <w:qFormat/>
    <w:locked/>
    <w:rsid w:val="002978C8"/>
    <w:rPr>
      <w:b/>
      <w:i/>
      <w:color w:val="4F81BD"/>
      <w:sz w:val="24"/>
    </w:rPr>
  </w:style>
  <w:style w:type="paragraph" w:customStyle="1" w:styleId="4fa">
    <w:name w:val="Выделенная цитата4"/>
    <w:basedOn w:val="a2"/>
    <w:next w:val="a2"/>
    <w:link w:val="IntenseQuoteChar3"/>
    <w:uiPriority w:val="99"/>
    <w:qFormat/>
    <w:rsid w:val="002978C8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Cs w:val="22"/>
      <w:lang w:eastAsia="en-US"/>
    </w:rPr>
  </w:style>
  <w:style w:type="paragraph" w:customStyle="1" w:styleId="BodyText212">
    <w:name w:val="Body Text 212"/>
    <w:basedOn w:val="a2"/>
    <w:uiPriority w:val="99"/>
    <w:qFormat/>
    <w:rsid w:val="002978C8"/>
    <w:pPr>
      <w:widowControl/>
      <w:snapToGrid/>
      <w:spacing w:before="0" w:after="0" w:line="360" w:lineRule="auto"/>
      <w:jc w:val="both"/>
    </w:pPr>
  </w:style>
  <w:style w:type="paragraph" w:customStyle="1" w:styleId="BlockText1">
    <w:name w:val="Block Text1"/>
    <w:basedOn w:val="a2"/>
    <w:uiPriority w:val="99"/>
    <w:qFormat/>
    <w:rsid w:val="002978C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BodyTextIndent21">
    <w:name w:val="Body Text Indent 21"/>
    <w:basedOn w:val="a2"/>
    <w:uiPriority w:val="99"/>
    <w:qFormat/>
    <w:rsid w:val="002978C8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paragraph" w:customStyle="1" w:styleId="BodyTextIndent31">
    <w:name w:val="Body Text Indent 31"/>
    <w:basedOn w:val="a2"/>
    <w:uiPriority w:val="99"/>
    <w:qFormat/>
    <w:rsid w:val="002978C8"/>
    <w:pPr>
      <w:widowControl/>
      <w:snapToGrid/>
      <w:spacing w:before="0" w:after="0" w:line="360" w:lineRule="auto"/>
      <w:ind w:firstLine="709"/>
      <w:jc w:val="both"/>
    </w:pPr>
    <w:rPr>
      <w:sz w:val="28"/>
    </w:rPr>
  </w:style>
  <w:style w:type="paragraph" w:customStyle="1" w:styleId="21f3">
    <w:name w:val="Обычный21"/>
    <w:uiPriority w:val="99"/>
    <w:qFormat/>
    <w:rsid w:val="002978C8"/>
    <w:pPr>
      <w:widowControl w:val="0"/>
      <w:spacing w:after="0" w:line="314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er1">
    <w:name w:val="Header1"/>
    <w:basedOn w:val="a2"/>
    <w:uiPriority w:val="99"/>
    <w:qFormat/>
    <w:rsid w:val="002978C8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Normal11">
    <w:name w:val="Normal11"/>
    <w:uiPriority w:val="99"/>
    <w:qFormat/>
    <w:rsid w:val="002978C8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Heading311">
    <w:name w:val="Heading 311"/>
    <w:basedOn w:val="Normal11"/>
    <w:next w:val="Normal11"/>
    <w:uiPriority w:val="99"/>
    <w:qFormat/>
    <w:rsid w:val="002978C8"/>
    <w:pPr>
      <w:keepNext/>
      <w:snapToGrid/>
      <w:outlineLvl w:val="2"/>
    </w:pPr>
    <w:rPr>
      <w:sz w:val="24"/>
    </w:rPr>
  </w:style>
  <w:style w:type="paragraph" w:customStyle="1" w:styleId="BodyText11">
    <w:name w:val="Body Text11"/>
    <w:basedOn w:val="Normal11"/>
    <w:uiPriority w:val="99"/>
    <w:qFormat/>
    <w:rsid w:val="002978C8"/>
    <w:pPr>
      <w:snapToGrid/>
      <w:spacing w:line="360" w:lineRule="auto"/>
    </w:pPr>
    <w:rPr>
      <w:sz w:val="24"/>
    </w:rPr>
  </w:style>
  <w:style w:type="paragraph" w:customStyle="1" w:styleId="ListParagraph11">
    <w:name w:val="List Paragraph11"/>
    <w:basedOn w:val="a2"/>
    <w:uiPriority w:val="99"/>
    <w:qFormat/>
    <w:rsid w:val="002978C8"/>
    <w:pPr>
      <w:widowControl/>
      <w:snapToGrid/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lainText11">
    <w:name w:val="Plain Text11"/>
    <w:basedOn w:val="a2"/>
    <w:uiPriority w:val="99"/>
    <w:qFormat/>
    <w:rsid w:val="002978C8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BodyText311">
    <w:name w:val="Body Text 311"/>
    <w:basedOn w:val="Normal11"/>
    <w:uiPriority w:val="99"/>
    <w:qFormat/>
    <w:rsid w:val="002978C8"/>
    <w:pPr>
      <w:snapToGrid/>
      <w:jc w:val="both"/>
    </w:pPr>
    <w:rPr>
      <w:i/>
      <w:sz w:val="26"/>
    </w:rPr>
  </w:style>
  <w:style w:type="paragraph" w:customStyle="1" w:styleId="NoSpacing1">
    <w:name w:val="No Spacing1"/>
    <w:uiPriority w:val="99"/>
    <w:qFormat/>
    <w:rsid w:val="002978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412">
    <w:name w:val="Heading 412"/>
    <w:basedOn w:val="Normal1"/>
    <w:next w:val="Normal1"/>
    <w:uiPriority w:val="99"/>
    <w:qFormat/>
    <w:rsid w:val="002978C8"/>
    <w:pPr>
      <w:keepNext/>
      <w:snapToGrid/>
    </w:pPr>
    <w:rPr>
      <w:rFonts w:eastAsia="Calibri"/>
      <w:sz w:val="24"/>
    </w:rPr>
  </w:style>
  <w:style w:type="paragraph" w:customStyle="1" w:styleId="Quote1">
    <w:name w:val="Quote1"/>
    <w:basedOn w:val="a2"/>
    <w:next w:val="a2"/>
    <w:uiPriority w:val="99"/>
    <w:qFormat/>
    <w:rsid w:val="002978C8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IntenseQuote1">
    <w:name w:val="Intense Quote1"/>
    <w:basedOn w:val="a2"/>
    <w:next w:val="a2"/>
    <w:uiPriority w:val="99"/>
    <w:qFormat/>
    <w:rsid w:val="002978C8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221">
    <w:name w:val="Heading 221"/>
    <w:basedOn w:val="a2"/>
    <w:next w:val="a2"/>
    <w:uiPriority w:val="99"/>
    <w:qFormat/>
    <w:rsid w:val="002978C8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2">
    <w:name w:val="Heading 322"/>
    <w:basedOn w:val="a2"/>
    <w:next w:val="a2"/>
    <w:uiPriority w:val="99"/>
    <w:qFormat/>
    <w:rsid w:val="002978C8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2">
    <w:name w:val="Heading 42"/>
    <w:basedOn w:val="a2"/>
    <w:next w:val="a2"/>
    <w:uiPriority w:val="99"/>
    <w:qFormat/>
    <w:rsid w:val="002978C8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621">
    <w:name w:val="Heading 621"/>
    <w:basedOn w:val="a2"/>
    <w:next w:val="a2"/>
    <w:uiPriority w:val="99"/>
    <w:qFormat/>
    <w:rsid w:val="002978C8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811">
    <w:name w:val="Heading 811"/>
    <w:basedOn w:val="a2"/>
    <w:next w:val="a2"/>
    <w:uiPriority w:val="99"/>
    <w:qFormat/>
    <w:rsid w:val="002978C8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i/>
      <w:iCs/>
      <w:szCs w:val="24"/>
      <w:lang w:eastAsia="zh-CN"/>
    </w:rPr>
  </w:style>
  <w:style w:type="paragraph" w:customStyle="1" w:styleId="Heading911">
    <w:name w:val="Heading 911"/>
    <w:uiPriority w:val="99"/>
    <w:qFormat/>
    <w:rsid w:val="002978C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111">
    <w:name w:val="Heading 111"/>
    <w:uiPriority w:val="99"/>
    <w:qFormat/>
    <w:rsid w:val="002978C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611">
    <w:name w:val="Heading 611"/>
    <w:uiPriority w:val="99"/>
    <w:qFormat/>
    <w:rsid w:val="002978C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711">
    <w:name w:val="Heading 711"/>
    <w:uiPriority w:val="99"/>
    <w:qFormat/>
    <w:rsid w:val="002978C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211">
    <w:name w:val="Heading 211"/>
    <w:uiPriority w:val="99"/>
    <w:qFormat/>
    <w:rsid w:val="002978C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511">
    <w:name w:val="Heading 511"/>
    <w:uiPriority w:val="99"/>
    <w:qFormat/>
    <w:rsid w:val="002978C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TMLPreformatted1">
    <w:name w:val="HTML Preformatted1"/>
    <w:basedOn w:val="a2"/>
    <w:uiPriority w:val="99"/>
    <w:qFormat/>
    <w:rsid w:val="002978C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fb">
    <w:name w:val="Название Знак4"/>
    <w:uiPriority w:val="99"/>
    <w:qFormat/>
    <w:locked/>
    <w:rsid w:val="002978C8"/>
    <w:rPr>
      <w:rFonts w:ascii="Times New Roman" w:hAnsi="Times New Roman"/>
      <w:sz w:val="24"/>
      <w:lang w:val="en-US"/>
    </w:rPr>
  </w:style>
  <w:style w:type="character" w:customStyle="1" w:styleId="1fffff3">
    <w:name w:val="Заголовок Знак1"/>
    <w:uiPriority w:val="99"/>
    <w:qFormat/>
    <w:rsid w:val="002978C8"/>
    <w:rPr>
      <w:rFonts w:ascii="Calibri Light" w:hAnsi="Calibri Light"/>
      <w:spacing w:val="-10"/>
      <w:kern w:val="28"/>
      <w:sz w:val="56"/>
      <w:lang w:eastAsia="ru-RU"/>
    </w:rPr>
  </w:style>
  <w:style w:type="character" w:customStyle="1" w:styleId="Heading2Char2">
    <w:name w:val="Heading 2 Char2"/>
    <w:uiPriority w:val="99"/>
    <w:qFormat/>
    <w:locked/>
    <w:rsid w:val="002978C8"/>
    <w:rPr>
      <w:rFonts w:ascii="Times New Roman" w:hAnsi="Times New Roman"/>
      <w:sz w:val="24"/>
    </w:rPr>
  </w:style>
  <w:style w:type="character" w:customStyle="1" w:styleId="QuoteChar4">
    <w:name w:val="Quote Char4"/>
    <w:uiPriority w:val="99"/>
    <w:qFormat/>
    <w:locked/>
    <w:rsid w:val="002978C8"/>
    <w:rPr>
      <w:rFonts w:ascii="Times New Roman" w:hAnsi="Times New Roman"/>
      <w:i/>
      <w:color w:val="000000"/>
      <w:sz w:val="24"/>
    </w:rPr>
  </w:style>
  <w:style w:type="character" w:customStyle="1" w:styleId="IntenseQuoteChar4">
    <w:name w:val="Intense Quote Char4"/>
    <w:uiPriority w:val="99"/>
    <w:qFormat/>
    <w:locked/>
    <w:rsid w:val="002978C8"/>
    <w:rPr>
      <w:rFonts w:ascii="Times New Roman" w:hAnsi="Times New Roman"/>
      <w:b/>
      <w:i/>
      <w:color w:val="4F81BD"/>
      <w:sz w:val="24"/>
    </w:rPr>
  </w:style>
  <w:style w:type="character" w:customStyle="1" w:styleId="SubtleEmphasis1">
    <w:name w:val="Subtle Emphasis1"/>
    <w:uiPriority w:val="99"/>
    <w:rsid w:val="002978C8"/>
    <w:rPr>
      <w:i/>
      <w:color w:val="808080"/>
    </w:rPr>
  </w:style>
  <w:style w:type="character" w:customStyle="1" w:styleId="DefaultParagraphFont1">
    <w:name w:val="Default Paragraph Font1"/>
    <w:uiPriority w:val="99"/>
    <w:rsid w:val="002978C8"/>
  </w:style>
  <w:style w:type="character" w:customStyle="1" w:styleId="PlaceholderText1">
    <w:name w:val="Placeholder Text1"/>
    <w:uiPriority w:val="99"/>
    <w:rsid w:val="002978C8"/>
    <w:rPr>
      <w:rFonts w:ascii="Times New Roman" w:hAnsi="Times New Roman"/>
      <w:color w:val="808080"/>
    </w:rPr>
  </w:style>
  <w:style w:type="character" w:customStyle="1" w:styleId="IntenseEmphasis1">
    <w:name w:val="Intense Emphasis1"/>
    <w:uiPriority w:val="99"/>
    <w:rsid w:val="002978C8"/>
    <w:rPr>
      <w:b/>
    </w:rPr>
  </w:style>
  <w:style w:type="character" w:customStyle="1" w:styleId="1102">
    <w:name w:val="Знак Знак110"/>
    <w:uiPriority w:val="99"/>
    <w:qFormat/>
    <w:rsid w:val="002978C8"/>
    <w:rPr>
      <w:rFonts w:ascii="Arial" w:hAnsi="Arial"/>
      <w:b/>
      <w:sz w:val="36"/>
      <w:lang w:val="ru-RU" w:eastAsia="en-US"/>
    </w:rPr>
  </w:style>
  <w:style w:type="character" w:customStyle="1" w:styleId="3ff7">
    <w:name w:val="Название Знак3"/>
    <w:link w:val="89"/>
    <w:uiPriority w:val="99"/>
    <w:locked/>
    <w:rsid w:val="002978C8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HTMLAddressChar1">
    <w:name w:val="HTML Address Char1"/>
    <w:uiPriority w:val="99"/>
    <w:qFormat/>
    <w:locked/>
    <w:rsid w:val="002978C8"/>
    <w:rPr>
      <w:i/>
      <w:sz w:val="24"/>
      <w:lang w:eastAsia="ru-RU"/>
    </w:rPr>
  </w:style>
  <w:style w:type="character" w:customStyle="1" w:styleId="NoSpacingChar1">
    <w:name w:val="No Spacing Char1"/>
    <w:link w:val="5f3"/>
    <w:uiPriority w:val="99"/>
    <w:qFormat/>
    <w:locked/>
    <w:rsid w:val="002978C8"/>
    <w:rPr>
      <w:lang w:val="en-US"/>
    </w:rPr>
  </w:style>
  <w:style w:type="paragraph" w:customStyle="1" w:styleId="5f3">
    <w:name w:val="Без интервала5"/>
    <w:link w:val="NoSpacingChar1"/>
    <w:uiPriority w:val="99"/>
    <w:qFormat/>
    <w:rsid w:val="002978C8"/>
    <w:pPr>
      <w:spacing w:after="0" w:line="240" w:lineRule="auto"/>
    </w:pPr>
    <w:rPr>
      <w:lang w:val="en-US"/>
    </w:rPr>
  </w:style>
  <w:style w:type="paragraph" w:customStyle="1" w:styleId="11fd">
    <w:name w:val="Заголовок оглавления11"/>
    <w:basedOn w:val="10"/>
    <w:next w:val="a2"/>
    <w:uiPriority w:val="99"/>
    <w:qFormat/>
    <w:rsid w:val="002978C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11fe">
    <w:name w:val="Слабая ссылка11"/>
    <w:uiPriority w:val="99"/>
    <w:rsid w:val="002978C8"/>
    <w:rPr>
      <w:smallCaps/>
      <w:color w:val="C0504D"/>
      <w:u w:val="single"/>
    </w:rPr>
  </w:style>
  <w:style w:type="character" w:customStyle="1" w:styleId="11ff">
    <w:name w:val="Сильная ссылка11"/>
    <w:uiPriority w:val="99"/>
    <w:rsid w:val="002978C8"/>
    <w:rPr>
      <w:b/>
      <w:smallCaps/>
      <w:color w:val="C0504D"/>
      <w:spacing w:val="5"/>
      <w:u w:val="single"/>
    </w:rPr>
  </w:style>
  <w:style w:type="character" w:customStyle="1" w:styleId="11ff0">
    <w:name w:val="Название книги11"/>
    <w:uiPriority w:val="99"/>
    <w:rsid w:val="002978C8"/>
    <w:rPr>
      <w:b/>
      <w:smallCaps/>
      <w:spacing w:val="5"/>
    </w:rPr>
  </w:style>
  <w:style w:type="character" w:customStyle="1" w:styleId="ListParagraphChar2">
    <w:name w:val="List Paragraph Char2"/>
    <w:link w:val="6f1"/>
    <w:uiPriority w:val="99"/>
    <w:qFormat/>
    <w:locked/>
    <w:rsid w:val="002978C8"/>
    <w:rPr>
      <w:rFonts w:eastAsia="Times New Roman"/>
    </w:rPr>
  </w:style>
  <w:style w:type="paragraph" w:customStyle="1" w:styleId="6f1">
    <w:name w:val="Абзац списка6"/>
    <w:basedOn w:val="a2"/>
    <w:link w:val="ListParagraphChar2"/>
    <w:uiPriority w:val="99"/>
    <w:qFormat/>
    <w:rsid w:val="002978C8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2fff9">
    <w:name w:val="Красная строка Знак2"/>
    <w:uiPriority w:val="99"/>
    <w:rsid w:val="002978C8"/>
  </w:style>
  <w:style w:type="paragraph" w:customStyle="1" w:styleId="3ffb">
    <w:name w:val="Подзаголовок3"/>
    <w:basedOn w:val="a2"/>
    <w:uiPriority w:val="99"/>
    <w:qFormat/>
    <w:rsid w:val="002978C8"/>
    <w:pPr>
      <w:widowControl/>
      <w:snapToGrid/>
      <w:spacing w:before="0" w:after="0" w:line="312" w:lineRule="auto"/>
    </w:pPr>
    <w:rPr>
      <w:rFonts w:ascii="Arial" w:hAnsi="Arial" w:cs="Arial"/>
      <w:b/>
      <w:bCs/>
      <w:color w:val="000000"/>
      <w:sz w:val="20"/>
    </w:rPr>
  </w:style>
  <w:style w:type="paragraph" w:customStyle="1" w:styleId="2115">
    <w:name w:val="Знак2 Знак Знак1 Знак1 Знак Знак Знак Знак Знак Знак Знак Знак Знак Знак Знак Знак"/>
    <w:basedOn w:val="a2"/>
    <w:uiPriority w:val="99"/>
    <w:qFormat/>
    <w:rsid w:val="002978C8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930">
    <w:name w:val="Знак93"/>
    <w:basedOn w:val="a2"/>
    <w:uiPriority w:val="99"/>
    <w:qFormat/>
    <w:rsid w:val="002978C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50">
    <w:name w:val="Знак4 Знак Знак15"/>
    <w:uiPriority w:val="99"/>
    <w:locked/>
    <w:rsid w:val="002978C8"/>
    <w:rPr>
      <w:rFonts w:ascii="Arial" w:hAnsi="Arial"/>
      <w:b/>
      <w:kern w:val="32"/>
      <w:sz w:val="32"/>
      <w:lang w:val="ru-RU" w:eastAsia="ru-RU"/>
    </w:rPr>
  </w:style>
  <w:style w:type="character" w:customStyle="1" w:styleId="2131">
    <w:name w:val="Знак2 Знак Знак13"/>
    <w:uiPriority w:val="99"/>
    <w:locked/>
    <w:rsid w:val="002978C8"/>
    <w:rPr>
      <w:b/>
      <w:sz w:val="27"/>
      <w:lang w:val="ru-RU" w:eastAsia="ru-RU"/>
    </w:rPr>
  </w:style>
  <w:style w:type="character" w:customStyle="1" w:styleId="43a">
    <w:name w:val="Знак4 Знак Знак3"/>
    <w:uiPriority w:val="99"/>
    <w:locked/>
    <w:rsid w:val="002978C8"/>
    <w:rPr>
      <w:rFonts w:ascii="Arial" w:hAnsi="Arial"/>
      <w:b/>
      <w:kern w:val="32"/>
      <w:sz w:val="32"/>
      <w:lang w:val="ru-RU" w:eastAsia="ru-RU"/>
    </w:rPr>
  </w:style>
  <w:style w:type="character" w:customStyle="1" w:styleId="246">
    <w:name w:val="Знак2 Знак Знак4"/>
    <w:uiPriority w:val="99"/>
    <w:semiHidden/>
    <w:locked/>
    <w:rsid w:val="002978C8"/>
    <w:rPr>
      <w:rFonts w:ascii="Arial" w:hAnsi="Arial"/>
      <w:b/>
      <w:sz w:val="26"/>
      <w:lang w:val="ru-RU" w:eastAsia="ru-RU"/>
    </w:rPr>
  </w:style>
  <w:style w:type="character" w:customStyle="1" w:styleId="FontStyle270">
    <w:name w:val="Font Style27"/>
    <w:uiPriority w:val="99"/>
    <w:qFormat/>
    <w:rsid w:val="002978C8"/>
    <w:rPr>
      <w:rFonts w:ascii="Times New Roman" w:hAnsi="Times New Roman"/>
      <w:sz w:val="26"/>
    </w:rPr>
  </w:style>
  <w:style w:type="character" w:customStyle="1" w:styleId="2116">
    <w:name w:val="Знак Знак211"/>
    <w:uiPriority w:val="99"/>
    <w:qFormat/>
    <w:locked/>
    <w:rsid w:val="002978C8"/>
    <w:rPr>
      <w:rFonts w:ascii="Calibri" w:hAnsi="Calibri"/>
      <w:i/>
      <w:sz w:val="24"/>
    </w:rPr>
  </w:style>
  <w:style w:type="character" w:customStyle="1" w:styleId="Heading123">
    <w:name w:val="Heading 12 Знак Знак3"/>
    <w:uiPriority w:val="99"/>
    <w:locked/>
    <w:rsid w:val="002978C8"/>
    <w:rPr>
      <w:rFonts w:ascii="Courier New" w:hAnsi="Courier New"/>
      <w:sz w:val="20"/>
    </w:rPr>
  </w:style>
  <w:style w:type="character" w:customStyle="1" w:styleId="1310">
    <w:name w:val="Знак Знак131"/>
    <w:uiPriority w:val="99"/>
    <w:qFormat/>
    <w:locked/>
    <w:rsid w:val="002978C8"/>
    <w:rPr>
      <w:rFonts w:ascii="Times New Roman" w:hAnsi="Times New Roman"/>
      <w:sz w:val="24"/>
      <w:lang w:val="en-US"/>
    </w:rPr>
  </w:style>
  <w:style w:type="character" w:customStyle="1" w:styleId="1118">
    <w:name w:val="Знак Знак111"/>
    <w:uiPriority w:val="99"/>
    <w:qFormat/>
    <w:locked/>
    <w:rsid w:val="002978C8"/>
    <w:rPr>
      <w:sz w:val="16"/>
    </w:rPr>
  </w:style>
  <w:style w:type="character" w:customStyle="1" w:styleId="1211">
    <w:name w:val="Знак Знак121"/>
    <w:uiPriority w:val="99"/>
    <w:qFormat/>
    <w:locked/>
    <w:rsid w:val="002978C8"/>
    <w:rPr>
      <w:rFonts w:ascii="Times New Roman" w:hAnsi="Times New Roman"/>
      <w:sz w:val="20"/>
      <w:lang w:eastAsia="ru-RU"/>
    </w:rPr>
  </w:style>
  <w:style w:type="character" w:customStyle="1" w:styleId="913">
    <w:name w:val="Знак Знак91"/>
    <w:uiPriority w:val="99"/>
    <w:qFormat/>
    <w:locked/>
    <w:rsid w:val="002978C8"/>
    <w:rPr>
      <w:rFonts w:ascii="Times New Roman" w:hAnsi="Times New Roman"/>
      <w:sz w:val="24"/>
    </w:rPr>
  </w:style>
  <w:style w:type="character" w:customStyle="1" w:styleId="5101">
    <w:name w:val="Знак Знак510"/>
    <w:uiPriority w:val="99"/>
    <w:locked/>
    <w:rsid w:val="002978C8"/>
    <w:rPr>
      <w:rFonts w:ascii="Courier New" w:hAnsi="Courier New"/>
      <w:sz w:val="20"/>
      <w:lang w:eastAsia="ru-RU"/>
    </w:rPr>
  </w:style>
  <w:style w:type="character" w:customStyle="1" w:styleId="4100">
    <w:name w:val="Знак Знак410"/>
    <w:uiPriority w:val="99"/>
    <w:locked/>
    <w:rsid w:val="002978C8"/>
    <w:rPr>
      <w:i/>
      <w:sz w:val="24"/>
      <w:lang w:eastAsia="ru-RU"/>
    </w:rPr>
  </w:style>
  <w:style w:type="character" w:customStyle="1" w:styleId="2100">
    <w:name w:val="Знак Знак210"/>
    <w:uiPriority w:val="99"/>
    <w:locked/>
    <w:rsid w:val="002978C8"/>
    <w:rPr>
      <w:rFonts w:ascii="Arial" w:hAnsi="Arial"/>
      <w:vanish/>
      <w:sz w:val="16"/>
      <w:lang w:eastAsia="ru-RU"/>
    </w:rPr>
  </w:style>
  <w:style w:type="paragraph" w:customStyle="1" w:styleId="11ff1">
    <w:name w:val="Стиль11"/>
    <w:basedOn w:val="a2"/>
    <w:next w:val="affb"/>
    <w:link w:val="afffffffffd"/>
    <w:uiPriority w:val="99"/>
    <w:qFormat/>
    <w:rsid w:val="002978C8"/>
    <w:pPr>
      <w:widowControl/>
      <w:snapToGrid/>
      <w:spacing w:before="0" w:after="0"/>
      <w:jc w:val="center"/>
    </w:pPr>
    <w:rPr>
      <w:lang w:val="en-US"/>
    </w:rPr>
  </w:style>
  <w:style w:type="character" w:customStyle="1" w:styleId="afffffffffd">
    <w:name w:val="Заголовок Знак"/>
    <w:link w:val="11ff1"/>
    <w:uiPriority w:val="99"/>
    <w:qFormat/>
    <w:locked/>
    <w:rsid w:val="002978C8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5f4">
    <w:name w:val="Слабое выделение5"/>
    <w:uiPriority w:val="99"/>
    <w:rsid w:val="002978C8"/>
    <w:rPr>
      <w:i/>
      <w:color w:val="808080"/>
    </w:rPr>
  </w:style>
  <w:style w:type="paragraph" w:customStyle="1" w:styleId="2fffa">
    <w:name w:val="Заголовок оглавления2"/>
    <w:basedOn w:val="10"/>
    <w:next w:val="a2"/>
    <w:uiPriority w:val="99"/>
    <w:qFormat/>
    <w:rsid w:val="002978C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5f5">
    <w:name w:val="Сильное выделение5"/>
    <w:uiPriority w:val="99"/>
    <w:rsid w:val="002978C8"/>
    <w:rPr>
      <w:b/>
      <w:i/>
      <w:color w:val="4F81BD"/>
    </w:rPr>
  </w:style>
  <w:style w:type="character" w:customStyle="1" w:styleId="2fffb">
    <w:name w:val="Слабая ссылка2"/>
    <w:uiPriority w:val="99"/>
    <w:rsid w:val="002978C8"/>
    <w:rPr>
      <w:smallCaps/>
      <w:color w:val="C0504D"/>
      <w:u w:val="single"/>
    </w:rPr>
  </w:style>
  <w:style w:type="character" w:customStyle="1" w:styleId="2fffc">
    <w:name w:val="Сильная ссылка2"/>
    <w:uiPriority w:val="99"/>
    <w:rsid w:val="002978C8"/>
    <w:rPr>
      <w:b/>
      <w:smallCaps/>
      <w:color w:val="C0504D"/>
      <w:spacing w:val="5"/>
      <w:u w:val="single"/>
    </w:rPr>
  </w:style>
  <w:style w:type="character" w:customStyle="1" w:styleId="2fffd">
    <w:name w:val="Название книги2"/>
    <w:uiPriority w:val="99"/>
    <w:rsid w:val="002978C8"/>
    <w:rPr>
      <w:b/>
      <w:smallCaps/>
      <w:spacing w:val="5"/>
    </w:rPr>
  </w:style>
  <w:style w:type="character" w:customStyle="1" w:styleId="4fc">
    <w:name w:val="Замещающий текст4"/>
    <w:uiPriority w:val="99"/>
    <w:rsid w:val="002978C8"/>
    <w:rPr>
      <w:color w:val="808080"/>
    </w:rPr>
  </w:style>
  <w:style w:type="character" w:customStyle="1" w:styleId="Heading4Char1">
    <w:name w:val="Heading 4 Char1"/>
    <w:uiPriority w:val="99"/>
    <w:locked/>
    <w:rsid w:val="002978C8"/>
    <w:rPr>
      <w:rFonts w:ascii="Times New Roman" w:hAnsi="Times New Roman"/>
      <w:b/>
      <w:sz w:val="28"/>
    </w:rPr>
  </w:style>
  <w:style w:type="character" w:customStyle="1" w:styleId="Heading5Char1">
    <w:name w:val="Heading 5 Char1"/>
    <w:uiPriority w:val="99"/>
    <w:locked/>
    <w:rsid w:val="002978C8"/>
    <w:rPr>
      <w:rFonts w:ascii="Times New Roman" w:hAnsi="Times New Roman"/>
      <w:b/>
      <w:i/>
      <w:sz w:val="26"/>
    </w:rPr>
  </w:style>
  <w:style w:type="character" w:customStyle="1" w:styleId="Heading6Char1">
    <w:name w:val="Heading 6 Char1"/>
    <w:uiPriority w:val="99"/>
    <w:locked/>
    <w:rsid w:val="002978C8"/>
    <w:rPr>
      <w:rFonts w:ascii="Times New Roman" w:hAnsi="Times New Roman"/>
      <w:b/>
      <w:lang w:eastAsia="ru-RU"/>
    </w:rPr>
  </w:style>
  <w:style w:type="character" w:customStyle="1" w:styleId="Heading7Char1">
    <w:name w:val="Heading 7 Char1"/>
    <w:uiPriority w:val="99"/>
    <w:locked/>
    <w:rsid w:val="002978C8"/>
    <w:rPr>
      <w:rFonts w:ascii="Times New Roman" w:hAnsi="Times New Roman"/>
      <w:sz w:val="20"/>
      <w:lang w:eastAsia="ru-RU"/>
    </w:rPr>
  </w:style>
  <w:style w:type="character" w:customStyle="1" w:styleId="Heading8Char1">
    <w:name w:val="Heading 8 Char1"/>
    <w:uiPriority w:val="99"/>
    <w:locked/>
    <w:rsid w:val="002978C8"/>
    <w:rPr>
      <w:rFonts w:ascii="Calibri" w:hAnsi="Calibri"/>
      <w:i/>
      <w:sz w:val="24"/>
    </w:rPr>
  </w:style>
  <w:style w:type="character" w:customStyle="1" w:styleId="Heading9Char1">
    <w:name w:val="Heading 9 Char1"/>
    <w:uiPriority w:val="99"/>
    <w:locked/>
    <w:rsid w:val="002978C8"/>
    <w:rPr>
      <w:rFonts w:ascii="Arial" w:hAnsi="Arial"/>
      <w:lang w:eastAsia="ru-RU"/>
    </w:rPr>
  </w:style>
  <w:style w:type="character" w:customStyle="1" w:styleId="Heading1Char2">
    <w:name w:val="Heading 1 Char2"/>
    <w:uiPriority w:val="99"/>
    <w:locked/>
    <w:rsid w:val="002978C8"/>
    <w:rPr>
      <w:rFonts w:ascii="Arial" w:hAnsi="Arial"/>
      <w:b/>
      <w:kern w:val="32"/>
      <w:sz w:val="32"/>
      <w:lang w:eastAsia="ru-RU"/>
    </w:rPr>
  </w:style>
  <w:style w:type="character" w:customStyle="1" w:styleId="Heading3Char1">
    <w:name w:val="Heading 3 Char1"/>
    <w:uiPriority w:val="99"/>
    <w:locked/>
    <w:rsid w:val="002978C8"/>
    <w:rPr>
      <w:rFonts w:ascii="Arial" w:hAnsi="Arial"/>
      <w:b/>
      <w:sz w:val="26"/>
      <w:lang w:val="ru-RU" w:eastAsia="ru-RU"/>
    </w:rPr>
  </w:style>
  <w:style w:type="character" w:customStyle="1" w:styleId="BodyText3Char2">
    <w:name w:val="Body Text 3 Char2"/>
    <w:uiPriority w:val="99"/>
    <w:locked/>
    <w:rsid w:val="002978C8"/>
    <w:rPr>
      <w:rFonts w:ascii="Times New Roman" w:hAnsi="Times New Roman"/>
      <w:sz w:val="16"/>
    </w:rPr>
  </w:style>
  <w:style w:type="character" w:customStyle="1" w:styleId="BodyTextFirstIndent2Char2">
    <w:name w:val="Body Text First Indent 2 Char2"/>
    <w:uiPriority w:val="99"/>
    <w:locked/>
    <w:rsid w:val="002978C8"/>
    <w:rPr>
      <w:rFonts w:ascii="Times New Roman" w:hAnsi="Times New Roman"/>
      <w:sz w:val="24"/>
      <w:lang w:eastAsia="ru-RU"/>
    </w:rPr>
  </w:style>
  <w:style w:type="character" w:customStyle="1" w:styleId="HTMLPreformattedChar1">
    <w:name w:val="HTML Preformatted Char1"/>
    <w:uiPriority w:val="99"/>
    <w:locked/>
    <w:rsid w:val="002978C8"/>
    <w:rPr>
      <w:rFonts w:ascii="Courier New" w:hAnsi="Courier New"/>
      <w:sz w:val="20"/>
      <w:lang w:eastAsia="ru-RU"/>
    </w:rPr>
  </w:style>
  <w:style w:type="character" w:customStyle="1" w:styleId="FontStyle89">
    <w:name w:val="Font Style89"/>
    <w:uiPriority w:val="99"/>
    <w:qFormat/>
    <w:rsid w:val="002978C8"/>
    <w:rPr>
      <w:rFonts w:ascii="Times New Roman" w:hAnsi="Times New Roman"/>
      <w:i/>
      <w:sz w:val="14"/>
    </w:rPr>
  </w:style>
  <w:style w:type="paragraph" w:customStyle="1" w:styleId="10c">
    <w:name w:val="Стиль10"/>
    <w:basedOn w:val="a2"/>
    <w:next w:val="aff1"/>
    <w:uiPriority w:val="99"/>
    <w:qFormat/>
    <w:rsid w:val="002978C8"/>
    <w:pPr>
      <w:keepNext/>
      <w:widowControl/>
      <w:suppressAutoHyphens/>
      <w:snapToGrid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2fffe">
    <w:name w:val="Заголовок Знак2"/>
    <w:uiPriority w:val="99"/>
    <w:qFormat/>
    <w:locked/>
    <w:rsid w:val="002978C8"/>
    <w:rPr>
      <w:spacing w:val="-20"/>
      <w:sz w:val="28"/>
      <w:u w:val="single"/>
      <w:lang w:val="ru-RU" w:eastAsia="ru-RU"/>
    </w:rPr>
  </w:style>
  <w:style w:type="character" w:customStyle="1" w:styleId="7e">
    <w:name w:val="стиль7"/>
    <w:basedOn w:val="a3"/>
    <w:uiPriority w:val="99"/>
    <w:qFormat/>
    <w:rsid w:val="002978C8"/>
    <w:rPr>
      <w:rFonts w:cs="Times New Roman"/>
    </w:rPr>
  </w:style>
  <w:style w:type="paragraph" w:customStyle="1" w:styleId="10d">
    <w:name w:val="Обычный10"/>
    <w:uiPriority w:val="99"/>
    <w:qFormat/>
    <w:rsid w:val="002978C8"/>
    <w:pPr>
      <w:spacing w:after="0" w:line="60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f2">
    <w:name w:val="Текст6"/>
    <w:basedOn w:val="a2"/>
    <w:uiPriority w:val="99"/>
    <w:qFormat/>
    <w:rsid w:val="002978C8"/>
    <w:pPr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title1">
    <w:name w:val="title1"/>
    <w:uiPriority w:val="99"/>
    <w:qFormat/>
    <w:rsid w:val="002978C8"/>
    <w:rPr>
      <w:rFonts w:ascii="Verdana" w:hAnsi="Verdana"/>
      <w:color w:val="301007"/>
      <w:sz w:val="30"/>
    </w:rPr>
  </w:style>
  <w:style w:type="paragraph" w:customStyle="1" w:styleId="7f">
    <w:name w:val="Абзац списка7"/>
    <w:basedOn w:val="a2"/>
    <w:uiPriority w:val="99"/>
    <w:qFormat/>
    <w:rsid w:val="002978C8"/>
    <w:pPr>
      <w:widowControl/>
      <w:snapToGrid/>
      <w:spacing w:before="0" w:after="0"/>
      <w:ind w:left="720"/>
      <w:contextualSpacing/>
    </w:pPr>
    <w:rPr>
      <w:rFonts w:eastAsia="Times New Roman"/>
      <w:szCs w:val="24"/>
    </w:rPr>
  </w:style>
  <w:style w:type="character" w:customStyle="1" w:styleId="7120">
    <w:name w:val="Знак Знак712"/>
    <w:uiPriority w:val="99"/>
    <w:rsid w:val="002978C8"/>
    <w:rPr>
      <w:sz w:val="16"/>
      <w:lang w:val="ru-RU" w:eastAsia="ru-RU"/>
    </w:rPr>
  </w:style>
  <w:style w:type="paragraph" w:customStyle="1" w:styleId="12e">
    <w:name w:val="Знак Знак Знак Знак Знак Знак Знак Знак Знак Знак Знак Знак Знак12"/>
    <w:basedOn w:val="a2"/>
    <w:uiPriority w:val="99"/>
    <w:qFormat/>
    <w:rsid w:val="002978C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7f0">
    <w:name w:val="Основной текст7"/>
    <w:basedOn w:val="a2"/>
    <w:uiPriority w:val="99"/>
    <w:qFormat/>
    <w:rsid w:val="002978C8"/>
    <w:pPr>
      <w:spacing w:before="0" w:after="0"/>
      <w:jc w:val="both"/>
    </w:pPr>
    <w:rPr>
      <w:rFonts w:eastAsia="Times New Roman"/>
    </w:rPr>
  </w:style>
  <w:style w:type="paragraph" w:customStyle="1" w:styleId="25b">
    <w:name w:val="Основной текст с отступом 25"/>
    <w:basedOn w:val="a2"/>
    <w:uiPriority w:val="99"/>
    <w:qFormat/>
    <w:rsid w:val="002978C8"/>
    <w:pPr>
      <w:overflowPunct w:val="0"/>
      <w:autoSpaceDE w:val="0"/>
      <w:autoSpaceDN w:val="0"/>
      <w:adjustRightInd w:val="0"/>
      <w:snapToGrid/>
      <w:spacing w:before="0" w:after="0"/>
      <w:ind w:firstLine="720"/>
    </w:pPr>
    <w:rPr>
      <w:rFonts w:eastAsia="Times New Roman"/>
    </w:rPr>
  </w:style>
  <w:style w:type="paragraph" w:customStyle="1" w:styleId="style39">
    <w:name w:val="style3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e">
    <w:name w:val="Знак Знак Знак Знак Знак Знак Знак Знак Знак Знак Знак Знак Знак Знак Знак Знак Знак Знак Знак Знак Знак Знак Знак Знак Знак"/>
    <w:basedOn w:val="a2"/>
    <w:uiPriority w:val="99"/>
    <w:qFormat/>
    <w:rsid w:val="002978C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830">
    <w:name w:val="Знак Знак83"/>
    <w:uiPriority w:val="99"/>
    <w:qFormat/>
    <w:locked/>
    <w:rsid w:val="002978C8"/>
    <w:rPr>
      <w:sz w:val="24"/>
    </w:rPr>
  </w:style>
  <w:style w:type="character" w:customStyle="1" w:styleId="624">
    <w:name w:val="Знак Знак624"/>
    <w:uiPriority w:val="99"/>
    <w:locked/>
    <w:rsid w:val="002978C8"/>
    <w:rPr>
      <w:b/>
      <w:caps/>
      <w:sz w:val="24"/>
      <w:lang w:val="ru-RU" w:eastAsia="ru-RU"/>
    </w:rPr>
  </w:style>
  <w:style w:type="character" w:customStyle="1" w:styleId="5190">
    <w:name w:val="Знак Знак519"/>
    <w:uiPriority w:val="99"/>
    <w:locked/>
    <w:rsid w:val="002978C8"/>
    <w:rPr>
      <w:b/>
      <w:sz w:val="27"/>
      <w:lang w:val="ru-RU" w:eastAsia="ru-RU"/>
    </w:rPr>
  </w:style>
  <w:style w:type="paragraph" w:customStyle="1" w:styleId="264">
    <w:name w:val="Основной текст 26"/>
    <w:basedOn w:val="a2"/>
    <w:uiPriority w:val="99"/>
    <w:qFormat/>
    <w:rsid w:val="002978C8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character" w:customStyle="1" w:styleId="bold1">
    <w:name w:val="bold1"/>
    <w:uiPriority w:val="99"/>
    <w:qFormat/>
    <w:rsid w:val="002978C8"/>
    <w:rPr>
      <w:rFonts w:ascii="Arial" w:hAnsi="Arial"/>
      <w:b/>
    </w:rPr>
  </w:style>
  <w:style w:type="character" w:customStyle="1" w:styleId="b-serp-itemtextpassage1">
    <w:name w:val="b-serp-item__text_passage1"/>
    <w:uiPriority w:val="99"/>
    <w:qFormat/>
    <w:rsid w:val="002978C8"/>
    <w:rPr>
      <w:b/>
    </w:rPr>
  </w:style>
  <w:style w:type="character" w:customStyle="1" w:styleId="affffffffff">
    <w:name w:val="текст Знак Знак"/>
    <w:uiPriority w:val="99"/>
    <w:qFormat/>
    <w:rsid w:val="002978C8"/>
    <w:rPr>
      <w:sz w:val="24"/>
      <w:lang w:val="ru-RU" w:eastAsia="ru-RU"/>
    </w:rPr>
  </w:style>
  <w:style w:type="paragraph" w:customStyle="1" w:styleId="1fffff4">
    <w:name w:val="Стиль Заголовок 1 (тем обзор)"/>
    <w:basedOn w:val="10"/>
    <w:link w:val="1fffff5"/>
    <w:uiPriority w:val="99"/>
    <w:qFormat/>
    <w:rsid w:val="002978C8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jc w:val="right"/>
    </w:pPr>
    <w:rPr>
      <w:rFonts w:ascii="Times New Roman" w:hAnsi="Times New Roman"/>
      <w:b/>
      <w:caps/>
      <w:color w:val="000000"/>
      <w:kern w:val="32"/>
      <w:sz w:val="24"/>
    </w:rPr>
  </w:style>
  <w:style w:type="character" w:customStyle="1" w:styleId="1fffff5">
    <w:name w:val="Стиль Заголовок 1 (тем обзор) Знак"/>
    <w:link w:val="1fffff4"/>
    <w:uiPriority w:val="99"/>
    <w:qFormat/>
    <w:locked/>
    <w:rsid w:val="002978C8"/>
    <w:rPr>
      <w:rFonts w:ascii="Times New Roman" w:eastAsia="Calibri" w:hAnsi="Times New Roman" w:cs="Times New Roman"/>
      <w:b/>
      <w:caps/>
      <w:color w:val="000000"/>
      <w:kern w:val="32"/>
      <w:sz w:val="24"/>
      <w:szCs w:val="20"/>
      <w:lang w:eastAsia="ru-RU"/>
    </w:rPr>
  </w:style>
  <w:style w:type="paragraph" w:customStyle="1" w:styleId="364">
    <w:name w:val="Основной текст с отступом 36"/>
    <w:basedOn w:val="a2"/>
    <w:uiPriority w:val="99"/>
    <w:qFormat/>
    <w:rsid w:val="002978C8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7a">
    <w:name w:val="Заголовок 47"/>
    <w:basedOn w:val="10d"/>
    <w:next w:val="10d"/>
    <w:uiPriority w:val="99"/>
    <w:qFormat/>
    <w:rsid w:val="002978C8"/>
    <w:pPr>
      <w:keepNext/>
      <w:spacing w:line="240" w:lineRule="auto"/>
      <w:ind w:right="0" w:firstLine="0"/>
    </w:pPr>
  </w:style>
  <w:style w:type="paragraph" w:customStyle="1" w:styleId="res-desc1">
    <w:name w:val="res-desc1"/>
    <w:basedOn w:val="a2"/>
    <w:uiPriority w:val="99"/>
    <w:qFormat/>
    <w:rsid w:val="002978C8"/>
    <w:pPr>
      <w:widowControl/>
      <w:snapToGrid/>
      <w:spacing w:before="72" w:after="0"/>
    </w:pPr>
    <w:rPr>
      <w:rFonts w:ascii="a_Timer" w:eastAsia="Times New Roman" w:hAnsi="a_Timer" w:cs="a_Timer"/>
      <w:color w:val="000000"/>
      <w:szCs w:val="24"/>
    </w:rPr>
  </w:style>
  <w:style w:type="paragraph" w:customStyle="1" w:styleId="-2">
    <w:name w:val="А - об"/>
    <w:basedOn w:val="a2"/>
    <w:uiPriority w:val="99"/>
    <w:qFormat/>
    <w:rsid w:val="002978C8"/>
    <w:pPr>
      <w:widowControl/>
      <w:snapToGrid/>
      <w:spacing w:before="0" w:after="0" w:line="360" w:lineRule="auto"/>
      <w:ind w:firstLine="397"/>
    </w:pPr>
    <w:rPr>
      <w:rFonts w:eastAsia="Times New Roman"/>
      <w:b/>
      <w:sz w:val="20"/>
    </w:rPr>
  </w:style>
  <w:style w:type="paragraph" w:customStyle="1" w:styleId="365">
    <w:name w:val="Основной текст 36"/>
    <w:basedOn w:val="10d"/>
    <w:uiPriority w:val="99"/>
    <w:qFormat/>
    <w:rsid w:val="002978C8"/>
    <w:pPr>
      <w:spacing w:line="240" w:lineRule="auto"/>
      <w:ind w:right="0" w:firstLine="0"/>
      <w:jc w:val="both"/>
    </w:pPr>
    <w:rPr>
      <w:i/>
      <w:sz w:val="26"/>
    </w:rPr>
  </w:style>
  <w:style w:type="character" w:customStyle="1" w:styleId="description1">
    <w:name w:val="description1"/>
    <w:uiPriority w:val="99"/>
    <w:qFormat/>
    <w:rsid w:val="002978C8"/>
    <w:rPr>
      <w:color w:val="000000"/>
      <w:sz w:val="17"/>
    </w:rPr>
  </w:style>
  <w:style w:type="paragraph" w:customStyle="1" w:styleId="1fffff6">
    <w:name w:val="1_темы"/>
    <w:basedOn w:val="a2"/>
    <w:uiPriority w:val="99"/>
    <w:qFormat/>
    <w:rsid w:val="002978C8"/>
    <w:pPr>
      <w:widowControl/>
      <w:snapToGrid/>
      <w:spacing w:before="0" w:after="0"/>
      <w:ind w:left="567"/>
      <w:jc w:val="both"/>
    </w:pPr>
    <w:rPr>
      <w:rFonts w:eastAsia="Times New Roman"/>
      <w:b/>
      <w:szCs w:val="24"/>
      <w:lang w:eastAsia="fr-FR"/>
    </w:rPr>
  </w:style>
  <w:style w:type="paragraph" w:customStyle="1" w:styleId="372">
    <w:name w:val="Заголовок 37"/>
    <w:basedOn w:val="a2"/>
    <w:next w:val="a2"/>
    <w:uiPriority w:val="99"/>
    <w:qFormat/>
    <w:rsid w:val="002978C8"/>
    <w:pPr>
      <w:keepNext/>
      <w:widowControl/>
      <w:spacing w:before="240" w:after="60"/>
    </w:pPr>
    <w:rPr>
      <w:rFonts w:ascii="Arial" w:eastAsia="Times New Roman" w:hAnsi="Arial"/>
    </w:rPr>
  </w:style>
  <w:style w:type="character" w:customStyle="1" w:styleId="940">
    <w:name w:val="Знак Знак94"/>
    <w:uiPriority w:val="99"/>
    <w:rsid w:val="002978C8"/>
    <w:rPr>
      <w:rFonts w:ascii="Times New Roman" w:hAnsi="Times New Roman"/>
      <w:sz w:val="24"/>
    </w:rPr>
  </w:style>
  <w:style w:type="character" w:customStyle="1" w:styleId="1340">
    <w:name w:val="Знак Знак134"/>
    <w:uiPriority w:val="99"/>
    <w:locked/>
    <w:rsid w:val="002978C8"/>
    <w:rPr>
      <w:rFonts w:ascii="Arial" w:hAnsi="Arial"/>
      <w:b/>
      <w:kern w:val="32"/>
      <w:sz w:val="32"/>
      <w:lang w:val="ru-RU" w:eastAsia="ru-RU"/>
    </w:rPr>
  </w:style>
  <w:style w:type="character" w:customStyle="1" w:styleId="bibliocaption1">
    <w:name w:val="bibliocaption1"/>
    <w:uiPriority w:val="99"/>
    <w:qFormat/>
    <w:rsid w:val="002978C8"/>
    <w:rPr>
      <w:rFonts w:ascii="Verdana" w:hAnsi="Verdana"/>
      <w:b/>
      <w:color w:val="080000"/>
      <w:sz w:val="22"/>
      <w:u w:val="none"/>
    </w:rPr>
  </w:style>
  <w:style w:type="paragraph" w:customStyle="1" w:styleId="affffffffff0">
    <w:name w:val="Знак Знак Знак Знак Знак Знак Знак Знак Знак"/>
    <w:basedOn w:val="a2"/>
    <w:uiPriority w:val="99"/>
    <w:qFormat/>
    <w:rsid w:val="002978C8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ffff1">
    <w:name w:val="ͮ𬠫"/>
    <w:uiPriority w:val="99"/>
    <w:qFormat/>
    <w:rsid w:val="002978C8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t988">
    <w:name w:val="ft988"/>
    <w:basedOn w:val="a3"/>
    <w:uiPriority w:val="99"/>
    <w:qFormat/>
    <w:rsid w:val="002978C8"/>
    <w:rPr>
      <w:rFonts w:cs="Times New Roman"/>
    </w:rPr>
  </w:style>
  <w:style w:type="character" w:customStyle="1" w:styleId="ft1067">
    <w:name w:val="ft1067"/>
    <w:basedOn w:val="a3"/>
    <w:uiPriority w:val="99"/>
    <w:qFormat/>
    <w:rsid w:val="002978C8"/>
    <w:rPr>
      <w:rFonts w:cs="Times New Roman"/>
    </w:rPr>
  </w:style>
  <w:style w:type="character" w:customStyle="1" w:styleId="ft1144">
    <w:name w:val="ft1144"/>
    <w:basedOn w:val="a3"/>
    <w:uiPriority w:val="99"/>
    <w:qFormat/>
    <w:rsid w:val="002978C8"/>
    <w:rPr>
      <w:rFonts w:cs="Times New Roman"/>
    </w:rPr>
  </w:style>
  <w:style w:type="character" w:customStyle="1" w:styleId="ft1207">
    <w:name w:val="ft1207"/>
    <w:basedOn w:val="a3"/>
    <w:uiPriority w:val="99"/>
    <w:qFormat/>
    <w:rsid w:val="002978C8"/>
    <w:rPr>
      <w:rFonts w:cs="Times New Roman"/>
    </w:rPr>
  </w:style>
  <w:style w:type="character" w:customStyle="1" w:styleId="ft1213">
    <w:name w:val="ft1213"/>
    <w:basedOn w:val="a3"/>
    <w:uiPriority w:val="99"/>
    <w:qFormat/>
    <w:rsid w:val="002978C8"/>
    <w:rPr>
      <w:rFonts w:cs="Times New Roman"/>
    </w:rPr>
  </w:style>
  <w:style w:type="character" w:customStyle="1" w:styleId="ft1214">
    <w:name w:val="ft1214"/>
    <w:basedOn w:val="a3"/>
    <w:uiPriority w:val="99"/>
    <w:qFormat/>
    <w:rsid w:val="002978C8"/>
    <w:rPr>
      <w:rFonts w:cs="Times New Roman"/>
    </w:rPr>
  </w:style>
  <w:style w:type="character" w:customStyle="1" w:styleId="ft1289">
    <w:name w:val="ft1289"/>
    <w:basedOn w:val="a3"/>
    <w:uiPriority w:val="99"/>
    <w:qFormat/>
    <w:rsid w:val="002978C8"/>
    <w:rPr>
      <w:rFonts w:cs="Times New Roman"/>
    </w:rPr>
  </w:style>
  <w:style w:type="character" w:customStyle="1" w:styleId="ft1311">
    <w:name w:val="ft1311"/>
    <w:basedOn w:val="a3"/>
    <w:uiPriority w:val="99"/>
    <w:qFormat/>
    <w:rsid w:val="002978C8"/>
    <w:rPr>
      <w:rFonts w:cs="Times New Roman"/>
    </w:rPr>
  </w:style>
  <w:style w:type="character" w:customStyle="1" w:styleId="ft3008">
    <w:name w:val="ft3008"/>
    <w:basedOn w:val="a3"/>
    <w:uiPriority w:val="99"/>
    <w:qFormat/>
    <w:rsid w:val="002978C8"/>
    <w:rPr>
      <w:rFonts w:cs="Times New Roman"/>
    </w:rPr>
  </w:style>
  <w:style w:type="character" w:customStyle="1" w:styleId="ft3181">
    <w:name w:val="ft3181"/>
    <w:basedOn w:val="a3"/>
    <w:uiPriority w:val="99"/>
    <w:qFormat/>
    <w:rsid w:val="002978C8"/>
    <w:rPr>
      <w:rFonts w:cs="Times New Roman"/>
    </w:rPr>
  </w:style>
  <w:style w:type="character" w:customStyle="1" w:styleId="ft722">
    <w:name w:val="ft722"/>
    <w:basedOn w:val="a3"/>
    <w:uiPriority w:val="99"/>
    <w:qFormat/>
    <w:rsid w:val="002978C8"/>
    <w:rPr>
      <w:rFonts w:cs="Times New Roman"/>
    </w:rPr>
  </w:style>
  <w:style w:type="character" w:customStyle="1" w:styleId="ft728">
    <w:name w:val="ft728"/>
    <w:basedOn w:val="a3"/>
    <w:uiPriority w:val="99"/>
    <w:qFormat/>
    <w:rsid w:val="002978C8"/>
    <w:rPr>
      <w:rFonts w:cs="Times New Roman"/>
    </w:rPr>
  </w:style>
  <w:style w:type="character" w:customStyle="1" w:styleId="ft730">
    <w:name w:val="ft730"/>
    <w:basedOn w:val="a3"/>
    <w:uiPriority w:val="99"/>
    <w:qFormat/>
    <w:rsid w:val="002978C8"/>
    <w:rPr>
      <w:rFonts w:cs="Times New Roman"/>
    </w:rPr>
  </w:style>
  <w:style w:type="character" w:customStyle="1" w:styleId="ft72">
    <w:name w:val="ft72"/>
    <w:basedOn w:val="a3"/>
    <w:uiPriority w:val="99"/>
    <w:qFormat/>
    <w:rsid w:val="002978C8"/>
    <w:rPr>
      <w:rFonts w:cs="Times New Roman"/>
    </w:rPr>
  </w:style>
  <w:style w:type="character" w:customStyle="1" w:styleId="ft731">
    <w:name w:val="ft731"/>
    <w:basedOn w:val="a3"/>
    <w:uiPriority w:val="99"/>
    <w:qFormat/>
    <w:rsid w:val="002978C8"/>
    <w:rPr>
      <w:rFonts w:cs="Times New Roman"/>
    </w:rPr>
  </w:style>
  <w:style w:type="character" w:customStyle="1" w:styleId="ft732">
    <w:name w:val="ft732"/>
    <w:basedOn w:val="a3"/>
    <w:uiPriority w:val="99"/>
    <w:qFormat/>
    <w:rsid w:val="002978C8"/>
    <w:rPr>
      <w:rFonts w:cs="Times New Roman"/>
    </w:rPr>
  </w:style>
  <w:style w:type="character" w:customStyle="1" w:styleId="ft735">
    <w:name w:val="ft735"/>
    <w:basedOn w:val="a3"/>
    <w:uiPriority w:val="99"/>
    <w:qFormat/>
    <w:rsid w:val="002978C8"/>
    <w:rPr>
      <w:rFonts w:cs="Times New Roman"/>
    </w:rPr>
  </w:style>
  <w:style w:type="character" w:customStyle="1" w:styleId="ft738">
    <w:name w:val="ft738"/>
    <w:basedOn w:val="a3"/>
    <w:uiPriority w:val="99"/>
    <w:qFormat/>
    <w:rsid w:val="002978C8"/>
    <w:rPr>
      <w:rFonts w:cs="Times New Roman"/>
    </w:rPr>
  </w:style>
  <w:style w:type="character" w:customStyle="1" w:styleId="ft747">
    <w:name w:val="ft747"/>
    <w:basedOn w:val="a3"/>
    <w:uiPriority w:val="99"/>
    <w:qFormat/>
    <w:rsid w:val="002978C8"/>
    <w:rPr>
      <w:rFonts w:cs="Times New Roman"/>
    </w:rPr>
  </w:style>
  <w:style w:type="character" w:customStyle="1" w:styleId="ft758">
    <w:name w:val="ft758"/>
    <w:basedOn w:val="a3"/>
    <w:uiPriority w:val="99"/>
    <w:qFormat/>
    <w:rsid w:val="002978C8"/>
    <w:rPr>
      <w:rFonts w:cs="Times New Roman"/>
    </w:rPr>
  </w:style>
  <w:style w:type="paragraph" w:customStyle="1" w:styleId="Picture">
    <w:name w:val="Picture"/>
    <w:basedOn w:val="a2"/>
    <w:next w:val="a2"/>
    <w:uiPriority w:val="99"/>
    <w:qFormat/>
    <w:rsid w:val="002978C8"/>
    <w:pPr>
      <w:widowControl/>
      <w:autoSpaceDE w:val="0"/>
      <w:autoSpaceDN w:val="0"/>
      <w:adjustRightInd w:val="0"/>
      <w:snapToGrid/>
      <w:spacing w:before="0" w:after="0" w:line="220" w:lineRule="atLeast"/>
      <w:jc w:val="center"/>
    </w:pPr>
    <w:rPr>
      <w:rFonts w:ascii="PragmaticaCTT" w:eastAsia="Times New Roman" w:hAnsi="PragmaticaCTT" w:cs="PragmaticaCTT"/>
      <w:b/>
      <w:bCs/>
      <w:sz w:val="18"/>
      <w:szCs w:val="18"/>
    </w:rPr>
  </w:style>
  <w:style w:type="paragraph" w:customStyle="1" w:styleId="Default1">
    <w:name w:val="Default1"/>
    <w:basedOn w:val="Default"/>
    <w:next w:val="Default"/>
    <w:uiPriority w:val="99"/>
    <w:qFormat/>
    <w:rsid w:val="002978C8"/>
    <w:rPr>
      <w:color w:val="auto"/>
      <w:lang w:val="en-US" w:eastAsia="en-US"/>
    </w:rPr>
  </w:style>
  <w:style w:type="paragraph" w:customStyle="1" w:styleId="1fffff7">
    <w:name w:val="Çàãîëîâîê 1"/>
    <w:basedOn w:val="Default"/>
    <w:next w:val="Default"/>
    <w:uiPriority w:val="99"/>
    <w:qFormat/>
    <w:rsid w:val="002978C8"/>
    <w:rPr>
      <w:color w:val="auto"/>
      <w:lang w:val="en-US" w:eastAsia="en-US"/>
    </w:rPr>
  </w:style>
  <w:style w:type="character" w:customStyle="1" w:styleId="ft2100">
    <w:name w:val="ft2100"/>
    <w:basedOn w:val="a3"/>
    <w:uiPriority w:val="99"/>
    <w:qFormat/>
    <w:rsid w:val="002978C8"/>
    <w:rPr>
      <w:rFonts w:cs="Times New Roman"/>
    </w:rPr>
  </w:style>
  <w:style w:type="character" w:customStyle="1" w:styleId="ft2109">
    <w:name w:val="ft2109"/>
    <w:basedOn w:val="a3"/>
    <w:uiPriority w:val="99"/>
    <w:qFormat/>
    <w:rsid w:val="002978C8"/>
    <w:rPr>
      <w:rFonts w:cs="Times New Roman"/>
    </w:rPr>
  </w:style>
  <w:style w:type="character" w:customStyle="1" w:styleId="ft2121">
    <w:name w:val="ft2121"/>
    <w:basedOn w:val="a3"/>
    <w:uiPriority w:val="99"/>
    <w:qFormat/>
    <w:rsid w:val="002978C8"/>
    <w:rPr>
      <w:rFonts w:cs="Times New Roman"/>
    </w:rPr>
  </w:style>
  <w:style w:type="character" w:customStyle="1" w:styleId="ft2130">
    <w:name w:val="ft2130"/>
    <w:basedOn w:val="a3"/>
    <w:uiPriority w:val="99"/>
    <w:qFormat/>
    <w:rsid w:val="002978C8"/>
    <w:rPr>
      <w:rFonts w:cs="Times New Roman"/>
    </w:rPr>
  </w:style>
  <w:style w:type="character" w:customStyle="1" w:styleId="ft24421">
    <w:name w:val="ft24421"/>
    <w:uiPriority w:val="99"/>
    <w:qFormat/>
    <w:rsid w:val="002978C8"/>
    <w:rPr>
      <w:rFonts w:ascii="Times" w:hAnsi="Times"/>
      <w:b/>
      <w:color w:val="000000"/>
      <w:spacing w:val="15"/>
      <w:sz w:val="27"/>
    </w:rPr>
  </w:style>
  <w:style w:type="paragraph" w:customStyle="1" w:styleId="affffffffff2">
    <w:name w:val="Стиль для методичек"/>
    <w:basedOn w:val="a2"/>
    <w:uiPriority w:val="99"/>
    <w:qFormat/>
    <w:rsid w:val="002978C8"/>
    <w:pPr>
      <w:widowControl/>
      <w:snapToGrid/>
      <w:spacing w:before="0" w:after="0"/>
      <w:ind w:left="284" w:firstLine="34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Preformatted">
    <w:name w:val="Preformatted"/>
    <w:basedOn w:val="a2"/>
    <w:uiPriority w:val="99"/>
    <w:qFormat/>
    <w:rsid w:val="002978C8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/>
      <w:spacing w:before="0" w:after="0"/>
    </w:pPr>
    <w:rPr>
      <w:rFonts w:ascii="Courier New" w:eastAsia="Times New Roman" w:hAnsi="Courier New" w:cs="Courier New"/>
      <w:sz w:val="20"/>
      <w:lang w:eastAsia="ar-SA"/>
    </w:rPr>
  </w:style>
  <w:style w:type="character" w:customStyle="1" w:styleId="FontStyle49">
    <w:name w:val="Font Style49"/>
    <w:uiPriority w:val="99"/>
    <w:qFormat/>
    <w:rsid w:val="002978C8"/>
    <w:rPr>
      <w:rFonts w:ascii="Times New Roman" w:hAnsi="Times New Roman"/>
      <w:i/>
      <w:sz w:val="26"/>
    </w:rPr>
  </w:style>
  <w:style w:type="character" w:customStyle="1" w:styleId="rvts9">
    <w:name w:val="rvts9"/>
    <w:basedOn w:val="a3"/>
    <w:uiPriority w:val="99"/>
    <w:qFormat/>
    <w:rsid w:val="002978C8"/>
    <w:rPr>
      <w:rFonts w:cs="Times New Roman"/>
    </w:rPr>
  </w:style>
  <w:style w:type="character" w:customStyle="1" w:styleId="rvts15">
    <w:name w:val="rvts15"/>
    <w:basedOn w:val="a3"/>
    <w:uiPriority w:val="99"/>
    <w:qFormat/>
    <w:rsid w:val="002978C8"/>
    <w:rPr>
      <w:rFonts w:cs="Times New Roman"/>
    </w:rPr>
  </w:style>
  <w:style w:type="paragraph" w:customStyle="1" w:styleId="2TimesNewW1">
    <w:name w:val="Стиль Заголовок 2 + Times New (W1)"/>
    <w:basedOn w:val="20"/>
    <w:uiPriority w:val="99"/>
    <w:qFormat/>
    <w:rsid w:val="002978C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right"/>
    </w:pPr>
    <w:rPr>
      <w:rFonts w:ascii="Times New Roman" w:hAnsi="Times New Roman"/>
      <w:bCs/>
      <w:caps/>
      <w:sz w:val="24"/>
      <w:szCs w:val="24"/>
    </w:rPr>
  </w:style>
  <w:style w:type="paragraph" w:customStyle="1" w:styleId="consplusnormal1">
    <w:name w:val="consplusnormal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125">
    <w:name w:val="Стиль Заголовок 1 + по ширине Первая строка:  125 см"/>
    <w:basedOn w:val="10"/>
    <w:uiPriority w:val="99"/>
    <w:qFormat/>
    <w:rsid w:val="002978C8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1fffff8">
    <w:name w:val="Стиль Заголовок 1"/>
    <w:basedOn w:val="10"/>
    <w:uiPriority w:val="99"/>
    <w:qFormat/>
    <w:rsid w:val="002978C8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211pt">
    <w:name w:val="Стиль Заголовок 2 + 11 pt не курсив Авто все прописные"/>
    <w:basedOn w:val="20"/>
    <w:uiPriority w:val="99"/>
    <w:qFormat/>
    <w:rsid w:val="002978C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center"/>
    </w:pPr>
    <w:rPr>
      <w:rFonts w:ascii="Times New Roman" w:hAnsi="Times New Roman" w:cs="Arial"/>
      <w:b/>
      <w:bCs/>
      <w:i/>
      <w:sz w:val="24"/>
      <w:szCs w:val="24"/>
    </w:rPr>
  </w:style>
  <w:style w:type="paragraph" w:customStyle="1" w:styleId="1fffff9">
    <w:name w:val="Стиль Заголовок 1 + Авто"/>
    <w:basedOn w:val="10"/>
    <w:link w:val="1fffffa"/>
    <w:uiPriority w:val="99"/>
    <w:qFormat/>
    <w:rsid w:val="002978C8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caps/>
      <w:color w:val="000000"/>
      <w:spacing w:val="1"/>
      <w:sz w:val="24"/>
    </w:rPr>
  </w:style>
  <w:style w:type="character" w:customStyle="1" w:styleId="1fffffa">
    <w:name w:val="Стиль Заголовок 1 + Авто Знак"/>
    <w:link w:val="1fffff9"/>
    <w:uiPriority w:val="99"/>
    <w:qFormat/>
    <w:locked/>
    <w:rsid w:val="002978C8"/>
    <w:rPr>
      <w:rFonts w:ascii="Times New Roman ??????????" w:eastAsia="Calibri" w:hAnsi="Times New Roman ??????????" w:cs="Times New Roman"/>
      <w:b/>
      <w:caps/>
      <w:color w:val="000000"/>
      <w:spacing w:val="1"/>
      <w:sz w:val="24"/>
      <w:szCs w:val="20"/>
      <w:shd w:val="clear" w:color="auto" w:fill="FFFFFF"/>
      <w:lang w:eastAsia="ru-RU"/>
    </w:rPr>
  </w:style>
  <w:style w:type="paragraph" w:customStyle="1" w:styleId="2ffff">
    <w:name w:val="ЗАГ 2 УМК"/>
    <w:basedOn w:val="20"/>
    <w:uiPriority w:val="99"/>
    <w:qFormat/>
    <w:rsid w:val="002978C8"/>
    <w:pPr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60" w:lineRule="auto"/>
      <w:ind w:left="-567" w:right="-675" w:firstLine="567"/>
    </w:pPr>
    <w:rPr>
      <w:rFonts w:ascii="Times New Roman" w:hAnsi="Times New Roman"/>
      <w:bCs/>
      <w:iCs/>
      <w:sz w:val="28"/>
      <w:szCs w:val="28"/>
    </w:rPr>
  </w:style>
  <w:style w:type="character" w:customStyle="1" w:styleId="ft401">
    <w:name w:val="ft401"/>
    <w:basedOn w:val="a3"/>
    <w:uiPriority w:val="99"/>
    <w:qFormat/>
    <w:rsid w:val="002978C8"/>
    <w:rPr>
      <w:rFonts w:cs="Times New Roman"/>
    </w:rPr>
  </w:style>
  <w:style w:type="character" w:customStyle="1" w:styleId="ft404">
    <w:name w:val="ft404"/>
    <w:basedOn w:val="a3"/>
    <w:uiPriority w:val="99"/>
    <w:qFormat/>
    <w:rsid w:val="002978C8"/>
    <w:rPr>
      <w:rFonts w:cs="Times New Roman"/>
    </w:rPr>
  </w:style>
  <w:style w:type="character" w:customStyle="1" w:styleId="ft2">
    <w:name w:val="ft2"/>
    <w:basedOn w:val="a3"/>
    <w:uiPriority w:val="99"/>
    <w:qFormat/>
    <w:rsid w:val="002978C8"/>
    <w:rPr>
      <w:rFonts w:cs="Times New Roman"/>
    </w:rPr>
  </w:style>
  <w:style w:type="character" w:customStyle="1" w:styleId="ft405">
    <w:name w:val="ft405"/>
    <w:basedOn w:val="a3"/>
    <w:uiPriority w:val="99"/>
    <w:qFormat/>
    <w:rsid w:val="002978C8"/>
    <w:rPr>
      <w:rFonts w:cs="Times New Roman"/>
    </w:rPr>
  </w:style>
  <w:style w:type="character" w:customStyle="1" w:styleId="ft407">
    <w:name w:val="ft407"/>
    <w:basedOn w:val="a3"/>
    <w:uiPriority w:val="99"/>
    <w:qFormat/>
    <w:rsid w:val="002978C8"/>
    <w:rPr>
      <w:rFonts w:cs="Times New Roman"/>
    </w:rPr>
  </w:style>
  <w:style w:type="character" w:customStyle="1" w:styleId="ft411">
    <w:name w:val="ft411"/>
    <w:basedOn w:val="a3"/>
    <w:uiPriority w:val="99"/>
    <w:qFormat/>
    <w:rsid w:val="002978C8"/>
    <w:rPr>
      <w:rFonts w:cs="Times New Roman"/>
    </w:rPr>
  </w:style>
  <w:style w:type="character" w:customStyle="1" w:styleId="ft416">
    <w:name w:val="ft416"/>
    <w:basedOn w:val="a3"/>
    <w:uiPriority w:val="99"/>
    <w:qFormat/>
    <w:rsid w:val="002978C8"/>
    <w:rPr>
      <w:rFonts w:cs="Times New Roman"/>
    </w:rPr>
  </w:style>
  <w:style w:type="character" w:customStyle="1" w:styleId="ft438">
    <w:name w:val="ft438"/>
    <w:basedOn w:val="a3"/>
    <w:uiPriority w:val="99"/>
    <w:qFormat/>
    <w:rsid w:val="002978C8"/>
    <w:rPr>
      <w:rFonts w:cs="Times New Roman"/>
    </w:rPr>
  </w:style>
  <w:style w:type="character" w:customStyle="1" w:styleId="ft461">
    <w:name w:val="ft461"/>
    <w:basedOn w:val="a3"/>
    <w:uiPriority w:val="99"/>
    <w:qFormat/>
    <w:rsid w:val="002978C8"/>
    <w:rPr>
      <w:rFonts w:cs="Times New Roman"/>
    </w:rPr>
  </w:style>
  <w:style w:type="character" w:customStyle="1" w:styleId="ft485">
    <w:name w:val="ft485"/>
    <w:basedOn w:val="a3"/>
    <w:uiPriority w:val="99"/>
    <w:qFormat/>
    <w:rsid w:val="002978C8"/>
    <w:rPr>
      <w:rFonts w:cs="Times New Roman"/>
    </w:rPr>
  </w:style>
  <w:style w:type="character" w:customStyle="1" w:styleId="ft507">
    <w:name w:val="ft507"/>
    <w:basedOn w:val="a3"/>
    <w:uiPriority w:val="99"/>
    <w:qFormat/>
    <w:rsid w:val="002978C8"/>
    <w:rPr>
      <w:rFonts w:cs="Times New Roman"/>
    </w:rPr>
  </w:style>
  <w:style w:type="character" w:customStyle="1" w:styleId="ft464">
    <w:name w:val="ft464"/>
    <w:basedOn w:val="a3"/>
    <w:uiPriority w:val="99"/>
    <w:qFormat/>
    <w:rsid w:val="002978C8"/>
    <w:rPr>
      <w:rFonts w:cs="Times New Roman"/>
    </w:rPr>
  </w:style>
  <w:style w:type="character" w:customStyle="1" w:styleId="ft515">
    <w:name w:val="ft515"/>
    <w:basedOn w:val="a3"/>
    <w:uiPriority w:val="99"/>
    <w:qFormat/>
    <w:rsid w:val="002978C8"/>
    <w:rPr>
      <w:rFonts w:cs="Times New Roman"/>
    </w:rPr>
  </w:style>
  <w:style w:type="character" w:customStyle="1" w:styleId="ft518">
    <w:name w:val="ft518"/>
    <w:basedOn w:val="a3"/>
    <w:uiPriority w:val="99"/>
    <w:qFormat/>
    <w:rsid w:val="002978C8"/>
    <w:rPr>
      <w:rFonts w:cs="Times New Roman"/>
    </w:rPr>
  </w:style>
  <w:style w:type="character" w:customStyle="1" w:styleId="ft521">
    <w:name w:val="ft521"/>
    <w:basedOn w:val="a3"/>
    <w:uiPriority w:val="99"/>
    <w:qFormat/>
    <w:rsid w:val="002978C8"/>
    <w:rPr>
      <w:rFonts w:cs="Times New Roman"/>
    </w:rPr>
  </w:style>
  <w:style w:type="character" w:customStyle="1" w:styleId="ft525">
    <w:name w:val="ft525"/>
    <w:basedOn w:val="a3"/>
    <w:uiPriority w:val="99"/>
    <w:qFormat/>
    <w:rsid w:val="002978C8"/>
    <w:rPr>
      <w:rFonts w:cs="Times New Roman"/>
    </w:rPr>
  </w:style>
  <w:style w:type="character" w:customStyle="1" w:styleId="ft549">
    <w:name w:val="ft549"/>
    <w:basedOn w:val="a3"/>
    <w:uiPriority w:val="99"/>
    <w:qFormat/>
    <w:rsid w:val="002978C8"/>
    <w:rPr>
      <w:rFonts w:cs="Times New Roman"/>
    </w:rPr>
  </w:style>
  <w:style w:type="character" w:customStyle="1" w:styleId="ft554">
    <w:name w:val="ft554"/>
    <w:basedOn w:val="a3"/>
    <w:uiPriority w:val="99"/>
    <w:qFormat/>
    <w:rsid w:val="002978C8"/>
    <w:rPr>
      <w:rFonts w:cs="Times New Roman"/>
    </w:rPr>
  </w:style>
  <w:style w:type="character" w:customStyle="1" w:styleId="ft557">
    <w:name w:val="ft557"/>
    <w:basedOn w:val="a3"/>
    <w:uiPriority w:val="99"/>
    <w:qFormat/>
    <w:rsid w:val="002978C8"/>
    <w:rPr>
      <w:rFonts w:cs="Times New Roman"/>
    </w:rPr>
  </w:style>
  <w:style w:type="character" w:customStyle="1" w:styleId="ft561">
    <w:name w:val="ft561"/>
    <w:basedOn w:val="a3"/>
    <w:uiPriority w:val="99"/>
    <w:qFormat/>
    <w:rsid w:val="002978C8"/>
    <w:rPr>
      <w:rFonts w:cs="Times New Roman"/>
    </w:rPr>
  </w:style>
  <w:style w:type="character" w:customStyle="1" w:styleId="ft565">
    <w:name w:val="ft565"/>
    <w:basedOn w:val="a3"/>
    <w:uiPriority w:val="99"/>
    <w:qFormat/>
    <w:rsid w:val="002978C8"/>
    <w:rPr>
      <w:rFonts w:cs="Times New Roman"/>
    </w:rPr>
  </w:style>
  <w:style w:type="character" w:customStyle="1" w:styleId="ft570">
    <w:name w:val="ft570"/>
    <w:basedOn w:val="a3"/>
    <w:uiPriority w:val="99"/>
    <w:qFormat/>
    <w:rsid w:val="002978C8"/>
    <w:rPr>
      <w:rFonts w:cs="Times New Roman"/>
    </w:rPr>
  </w:style>
  <w:style w:type="character" w:customStyle="1" w:styleId="ft594">
    <w:name w:val="ft594"/>
    <w:basedOn w:val="a3"/>
    <w:uiPriority w:val="99"/>
    <w:qFormat/>
    <w:rsid w:val="002978C8"/>
    <w:rPr>
      <w:rFonts w:cs="Times New Roman"/>
    </w:rPr>
  </w:style>
  <w:style w:type="character" w:customStyle="1" w:styleId="ft600">
    <w:name w:val="ft600"/>
    <w:basedOn w:val="a3"/>
    <w:uiPriority w:val="99"/>
    <w:qFormat/>
    <w:rsid w:val="002978C8"/>
    <w:rPr>
      <w:rFonts w:cs="Times New Roman"/>
    </w:rPr>
  </w:style>
  <w:style w:type="character" w:customStyle="1" w:styleId="ft625">
    <w:name w:val="ft625"/>
    <w:basedOn w:val="a3"/>
    <w:uiPriority w:val="99"/>
    <w:qFormat/>
    <w:rsid w:val="002978C8"/>
    <w:rPr>
      <w:rFonts w:cs="Times New Roman"/>
    </w:rPr>
  </w:style>
  <w:style w:type="character" w:customStyle="1" w:styleId="ft646">
    <w:name w:val="ft646"/>
    <w:basedOn w:val="a3"/>
    <w:uiPriority w:val="99"/>
    <w:qFormat/>
    <w:rsid w:val="002978C8"/>
    <w:rPr>
      <w:rFonts w:cs="Times New Roman"/>
    </w:rPr>
  </w:style>
  <w:style w:type="character" w:customStyle="1" w:styleId="ft648">
    <w:name w:val="ft648"/>
    <w:basedOn w:val="a3"/>
    <w:uiPriority w:val="99"/>
    <w:qFormat/>
    <w:rsid w:val="002978C8"/>
    <w:rPr>
      <w:rFonts w:cs="Times New Roman"/>
    </w:rPr>
  </w:style>
  <w:style w:type="character" w:customStyle="1" w:styleId="ft650">
    <w:name w:val="ft650"/>
    <w:basedOn w:val="a3"/>
    <w:uiPriority w:val="99"/>
    <w:qFormat/>
    <w:rsid w:val="002978C8"/>
    <w:rPr>
      <w:rFonts w:cs="Times New Roman"/>
    </w:rPr>
  </w:style>
  <w:style w:type="character" w:customStyle="1" w:styleId="ft651">
    <w:name w:val="ft651"/>
    <w:basedOn w:val="a3"/>
    <w:uiPriority w:val="99"/>
    <w:qFormat/>
    <w:rsid w:val="002978C8"/>
    <w:rPr>
      <w:rFonts w:cs="Times New Roman"/>
    </w:rPr>
  </w:style>
  <w:style w:type="character" w:customStyle="1" w:styleId="ft654">
    <w:name w:val="ft654"/>
    <w:basedOn w:val="a3"/>
    <w:uiPriority w:val="99"/>
    <w:qFormat/>
    <w:rsid w:val="002978C8"/>
    <w:rPr>
      <w:rFonts w:cs="Times New Roman"/>
    </w:rPr>
  </w:style>
  <w:style w:type="character" w:customStyle="1" w:styleId="ft655">
    <w:name w:val="ft655"/>
    <w:basedOn w:val="a3"/>
    <w:uiPriority w:val="99"/>
    <w:qFormat/>
    <w:rsid w:val="002978C8"/>
    <w:rPr>
      <w:rFonts w:cs="Times New Roman"/>
    </w:rPr>
  </w:style>
  <w:style w:type="character" w:customStyle="1" w:styleId="ft674">
    <w:name w:val="ft674"/>
    <w:basedOn w:val="a3"/>
    <w:uiPriority w:val="99"/>
    <w:qFormat/>
    <w:rsid w:val="002978C8"/>
    <w:rPr>
      <w:rFonts w:cs="Times New Roman"/>
    </w:rPr>
  </w:style>
  <w:style w:type="character" w:customStyle="1" w:styleId="ft698">
    <w:name w:val="ft698"/>
    <w:basedOn w:val="a3"/>
    <w:uiPriority w:val="99"/>
    <w:qFormat/>
    <w:rsid w:val="002978C8"/>
    <w:rPr>
      <w:rFonts w:cs="Times New Roman"/>
    </w:rPr>
  </w:style>
  <w:style w:type="character" w:customStyle="1" w:styleId="ft709">
    <w:name w:val="ft709"/>
    <w:basedOn w:val="a3"/>
    <w:uiPriority w:val="99"/>
    <w:qFormat/>
    <w:rsid w:val="002978C8"/>
    <w:rPr>
      <w:rFonts w:cs="Times New Roman"/>
    </w:rPr>
  </w:style>
  <w:style w:type="character" w:customStyle="1" w:styleId="ft723">
    <w:name w:val="ft723"/>
    <w:basedOn w:val="a3"/>
    <w:uiPriority w:val="99"/>
    <w:qFormat/>
    <w:rsid w:val="002978C8"/>
    <w:rPr>
      <w:rFonts w:cs="Times New Roman"/>
    </w:rPr>
  </w:style>
  <w:style w:type="character" w:customStyle="1" w:styleId="ft746">
    <w:name w:val="ft746"/>
    <w:basedOn w:val="a3"/>
    <w:uiPriority w:val="99"/>
    <w:qFormat/>
    <w:rsid w:val="002978C8"/>
    <w:rPr>
      <w:rFonts w:cs="Times New Roman"/>
    </w:rPr>
  </w:style>
  <w:style w:type="character" w:customStyle="1" w:styleId="ft770">
    <w:name w:val="ft770"/>
    <w:basedOn w:val="a3"/>
    <w:uiPriority w:val="99"/>
    <w:qFormat/>
    <w:rsid w:val="002978C8"/>
    <w:rPr>
      <w:rFonts w:cs="Times New Roman"/>
    </w:rPr>
  </w:style>
  <w:style w:type="character" w:customStyle="1" w:styleId="ft772">
    <w:name w:val="ft772"/>
    <w:basedOn w:val="a3"/>
    <w:uiPriority w:val="99"/>
    <w:qFormat/>
    <w:rsid w:val="002978C8"/>
    <w:rPr>
      <w:rFonts w:cs="Times New Roman"/>
    </w:rPr>
  </w:style>
  <w:style w:type="character" w:customStyle="1" w:styleId="ft774">
    <w:name w:val="ft774"/>
    <w:basedOn w:val="a3"/>
    <w:uiPriority w:val="99"/>
    <w:qFormat/>
    <w:rsid w:val="002978C8"/>
    <w:rPr>
      <w:rFonts w:cs="Times New Roman"/>
    </w:rPr>
  </w:style>
  <w:style w:type="character" w:customStyle="1" w:styleId="ft777">
    <w:name w:val="ft777"/>
    <w:basedOn w:val="a3"/>
    <w:uiPriority w:val="99"/>
    <w:qFormat/>
    <w:rsid w:val="002978C8"/>
    <w:rPr>
      <w:rFonts w:cs="Times New Roman"/>
    </w:rPr>
  </w:style>
  <w:style w:type="character" w:customStyle="1" w:styleId="ft778">
    <w:name w:val="ft778"/>
    <w:basedOn w:val="a3"/>
    <w:uiPriority w:val="99"/>
    <w:qFormat/>
    <w:rsid w:val="002978C8"/>
    <w:rPr>
      <w:rFonts w:cs="Times New Roman"/>
    </w:rPr>
  </w:style>
  <w:style w:type="character" w:customStyle="1" w:styleId="ft780">
    <w:name w:val="ft780"/>
    <w:basedOn w:val="a3"/>
    <w:uiPriority w:val="99"/>
    <w:qFormat/>
    <w:rsid w:val="002978C8"/>
    <w:rPr>
      <w:rFonts w:cs="Times New Roman"/>
    </w:rPr>
  </w:style>
  <w:style w:type="character" w:customStyle="1" w:styleId="ft794">
    <w:name w:val="ft794"/>
    <w:basedOn w:val="a3"/>
    <w:uiPriority w:val="99"/>
    <w:qFormat/>
    <w:rsid w:val="002978C8"/>
    <w:rPr>
      <w:rFonts w:cs="Times New Roman"/>
    </w:rPr>
  </w:style>
  <w:style w:type="character" w:customStyle="1" w:styleId="ft813">
    <w:name w:val="ft813"/>
    <w:basedOn w:val="a3"/>
    <w:uiPriority w:val="99"/>
    <w:qFormat/>
    <w:rsid w:val="002978C8"/>
    <w:rPr>
      <w:rFonts w:cs="Times New Roman"/>
    </w:rPr>
  </w:style>
  <w:style w:type="character" w:customStyle="1" w:styleId="ft845">
    <w:name w:val="ft845"/>
    <w:basedOn w:val="a3"/>
    <w:uiPriority w:val="99"/>
    <w:qFormat/>
    <w:rsid w:val="002978C8"/>
    <w:rPr>
      <w:rFonts w:cs="Times New Roman"/>
    </w:rPr>
  </w:style>
  <w:style w:type="character" w:customStyle="1" w:styleId="ft846">
    <w:name w:val="ft846"/>
    <w:basedOn w:val="a3"/>
    <w:uiPriority w:val="99"/>
    <w:qFormat/>
    <w:rsid w:val="002978C8"/>
    <w:rPr>
      <w:rFonts w:cs="Times New Roman"/>
    </w:rPr>
  </w:style>
  <w:style w:type="character" w:customStyle="1" w:styleId="ft869">
    <w:name w:val="ft869"/>
    <w:basedOn w:val="a3"/>
    <w:uiPriority w:val="99"/>
    <w:qFormat/>
    <w:rsid w:val="002978C8"/>
    <w:rPr>
      <w:rFonts w:cs="Times New Roman"/>
    </w:rPr>
  </w:style>
  <w:style w:type="character" w:customStyle="1" w:styleId="ft345">
    <w:name w:val="ft345"/>
    <w:basedOn w:val="a3"/>
    <w:uiPriority w:val="99"/>
    <w:qFormat/>
    <w:rsid w:val="002978C8"/>
    <w:rPr>
      <w:rFonts w:cs="Times New Roman"/>
    </w:rPr>
  </w:style>
  <w:style w:type="character" w:customStyle="1" w:styleId="ft348">
    <w:name w:val="ft348"/>
    <w:basedOn w:val="a3"/>
    <w:uiPriority w:val="99"/>
    <w:qFormat/>
    <w:rsid w:val="002978C8"/>
    <w:rPr>
      <w:rFonts w:cs="Times New Roman"/>
    </w:rPr>
  </w:style>
  <w:style w:type="character" w:customStyle="1" w:styleId="ft350">
    <w:name w:val="ft350"/>
    <w:basedOn w:val="a3"/>
    <w:uiPriority w:val="99"/>
    <w:qFormat/>
    <w:rsid w:val="002978C8"/>
    <w:rPr>
      <w:rFonts w:cs="Times New Roman"/>
    </w:rPr>
  </w:style>
  <w:style w:type="character" w:customStyle="1" w:styleId="ft351">
    <w:name w:val="ft351"/>
    <w:basedOn w:val="a3"/>
    <w:uiPriority w:val="99"/>
    <w:qFormat/>
    <w:rsid w:val="002978C8"/>
    <w:rPr>
      <w:rFonts w:cs="Times New Roman"/>
    </w:rPr>
  </w:style>
  <w:style w:type="character" w:customStyle="1" w:styleId="ft353">
    <w:name w:val="ft353"/>
    <w:basedOn w:val="a3"/>
    <w:uiPriority w:val="99"/>
    <w:qFormat/>
    <w:rsid w:val="002978C8"/>
    <w:rPr>
      <w:rFonts w:cs="Times New Roman"/>
    </w:rPr>
  </w:style>
  <w:style w:type="character" w:customStyle="1" w:styleId="ft355">
    <w:name w:val="ft355"/>
    <w:basedOn w:val="a3"/>
    <w:uiPriority w:val="99"/>
    <w:qFormat/>
    <w:rsid w:val="002978C8"/>
    <w:rPr>
      <w:rFonts w:cs="Times New Roman"/>
    </w:rPr>
  </w:style>
  <w:style w:type="character" w:customStyle="1" w:styleId="ft372">
    <w:name w:val="ft372"/>
    <w:basedOn w:val="a3"/>
    <w:uiPriority w:val="99"/>
    <w:qFormat/>
    <w:rsid w:val="002978C8"/>
    <w:rPr>
      <w:rFonts w:cs="Times New Roman"/>
    </w:rPr>
  </w:style>
  <w:style w:type="character" w:customStyle="1" w:styleId="ft219">
    <w:name w:val="ft219"/>
    <w:basedOn w:val="a3"/>
    <w:uiPriority w:val="99"/>
    <w:qFormat/>
    <w:rsid w:val="002978C8"/>
    <w:rPr>
      <w:rFonts w:cs="Times New Roman"/>
    </w:rPr>
  </w:style>
  <w:style w:type="character" w:customStyle="1" w:styleId="ft255">
    <w:name w:val="ft255"/>
    <w:basedOn w:val="a3"/>
    <w:uiPriority w:val="99"/>
    <w:qFormat/>
    <w:rsid w:val="002978C8"/>
    <w:rPr>
      <w:rFonts w:cs="Times New Roman"/>
    </w:rPr>
  </w:style>
  <w:style w:type="character" w:customStyle="1" w:styleId="ft264">
    <w:name w:val="ft264"/>
    <w:basedOn w:val="a3"/>
    <w:uiPriority w:val="99"/>
    <w:qFormat/>
    <w:rsid w:val="002978C8"/>
    <w:rPr>
      <w:rFonts w:cs="Times New Roman"/>
    </w:rPr>
  </w:style>
  <w:style w:type="character" w:customStyle="1" w:styleId="ft269">
    <w:name w:val="ft269"/>
    <w:basedOn w:val="a3"/>
    <w:uiPriority w:val="99"/>
    <w:qFormat/>
    <w:rsid w:val="002978C8"/>
    <w:rPr>
      <w:rFonts w:cs="Times New Roman"/>
    </w:rPr>
  </w:style>
  <w:style w:type="character" w:customStyle="1" w:styleId="ft292">
    <w:name w:val="ft292"/>
    <w:basedOn w:val="a3"/>
    <w:uiPriority w:val="99"/>
    <w:qFormat/>
    <w:rsid w:val="002978C8"/>
    <w:rPr>
      <w:rFonts w:cs="Times New Roman"/>
    </w:rPr>
  </w:style>
  <w:style w:type="character" w:customStyle="1" w:styleId="ft300">
    <w:name w:val="ft300"/>
    <w:basedOn w:val="a3"/>
    <w:uiPriority w:val="99"/>
    <w:qFormat/>
    <w:rsid w:val="002978C8"/>
    <w:rPr>
      <w:rFonts w:cs="Times New Roman"/>
    </w:rPr>
  </w:style>
  <w:style w:type="character" w:customStyle="1" w:styleId="ft308">
    <w:name w:val="ft308"/>
    <w:basedOn w:val="a3"/>
    <w:uiPriority w:val="99"/>
    <w:qFormat/>
    <w:rsid w:val="002978C8"/>
    <w:rPr>
      <w:rFonts w:cs="Times New Roman"/>
    </w:rPr>
  </w:style>
  <w:style w:type="character" w:customStyle="1" w:styleId="ft334">
    <w:name w:val="ft334"/>
    <w:basedOn w:val="a3"/>
    <w:uiPriority w:val="99"/>
    <w:qFormat/>
    <w:rsid w:val="002978C8"/>
    <w:rPr>
      <w:rFonts w:cs="Times New Roman"/>
    </w:rPr>
  </w:style>
  <w:style w:type="character" w:customStyle="1" w:styleId="ft346">
    <w:name w:val="ft346"/>
    <w:basedOn w:val="a3"/>
    <w:uiPriority w:val="99"/>
    <w:qFormat/>
    <w:rsid w:val="002978C8"/>
    <w:rPr>
      <w:rFonts w:cs="Times New Roman"/>
    </w:rPr>
  </w:style>
  <w:style w:type="character" w:customStyle="1" w:styleId="ft3">
    <w:name w:val="ft3"/>
    <w:basedOn w:val="a3"/>
    <w:uiPriority w:val="99"/>
    <w:qFormat/>
    <w:rsid w:val="002978C8"/>
    <w:rPr>
      <w:rFonts w:cs="Times New Roman"/>
    </w:rPr>
  </w:style>
  <w:style w:type="character" w:customStyle="1" w:styleId="ft381">
    <w:name w:val="ft381"/>
    <w:basedOn w:val="a3"/>
    <w:uiPriority w:val="99"/>
    <w:qFormat/>
    <w:rsid w:val="002978C8"/>
    <w:rPr>
      <w:rFonts w:cs="Times New Roman"/>
    </w:rPr>
  </w:style>
  <w:style w:type="character" w:customStyle="1" w:styleId="ft391">
    <w:name w:val="ft391"/>
    <w:basedOn w:val="a3"/>
    <w:uiPriority w:val="99"/>
    <w:qFormat/>
    <w:rsid w:val="002978C8"/>
    <w:rPr>
      <w:rFonts w:cs="Times New Roman"/>
    </w:rPr>
  </w:style>
  <w:style w:type="character" w:customStyle="1" w:styleId="ft397">
    <w:name w:val="ft397"/>
    <w:basedOn w:val="a3"/>
    <w:uiPriority w:val="99"/>
    <w:qFormat/>
    <w:rsid w:val="002978C8"/>
    <w:rPr>
      <w:rFonts w:cs="Times New Roman"/>
    </w:rPr>
  </w:style>
  <w:style w:type="character" w:customStyle="1" w:styleId="ft176">
    <w:name w:val="ft176"/>
    <w:basedOn w:val="a3"/>
    <w:uiPriority w:val="99"/>
    <w:qFormat/>
    <w:rsid w:val="002978C8"/>
    <w:rPr>
      <w:rFonts w:cs="Times New Roman"/>
    </w:rPr>
  </w:style>
  <w:style w:type="character" w:customStyle="1" w:styleId="ft410">
    <w:name w:val="ft410"/>
    <w:basedOn w:val="a3"/>
    <w:uiPriority w:val="99"/>
    <w:qFormat/>
    <w:rsid w:val="002978C8"/>
    <w:rPr>
      <w:rFonts w:cs="Times New Roman"/>
    </w:rPr>
  </w:style>
  <w:style w:type="character" w:customStyle="1" w:styleId="ft421">
    <w:name w:val="ft421"/>
    <w:basedOn w:val="a3"/>
    <w:uiPriority w:val="99"/>
    <w:qFormat/>
    <w:rsid w:val="002978C8"/>
    <w:rPr>
      <w:rFonts w:cs="Times New Roman"/>
    </w:rPr>
  </w:style>
  <w:style w:type="character" w:customStyle="1" w:styleId="ft467">
    <w:name w:val="ft467"/>
    <w:basedOn w:val="a3"/>
    <w:uiPriority w:val="99"/>
    <w:qFormat/>
    <w:rsid w:val="002978C8"/>
    <w:rPr>
      <w:rFonts w:cs="Times New Roman"/>
    </w:rPr>
  </w:style>
  <w:style w:type="character" w:customStyle="1" w:styleId="ft479">
    <w:name w:val="ft479"/>
    <w:basedOn w:val="a3"/>
    <w:uiPriority w:val="99"/>
    <w:qFormat/>
    <w:rsid w:val="002978C8"/>
    <w:rPr>
      <w:rFonts w:cs="Times New Roman"/>
    </w:rPr>
  </w:style>
  <w:style w:type="character" w:customStyle="1" w:styleId="ft578">
    <w:name w:val="ft578"/>
    <w:basedOn w:val="a3"/>
    <w:uiPriority w:val="99"/>
    <w:qFormat/>
    <w:rsid w:val="002978C8"/>
    <w:rPr>
      <w:rFonts w:cs="Times New Roman"/>
    </w:rPr>
  </w:style>
  <w:style w:type="character" w:customStyle="1" w:styleId="ft624">
    <w:name w:val="ft624"/>
    <w:basedOn w:val="a3"/>
    <w:uiPriority w:val="99"/>
    <w:qFormat/>
    <w:rsid w:val="002978C8"/>
    <w:rPr>
      <w:rFonts w:cs="Times New Roman"/>
    </w:rPr>
  </w:style>
  <w:style w:type="character" w:customStyle="1" w:styleId="ft631">
    <w:name w:val="ft631"/>
    <w:basedOn w:val="a3"/>
    <w:uiPriority w:val="99"/>
    <w:qFormat/>
    <w:rsid w:val="002978C8"/>
    <w:rPr>
      <w:rFonts w:cs="Times New Roman"/>
    </w:rPr>
  </w:style>
  <w:style w:type="character" w:customStyle="1" w:styleId="ft679">
    <w:name w:val="ft679"/>
    <w:basedOn w:val="a3"/>
    <w:uiPriority w:val="99"/>
    <w:qFormat/>
    <w:rsid w:val="002978C8"/>
    <w:rPr>
      <w:rFonts w:cs="Times New Roman"/>
    </w:rPr>
  </w:style>
  <w:style w:type="character" w:customStyle="1" w:styleId="ft725">
    <w:name w:val="ft725"/>
    <w:basedOn w:val="a3"/>
    <w:uiPriority w:val="99"/>
    <w:qFormat/>
    <w:rsid w:val="002978C8"/>
    <w:rPr>
      <w:rFonts w:cs="Times New Roman"/>
    </w:rPr>
  </w:style>
  <w:style w:type="character" w:customStyle="1" w:styleId="ft769">
    <w:name w:val="ft769"/>
    <w:basedOn w:val="a3"/>
    <w:uiPriority w:val="99"/>
    <w:qFormat/>
    <w:rsid w:val="002978C8"/>
    <w:rPr>
      <w:rFonts w:cs="Times New Roman"/>
    </w:rPr>
  </w:style>
  <w:style w:type="character" w:customStyle="1" w:styleId="ft819">
    <w:name w:val="ft819"/>
    <w:basedOn w:val="a3"/>
    <w:uiPriority w:val="99"/>
    <w:qFormat/>
    <w:rsid w:val="002978C8"/>
    <w:rPr>
      <w:rFonts w:cs="Times New Roman"/>
    </w:rPr>
  </w:style>
  <w:style w:type="character" w:customStyle="1" w:styleId="ft877">
    <w:name w:val="ft877"/>
    <w:basedOn w:val="a3"/>
    <w:uiPriority w:val="99"/>
    <w:qFormat/>
    <w:rsid w:val="002978C8"/>
    <w:rPr>
      <w:rFonts w:cs="Times New Roman"/>
    </w:rPr>
  </w:style>
  <w:style w:type="character" w:customStyle="1" w:styleId="ft275">
    <w:name w:val="ft275"/>
    <w:basedOn w:val="a3"/>
    <w:uiPriority w:val="99"/>
    <w:qFormat/>
    <w:rsid w:val="002978C8"/>
    <w:rPr>
      <w:rFonts w:cs="Times New Roman"/>
    </w:rPr>
  </w:style>
  <w:style w:type="character" w:customStyle="1" w:styleId="ft935">
    <w:name w:val="ft935"/>
    <w:basedOn w:val="a3"/>
    <w:uiPriority w:val="99"/>
    <w:qFormat/>
    <w:rsid w:val="002978C8"/>
    <w:rPr>
      <w:rFonts w:cs="Times New Roman"/>
    </w:rPr>
  </w:style>
  <w:style w:type="character" w:customStyle="1" w:styleId="ft969">
    <w:name w:val="ft969"/>
    <w:basedOn w:val="a3"/>
    <w:uiPriority w:val="99"/>
    <w:qFormat/>
    <w:rsid w:val="002978C8"/>
    <w:rPr>
      <w:rFonts w:cs="Times New Roman"/>
    </w:rPr>
  </w:style>
  <w:style w:type="character" w:customStyle="1" w:styleId="ft1010">
    <w:name w:val="ft1010"/>
    <w:basedOn w:val="a3"/>
    <w:uiPriority w:val="99"/>
    <w:qFormat/>
    <w:rsid w:val="002978C8"/>
    <w:rPr>
      <w:rFonts w:cs="Times New Roman"/>
    </w:rPr>
  </w:style>
  <w:style w:type="character" w:customStyle="1" w:styleId="ft1058">
    <w:name w:val="ft1058"/>
    <w:basedOn w:val="a3"/>
    <w:uiPriority w:val="99"/>
    <w:qFormat/>
    <w:rsid w:val="002978C8"/>
    <w:rPr>
      <w:rFonts w:cs="Times New Roman"/>
    </w:rPr>
  </w:style>
  <w:style w:type="character" w:customStyle="1" w:styleId="ft1101">
    <w:name w:val="ft1101"/>
    <w:basedOn w:val="a3"/>
    <w:uiPriority w:val="99"/>
    <w:qFormat/>
    <w:rsid w:val="002978C8"/>
    <w:rPr>
      <w:rFonts w:cs="Times New Roman"/>
    </w:rPr>
  </w:style>
  <w:style w:type="character" w:customStyle="1" w:styleId="ft1162">
    <w:name w:val="ft1162"/>
    <w:basedOn w:val="a3"/>
    <w:uiPriority w:val="99"/>
    <w:qFormat/>
    <w:rsid w:val="002978C8"/>
    <w:rPr>
      <w:rFonts w:cs="Times New Roman"/>
    </w:rPr>
  </w:style>
  <w:style w:type="character" w:customStyle="1" w:styleId="ft1197">
    <w:name w:val="ft1197"/>
    <w:basedOn w:val="a3"/>
    <w:uiPriority w:val="99"/>
    <w:qFormat/>
    <w:rsid w:val="002978C8"/>
    <w:rPr>
      <w:rFonts w:cs="Times New Roman"/>
    </w:rPr>
  </w:style>
  <w:style w:type="character" w:customStyle="1" w:styleId="ft1248">
    <w:name w:val="ft1248"/>
    <w:basedOn w:val="a3"/>
    <w:uiPriority w:val="99"/>
    <w:qFormat/>
    <w:rsid w:val="002978C8"/>
    <w:rPr>
      <w:rFonts w:cs="Times New Roman"/>
    </w:rPr>
  </w:style>
  <w:style w:type="character" w:customStyle="1" w:styleId="ft1293">
    <w:name w:val="ft1293"/>
    <w:basedOn w:val="a3"/>
    <w:uiPriority w:val="99"/>
    <w:qFormat/>
    <w:rsid w:val="002978C8"/>
    <w:rPr>
      <w:rFonts w:cs="Times New Roman"/>
    </w:rPr>
  </w:style>
  <w:style w:type="character" w:customStyle="1" w:styleId="ft1308">
    <w:name w:val="ft1308"/>
    <w:basedOn w:val="a3"/>
    <w:uiPriority w:val="99"/>
    <w:qFormat/>
    <w:rsid w:val="002978C8"/>
    <w:rPr>
      <w:rFonts w:cs="Times New Roman"/>
    </w:rPr>
  </w:style>
  <w:style w:type="character" w:customStyle="1" w:styleId="ft1366">
    <w:name w:val="ft1366"/>
    <w:basedOn w:val="a3"/>
    <w:uiPriority w:val="99"/>
    <w:qFormat/>
    <w:rsid w:val="002978C8"/>
    <w:rPr>
      <w:rFonts w:cs="Times New Roman"/>
    </w:rPr>
  </w:style>
  <w:style w:type="character" w:customStyle="1" w:styleId="ft1377">
    <w:name w:val="ft1377"/>
    <w:basedOn w:val="a3"/>
    <w:uiPriority w:val="99"/>
    <w:qFormat/>
    <w:rsid w:val="002978C8"/>
    <w:rPr>
      <w:rFonts w:cs="Times New Roman"/>
    </w:rPr>
  </w:style>
  <w:style w:type="character" w:customStyle="1" w:styleId="ft1380">
    <w:name w:val="ft1380"/>
    <w:basedOn w:val="a3"/>
    <w:uiPriority w:val="99"/>
    <w:qFormat/>
    <w:rsid w:val="002978C8"/>
    <w:rPr>
      <w:rFonts w:cs="Times New Roman"/>
    </w:rPr>
  </w:style>
  <w:style w:type="character" w:customStyle="1" w:styleId="ft1389">
    <w:name w:val="ft1389"/>
    <w:basedOn w:val="a3"/>
    <w:uiPriority w:val="99"/>
    <w:qFormat/>
    <w:rsid w:val="002978C8"/>
    <w:rPr>
      <w:rFonts w:cs="Times New Roman"/>
    </w:rPr>
  </w:style>
  <w:style w:type="character" w:customStyle="1" w:styleId="ft1393">
    <w:name w:val="ft1393"/>
    <w:basedOn w:val="a3"/>
    <w:uiPriority w:val="99"/>
    <w:qFormat/>
    <w:rsid w:val="002978C8"/>
    <w:rPr>
      <w:rFonts w:cs="Times New Roman"/>
    </w:rPr>
  </w:style>
  <w:style w:type="character" w:customStyle="1" w:styleId="ft1400">
    <w:name w:val="ft1400"/>
    <w:basedOn w:val="a3"/>
    <w:uiPriority w:val="99"/>
    <w:qFormat/>
    <w:rsid w:val="002978C8"/>
    <w:rPr>
      <w:rFonts w:cs="Times New Roman"/>
    </w:rPr>
  </w:style>
  <w:style w:type="character" w:customStyle="1" w:styleId="ft1407">
    <w:name w:val="ft1407"/>
    <w:basedOn w:val="a3"/>
    <w:uiPriority w:val="99"/>
    <w:qFormat/>
    <w:rsid w:val="002978C8"/>
    <w:rPr>
      <w:rFonts w:cs="Times New Roman"/>
    </w:rPr>
  </w:style>
  <w:style w:type="character" w:customStyle="1" w:styleId="ft1410">
    <w:name w:val="ft1410"/>
    <w:basedOn w:val="a3"/>
    <w:uiPriority w:val="99"/>
    <w:qFormat/>
    <w:rsid w:val="002978C8"/>
    <w:rPr>
      <w:rFonts w:cs="Times New Roman"/>
    </w:rPr>
  </w:style>
  <w:style w:type="character" w:customStyle="1" w:styleId="ft1427">
    <w:name w:val="ft1427"/>
    <w:basedOn w:val="a3"/>
    <w:uiPriority w:val="99"/>
    <w:qFormat/>
    <w:rsid w:val="002978C8"/>
    <w:rPr>
      <w:rFonts w:cs="Times New Roman"/>
    </w:rPr>
  </w:style>
  <w:style w:type="character" w:customStyle="1" w:styleId="ft1478">
    <w:name w:val="ft1478"/>
    <w:basedOn w:val="a3"/>
    <w:uiPriority w:val="99"/>
    <w:qFormat/>
    <w:rsid w:val="002978C8"/>
    <w:rPr>
      <w:rFonts w:cs="Times New Roman"/>
    </w:rPr>
  </w:style>
  <w:style w:type="character" w:customStyle="1" w:styleId="ft1533">
    <w:name w:val="ft1533"/>
    <w:basedOn w:val="a3"/>
    <w:uiPriority w:val="99"/>
    <w:qFormat/>
    <w:rsid w:val="002978C8"/>
    <w:rPr>
      <w:rFonts w:cs="Times New Roman"/>
    </w:rPr>
  </w:style>
  <w:style w:type="character" w:customStyle="1" w:styleId="ft1586">
    <w:name w:val="ft1586"/>
    <w:basedOn w:val="a3"/>
    <w:uiPriority w:val="99"/>
    <w:qFormat/>
    <w:rsid w:val="002978C8"/>
    <w:rPr>
      <w:rFonts w:cs="Times New Roman"/>
    </w:rPr>
  </w:style>
  <w:style w:type="character" w:customStyle="1" w:styleId="ft1627">
    <w:name w:val="ft1627"/>
    <w:basedOn w:val="a3"/>
    <w:uiPriority w:val="99"/>
    <w:qFormat/>
    <w:rsid w:val="002978C8"/>
    <w:rPr>
      <w:rFonts w:cs="Times New Roman"/>
    </w:rPr>
  </w:style>
  <w:style w:type="character" w:customStyle="1" w:styleId="ft1634">
    <w:name w:val="ft1634"/>
    <w:basedOn w:val="a3"/>
    <w:uiPriority w:val="99"/>
    <w:qFormat/>
    <w:rsid w:val="002978C8"/>
    <w:rPr>
      <w:rFonts w:cs="Times New Roman"/>
    </w:rPr>
  </w:style>
  <w:style w:type="character" w:customStyle="1" w:styleId="ft1638">
    <w:name w:val="ft1638"/>
    <w:basedOn w:val="a3"/>
    <w:uiPriority w:val="99"/>
    <w:qFormat/>
    <w:rsid w:val="002978C8"/>
    <w:rPr>
      <w:rFonts w:cs="Times New Roman"/>
    </w:rPr>
  </w:style>
  <w:style w:type="character" w:customStyle="1" w:styleId="ft1643">
    <w:name w:val="ft1643"/>
    <w:basedOn w:val="a3"/>
    <w:uiPriority w:val="99"/>
    <w:qFormat/>
    <w:rsid w:val="002978C8"/>
    <w:rPr>
      <w:rFonts w:cs="Times New Roman"/>
    </w:rPr>
  </w:style>
  <w:style w:type="character" w:customStyle="1" w:styleId="ft1659">
    <w:name w:val="ft1659"/>
    <w:basedOn w:val="a3"/>
    <w:uiPriority w:val="99"/>
    <w:qFormat/>
    <w:rsid w:val="002978C8"/>
    <w:rPr>
      <w:rFonts w:cs="Times New Roman"/>
    </w:rPr>
  </w:style>
  <w:style w:type="character" w:customStyle="1" w:styleId="ft1665">
    <w:name w:val="ft1665"/>
    <w:basedOn w:val="a3"/>
    <w:uiPriority w:val="99"/>
    <w:qFormat/>
    <w:rsid w:val="002978C8"/>
    <w:rPr>
      <w:rFonts w:cs="Times New Roman"/>
    </w:rPr>
  </w:style>
  <w:style w:type="character" w:customStyle="1" w:styleId="ft1711">
    <w:name w:val="ft1711"/>
    <w:basedOn w:val="a3"/>
    <w:uiPriority w:val="99"/>
    <w:qFormat/>
    <w:rsid w:val="002978C8"/>
    <w:rPr>
      <w:rFonts w:cs="Times New Roman"/>
    </w:rPr>
  </w:style>
  <w:style w:type="character" w:customStyle="1" w:styleId="ft1757">
    <w:name w:val="ft1757"/>
    <w:basedOn w:val="a3"/>
    <w:uiPriority w:val="99"/>
    <w:qFormat/>
    <w:rsid w:val="002978C8"/>
    <w:rPr>
      <w:rFonts w:cs="Times New Roman"/>
    </w:rPr>
  </w:style>
  <w:style w:type="character" w:customStyle="1" w:styleId="ft1804">
    <w:name w:val="ft1804"/>
    <w:basedOn w:val="a3"/>
    <w:uiPriority w:val="99"/>
    <w:qFormat/>
    <w:rsid w:val="002978C8"/>
    <w:rPr>
      <w:rFonts w:cs="Times New Roman"/>
    </w:rPr>
  </w:style>
  <w:style w:type="character" w:customStyle="1" w:styleId="ft1855">
    <w:name w:val="ft1855"/>
    <w:basedOn w:val="a3"/>
    <w:uiPriority w:val="99"/>
    <w:qFormat/>
    <w:rsid w:val="002978C8"/>
    <w:rPr>
      <w:rFonts w:cs="Times New Roman"/>
    </w:rPr>
  </w:style>
  <w:style w:type="character" w:customStyle="1" w:styleId="ft1883">
    <w:name w:val="ft1883"/>
    <w:basedOn w:val="a3"/>
    <w:uiPriority w:val="99"/>
    <w:qFormat/>
    <w:rsid w:val="002978C8"/>
    <w:rPr>
      <w:rFonts w:cs="Times New Roman"/>
    </w:rPr>
  </w:style>
  <w:style w:type="character" w:customStyle="1" w:styleId="ft1937">
    <w:name w:val="ft1937"/>
    <w:basedOn w:val="a3"/>
    <w:uiPriority w:val="99"/>
    <w:qFormat/>
    <w:rsid w:val="002978C8"/>
    <w:rPr>
      <w:rFonts w:cs="Times New Roman"/>
    </w:rPr>
  </w:style>
  <w:style w:type="character" w:customStyle="1" w:styleId="ft1983">
    <w:name w:val="ft1983"/>
    <w:basedOn w:val="a3"/>
    <w:uiPriority w:val="99"/>
    <w:qFormat/>
    <w:rsid w:val="002978C8"/>
    <w:rPr>
      <w:rFonts w:cs="Times New Roman"/>
    </w:rPr>
  </w:style>
  <w:style w:type="character" w:customStyle="1" w:styleId="ft2028">
    <w:name w:val="ft2028"/>
    <w:basedOn w:val="a3"/>
    <w:uiPriority w:val="99"/>
    <w:qFormat/>
    <w:rsid w:val="002978C8"/>
    <w:rPr>
      <w:rFonts w:cs="Times New Roman"/>
    </w:rPr>
  </w:style>
  <w:style w:type="character" w:customStyle="1" w:styleId="ft2049">
    <w:name w:val="ft2049"/>
    <w:basedOn w:val="a3"/>
    <w:uiPriority w:val="99"/>
    <w:qFormat/>
    <w:rsid w:val="002978C8"/>
    <w:rPr>
      <w:rFonts w:cs="Times New Roman"/>
    </w:rPr>
  </w:style>
  <w:style w:type="character" w:customStyle="1" w:styleId="ft2096">
    <w:name w:val="ft2096"/>
    <w:basedOn w:val="a3"/>
    <w:uiPriority w:val="99"/>
    <w:qFormat/>
    <w:rsid w:val="002978C8"/>
    <w:rPr>
      <w:rFonts w:cs="Times New Roman"/>
    </w:rPr>
  </w:style>
  <w:style w:type="character" w:customStyle="1" w:styleId="ft2144">
    <w:name w:val="ft2144"/>
    <w:basedOn w:val="a3"/>
    <w:uiPriority w:val="99"/>
    <w:qFormat/>
    <w:rsid w:val="002978C8"/>
    <w:rPr>
      <w:rFonts w:cs="Times New Roman"/>
    </w:rPr>
  </w:style>
  <w:style w:type="character" w:customStyle="1" w:styleId="ft2234">
    <w:name w:val="ft2234"/>
    <w:basedOn w:val="a3"/>
    <w:uiPriority w:val="99"/>
    <w:qFormat/>
    <w:rsid w:val="002978C8"/>
    <w:rPr>
      <w:rFonts w:cs="Times New Roman"/>
    </w:rPr>
  </w:style>
  <w:style w:type="character" w:customStyle="1" w:styleId="ft2289">
    <w:name w:val="ft2289"/>
    <w:basedOn w:val="a3"/>
    <w:uiPriority w:val="99"/>
    <w:qFormat/>
    <w:rsid w:val="002978C8"/>
    <w:rPr>
      <w:rFonts w:cs="Times New Roman"/>
    </w:rPr>
  </w:style>
  <w:style w:type="character" w:customStyle="1" w:styleId="ft1884">
    <w:name w:val="ft1884"/>
    <w:basedOn w:val="a3"/>
    <w:uiPriority w:val="99"/>
    <w:qFormat/>
    <w:rsid w:val="002978C8"/>
    <w:rPr>
      <w:rFonts w:cs="Times New Roman"/>
    </w:rPr>
  </w:style>
  <w:style w:type="character" w:customStyle="1" w:styleId="ft2343">
    <w:name w:val="ft2343"/>
    <w:basedOn w:val="a3"/>
    <w:uiPriority w:val="99"/>
    <w:qFormat/>
    <w:rsid w:val="002978C8"/>
    <w:rPr>
      <w:rFonts w:cs="Times New Roman"/>
    </w:rPr>
  </w:style>
  <w:style w:type="character" w:customStyle="1" w:styleId="ft2392">
    <w:name w:val="ft2392"/>
    <w:basedOn w:val="a3"/>
    <w:uiPriority w:val="99"/>
    <w:qFormat/>
    <w:rsid w:val="002978C8"/>
    <w:rPr>
      <w:rFonts w:cs="Times New Roman"/>
    </w:rPr>
  </w:style>
  <w:style w:type="character" w:customStyle="1" w:styleId="ft2439">
    <w:name w:val="ft2439"/>
    <w:basedOn w:val="a3"/>
    <w:uiPriority w:val="99"/>
    <w:qFormat/>
    <w:rsid w:val="002978C8"/>
    <w:rPr>
      <w:rFonts w:cs="Times New Roman"/>
    </w:rPr>
  </w:style>
  <w:style w:type="character" w:customStyle="1" w:styleId="ft2489">
    <w:name w:val="ft2489"/>
    <w:basedOn w:val="a3"/>
    <w:uiPriority w:val="99"/>
    <w:qFormat/>
    <w:rsid w:val="002978C8"/>
    <w:rPr>
      <w:rFonts w:cs="Times New Roman"/>
    </w:rPr>
  </w:style>
  <w:style w:type="character" w:customStyle="1" w:styleId="ft2500">
    <w:name w:val="ft2500"/>
    <w:basedOn w:val="a3"/>
    <w:uiPriority w:val="99"/>
    <w:qFormat/>
    <w:rsid w:val="002978C8"/>
    <w:rPr>
      <w:rFonts w:cs="Times New Roman"/>
    </w:rPr>
  </w:style>
  <w:style w:type="character" w:customStyle="1" w:styleId="ft2555">
    <w:name w:val="ft2555"/>
    <w:basedOn w:val="a3"/>
    <w:uiPriority w:val="99"/>
    <w:qFormat/>
    <w:rsid w:val="002978C8"/>
    <w:rPr>
      <w:rFonts w:cs="Times New Roman"/>
    </w:rPr>
  </w:style>
  <w:style w:type="character" w:customStyle="1" w:styleId="ft2562">
    <w:name w:val="ft2562"/>
    <w:basedOn w:val="a3"/>
    <w:uiPriority w:val="99"/>
    <w:qFormat/>
    <w:rsid w:val="002978C8"/>
    <w:rPr>
      <w:rFonts w:cs="Times New Roman"/>
    </w:rPr>
  </w:style>
  <w:style w:type="character" w:customStyle="1" w:styleId="ft2569">
    <w:name w:val="ft2569"/>
    <w:basedOn w:val="a3"/>
    <w:uiPriority w:val="99"/>
    <w:qFormat/>
    <w:rsid w:val="002978C8"/>
    <w:rPr>
      <w:rFonts w:cs="Times New Roman"/>
    </w:rPr>
  </w:style>
  <w:style w:type="character" w:customStyle="1" w:styleId="ft2572">
    <w:name w:val="ft2572"/>
    <w:basedOn w:val="a3"/>
    <w:uiPriority w:val="99"/>
    <w:qFormat/>
    <w:rsid w:val="002978C8"/>
    <w:rPr>
      <w:rFonts w:cs="Times New Roman"/>
    </w:rPr>
  </w:style>
  <w:style w:type="character" w:customStyle="1" w:styleId="ft2581">
    <w:name w:val="ft2581"/>
    <w:basedOn w:val="a3"/>
    <w:uiPriority w:val="99"/>
    <w:qFormat/>
    <w:rsid w:val="002978C8"/>
    <w:rPr>
      <w:rFonts w:cs="Times New Roman"/>
    </w:rPr>
  </w:style>
  <w:style w:type="character" w:customStyle="1" w:styleId="ft2590">
    <w:name w:val="ft2590"/>
    <w:basedOn w:val="a3"/>
    <w:uiPriority w:val="99"/>
    <w:qFormat/>
    <w:rsid w:val="002978C8"/>
    <w:rPr>
      <w:rFonts w:cs="Times New Roman"/>
    </w:rPr>
  </w:style>
  <w:style w:type="character" w:customStyle="1" w:styleId="ft2624">
    <w:name w:val="ft2624"/>
    <w:basedOn w:val="a3"/>
    <w:uiPriority w:val="99"/>
    <w:qFormat/>
    <w:rsid w:val="002978C8"/>
    <w:rPr>
      <w:rFonts w:cs="Times New Roman"/>
    </w:rPr>
  </w:style>
  <w:style w:type="character" w:customStyle="1" w:styleId="ft2669">
    <w:name w:val="ft2669"/>
    <w:basedOn w:val="a3"/>
    <w:uiPriority w:val="99"/>
    <w:qFormat/>
    <w:rsid w:val="002978C8"/>
    <w:rPr>
      <w:rFonts w:cs="Times New Roman"/>
    </w:rPr>
  </w:style>
  <w:style w:type="character" w:customStyle="1" w:styleId="ft2679">
    <w:name w:val="ft2679"/>
    <w:basedOn w:val="a3"/>
    <w:uiPriority w:val="99"/>
    <w:qFormat/>
    <w:rsid w:val="002978C8"/>
    <w:rPr>
      <w:rFonts w:cs="Times New Roman"/>
    </w:rPr>
  </w:style>
  <w:style w:type="character" w:customStyle="1" w:styleId="ft2716">
    <w:name w:val="ft2716"/>
    <w:basedOn w:val="a3"/>
    <w:uiPriority w:val="99"/>
    <w:qFormat/>
    <w:rsid w:val="002978C8"/>
    <w:rPr>
      <w:rFonts w:cs="Times New Roman"/>
    </w:rPr>
  </w:style>
  <w:style w:type="character" w:customStyle="1" w:styleId="ft2726">
    <w:name w:val="ft2726"/>
    <w:basedOn w:val="a3"/>
    <w:uiPriority w:val="99"/>
    <w:qFormat/>
    <w:rsid w:val="002978C8"/>
    <w:rPr>
      <w:rFonts w:cs="Times New Roman"/>
    </w:rPr>
  </w:style>
  <w:style w:type="character" w:customStyle="1" w:styleId="ft2773">
    <w:name w:val="ft2773"/>
    <w:basedOn w:val="a3"/>
    <w:uiPriority w:val="99"/>
    <w:qFormat/>
    <w:rsid w:val="002978C8"/>
    <w:rPr>
      <w:rFonts w:cs="Times New Roman"/>
    </w:rPr>
  </w:style>
  <w:style w:type="character" w:customStyle="1" w:styleId="ft2782">
    <w:name w:val="ft2782"/>
    <w:basedOn w:val="a3"/>
    <w:uiPriority w:val="99"/>
    <w:qFormat/>
    <w:rsid w:val="002978C8"/>
    <w:rPr>
      <w:rFonts w:cs="Times New Roman"/>
    </w:rPr>
  </w:style>
  <w:style w:type="character" w:customStyle="1" w:styleId="ft2828">
    <w:name w:val="ft2828"/>
    <w:basedOn w:val="a3"/>
    <w:uiPriority w:val="99"/>
    <w:qFormat/>
    <w:rsid w:val="002978C8"/>
    <w:rPr>
      <w:rFonts w:cs="Times New Roman"/>
    </w:rPr>
  </w:style>
  <w:style w:type="character" w:customStyle="1" w:styleId="ft2877">
    <w:name w:val="ft2877"/>
    <w:basedOn w:val="a3"/>
    <w:uiPriority w:val="99"/>
    <w:qFormat/>
    <w:rsid w:val="002978C8"/>
    <w:rPr>
      <w:rFonts w:cs="Times New Roman"/>
    </w:rPr>
  </w:style>
  <w:style w:type="character" w:customStyle="1" w:styleId="ft2921">
    <w:name w:val="ft2921"/>
    <w:basedOn w:val="a3"/>
    <w:uiPriority w:val="99"/>
    <w:qFormat/>
    <w:rsid w:val="002978C8"/>
    <w:rPr>
      <w:rFonts w:cs="Times New Roman"/>
    </w:rPr>
  </w:style>
  <w:style w:type="character" w:customStyle="1" w:styleId="ft2927">
    <w:name w:val="ft2927"/>
    <w:basedOn w:val="a3"/>
    <w:uiPriority w:val="99"/>
    <w:qFormat/>
    <w:rsid w:val="002978C8"/>
    <w:rPr>
      <w:rFonts w:cs="Times New Roman"/>
    </w:rPr>
  </w:style>
  <w:style w:type="character" w:customStyle="1" w:styleId="ft2935">
    <w:name w:val="ft2935"/>
    <w:basedOn w:val="a3"/>
    <w:uiPriority w:val="99"/>
    <w:qFormat/>
    <w:rsid w:val="002978C8"/>
    <w:rPr>
      <w:rFonts w:cs="Times New Roman"/>
    </w:rPr>
  </w:style>
  <w:style w:type="character" w:customStyle="1" w:styleId="ft2943">
    <w:name w:val="ft2943"/>
    <w:basedOn w:val="a3"/>
    <w:uiPriority w:val="99"/>
    <w:qFormat/>
    <w:rsid w:val="002978C8"/>
    <w:rPr>
      <w:rFonts w:cs="Times New Roman"/>
    </w:rPr>
  </w:style>
  <w:style w:type="character" w:customStyle="1" w:styleId="ft2952">
    <w:name w:val="ft2952"/>
    <w:basedOn w:val="a3"/>
    <w:uiPriority w:val="99"/>
    <w:qFormat/>
    <w:rsid w:val="002978C8"/>
    <w:rPr>
      <w:rFonts w:cs="Times New Roman"/>
    </w:rPr>
  </w:style>
  <w:style w:type="character" w:customStyle="1" w:styleId="ft2954">
    <w:name w:val="ft2954"/>
    <w:basedOn w:val="a3"/>
    <w:uiPriority w:val="99"/>
    <w:qFormat/>
    <w:rsid w:val="002978C8"/>
    <w:rPr>
      <w:rFonts w:cs="Times New Roman"/>
    </w:rPr>
  </w:style>
  <w:style w:type="character" w:customStyle="1" w:styleId="ft2955">
    <w:name w:val="ft2955"/>
    <w:basedOn w:val="a3"/>
    <w:uiPriority w:val="99"/>
    <w:qFormat/>
    <w:rsid w:val="002978C8"/>
    <w:rPr>
      <w:rFonts w:cs="Times New Roman"/>
    </w:rPr>
  </w:style>
  <w:style w:type="character" w:customStyle="1" w:styleId="ft2962">
    <w:name w:val="ft2962"/>
    <w:basedOn w:val="a3"/>
    <w:uiPriority w:val="99"/>
    <w:qFormat/>
    <w:rsid w:val="002978C8"/>
    <w:rPr>
      <w:rFonts w:cs="Times New Roman"/>
    </w:rPr>
  </w:style>
  <w:style w:type="character" w:customStyle="1" w:styleId="ft2968">
    <w:name w:val="ft2968"/>
    <w:basedOn w:val="a3"/>
    <w:uiPriority w:val="99"/>
    <w:qFormat/>
    <w:rsid w:val="002978C8"/>
    <w:rPr>
      <w:rFonts w:cs="Times New Roman"/>
    </w:rPr>
  </w:style>
  <w:style w:type="character" w:customStyle="1" w:styleId="ft2973">
    <w:name w:val="ft2973"/>
    <w:basedOn w:val="a3"/>
    <w:uiPriority w:val="99"/>
    <w:qFormat/>
    <w:rsid w:val="002978C8"/>
    <w:rPr>
      <w:rFonts w:cs="Times New Roman"/>
    </w:rPr>
  </w:style>
  <w:style w:type="character" w:customStyle="1" w:styleId="ft2974">
    <w:name w:val="ft2974"/>
    <w:basedOn w:val="a3"/>
    <w:uiPriority w:val="99"/>
    <w:qFormat/>
    <w:rsid w:val="002978C8"/>
    <w:rPr>
      <w:rFonts w:cs="Times New Roman"/>
    </w:rPr>
  </w:style>
  <w:style w:type="character" w:customStyle="1" w:styleId="ft2976">
    <w:name w:val="ft2976"/>
    <w:basedOn w:val="a3"/>
    <w:uiPriority w:val="99"/>
    <w:qFormat/>
    <w:rsid w:val="002978C8"/>
    <w:rPr>
      <w:rFonts w:cs="Times New Roman"/>
    </w:rPr>
  </w:style>
  <w:style w:type="character" w:customStyle="1" w:styleId="ft2985">
    <w:name w:val="ft2985"/>
    <w:basedOn w:val="a3"/>
    <w:uiPriority w:val="99"/>
    <w:qFormat/>
    <w:rsid w:val="002978C8"/>
    <w:rPr>
      <w:rFonts w:cs="Times New Roman"/>
    </w:rPr>
  </w:style>
  <w:style w:type="character" w:customStyle="1" w:styleId="ft3002">
    <w:name w:val="ft3002"/>
    <w:basedOn w:val="a3"/>
    <w:uiPriority w:val="99"/>
    <w:qFormat/>
    <w:rsid w:val="002978C8"/>
    <w:rPr>
      <w:rFonts w:cs="Times New Roman"/>
    </w:rPr>
  </w:style>
  <w:style w:type="character" w:customStyle="1" w:styleId="ft3037">
    <w:name w:val="ft3037"/>
    <w:basedOn w:val="a3"/>
    <w:uiPriority w:val="99"/>
    <w:qFormat/>
    <w:rsid w:val="002978C8"/>
    <w:rPr>
      <w:rFonts w:cs="Times New Roman"/>
    </w:rPr>
  </w:style>
  <w:style w:type="character" w:customStyle="1" w:styleId="ft3084">
    <w:name w:val="ft3084"/>
    <w:basedOn w:val="a3"/>
    <w:uiPriority w:val="99"/>
    <w:qFormat/>
    <w:rsid w:val="002978C8"/>
    <w:rPr>
      <w:rFonts w:cs="Times New Roman"/>
    </w:rPr>
  </w:style>
  <w:style w:type="character" w:customStyle="1" w:styleId="ft3127">
    <w:name w:val="ft3127"/>
    <w:basedOn w:val="a3"/>
    <w:uiPriority w:val="99"/>
    <w:qFormat/>
    <w:rsid w:val="002978C8"/>
    <w:rPr>
      <w:rFonts w:cs="Times New Roman"/>
    </w:rPr>
  </w:style>
  <w:style w:type="character" w:customStyle="1" w:styleId="ft3156">
    <w:name w:val="ft3156"/>
    <w:basedOn w:val="a3"/>
    <w:uiPriority w:val="99"/>
    <w:qFormat/>
    <w:rsid w:val="002978C8"/>
    <w:rPr>
      <w:rFonts w:cs="Times New Roman"/>
    </w:rPr>
  </w:style>
  <w:style w:type="character" w:customStyle="1" w:styleId="ft3206">
    <w:name w:val="ft3206"/>
    <w:basedOn w:val="a3"/>
    <w:uiPriority w:val="99"/>
    <w:qFormat/>
    <w:rsid w:val="002978C8"/>
    <w:rPr>
      <w:rFonts w:cs="Times New Roman"/>
    </w:rPr>
  </w:style>
  <w:style w:type="character" w:customStyle="1" w:styleId="ft3264">
    <w:name w:val="ft3264"/>
    <w:basedOn w:val="a3"/>
    <w:uiPriority w:val="99"/>
    <w:qFormat/>
    <w:rsid w:val="002978C8"/>
    <w:rPr>
      <w:rFonts w:cs="Times New Roman"/>
    </w:rPr>
  </w:style>
  <w:style w:type="character" w:customStyle="1" w:styleId="ft3315">
    <w:name w:val="ft3315"/>
    <w:basedOn w:val="a3"/>
    <w:uiPriority w:val="99"/>
    <w:qFormat/>
    <w:rsid w:val="002978C8"/>
    <w:rPr>
      <w:rFonts w:cs="Times New Roman"/>
    </w:rPr>
  </w:style>
  <w:style w:type="character" w:customStyle="1" w:styleId="ft3373">
    <w:name w:val="ft3373"/>
    <w:basedOn w:val="a3"/>
    <w:uiPriority w:val="99"/>
    <w:qFormat/>
    <w:rsid w:val="002978C8"/>
    <w:rPr>
      <w:rFonts w:cs="Times New Roman"/>
    </w:rPr>
  </w:style>
  <w:style w:type="character" w:customStyle="1" w:styleId="ft3432">
    <w:name w:val="ft3432"/>
    <w:basedOn w:val="a3"/>
    <w:uiPriority w:val="99"/>
    <w:qFormat/>
    <w:rsid w:val="002978C8"/>
    <w:rPr>
      <w:rFonts w:cs="Times New Roman"/>
    </w:rPr>
  </w:style>
  <w:style w:type="character" w:customStyle="1" w:styleId="ft3489">
    <w:name w:val="ft3489"/>
    <w:basedOn w:val="a3"/>
    <w:uiPriority w:val="99"/>
    <w:qFormat/>
    <w:rsid w:val="002978C8"/>
    <w:rPr>
      <w:rFonts w:cs="Times New Roman"/>
    </w:rPr>
  </w:style>
  <w:style w:type="character" w:customStyle="1" w:styleId="ft3546">
    <w:name w:val="ft3546"/>
    <w:basedOn w:val="a3"/>
    <w:uiPriority w:val="99"/>
    <w:qFormat/>
    <w:rsid w:val="002978C8"/>
    <w:rPr>
      <w:rFonts w:cs="Times New Roman"/>
    </w:rPr>
  </w:style>
  <w:style w:type="character" w:customStyle="1" w:styleId="ft3608">
    <w:name w:val="ft3608"/>
    <w:basedOn w:val="a3"/>
    <w:uiPriority w:val="99"/>
    <w:qFormat/>
    <w:rsid w:val="002978C8"/>
    <w:rPr>
      <w:rFonts w:cs="Times New Roman"/>
    </w:rPr>
  </w:style>
  <w:style w:type="character" w:customStyle="1" w:styleId="ft3651">
    <w:name w:val="ft3651"/>
    <w:basedOn w:val="a3"/>
    <w:uiPriority w:val="99"/>
    <w:qFormat/>
    <w:rsid w:val="002978C8"/>
    <w:rPr>
      <w:rFonts w:cs="Times New Roman"/>
    </w:rPr>
  </w:style>
  <w:style w:type="paragraph" w:customStyle="1" w:styleId="c4c8c7c24">
    <w:name w:val="c4 c8 c7 c24"/>
    <w:basedOn w:val="a2"/>
    <w:uiPriority w:val="99"/>
    <w:qFormat/>
    <w:rsid w:val="002978C8"/>
    <w:pPr>
      <w:widowControl/>
      <w:snapToGrid/>
      <w:spacing w:before="90" w:after="90"/>
    </w:pPr>
    <w:rPr>
      <w:rFonts w:eastAsia="Times New Roman"/>
      <w:szCs w:val="24"/>
    </w:rPr>
  </w:style>
  <w:style w:type="character" w:customStyle="1" w:styleId="c5">
    <w:name w:val="c5"/>
    <w:basedOn w:val="a3"/>
    <w:uiPriority w:val="99"/>
    <w:qFormat/>
    <w:rsid w:val="002978C8"/>
    <w:rPr>
      <w:rFonts w:cs="Times New Roman"/>
    </w:rPr>
  </w:style>
  <w:style w:type="character" w:customStyle="1" w:styleId="1142">
    <w:name w:val="Знак Знак114"/>
    <w:uiPriority w:val="99"/>
    <w:locked/>
    <w:rsid w:val="002978C8"/>
    <w:rPr>
      <w:rFonts w:ascii="Arial" w:hAnsi="Arial"/>
      <w:b/>
      <w:color w:val="000000"/>
      <w:sz w:val="26"/>
      <w:lang w:val="ru-RU" w:eastAsia="ru-RU"/>
    </w:rPr>
  </w:style>
  <w:style w:type="paragraph" w:customStyle="1" w:styleId="1122">
    <w:name w:val="Стиль Заголовок 1 + 12 пт"/>
    <w:basedOn w:val="10"/>
    <w:uiPriority w:val="99"/>
    <w:qFormat/>
    <w:rsid w:val="002978C8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</w:rPr>
  </w:style>
  <w:style w:type="character" w:customStyle="1" w:styleId="ft9267">
    <w:name w:val="ft9267"/>
    <w:uiPriority w:val="99"/>
    <w:qFormat/>
    <w:rsid w:val="002978C8"/>
  </w:style>
  <w:style w:type="character" w:customStyle="1" w:styleId="ft9274">
    <w:name w:val="ft9274"/>
    <w:uiPriority w:val="99"/>
    <w:qFormat/>
    <w:rsid w:val="002978C8"/>
  </w:style>
  <w:style w:type="character" w:customStyle="1" w:styleId="ft9282">
    <w:name w:val="ft9282"/>
    <w:uiPriority w:val="99"/>
    <w:qFormat/>
    <w:rsid w:val="002978C8"/>
  </w:style>
  <w:style w:type="character" w:customStyle="1" w:styleId="ft9284">
    <w:name w:val="ft9284"/>
    <w:uiPriority w:val="99"/>
    <w:qFormat/>
    <w:rsid w:val="002978C8"/>
  </w:style>
  <w:style w:type="character" w:customStyle="1" w:styleId="ft9287">
    <w:name w:val="ft9287"/>
    <w:uiPriority w:val="99"/>
    <w:qFormat/>
    <w:rsid w:val="002978C8"/>
  </w:style>
  <w:style w:type="character" w:customStyle="1" w:styleId="ft9293">
    <w:name w:val="ft9293"/>
    <w:uiPriority w:val="99"/>
    <w:qFormat/>
    <w:rsid w:val="002978C8"/>
  </w:style>
  <w:style w:type="character" w:customStyle="1" w:styleId="ft9299">
    <w:name w:val="ft9299"/>
    <w:uiPriority w:val="99"/>
    <w:qFormat/>
    <w:rsid w:val="002978C8"/>
  </w:style>
  <w:style w:type="character" w:customStyle="1" w:styleId="ft9306">
    <w:name w:val="ft9306"/>
    <w:uiPriority w:val="99"/>
    <w:qFormat/>
    <w:rsid w:val="002978C8"/>
  </w:style>
  <w:style w:type="character" w:customStyle="1" w:styleId="ft8849">
    <w:name w:val="ft8849"/>
    <w:uiPriority w:val="99"/>
    <w:qFormat/>
    <w:rsid w:val="002978C8"/>
  </w:style>
  <w:style w:type="character" w:customStyle="1" w:styleId="ft9312">
    <w:name w:val="ft9312"/>
    <w:uiPriority w:val="99"/>
    <w:qFormat/>
    <w:rsid w:val="002978C8"/>
  </w:style>
  <w:style w:type="character" w:customStyle="1" w:styleId="ft9316">
    <w:name w:val="ft9316"/>
    <w:uiPriority w:val="99"/>
    <w:qFormat/>
    <w:rsid w:val="002978C8"/>
  </w:style>
  <w:style w:type="character" w:customStyle="1" w:styleId="ft9324">
    <w:name w:val="ft9324"/>
    <w:uiPriority w:val="99"/>
    <w:qFormat/>
    <w:rsid w:val="002978C8"/>
  </w:style>
  <w:style w:type="character" w:customStyle="1" w:styleId="ft9330">
    <w:name w:val="ft9330"/>
    <w:uiPriority w:val="99"/>
    <w:qFormat/>
    <w:rsid w:val="002978C8"/>
  </w:style>
  <w:style w:type="character" w:customStyle="1" w:styleId="18100">
    <w:name w:val="Знак Знак1810"/>
    <w:uiPriority w:val="99"/>
    <w:rsid w:val="002978C8"/>
    <w:rPr>
      <w:rFonts w:eastAsia="SimSun"/>
      <w:b/>
      <w:caps/>
      <w:sz w:val="24"/>
      <w:lang w:val="ru-RU" w:eastAsia="ru-RU"/>
    </w:rPr>
  </w:style>
  <w:style w:type="paragraph" w:customStyle="1" w:styleId="1fffffb">
    <w:name w:val="1 уровень Знак"/>
    <w:basedOn w:val="a2"/>
    <w:link w:val="1fffffc"/>
    <w:uiPriority w:val="99"/>
    <w:qFormat/>
    <w:rsid w:val="002978C8"/>
    <w:pPr>
      <w:keepNext/>
      <w:shd w:val="clear" w:color="auto" w:fill="FFFFFF"/>
      <w:autoSpaceDE w:val="0"/>
      <w:autoSpaceDN w:val="0"/>
      <w:adjustRightInd w:val="0"/>
      <w:snapToGrid/>
      <w:spacing w:before="520" w:after="260" w:line="312" w:lineRule="auto"/>
      <w:jc w:val="center"/>
      <w:outlineLvl w:val="0"/>
    </w:pPr>
    <w:rPr>
      <w:b/>
      <w:color w:val="000000"/>
    </w:rPr>
  </w:style>
  <w:style w:type="character" w:customStyle="1" w:styleId="1fffffc">
    <w:name w:val="1 уровень Знак Знак"/>
    <w:link w:val="1fffffb"/>
    <w:uiPriority w:val="99"/>
    <w:qFormat/>
    <w:locked/>
    <w:rsid w:val="002978C8"/>
    <w:rPr>
      <w:rFonts w:ascii="Times New Roman" w:eastAsia="Calibri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character" w:customStyle="1" w:styleId="WW8Num36z0">
    <w:name w:val="WW8Num36z0"/>
    <w:uiPriority w:val="99"/>
    <w:qFormat/>
    <w:rsid w:val="002978C8"/>
    <w:rPr>
      <w:rFonts w:ascii="Wingdings" w:hAnsi="Wingdings"/>
    </w:rPr>
  </w:style>
  <w:style w:type="character" w:customStyle="1" w:styleId="WW8Num39z0">
    <w:name w:val="WW8Num39z0"/>
    <w:uiPriority w:val="99"/>
    <w:qFormat/>
    <w:rsid w:val="002978C8"/>
    <w:rPr>
      <w:rFonts w:ascii="Wingdings" w:hAnsi="Wingdings"/>
    </w:rPr>
  </w:style>
  <w:style w:type="character" w:customStyle="1" w:styleId="WW8Num42z0">
    <w:name w:val="WW8Num42z0"/>
    <w:uiPriority w:val="99"/>
    <w:qFormat/>
    <w:rsid w:val="002978C8"/>
    <w:rPr>
      <w:rFonts w:ascii="Wingdings" w:hAnsi="Wingdings"/>
    </w:rPr>
  </w:style>
  <w:style w:type="character" w:customStyle="1" w:styleId="WW8Num44z0">
    <w:name w:val="WW8Num44z0"/>
    <w:uiPriority w:val="99"/>
    <w:qFormat/>
    <w:rsid w:val="002978C8"/>
    <w:rPr>
      <w:rFonts w:ascii="Wingdings" w:hAnsi="Wingdings"/>
    </w:rPr>
  </w:style>
  <w:style w:type="character" w:customStyle="1" w:styleId="WW8Num44z1">
    <w:name w:val="WW8Num44z1"/>
    <w:uiPriority w:val="99"/>
    <w:qFormat/>
    <w:rsid w:val="002978C8"/>
    <w:rPr>
      <w:rFonts w:ascii="Courier New" w:hAnsi="Courier New"/>
    </w:rPr>
  </w:style>
  <w:style w:type="character" w:customStyle="1" w:styleId="WW8Num44z3">
    <w:name w:val="WW8Num44z3"/>
    <w:uiPriority w:val="99"/>
    <w:qFormat/>
    <w:rsid w:val="002978C8"/>
    <w:rPr>
      <w:rFonts w:ascii="Symbol" w:hAnsi="Symbol"/>
    </w:rPr>
  </w:style>
  <w:style w:type="character" w:customStyle="1" w:styleId="WW8Num47z0">
    <w:name w:val="WW8Num47z0"/>
    <w:uiPriority w:val="99"/>
    <w:qFormat/>
    <w:rsid w:val="002978C8"/>
    <w:rPr>
      <w:rFonts w:ascii="Wingdings" w:hAnsi="Wingdings"/>
    </w:rPr>
  </w:style>
  <w:style w:type="character" w:customStyle="1" w:styleId="WW8Num47z1">
    <w:name w:val="WW8Num47z1"/>
    <w:uiPriority w:val="99"/>
    <w:qFormat/>
    <w:rsid w:val="002978C8"/>
    <w:rPr>
      <w:rFonts w:ascii="Courier New" w:hAnsi="Courier New"/>
    </w:rPr>
  </w:style>
  <w:style w:type="character" w:customStyle="1" w:styleId="WW8Num47z3">
    <w:name w:val="WW8Num47z3"/>
    <w:uiPriority w:val="99"/>
    <w:qFormat/>
    <w:rsid w:val="002978C8"/>
    <w:rPr>
      <w:rFonts w:ascii="Symbol" w:hAnsi="Symbol"/>
    </w:rPr>
  </w:style>
  <w:style w:type="character" w:customStyle="1" w:styleId="WW8Num50z0">
    <w:name w:val="WW8Num50z0"/>
    <w:uiPriority w:val="99"/>
    <w:qFormat/>
    <w:rsid w:val="002978C8"/>
    <w:rPr>
      <w:rFonts w:ascii="Wingdings" w:hAnsi="Wingdings"/>
    </w:rPr>
  </w:style>
  <w:style w:type="character" w:customStyle="1" w:styleId="WW8Num51z0">
    <w:name w:val="WW8Num51z0"/>
    <w:uiPriority w:val="99"/>
    <w:qFormat/>
    <w:rsid w:val="002978C8"/>
    <w:rPr>
      <w:rFonts w:ascii="Wingdings" w:hAnsi="Wingdings"/>
    </w:rPr>
  </w:style>
  <w:style w:type="character" w:customStyle="1" w:styleId="WW8Num52z0">
    <w:name w:val="WW8Num52z0"/>
    <w:uiPriority w:val="99"/>
    <w:qFormat/>
    <w:rsid w:val="002978C8"/>
    <w:rPr>
      <w:rFonts w:ascii="Symbol" w:hAnsi="Symbol"/>
    </w:rPr>
  </w:style>
  <w:style w:type="character" w:customStyle="1" w:styleId="WW8Num53z0">
    <w:name w:val="WW8Num53z0"/>
    <w:uiPriority w:val="99"/>
    <w:qFormat/>
    <w:rsid w:val="002978C8"/>
    <w:rPr>
      <w:rFonts w:ascii="Wingdings" w:hAnsi="Wingdings"/>
    </w:rPr>
  </w:style>
  <w:style w:type="character" w:customStyle="1" w:styleId="WW8Num53z1">
    <w:name w:val="WW8Num53z1"/>
    <w:uiPriority w:val="99"/>
    <w:qFormat/>
    <w:rsid w:val="002978C8"/>
    <w:rPr>
      <w:rFonts w:ascii="Courier New" w:hAnsi="Courier New"/>
    </w:rPr>
  </w:style>
  <w:style w:type="character" w:customStyle="1" w:styleId="WW8Num53z3">
    <w:name w:val="WW8Num53z3"/>
    <w:uiPriority w:val="99"/>
    <w:qFormat/>
    <w:rsid w:val="002978C8"/>
    <w:rPr>
      <w:rFonts w:ascii="Symbol" w:hAnsi="Symbol"/>
    </w:rPr>
  </w:style>
  <w:style w:type="character" w:customStyle="1" w:styleId="WW8Num55z0">
    <w:name w:val="WW8Num55z0"/>
    <w:uiPriority w:val="99"/>
    <w:qFormat/>
    <w:rsid w:val="002978C8"/>
    <w:rPr>
      <w:rFonts w:ascii="Symbol" w:hAnsi="Symbol"/>
    </w:rPr>
  </w:style>
  <w:style w:type="character" w:customStyle="1" w:styleId="WW8Num56z0">
    <w:name w:val="WW8Num56z0"/>
    <w:uiPriority w:val="99"/>
    <w:qFormat/>
    <w:rsid w:val="002978C8"/>
    <w:rPr>
      <w:rFonts w:ascii="Symbol" w:hAnsi="Symbol"/>
    </w:rPr>
  </w:style>
  <w:style w:type="character" w:customStyle="1" w:styleId="WW8Num59z0">
    <w:name w:val="WW8Num59z0"/>
    <w:uiPriority w:val="99"/>
    <w:qFormat/>
    <w:rsid w:val="002978C8"/>
    <w:rPr>
      <w:rFonts w:ascii="Symbol" w:hAnsi="Symbol"/>
    </w:rPr>
  </w:style>
  <w:style w:type="character" w:customStyle="1" w:styleId="WW8Num63z0">
    <w:name w:val="WW8Num63z0"/>
    <w:uiPriority w:val="99"/>
    <w:qFormat/>
    <w:rsid w:val="002978C8"/>
    <w:rPr>
      <w:rFonts w:ascii="Symbol" w:hAnsi="Symbol"/>
    </w:rPr>
  </w:style>
  <w:style w:type="character" w:customStyle="1" w:styleId="WW8Num66z0">
    <w:name w:val="WW8Num66z0"/>
    <w:uiPriority w:val="99"/>
    <w:qFormat/>
    <w:rsid w:val="002978C8"/>
    <w:rPr>
      <w:rFonts w:ascii="Symbol" w:hAnsi="Symbol"/>
    </w:rPr>
  </w:style>
  <w:style w:type="character" w:customStyle="1" w:styleId="WW8Num69z1">
    <w:name w:val="WW8Num69z1"/>
    <w:uiPriority w:val="99"/>
    <w:qFormat/>
    <w:rsid w:val="002978C8"/>
    <w:rPr>
      <w:rFonts w:ascii="Wingdings" w:hAnsi="Wingdings"/>
    </w:rPr>
  </w:style>
  <w:style w:type="character" w:customStyle="1" w:styleId="WW8Num72z0">
    <w:name w:val="WW8Num72z0"/>
    <w:uiPriority w:val="99"/>
    <w:qFormat/>
    <w:rsid w:val="002978C8"/>
    <w:rPr>
      <w:rFonts w:ascii="Symbol" w:hAnsi="Symbol"/>
    </w:rPr>
  </w:style>
  <w:style w:type="character" w:customStyle="1" w:styleId="WW8Num72z1">
    <w:name w:val="WW8Num72z1"/>
    <w:uiPriority w:val="99"/>
    <w:qFormat/>
    <w:rsid w:val="002978C8"/>
    <w:rPr>
      <w:rFonts w:ascii="Courier New" w:hAnsi="Courier New"/>
    </w:rPr>
  </w:style>
  <w:style w:type="character" w:customStyle="1" w:styleId="WW8Num72z2">
    <w:name w:val="WW8Num72z2"/>
    <w:uiPriority w:val="99"/>
    <w:qFormat/>
    <w:rsid w:val="002978C8"/>
    <w:rPr>
      <w:rFonts w:ascii="Wingdings" w:hAnsi="Wingdings"/>
    </w:rPr>
  </w:style>
  <w:style w:type="character" w:customStyle="1" w:styleId="WW8Num74z0">
    <w:name w:val="WW8Num74z0"/>
    <w:uiPriority w:val="99"/>
    <w:qFormat/>
    <w:rsid w:val="002978C8"/>
    <w:rPr>
      <w:rFonts w:ascii="Symbol" w:hAnsi="Symbol"/>
    </w:rPr>
  </w:style>
  <w:style w:type="character" w:customStyle="1" w:styleId="WW8Num75z0">
    <w:name w:val="WW8Num75z0"/>
    <w:uiPriority w:val="99"/>
    <w:qFormat/>
    <w:rsid w:val="002978C8"/>
    <w:rPr>
      <w:rFonts w:ascii="Wingdings" w:hAnsi="Wingdings"/>
    </w:rPr>
  </w:style>
  <w:style w:type="character" w:customStyle="1" w:styleId="WW8Num75z1">
    <w:name w:val="WW8Num75z1"/>
    <w:uiPriority w:val="99"/>
    <w:qFormat/>
    <w:rsid w:val="002978C8"/>
    <w:rPr>
      <w:rFonts w:ascii="Courier New" w:hAnsi="Courier New"/>
    </w:rPr>
  </w:style>
  <w:style w:type="character" w:customStyle="1" w:styleId="WW8Num75z3">
    <w:name w:val="WW8Num75z3"/>
    <w:uiPriority w:val="99"/>
    <w:qFormat/>
    <w:rsid w:val="002978C8"/>
    <w:rPr>
      <w:rFonts w:ascii="Symbol" w:hAnsi="Symbol"/>
    </w:rPr>
  </w:style>
  <w:style w:type="character" w:customStyle="1" w:styleId="WW8Num77z0">
    <w:name w:val="WW8Num77z0"/>
    <w:uiPriority w:val="99"/>
    <w:qFormat/>
    <w:rsid w:val="002978C8"/>
    <w:rPr>
      <w:rFonts w:ascii="Symbol" w:hAnsi="Symbol"/>
    </w:rPr>
  </w:style>
  <w:style w:type="character" w:customStyle="1" w:styleId="WW8Num78z0">
    <w:name w:val="WW8Num78z0"/>
    <w:uiPriority w:val="99"/>
    <w:qFormat/>
    <w:rsid w:val="002978C8"/>
    <w:rPr>
      <w:rFonts w:ascii="Wingdings" w:hAnsi="Wingdings"/>
    </w:rPr>
  </w:style>
  <w:style w:type="character" w:customStyle="1" w:styleId="WW8Num78z1">
    <w:name w:val="WW8Num78z1"/>
    <w:uiPriority w:val="99"/>
    <w:qFormat/>
    <w:rsid w:val="002978C8"/>
    <w:rPr>
      <w:rFonts w:ascii="Courier New" w:hAnsi="Courier New"/>
    </w:rPr>
  </w:style>
  <w:style w:type="character" w:customStyle="1" w:styleId="WW8Num78z3">
    <w:name w:val="WW8Num78z3"/>
    <w:uiPriority w:val="99"/>
    <w:qFormat/>
    <w:rsid w:val="002978C8"/>
    <w:rPr>
      <w:rFonts w:ascii="Symbol" w:hAnsi="Symbol"/>
    </w:rPr>
  </w:style>
  <w:style w:type="character" w:customStyle="1" w:styleId="WW8Num79z0">
    <w:name w:val="WW8Num79z0"/>
    <w:uiPriority w:val="99"/>
    <w:qFormat/>
    <w:rsid w:val="002978C8"/>
    <w:rPr>
      <w:rFonts w:ascii="Symbol" w:hAnsi="Symbol"/>
    </w:rPr>
  </w:style>
  <w:style w:type="character" w:customStyle="1" w:styleId="WW8Num86z0">
    <w:name w:val="WW8Num86z0"/>
    <w:uiPriority w:val="99"/>
    <w:qFormat/>
    <w:rsid w:val="002978C8"/>
    <w:rPr>
      <w:rFonts w:ascii="Wingdings" w:hAnsi="Wingdings"/>
    </w:rPr>
  </w:style>
  <w:style w:type="character" w:customStyle="1" w:styleId="WW8Num86z1">
    <w:name w:val="WW8Num86z1"/>
    <w:uiPriority w:val="99"/>
    <w:qFormat/>
    <w:rsid w:val="002978C8"/>
    <w:rPr>
      <w:rFonts w:ascii="Courier New" w:hAnsi="Courier New"/>
    </w:rPr>
  </w:style>
  <w:style w:type="character" w:customStyle="1" w:styleId="WW8Num86z3">
    <w:name w:val="WW8Num86z3"/>
    <w:uiPriority w:val="99"/>
    <w:qFormat/>
    <w:rsid w:val="002978C8"/>
    <w:rPr>
      <w:rFonts w:ascii="Symbol" w:hAnsi="Symbol"/>
    </w:rPr>
  </w:style>
  <w:style w:type="character" w:customStyle="1" w:styleId="WW8Num87z0">
    <w:name w:val="WW8Num87z0"/>
    <w:uiPriority w:val="99"/>
    <w:qFormat/>
    <w:rsid w:val="002978C8"/>
    <w:rPr>
      <w:rFonts w:ascii="Symbol" w:hAnsi="Symbol"/>
    </w:rPr>
  </w:style>
  <w:style w:type="character" w:customStyle="1" w:styleId="WW8Num89z0">
    <w:name w:val="WW8Num89z0"/>
    <w:uiPriority w:val="99"/>
    <w:qFormat/>
    <w:rsid w:val="002978C8"/>
    <w:rPr>
      <w:rFonts w:ascii="Symbol" w:hAnsi="Symbol"/>
    </w:rPr>
  </w:style>
  <w:style w:type="character" w:customStyle="1" w:styleId="WW8Num90z0">
    <w:name w:val="WW8Num90z0"/>
    <w:uiPriority w:val="99"/>
    <w:qFormat/>
    <w:rsid w:val="002978C8"/>
    <w:rPr>
      <w:rFonts w:ascii="Symbol" w:hAnsi="Symbol"/>
    </w:rPr>
  </w:style>
  <w:style w:type="character" w:customStyle="1" w:styleId="WW8Num92z0">
    <w:name w:val="WW8Num92z0"/>
    <w:uiPriority w:val="99"/>
    <w:qFormat/>
    <w:rsid w:val="002978C8"/>
    <w:rPr>
      <w:rFonts w:ascii="Symbol" w:hAnsi="Symbol"/>
    </w:rPr>
  </w:style>
  <w:style w:type="character" w:customStyle="1" w:styleId="WW8Num93z0">
    <w:name w:val="WW8Num93z0"/>
    <w:uiPriority w:val="99"/>
    <w:qFormat/>
    <w:rsid w:val="002978C8"/>
    <w:rPr>
      <w:rFonts w:ascii="Wingdings" w:hAnsi="Wingdings"/>
    </w:rPr>
  </w:style>
  <w:style w:type="character" w:customStyle="1" w:styleId="WW8Num93z1">
    <w:name w:val="WW8Num93z1"/>
    <w:uiPriority w:val="99"/>
    <w:qFormat/>
    <w:rsid w:val="002978C8"/>
    <w:rPr>
      <w:rFonts w:ascii="Courier New" w:hAnsi="Courier New"/>
    </w:rPr>
  </w:style>
  <w:style w:type="character" w:customStyle="1" w:styleId="WW8Num93z3">
    <w:name w:val="WW8Num93z3"/>
    <w:uiPriority w:val="99"/>
    <w:qFormat/>
    <w:rsid w:val="002978C8"/>
    <w:rPr>
      <w:rFonts w:ascii="Symbol" w:hAnsi="Symbol"/>
    </w:rPr>
  </w:style>
  <w:style w:type="character" w:customStyle="1" w:styleId="WW8Num94z0">
    <w:name w:val="WW8Num94z0"/>
    <w:uiPriority w:val="99"/>
    <w:qFormat/>
    <w:rsid w:val="002978C8"/>
    <w:rPr>
      <w:rFonts w:ascii="Symbol" w:hAnsi="Symbol"/>
    </w:rPr>
  </w:style>
  <w:style w:type="character" w:customStyle="1" w:styleId="WW8Num97z0">
    <w:name w:val="WW8Num97z0"/>
    <w:uiPriority w:val="99"/>
    <w:qFormat/>
    <w:rsid w:val="002978C8"/>
    <w:rPr>
      <w:rFonts w:ascii="Symbol" w:hAnsi="Symbol"/>
    </w:rPr>
  </w:style>
  <w:style w:type="character" w:customStyle="1" w:styleId="WW8Num99z0">
    <w:name w:val="WW8Num99z0"/>
    <w:uiPriority w:val="99"/>
    <w:qFormat/>
    <w:rsid w:val="002978C8"/>
    <w:rPr>
      <w:rFonts w:ascii="Symbol" w:hAnsi="Symbol"/>
    </w:rPr>
  </w:style>
  <w:style w:type="character" w:customStyle="1" w:styleId="WW8Num101z0">
    <w:name w:val="WW8Num101z0"/>
    <w:uiPriority w:val="99"/>
    <w:qFormat/>
    <w:rsid w:val="002978C8"/>
    <w:rPr>
      <w:rFonts w:ascii="Symbol" w:hAnsi="Symbol"/>
    </w:rPr>
  </w:style>
  <w:style w:type="character" w:customStyle="1" w:styleId="WW8Num104z0">
    <w:name w:val="WW8Num104z0"/>
    <w:uiPriority w:val="99"/>
    <w:qFormat/>
    <w:rsid w:val="002978C8"/>
    <w:rPr>
      <w:rFonts w:ascii="Symbol" w:hAnsi="Symbol"/>
    </w:rPr>
  </w:style>
  <w:style w:type="character" w:customStyle="1" w:styleId="WW8Num107z0">
    <w:name w:val="WW8Num107z0"/>
    <w:uiPriority w:val="99"/>
    <w:qFormat/>
    <w:rsid w:val="002978C8"/>
    <w:rPr>
      <w:rFonts w:ascii="Symbol" w:hAnsi="Symbol"/>
    </w:rPr>
  </w:style>
  <w:style w:type="character" w:customStyle="1" w:styleId="WW8Num109z0">
    <w:name w:val="WW8Num109z0"/>
    <w:uiPriority w:val="99"/>
    <w:qFormat/>
    <w:rsid w:val="002978C8"/>
    <w:rPr>
      <w:rFonts w:ascii="Symbol" w:hAnsi="Symbol"/>
    </w:rPr>
  </w:style>
  <w:style w:type="character" w:customStyle="1" w:styleId="WW8Num112z1">
    <w:name w:val="WW8Num112z1"/>
    <w:uiPriority w:val="99"/>
    <w:qFormat/>
    <w:rsid w:val="002978C8"/>
    <w:rPr>
      <w:color w:val="000000"/>
    </w:rPr>
  </w:style>
  <w:style w:type="character" w:customStyle="1" w:styleId="WW8Num114z0">
    <w:name w:val="WW8Num114z0"/>
    <w:uiPriority w:val="99"/>
    <w:qFormat/>
    <w:rsid w:val="002978C8"/>
    <w:rPr>
      <w:rFonts w:ascii="Symbol" w:hAnsi="Symbol"/>
    </w:rPr>
  </w:style>
  <w:style w:type="character" w:customStyle="1" w:styleId="WW8Num117z0">
    <w:name w:val="WW8Num117z0"/>
    <w:uiPriority w:val="99"/>
    <w:qFormat/>
    <w:rsid w:val="002978C8"/>
    <w:rPr>
      <w:rFonts w:ascii="Symbol" w:hAnsi="Symbol"/>
    </w:rPr>
  </w:style>
  <w:style w:type="character" w:customStyle="1" w:styleId="WW8Num118z0">
    <w:name w:val="WW8Num118z0"/>
    <w:uiPriority w:val="99"/>
    <w:qFormat/>
    <w:rsid w:val="002978C8"/>
    <w:rPr>
      <w:rFonts w:ascii="Wingdings" w:hAnsi="Wingdings"/>
    </w:rPr>
  </w:style>
  <w:style w:type="character" w:customStyle="1" w:styleId="WW8Num118z1">
    <w:name w:val="WW8Num118z1"/>
    <w:uiPriority w:val="99"/>
    <w:qFormat/>
    <w:rsid w:val="002978C8"/>
    <w:rPr>
      <w:rFonts w:ascii="Courier New" w:hAnsi="Courier New"/>
    </w:rPr>
  </w:style>
  <w:style w:type="character" w:customStyle="1" w:styleId="WW8Num118z3">
    <w:name w:val="WW8Num118z3"/>
    <w:uiPriority w:val="99"/>
    <w:qFormat/>
    <w:rsid w:val="002978C8"/>
    <w:rPr>
      <w:rFonts w:ascii="Symbol" w:hAnsi="Symbol"/>
    </w:rPr>
  </w:style>
  <w:style w:type="character" w:customStyle="1" w:styleId="WW8Num120z0">
    <w:name w:val="WW8Num120z0"/>
    <w:uiPriority w:val="99"/>
    <w:qFormat/>
    <w:rsid w:val="002978C8"/>
    <w:rPr>
      <w:rFonts w:ascii="Symbol" w:hAnsi="Symbol"/>
    </w:rPr>
  </w:style>
  <w:style w:type="character" w:customStyle="1" w:styleId="WW8Num121z0">
    <w:name w:val="WW8Num121z0"/>
    <w:uiPriority w:val="99"/>
    <w:qFormat/>
    <w:rsid w:val="002978C8"/>
    <w:rPr>
      <w:rFonts w:ascii="Symbol" w:hAnsi="Symbol"/>
    </w:rPr>
  </w:style>
  <w:style w:type="character" w:customStyle="1" w:styleId="WW8Num124z0">
    <w:name w:val="WW8Num124z0"/>
    <w:uiPriority w:val="99"/>
    <w:qFormat/>
    <w:rsid w:val="002978C8"/>
    <w:rPr>
      <w:rFonts w:ascii="Symbol" w:hAnsi="Symbol"/>
    </w:rPr>
  </w:style>
  <w:style w:type="character" w:customStyle="1" w:styleId="WW8Num125z0">
    <w:name w:val="WW8Num125z0"/>
    <w:uiPriority w:val="99"/>
    <w:qFormat/>
    <w:rsid w:val="002978C8"/>
    <w:rPr>
      <w:rFonts w:ascii="Wingdings" w:hAnsi="Wingdings"/>
    </w:rPr>
  </w:style>
  <w:style w:type="character" w:customStyle="1" w:styleId="WW8Num125z1">
    <w:name w:val="WW8Num125z1"/>
    <w:uiPriority w:val="99"/>
    <w:qFormat/>
    <w:rsid w:val="002978C8"/>
    <w:rPr>
      <w:rFonts w:ascii="Courier New" w:hAnsi="Courier New"/>
    </w:rPr>
  </w:style>
  <w:style w:type="character" w:customStyle="1" w:styleId="WW8Num125z3">
    <w:name w:val="WW8Num125z3"/>
    <w:uiPriority w:val="99"/>
    <w:qFormat/>
    <w:rsid w:val="002978C8"/>
    <w:rPr>
      <w:rFonts w:ascii="Symbol" w:hAnsi="Symbol"/>
    </w:rPr>
  </w:style>
  <w:style w:type="character" w:customStyle="1" w:styleId="WW8Num126z0">
    <w:name w:val="WW8Num126z0"/>
    <w:uiPriority w:val="99"/>
    <w:qFormat/>
    <w:rsid w:val="002978C8"/>
    <w:rPr>
      <w:rFonts w:ascii="Symbol" w:hAnsi="Symbol"/>
    </w:rPr>
  </w:style>
  <w:style w:type="character" w:customStyle="1" w:styleId="WW8Num127z0">
    <w:name w:val="WW8Num127z0"/>
    <w:uiPriority w:val="99"/>
    <w:qFormat/>
    <w:rsid w:val="002978C8"/>
    <w:rPr>
      <w:rFonts w:ascii="Symbol" w:hAnsi="Symbol"/>
    </w:rPr>
  </w:style>
  <w:style w:type="character" w:customStyle="1" w:styleId="WW8Num130z0">
    <w:name w:val="WW8Num130z0"/>
    <w:uiPriority w:val="99"/>
    <w:qFormat/>
    <w:rsid w:val="002978C8"/>
    <w:rPr>
      <w:rFonts w:ascii="Symbol" w:hAnsi="Symbol"/>
    </w:rPr>
  </w:style>
  <w:style w:type="character" w:customStyle="1" w:styleId="WW8Num131z0">
    <w:name w:val="WW8Num131z0"/>
    <w:uiPriority w:val="99"/>
    <w:qFormat/>
    <w:rsid w:val="002978C8"/>
    <w:rPr>
      <w:rFonts w:ascii="Symbol" w:hAnsi="Symbol"/>
    </w:rPr>
  </w:style>
  <w:style w:type="character" w:customStyle="1" w:styleId="WW8Num132z0">
    <w:name w:val="WW8Num132z0"/>
    <w:uiPriority w:val="99"/>
    <w:qFormat/>
    <w:rsid w:val="002978C8"/>
    <w:rPr>
      <w:rFonts w:ascii="Symbol" w:hAnsi="Symbol"/>
    </w:rPr>
  </w:style>
  <w:style w:type="character" w:customStyle="1" w:styleId="WW8Num134z0">
    <w:name w:val="WW8Num134z0"/>
    <w:uiPriority w:val="99"/>
    <w:qFormat/>
    <w:rsid w:val="002978C8"/>
    <w:rPr>
      <w:rFonts w:ascii="Wingdings" w:hAnsi="Wingdings"/>
    </w:rPr>
  </w:style>
  <w:style w:type="character" w:customStyle="1" w:styleId="WW8Num136z0">
    <w:name w:val="WW8Num136z0"/>
    <w:uiPriority w:val="99"/>
    <w:qFormat/>
    <w:rsid w:val="002978C8"/>
    <w:rPr>
      <w:rFonts w:ascii="Symbol" w:hAnsi="Symbol"/>
    </w:rPr>
  </w:style>
  <w:style w:type="character" w:customStyle="1" w:styleId="WW8Num139z0">
    <w:name w:val="WW8Num139z0"/>
    <w:uiPriority w:val="99"/>
    <w:qFormat/>
    <w:rsid w:val="002978C8"/>
    <w:rPr>
      <w:rFonts w:ascii="Symbol" w:hAnsi="Symbol"/>
    </w:rPr>
  </w:style>
  <w:style w:type="character" w:customStyle="1" w:styleId="WW8Num143z0">
    <w:name w:val="WW8Num143z0"/>
    <w:uiPriority w:val="99"/>
    <w:qFormat/>
    <w:rsid w:val="002978C8"/>
    <w:rPr>
      <w:rFonts w:ascii="Symbol" w:hAnsi="Symbol"/>
    </w:rPr>
  </w:style>
  <w:style w:type="character" w:customStyle="1" w:styleId="WW8Num144z0">
    <w:name w:val="WW8Num144z0"/>
    <w:uiPriority w:val="99"/>
    <w:qFormat/>
    <w:rsid w:val="002978C8"/>
    <w:rPr>
      <w:rFonts w:ascii="Symbol" w:hAnsi="Symbol"/>
    </w:rPr>
  </w:style>
  <w:style w:type="character" w:customStyle="1" w:styleId="WW8Num145z0">
    <w:name w:val="WW8Num145z0"/>
    <w:uiPriority w:val="99"/>
    <w:qFormat/>
    <w:rsid w:val="002978C8"/>
    <w:rPr>
      <w:rFonts w:ascii="Symbol" w:hAnsi="Symbol"/>
    </w:rPr>
  </w:style>
  <w:style w:type="character" w:customStyle="1" w:styleId="WW8Num146z0">
    <w:name w:val="WW8Num146z0"/>
    <w:uiPriority w:val="99"/>
    <w:qFormat/>
    <w:rsid w:val="002978C8"/>
    <w:rPr>
      <w:rFonts w:ascii="Symbol" w:hAnsi="Symbol"/>
    </w:rPr>
  </w:style>
  <w:style w:type="character" w:customStyle="1" w:styleId="WW8Num147z0">
    <w:name w:val="WW8Num147z0"/>
    <w:uiPriority w:val="99"/>
    <w:qFormat/>
    <w:rsid w:val="002978C8"/>
    <w:rPr>
      <w:rFonts w:ascii="Wingdings" w:hAnsi="Wingdings"/>
    </w:rPr>
  </w:style>
  <w:style w:type="character" w:customStyle="1" w:styleId="WW8Num147z1">
    <w:name w:val="WW8Num147z1"/>
    <w:uiPriority w:val="99"/>
    <w:qFormat/>
    <w:rsid w:val="002978C8"/>
    <w:rPr>
      <w:rFonts w:ascii="Courier New" w:hAnsi="Courier New"/>
    </w:rPr>
  </w:style>
  <w:style w:type="character" w:customStyle="1" w:styleId="WW8Num147z3">
    <w:name w:val="WW8Num147z3"/>
    <w:uiPriority w:val="99"/>
    <w:qFormat/>
    <w:rsid w:val="002978C8"/>
    <w:rPr>
      <w:rFonts w:ascii="Symbol" w:hAnsi="Symbol"/>
    </w:rPr>
  </w:style>
  <w:style w:type="character" w:customStyle="1" w:styleId="WW8Num150z0">
    <w:name w:val="WW8Num150z0"/>
    <w:uiPriority w:val="99"/>
    <w:qFormat/>
    <w:rsid w:val="002978C8"/>
    <w:rPr>
      <w:rFonts w:ascii="Symbol" w:hAnsi="Symbol"/>
    </w:rPr>
  </w:style>
  <w:style w:type="character" w:customStyle="1" w:styleId="WW8Num157z0">
    <w:name w:val="WW8Num157z0"/>
    <w:uiPriority w:val="99"/>
    <w:qFormat/>
    <w:rsid w:val="002978C8"/>
    <w:rPr>
      <w:rFonts w:ascii="Symbol" w:hAnsi="Symbol"/>
    </w:rPr>
  </w:style>
  <w:style w:type="character" w:customStyle="1" w:styleId="WW8Num159z0">
    <w:name w:val="WW8Num159z0"/>
    <w:uiPriority w:val="99"/>
    <w:qFormat/>
    <w:rsid w:val="002978C8"/>
    <w:rPr>
      <w:rFonts w:ascii="Symbol" w:hAnsi="Symbol"/>
    </w:rPr>
  </w:style>
  <w:style w:type="character" w:customStyle="1" w:styleId="WW8Num160z0">
    <w:name w:val="WW8Num160z0"/>
    <w:uiPriority w:val="99"/>
    <w:qFormat/>
    <w:rsid w:val="002978C8"/>
    <w:rPr>
      <w:rFonts w:ascii="Symbol" w:hAnsi="Symbol"/>
    </w:rPr>
  </w:style>
  <w:style w:type="character" w:customStyle="1" w:styleId="WW8Num162z0">
    <w:name w:val="WW8Num162z0"/>
    <w:uiPriority w:val="99"/>
    <w:qFormat/>
    <w:rsid w:val="002978C8"/>
    <w:rPr>
      <w:rFonts w:ascii="Symbol" w:hAnsi="Symbol"/>
    </w:rPr>
  </w:style>
  <w:style w:type="character" w:customStyle="1" w:styleId="WW8Num163z0">
    <w:name w:val="WW8Num163z0"/>
    <w:uiPriority w:val="99"/>
    <w:qFormat/>
    <w:rsid w:val="002978C8"/>
    <w:rPr>
      <w:rFonts w:ascii="Symbol" w:hAnsi="Symbol"/>
    </w:rPr>
  </w:style>
  <w:style w:type="character" w:customStyle="1" w:styleId="WW8Num164z0">
    <w:name w:val="WW8Num164z0"/>
    <w:uiPriority w:val="99"/>
    <w:qFormat/>
    <w:rsid w:val="002978C8"/>
    <w:rPr>
      <w:rFonts w:ascii="Wingdings" w:hAnsi="Wingdings"/>
    </w:rPr>
  </w:style>
  <w:style w:type="character" w:customStyle="1" w:styleId="WW8Num164z1">
    <w:name w:val="WW8Num164z1"/>
    <w:uiPriority w:val="99"/>
    <w:qFormat/>
    <w:rsid w:val="002978C8"/>
    <w:rPr>
      <w:rFonts w:ascii="Courier New" w:hAnsi="Courier New"/>
    </w:rPr>
  </w:style>
  <w:style w:type="character" w:customStyle="1" w:styleId="WW8Num164z3">
    <w:name w:val="WW8Num164z3"/>
    <w:uiPriority w:val="99"/>
    <w:qFormat/>
    <w:rsid w:val="002978C8"/>
    <w:rPr>
      <w:rFonts w:ascii="Symbol" w:hAnsi="Symbol"/>
    </w:rPr>
  </w:style>
  <w:style w:type="character" w:customStyle="1" w:styleId="WW8Num168z0">
    <w:name w:val="WW8Num168z0"/>
    <w:uiPriority w:val="99"/>
    <w:qFormat/>
    <w:rsid w:val="002978C8"/>
    <w:rPr>
      <w:rFonts w:ascii="Symbol" w:hAnsi="Symbol"/>
    </w:rPr>
  </w:style>
  <w:style w:type="character" w:customStyle="1" w:styleId="WW8Num169z0">
    <w:name w:val="WW8Num169z0"/>
    <w:uiPriority w:val="99"/>
    <w:qFormat/>
    <w:rsid w:val="002978C8"/>
    <w:rPr>
      <w:rFonts w:ascii="Symbol" w:hAnsi="Symbol"/>
    </w:rPr>
  </w:style>
  <w:style w:type="character" w:customStyle="1" w:styleId="WW8Num170z0">
    <w:name w:val="WW8Num170z0"/>
    <w:uiPriority w:val="99"/>
    <w:qFormat/>
    <w:rsid w:val="002978C8"/>
    <w:rPr>
      <w:rFonts w:ascii="Symbol" w:hAnsi="Symbol"/>
    </w:rPr>
  </w:style>
  <w:style w:type="character" w:customStyle="1" w:styleId="WW8Num174z0">
    <w:name w:val="WW8Num174z0"/>
    <w:uiPriority w:val="99"/>
    <w:qFormat/>
    <w:rsid w:val="002978C8"/>
    <w:rPr>
      <w:rFonts w:ascii="Symbol" w:hAnsi="Symbol"/>
    </w:rPr>
  </w:style>
  <w:style w:type="character" w:customStyle="1" w:styleId="WW8Num177z0">
    <w:name w:val="WW8Num177z0"/>
    <w:uiPriority w:val="99"/>
    <w:qFormat/>
    <w:rsid w:val="002978C8"/>
    <w:rPr>
      <w:rFonts w:ascii="Symbol" w:hAnsi="Symbol"/>
    </w:rPr>
  </w:style>
  <w:style w:type="character" w:customStyle="1" w:styleId="WW8Num178z0">
    <w:name w:val="WW8Num178z0"/>
    <w:uiPriority w:val="99"/>
    <w:qFormat/>
    <w:rsid w:val="002978C8"/>
    <w:rPr>
      <w:rFonts w:ascii="Symbol" w:hAnsi="Symbol"/>
    </w:rPr>
  </w:style>
  <w:style w:type="character" w:customStyle="1" w:styleId="WW8Num182z0">
    <w:name w:val="WW8Num182z0"/>
    <w:uiPriority w:val="99"/>
    <w:qFormat/>
    <w:rsid w:val="002978C8"/>
    <w:rPr>
      <w:rFonts w:ascii="Symbol" w:hAnsi="Symbol"/>
    </w:rPr>
  </w:style>
  <w:style w:type="character" w:customStyle="1" w:styleId="WW8Num37z0">
    <w:name w:val="WW8Num37z0"/>
    <w:uiPriority w:val="99"/>
    <w:qFormat/>
    <w:rsid w:val="002978C8"/>
    <w:rPr>
      <w:rFonts w:ascii="Wingdings" w:hAnsi="Wingdings"/>
    </w:rPr>
  </w:style>
  <w:style w:type="character" w:customStyle="1" w:styleId="WW8Num38z0">
    <w:name w:val="WW8Num38z0"/>
    <w:uiPriority w:val="99"/>
    <w:qFormat/>
    <w:rsid w:val="002978C8"/>
    <w:rPr>
      <w:rFonts w:ascii="Wingdings" w:hAnsi="Wingdings"/>
    </w:rPr>
  </w:style>
  <w:style w:type="character" w:customStyle="1" w:styleId="WW8Num40z0">
    <w:name w:val="WW8Num40z0"/>
    <w:uiPriority w:val="99"/>
    <w:qFormat/>
    <w:rsid w:val="002978C8"/>
    <w:rPr>
      <w:rFonts w:ascii="Wingdings" w:hAnsi="Wingdings"/>
    </w:rPr>
  </w:style>
  <w:style w:type="character" w:customStyle="1" w:styleId="WW8Num41z0">
    <w:name w:val="WW8Num41z0"/>
    <w:uiPriority w:val="99"/>
    <w:qFormat/>
    <w:rsid w:val="002978C8"/>
    <w:rPr>
      <w:rFonts w:ascii="Wingdings" w:hAnsi="Wingdings"/>
    </w:rPr>
  </w:style>
  <w:style w:type="character" w:customStyle="1" w:styleId="WW8Num43z0">
    <w:name w:val="WW8Num43z0"/>
    <w:uiPriority w:val="99"/>
    <w:qFormat/>
    <w:rsid w:val="002978C8"/>
    <w:rPr>
      <w:rFonts w:ascii="Wingdings" w:hAnsi="Wingdings"/>
    </w:rPr>
  </w:style>
  <w:style w:type="character" w:customStyle="1" w:styleId="WW8Num20z1">
    <w:name w:val="WW8Num20z1"/>
    <w:uiPriority w:val="99"/>
    <w:qFormat/>
    <w:rsid w:val="002978C8"/>
    <w:rPr>
      <w:rFonts w:ascii="Courier New" w:hAnsi="Courier New"/>
    </w:rPr>
  </w:style>
  <w:style w:type="character" w:customStyle="1" w:styleId="WW8Num20z3">
    <w:name w:val="WW8Num20z3"/>
    <w:uiPriority w:val="99"/>
    <w:qFormat/>
    <w:rsid w:val="002978C8"/>
    <w:rPr>
      <w:rFonts w:ascii="Symbol" w:hAnsi="Symbol"/>
    </w:rPr>
  </w:style>
  <w:style w:type="character" w:customStyle="1" w:styleId="WW8Num26z3">
    <w:name w:val="WW8Num26z3"/>
    <w:uiPriority w:val="99"/>
    <w:qFormat/>
    <w:rsid w:val="002978C8"/>
    <w:rPr>
      <w:rFonts w:ascii="Symbol" w:hAnsi="Symbol"/>
    </w:rPr>
  </w:style>
  <w:style w:type="character" w:customStyle="1" w:styleId="WW8Num33z0">
    <w:name w:val="WW8Num33z0"/>
    <w:uiPriority w:val="99"/>
    <w:qFormat/>
    <w:rsid w:val="002978C8"/>
    <w:rPr>
      <w:rFonts w:ascii="Wingdings" w:hAnsi="Wingdings"/>
    </w:rPr>
  </w:style>
  <w:style w:type="character" w:customStyle="1" w:styleId="WW8Num33z3">
    <w:name w:val="WW8Num33z3"/>
    <w:uiPriority w:val="99"/>
    <w:qFormat/>
    <w:rsid w:val="002978C8"/>
    <w:rPr>
      <w:rFonts w:ascii="Symbol" w:hAnsi="Symbol"/>
    </w:rPr>
  </w:style>
  <w:style w:type="character" w:customStyle="1" w:styleId="WW8Num33z4">
    <w:name w:val="WW8Num33z4"/>
    <w:uiPriority w:val="99"/>
    <w:qFormat/>
    <w:rsid w:val="002978C8"/>
    <w:rPr>
      <w:rFonts w:ascii="Courier New" w:hAnsi="Courier New"/>
    </w:rPr>
  </w:style>
  <w:style w:type="character" w:customStyle="1" w:styleId="WW8Num34z0">
    <w:name w:val="WW8Num34z0"/>
    <w:uiPriority w:val="99"/>
    <w:qFormat/>
    <w:rsid w:val="002978C8"/>
    <w:rPr>
      <w:rFonts w:ascii="Wingdings" w:hAnsi="Wingdings"/>
    </w:rPr>
  </w:style>
  <w:style w:type="character" w:customStyle="1" w:styleId="WW8Num34z1">
    <w:name w:val="WW8Num34z1"/>
    <w:uiPriority w:val="99"/>
    <w:qFormat/>
    <w:rsid w:val="002978C8"/>
    <w:rPr>
      <w:rFonts w:ascii="Courier New" w:hAnsi="Courier New"/>
    </w:rPr>
  </w:style>
  <w:style w:type="character" w:customStyle="1" w:styleId="WW8Num34z3">
    <w:name w:val="WW8Num34z3"/>
    <w:uiPriority w:val="99"/>
    <w:qFormat/>
    <w:rsid w:val="002978C8"/>
    <w:rPr>
      <w:rFonts w:ascii="Symbol" w:hAnsi="Symbol"/>
    </w:rPr>
  </w:style>
  <w:style w:type="character" w:customStyle="1" w:styleId="WW8Num35z0">
    <w:name w:val="WW8Num35z0"/>
    <w:uiPriority w:val="99"/>
    <w:qFormat/>
    <w:rsid w:val="002978C8"/>
    <w:rPr>
      <w:rFonts w:ascii="Wingdings" w:hAnsi="Wingdings"/>
    </w:rPr>
  </w:style>
  <w:style w:type="character" w:customStyle="1" w:styleId="WW8Num35z1">
    <w:name w:val="WW8Num35z1"/>
    <w:uiPriority w:val="99"/>
    <w:qFormat/>
    <w:rsid w:val="002978C8"/>
    <w:rPr>
      <w:rFonts w:ascii="Courier New" w:hAnsi="Courier New"/>
    </w:rPr>
  </w:style>
  <w:style w:type="character" w:customStyle="1" w:styleId="WW8Num35z3">
    <w:name w:val="WW8Num35z3"/>
    <w:uiPriority w:val="99"/>
    <w:qFormat/>
    <w:rsid w:val="002978C8"/>
    <w:rPr>
      <w:rFonts w:ascii="Symbol" w:hAnsi="Symbol"/>
    </w:rPr>
  </w:style>
  <w:style w:type="character" w:customStyle="1" w:styleId="WW8Num36z1">
    <w:name w:val="WW8Num36z1"/>
    <w:uiPriority w:val="99"/>
    <w:qFormat/>
    <w:rsid w:val="002978C8"/>
    <w:rPr>
      <w:rFonts w:ascii="Courier New" w:hAnsi="Courier New"/>
    </w:rPr>
  </w:style>
  <w:style w:type="character" w:customStyle="1" w:styleId="WW8Num36z3">
    <w:name w:val="WW8Num36z3"/>
    <w:uiPriority w:val="99"/>
    <w:qFormat/>
    <w:rsid w:val="002978C8"/>
    <w:rPr>
      <w:rFonts w:ascii="Symbol" w:hAnsi="Symbol"/>
    </w:rPr>
  </w:style>
  <w:style w:type="character" w:customStyle="1" w:styleId="WW8Num37z1">
    <w:name w:val="WW8Num37z1"/>
    <w:uiPriority w:val="99"/>
    <w:qFormat/>
    <w:rsid w:val="002978C8"/>
    <w:rPr>
      <w:rFonts w:ascii="Courier New" w:hAnsi="Courier New"/>
    </w:rPr>
  </w:style>
  <w:style w:type="character" w:customStyle="1" w:styleId="WW8Num37z3">
    <w:name w:val="WW8Num37z3"/>
    <w:uiPriority w:val="99"/>
    <w:qFormat/>
    <w:rsid w:val="002978C8"/>
    <w:rPr>
      <w:rFonts w:ascii="Symbol" w:hAnsi="Symbol"/>
    </w:rPr>
  </w:style>
  <w:style w:type="character" w:customStyle="1" w:styleId="WW8Num39z1">
    <w:name w:val="WW8Num39z1"/>
    <w:uiPriority w:val="99"/>
    <w:qFormat/>
    <w:rsid w:val="002978C8"/>
    <w:rPr>
      <w:rFonts w:ascii="Times New Roman" w:hAnsi="Times New Roman"/>
    </w:rPr>
  </w:style>
  <w:style w:type="character" w:customStyle="1" w:styleId="WW8Num39z3">
    <w:name w:val="WW8Num39z3"/>
    <w:uiPriority w:val="99"/>
    <w:qFormat/>
    <w:rsid w:val="002978C8"/>
    <w:rPr>
      <w:rFonts w:ascii="Symbol" w:hAnsi="Symbol"/>
    </w:rPr>
  </w:style>
  <w:style w:type="character" w:customStyle="1" w:styleId="WW8Num39z4">
    <w:name w:val="WW8Num39z4"/>
    <w:uiPriority w:val="99"/>
    <w:qFormat/>
    <w:rsid w:val="002978C8"/>
    <w:rPr>
      <w:rFonts w:ascii="Courier New" w:hAnsi="Courier New"/>
    </w:rPr>
  </w:style>
  <w:style w:type="character" w:customStyle="1" w:styleId="WW8Num42z1">
    <w:name w:val="WW8Num42z1"/>
    <w:uiPriority w:val="99"/>
    <w:qFormat/>
    <w:rsid w:val="002978C8"/>
    <w:rPr>
      <w:rFonts w:ascii="Courier New" w:hAnsi="Courier New"/>
    </w:rPr>
  </w:style>
  <w:style w:type="character" w:customStyle="1" w:styleId="WW8Num42z3">
    <w:name w:val="WW8Num42z3"/>
    <w:uiPriority w:val="99"/>
    <w:qFormat/>
    <w:rsid w:val="002978C8"/>
    <w:rPr>
      <w:rFonts w:ascii="Symbol" w:hAnsi="Symbol"/>
    </w:rPr>
  </w:style>
  <w:style w:type="character" w:customStyle="1" w:styleId="WW8Num45z0">
    <w:name w:val="WW8Num45z0"/>
    <w:uiPriority w:val="99"/>
    <w:qFormat/>
    <w:rsid w:val="002978C8"/>
    <w:rPr>
      <w:rFonts w:ascii="Wingdings" w:hAnsi="Wingdings"/>
    </w:rPr>
  </w:style>
  <w:style w:type="character" w:customStyle="1" w:styleId="WW8Num45z1">
    <w:name w:val="WW8Num45z1"/>
    <w:uiPriority w:val="99"/>
    <w:qFormat/>
    <w:rsid w:val="002978C8"/>
    <w:rPr>
      <w:rFonts w:ascii="Courier New" w:hAnsi="Courier New"/>
    </w:rPr>
  </w:style>
  <w:style w:type="character" w:customStyle="1" w:styleId="WW8Num45z3">
    <w:name w:val="WW8Num45z3"/>
    <w:uiPriority w:val="99"/>
    <w:qFormat/>
    <w:rsid w:val="002978C8"/>
    <w:rPr>
      <w:rFonts w:ascii="Symbol" w:hAnsi="Symbol"/>
    </w:rPr>
  </w:style>
  <w:style w:type="character" w:customStyle="1" w:styleId="WW8Num46z0">
    <w:name w:val="WW8Num46z0"/>
    <w:uiPriority w:val="99"/>
    <w:qFormat/>
    <w:rsid w:val="002978C8"/>
    <w:rPr>
      <w:rFonts w:ascii="Wingdings" w:hAnsi="Wingdings"/>
    </w:rPr>
  </w:style>
  <w:style w:type="character" w:customStyle="1" w:styleId="WW8Num46z1">
    <w:name w:val="WW8Num46z1"/>
    <w:uiPriority w:val="99"/>
    <w:qFormat/>
    <w:rsid w:val="002978C8"/>
    <w:rPr>
      <w:rFonts w:ascii="Courier New" w:hAnsi="Courier New"/>
    </w:rPr>
  </w:style>
  <w:style w:type="character" w:customStyle="1" w:styleId="WW8Num46z3">
    <w:name w:val="WW8Num46z3"/>
    <w:uiPriority w:val="99"/>
    <w:qFormat/>
    <w:rsid w:val="002978C8"/>
    <w:rPr>
      <w:rFonts w:ascii="Symbol" w:hAnsi="Symbol"/>
    </w:rPr>
  </w:style>
  <w:style w:type="character" w:customStyle="1" w:styleId="WW8Num48z0">
    <w:name w:val="WW8Num48z0"/>
    <w:uiPriority w:val="99"/>
    <w:qFormat/>
    <w:rsid w:val="002978C8"/>
    <w:rPr>
      <w:rFonts w:ascii="Wingdings" w:hAnsi="Wingdings"/>
    </w:rPr>
  </w:style>
  <w:style w:type="character" w:customStyle="1" w:styleId="WW8Num48z1">
    <w:name w:val="WW8Num48z1"/>
    <w:uiPriority w:val="99"/>
    <w:qFormat/>
    <w:rsid w:val="002978C8"/>
    <w:rPr>
      <w:rFonts w:ascii="Courier New" w:hAnsi="Courier New"/>
    </w:rPr>
  </w:style>
  <w:style w:type="character" w:customStyle="1" w:styleId="WW8Num48z3">
    <w:name w:val="WW8Num48z3"/>
    <w:uiPriority w:val="99"/>
    <w:qFormat/>
    <w:rsid w:val="002978C8"/>
    <w:rPr>
      <w:rFonts w:ascii="Symbol" w:hAnsi="Symbol"/>
    </w:rPr>
  </w:style>
  <w:style w:type="character" w:customStyle="1" w:styleId="WW8Num49z0">
    <w:name w:val="WW8Num49z0"/>
    <w:uiPriority w:val="99"/>
    <w:qFormat/>
    <w:rsid w:val="002978C8"/>
    <w:rPr>
      <w:rFonts w:ascii="Wingdings" w:hAnsi="Wingdings"/>
    </w:rPr>
  </w:style>
  <w:style w:type="character" w:customStyle="1" w:styleId="WW8Num49z1">
    <w:name w:val="WW8Num49z1"/>
    <w:uiPriority w:val="99"/>
    <w:qFormat/>
    <w:rsid w:val="002978C8"/>
    <w:rPr>
      <w:rFonts w:ascii="Courier New" w:hAnsi="Courier New"/>
    </w:rPr>
  </w:style>
  <w:style w:type="character" w:customStyle="1" w:styleId="WW8Num49z3">
    <w:name w:val="WW8Num49z3"/>
    <w:uiPriority w:val="99"/>
    <w:qFormat/>
    <w:rsid w:val="002978C8"/>
    <w:rPr>
      <w:rFonts w:ascii="Symbol" w:hAnsi="Symbol"/>
    </w:rPr>
  </w:style>
  <w:style w:type="character" w:customStyle="1" w:styleId="WW8Num50z1">
    <w:name w:val="WW8Num50z1"/>
    <w:uiPriority w:val="99"/>
    <w:qFormat/>
    <w:rsid w:val="002978C8"/>
    <w:rPr>
      <w:rFonts w:ascii="Courier New" w:hAnsi="Courier New"/>
    </w:rPr>
  </w:style>
  <w:style w:type="character" w:customStyle="1" w:styleId="WW8Num50z3">
    <w:name w:val="WW8Num50z3"/>
    <w:uiPriority w:val="99"/>
    <w:qFormat/>
    <w:rsid w:val="002978C8"/>
    <w:rPr>
      <w:rFonts w:ascii="Symbol" w:hAnsi="Symbol"/>
    </w:rPr>
  </w:style>
  <w:style w:type="character" w:customStyle="1" w:styleId="WW8Num51z1">
    <w:name w:val="WW8Num51z1"/>
    <w:uiPriority w:val="99"/>
    <w:qFormat/>
    <w:rsid w:val="002978C8"/>
    <w:rPr>
      <w:rFonts w:ascii="Courier New" w:hAnsi="Courier New"/>
    </w:rPr>
  </w:style>
  <w:style w:type="character" w:customStyle="1" w:styleId="WW8Num51z3">
    <w:name w:val="WW8Num51z3"/>
    <w:uiPriority w:val="99"/>
    <w:qFormat/>
    <w:rsid w:val="002978C8"/>
    <w:rPr>
      <w:rFonts w:ascii="Symbol" w:hAnsi="Symbol"/>
    </w:rPr>
  </w:style>
  <w:style w:type="character" w:customStyle="1" w:styleId="WW-">
    <w:name w:val="WW-Основной шрифт абзаца"/>
    <w:uiPriority w:val="99"/>
    <w:qFormat/>
    <w:rsid w:val="002978C8"/>
  </w:style>
  <w:style w:type="character" w:customStyle="1" w:styleId="FontStyle1600">
    <w:name w:val="Font Style160"/>
    <w:uiPriority w:val="99"/>
    <w:qFormat/>
    <w:rsid w:val="002978C8"/>
    <w:rPr>
      <w:rFonts w:ascii="Bookman Old Style" w:hAnsi="Bookman Old Style"/>
      <w:sz w:val="18"/>
    </w:rPr>
  </w:style>
  <w:style w:type="character" w:customStyle="1" w:styleId="FontStyle116">
    <w:name w:val="Font Style116"/>
    <w:uiPriority w:val="99"/>
    <w:qFormat/>
    <w:rsid w:val="002978C8"/>
    <w:rPr>
      <w:rFonts w:ascii="Bookman Old Style" w:hAnsi="Bookman Old Style"/>
      <w:sz w:val="18"/>
    </w:rPr>
  </w:style>
  <w:style w:type="character" w:customStyle="1" w:styleId="FontStyle131">
    <w:name w:val="Font Style131"/>
    <w:uiPriority w:val="99"/>
    <w:qFormat/>
    <w:rsid w:val="002978C8"/>
    <w:rPr>
      <w:rFonts w:ascii="Arial" w:hAnsi="Arial"/>
      <w:b/>
      <w:sz w:val="16"/>
    </w:rPr>
  </w:style>
  <w:style w:type="character" w:customStyle="1" w:styleId="FontStyle221">
    <w:name w:val="Font Style221"/>
    <w:uiPriority w:val="99"/>
    <w:qFormat/>
    <w:rsid w:val="002978C8"/>
    <w:rPr>
      <w:rFonts w:ascii="Times New Roman" w:hAnsi="Times New Roman"/>
      <w:sz w:val="20"/>
    </w:rPr>
  </w:style>
  <w:style w:type="paragraph" w:customStyle="1" w:styleId="3ffc">
    <w:name w:val="Заголовок оглавления3"/>
    <w:basedOn w:val="10"/>
    <w:next w:val="a2"/>
    <w:uiPriority w:val="99"/>
    <w:qFormat/>
    <w:rsid w:val="002978C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paragraph" w:customStyle="1" w:styleId="10e">
    <w:name w:val="Оглавление 10"/>
    <w:basedOn w:val="aff3"/>
    <w:uiPriority w:val="99"/>
    <w:qFormat/>
    <w:rsid w:val="002978C8"/>
    <w:pPr>
      <w:tabs>
        <w:tab w:val="right" w:leader="dot" w:pos="9637"/>
      </w:tabs>
      <w:spacing w:after="200" w:line="276" w:lineRule="auto"/>
      <w:ind w:left="2547"/>
    </w:pPr>
    <w:rPr>
      <w:rFonts w:ascii="Calibri" w:hAnsi="Calibri"/>
      <w:sz w:val="22"/>
      <w:szCs w:val="22"/>
    </w:rPr>
  </w:style>
  <w:style w:type="paragraph" w:customStyle="1" w:styleId="affffffffff3">
    <w:name w:val="Рисунок"/>
    <w:basedOn w:val="affb"/>
    <w:uiPriority w:val="99"/>
    <w:qFormat/>
    <w:rsid w:val="002978C8"/>
    <w:pPr>
      <w:suppressLineNumbers/>
      <w:suppressAutoHyphens/>
      <w:spacing w:before="120" w:after="120" w:line="276" w:lineRule="auto"/>
      <w:jc w:val="left"/>
    </w:pPr>
    <w:rPr>
      <w:rFonts w:ascii="Calibri" w:hAnsi="Calibri" w:cs="Tahoma"/>
      <w:i/>
      <w:iCs/>
      <w:sz w:val="24"/>
      <w:lang w:val="ru-RU" w:eastAsia="ar-SA"/>
    </w:rPr>
  </w:style>
  <w:style w:type="paragraph" w:customStyle="1" w:styleId="summary">
    <w:name w:val="summary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1c">
    <w:name w:val="Основной текст + Полужирный31"/>
    <w:uiPriority w:val="99"/>
    <w:qFormat/>
    <w:rsid w:val="002978C8"/>
    <w:rPr>
      <w:rFonts w:ascii="Microsoft Sans Serif" w:hAnsi="Microsoft Sans Serif"/>
      <w:b/>
      <w:spacing w:val="10"/>
      <w:sz w:val="26"/>
    </w:rPr>
  </w:style>
  <w:style w:type="character" w:customStyle="1" w:styleId="303">
    <w:name w:val="Основной текст + Полужирный30"/>
    <w:uiPriority w:val="99"/>
    <w:qFormat/>
    <w:rsid w:val="002978C8"/>
    <w:rPr>
      <w:rFonts w:ascii="Microsoft Sans Serif" w:hAnsi="Microsoft Sans Serif"/>
      <w:b/>
      <w:spacing w:val="10"/>
      <w:sz w:val="26"/>
    </w:rPr>
  </w:style>
  <w:style w:type="character" w:customStyle="1" w:styleId="291">
    <w:name w:val="Основной текст + Полужирный29"/>
    <w:uiPriority w:val="99"/>
    <w:qFormat/>
    <w:rsid w:val="002978C8"/>
    <w:rPr>
      <w:rFonts w:ascii="Microsoft Sans Serif" w:hAnsi="Microsoft Sans Serif"/>
      <w:b/>
      <w:spacing w:val="10"/>
      <w:sz w:val="26"/>
    </w:rPr>
  </w:style>
  <w:style w:type="character" w:customStyle="1" w:styleId="282">
    <w:name w:val="Основной текст + Полужирный28"/>
    <w:uiPriority w:val="99"/>
    <w:qFormat/>
    <w:rsid w:val="002978C8"/>
    <w:rPr>
      <w:rFonts w:ascii="Microsoft Sans Serif" w:hAnsi="Microsoft Sans Serif"/>
      <w:b/>
      <w:spacing w:val="10"/>
      <w:sz w:val="26"/>
    </w:rPr>
  </w:style>
  <w:style w:type="character" w:customStyle="1" w:styleId="274">
    <w:name w:val="Основной текст + Полужирный27"/>
    <w:uiPriority w:val="99"/>
    <w:rsid w:val="002978C8"/>
    <w:rPr>
      <w:rFonts w:ascii="Microsoft Sans Serif" w:hAnsi="Microsoft Sans Serif"/>
      <w:b/>
      <w:spacing w:val="10"/>
      <w:sz w:val="26"/>
    </w:rPr>
  </w:style>
  <w:style w:type="character" w:customStyle="1" w:styleId="12pt21">
    <w:name w:val="Основной текст + 12 pt21"/>
    <w:uiPriority w:val="99"/>
    <w:qFormat/>
    <w:rsid w:val="002978C8"/>
    <w:rPr>
      <w:rFonts w:ascii="Microsoft Sans Serif" w:hAnsi="Microsoft Sans Serif"/>
      <w:i/>
      <w:spacing w:val="30"/>
      <w:sz w:val="24"/>
    </w:rPr>
  </w:style>
  <w:style w:type="character" w:customStyle="1" w:styleId="12pt20">
    <w:name w:val="Основной текст + 12 pt20"/>
    <w:uiPriority w:val="99"/>
    <w:qFormat/>
    <w:rsid w:val="002978C8"/>
    <w:rPr>
      <w:rFonts w:ascii="Microsoft Sans Serif" w:hAnsi="Microsoft Sans Serif"/>
      <w:i/>
      <w:spacing w:val="30"/>
      <w:sz w:val="24"/>
    </w:rPr>
  </w:style>
  <w:style w:type="character" w:customStyle="1" w:styleId="12pt19">
    <w:name w:val="Основной текст + 12 pt19"/>
    <w:uiPriority w:val="99"/>
    <w:qFormat/>
    <w:rsid w:val="002978C8"/>
    <w:rPr>
      <w:rFonts w:ascii="Microsoft Sans Serif" w:hAnsi="Microsoft Sans Serif"/>
      <w:i/>
      <w:spacing w:val="30"/>
      <w:sz w:val="24"/>
    </w:rPr>
  </w:style>
  <w:style w:type="character" w:customStyle="1" w:styleId="6f3">
    <w:name w:val="Заголовок №6_"/>
    <w:link w:val="6f4"/>
    <w:uiPriority w:val="99"/>
    <w:qFormat/>
    <w:locked/>
    <w:rsid w:val="002978C8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6f4">
    <w:name w:val="Заголовок №6"/>
    <w:basedOn w:val="a2"/>
    <w:link w:val="6f3"/>
    <w:uiPriority w:val="99"/>
    <w:qFormat/>
    <w:rsid w:val="002978C8"/>
    <w:pPr>
      <w:widowControl/>
      <w:shd w:val="clear" w:color="auto" w:fill="FFFFFF"/>
      <w:snapToGrid/>
      <w:spacing w:before="1200" w:after="0" w:line="240" w:lineRule="atLeast"/>
      <w:outlineLvl w:val="5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paragraph" w:customStyle="1" w:styleId="1212">
    <w:name w:val="Основной текст (12)1"/>
    <w:basedOn w:val="a2"/>
    <w:uiPriority w:val="99"/>
    <w:qFormat/>
    <w:rsid w:val="002978C8"/>
    <w:pPr>
      <w:widowControl/>
      <w:shd w:val="clear" w:color="auto" w:fill="FFFFFF"/>
      <w:snapToGrid/>
      <w:spacing w:before="0" w:after="0" w:line="293" w:lineRule="exact"/>
      <w:jc w:val="right"/>
    </w:pPr>
    <w:rPr>
      <w:sz w:val="22"/>
      <w:szCs w:val="22"/>
    </w:rPr>
  </w:style>
  <w:style w:type="character" w:customStyle="1" w:styleId="12pt18">
    <w:name w:val="Основной текст + 12 pt18"/>
    <w:uiPriority w:val="99"/>
    <w:qFormat/>
    <w:rsid w:val="002978C8"/>
    <w:rPr>
      <w:rFonts w:ascii="Microsoft Sans Serif" w:hAnsi="Microsoft Sans Serif"/>
      <w:i/>
      <w:spacing w:val="30"/>
      <w:sz w:val="24"/>
    </w:rPr>
  </w:style>
  <w:style w:type="character" w:customStyle="1" w:styleId="12pt17">
    <w:name w:val="Основной текст + 12 pt17"/>
    <w:uiPriority w:val="99"/>
    <w:qFormat/>
    <w:rsid w:val="002978C8"/>
    <w:rPr>
      <w:rFonts w:ascii="Microsoft Sans Serif" w:hAnsi="Microsoft Sans Serif"/>
      <w:i/>
      <w:spacing w:val="30"/>
      <w:sz w:val="24"/>
    </w:rPr>
  </w:style>
  <w:style w:type="character" w:customStyle="1" w:styleId="265">
    <w:name w:val="Основной текст + Полужирный26"/>
    <w:uiPriority w:val="99"/>
    <w:qFormat/>
    <w:rsid w:val="002978C8"/>
    <w:rPr>
      <w:rFonts w:ascii="Microsoft Sans Serif" w:hAnsi="Microsoft Sans Serif"/>
      <w:b/>
      <w:spacing w:val="10"/>
      <w:sz w:val="26"/>
    </w:rPr>
  </w:style>
  <w:style w:type="character" w:customStyle="1" w:styleId="25c">
    <w:name w:val="Основной текст + Полужирный25"/>
    <w:uiPriority w:val="99"/>
    <w:qFormat/>
    <w:rsid w:val="002978C8"/>
    <w:rPr>
      <w:rFonts w:ascii="Microsoft Sans Serif" w:hAnsi="Microsoft Sans Serif"/>
      <w:b/>
      <w:spacing w:val="10"/>
      <w:sz w:val="26"/>
    </w:rPr>
  </w:style>
  <w:style w:type="character" w:customStyle="1" w:styleId="247">
    <w:name w:val="Основной текст + Полужирный24"/>
    <w:uiPriority w:val="99"/>
    <w:qFormat/>
    <w:rsid w:val="002978C8"/>
    <w:rPr>
      <w:rFonts w:ascii="Microsoft Sans Serif" w:hAnsi="Microsoft Sans Serif"/>
      <w:b/>
      <w:spacing w:val="10"/>
      <w:sz w:val="26"/>
    </w:rPr>
  </w:style>
  <w:style w:type="character" w:customStyle="1" w:styleId="12pt16">
    <w:name w:val="Основной текст + 12 pt16"/>
    <w:uiPriority w:val="99"/>
    <w:qFormat/>
    <w:rsid w:val="002978C8"/>
    <w:rPr>
      <w:rFonts w:ascii="Microsoft Sans Serif" w:hAnsi="Microsoft Sans Serif"/>
      <w:i/>
      <w:spacing w:val="30"/>
      <w:sz w:val="24"/>
    </w:rPr>
  </w:style>
  <w:style w:type="character" w:customStyle="1" w:styleId="23d">
    <w:name w:val="Основной текст + Полужирный23"/>
    <w:uiPriority w:val="99"/>
    <w:qFormat/>
    <w:rsid w:val="002978C8"/>
    <w:rPr>
      <w:rFonts w:ascii="Microsoft Sans Serif" w:hAnsi="Microsoft Sans Serif"/>
      <w:b/>
      <w:spacing w:val="10"/>
      <w:sz w:val="26"/>
    </w:rPr>
  </w:style>
  <w:style w:type="character" w:customStyle="1" w:styleId="22e">
    <w:name w:val="Основной текст + Полужирный22"/>
    <w:uiPriority w:val="99"/>
    <w:qFormat/>
    <w:rsid w:val="002978C8"/>
    <w:rPr>
      <w:rFonts w:ascii="Microsoft Sans Serif" w:hAnsi="Microsoft Sans Serif"/>
      <w:b/>
      <w:spacing w:val="10"/>
      <w:sz w:val="26"/>
    </w:rPr>
  </w:style>
  <w:style w:type="character" w:customStyle="1" w:styleId="21f4">
    <w:name w:val="Основной текст + Полужирный21"/>
    <w:uiPriority w:val="99"/>
    <w:qFormat/>
    <w:rsid w:val="002978C8"/>
    <w:rPr>
      <w:rFonts w:ascii="Microsoft Sans Serif" w:hAnsi="Microsoft Sans Serif"/>
      <w:b/>
      <w:spacing w:val="10"/>
      <w:sz w:val="26"/>
    </w:rPr>
  </w:style>
  <w:style w:type="character" w:customStyle="1" w:styleId="20a">
    <w:name w:val="Основной текст + Полужирный20"/>
    <w:uiPriority w:val="99"/>
    <w:qFormat/>
    <w:rsid w:val="002978C8"/>
    <w:rPr>
      <w:rFonts w:ascii="Microsoft Sans Serif" w:hAnsi="Microsoft Sans Serif"/>
      <w:b/>
      <w:spacing w:val="10"/>
      <w:sz w:val="26"/>
    </w:rPr>
  </w:style>
  <w:style w:type="character" w:customStyle="1" w:styleId="4pt">
    <w:name w:val="Основной текст + Интервал 4 pt"/>
    <w:uiPriority w:val="99"/>
    <w:qFormat/>
    <w:rsid w:val="002978C8"/>
    <w:rPr>
      <w:rFonts w:ascii="Microsoft Sans Serif" w:hAnsi="Microsoft Sans Serif"/>
      <w:spacing w:val="80"/>
      <w:sz w:val="26"/>
    </w:rPr>
  </w:style>
  <w:style w:type="character" w:customStyle="1" w:styleId="19a">
    <w:name w:val="Основной текст + Полужирный19"/>
    <w:uiPriority w:val="99"/>
    <w:qFormat/>
    <w:rsid w:val="002978C8"/>
    <w:rPr>
      <w:rFonts w:ascii="Microsoft Sans Serif" w:hAnsi="Microsoft Sans Serif"/>
      <w:b/>
      <w:spacing w:val="10"/>
      <w:sz w:val="26"/>
    </w:rPr>
  </w:style>
  <w:style w:type="character" w:customStyle="1" w:styleId="189">
    <w:name w:val="Основной текст + Полужирный18"/>
    <w:uiPriority w:val="99"/>
    <w:qFormat/>
    <w:rsid w:val="002978C8"/>
    <w:rPr>
      <w:rFonts w:ascii="Microsoft Sans Serif" w:hAnsi="Microsoft Sans Serif"/>
      <w:b/>
      <w:spacing w:val="10"/>
      <w:sz w:val="26"/>
    </w:rPr>
  </w:style>
  <w:style w:type="character" w:customStyle="1" w:styleId="17a">
    <w:name w:val="Основной текст + Полужирный17"/>
    <w:uiPriority w:val="99"/>
    <w:qFormat/>
    <w:rsid w:val="002978C8"/>
    <w:rPr>
      <w:rFonts w:ascii="Microsoft Sans Serif" w:hAnsi="Microsoft Sans Serif"/>
      <w:b/>
      <w:spacing w:val="10"/>
      <w:sz w:val="26"/>
    </w:rPr>
  </w:style>
  <w:style w:type="character" w:customStyle="1" w:styleId="12pt14">
    <w:name w:val="Основной текст + 12 pt14"/>
    <w:uiPriority w:val="99"/>
    <w:qFormat/>
    <w:rsid w:val="002978C8"/>
    <w:rPr>
      <w:rFonts w:ascii="Microsoft Sans Serif" w:hAnsi="Microsoft Sans Serif"/>
      <w:i/>
      <w:spacing w:val="30"/>
      <w:sz w:val="24"/>
    </w:rPr>
  </w:style>
  <w:style w:type="character" w:customStyle="1" w:styleId="16a">
    <w:name w:val="Основной текст + Полужирный16"/>
    <w:uiPriority w:val="99"/>
    <w:qFormat/>
    <w:rsid w:val="002978C8"/>
    <w:rPr>
      <w:rFonts w:ascii="Microsoft Sans Serif" w:hAnsi="Microsoft Sans Serif"/>
      <w:b/>
      <w:spacing w:val="10"/>
      <w:sz w:val="26"/>
    </w:rPr>
  </w:style>
  <w:style w:type="character" w:customStyle="1" w:styleId="17b">
    <w:name w:val="Основной текст (17)_"/>
    <w:link w:val="17c"/>
    <w:uiPriority w:val="99"/>
    <w:qFormat/>
    <w:locked/>
    <w:rsid w:val="002978C8"/>
    <w:rPr>
      <w:i/>
      <w:spacing w:val="20"/>
      <w:sz w:val="26"/>
      <w:shd w:val="clear" w:color="auto" w:fill="FFFFFF"/>
      <w:lang w:val="en-US"/>
    </w:rPr>
  </w:style>
  <w:style w:type="paragraph" w:customStyle="1" w:styleId="17c">
    <w:name w:val="Основной текст (17)"/>
    <w:basedOn w:val="a2"/>
    <w:link w:val="17b"/>
    <w:uiPriority w:val="99"/>
    <w:qFormat/>
    <w:rsid w:val="002978C8"/>
    <w:pPr>
      <w:widowControl/>
      <w:shd w:val="clear" w:color="auto" w:fill="FFFFFF"/>
      <w:snapToGrid/>
      <w:spacing w:before="60" w:after="0" w:line="240" w:lineRule="atLeast"/>
    </w:pPr>
    <w:rPr>
      <w:rFonts w:asciiTheme="minorHAnsi" w:eastAsiaTheme="minorHAnsi" w:hAnsiTheme="minorHAnsi" w:cstheme="minorBidi"/>
      <w:i/>
      <w:spacing w:val="20"/>
      <w:sz w:val="26"/>
      <w:szCs w:val="22"/>
      <w:shd w:val="clear" w:color="auto" w:fill="FFFFFF"/>
      <w:lang w:val="en-US" w:eastAsia="en-US"/>
    </w:rPr>
  </w:style>
  <w:style w:type="character" w:customStyle="1" w:styleId="6pt">
    <w:name w:val="Основной текст + Интервал 6 pt"/>
    <w:uiPriority w:val="99"/>
    <w:qFormat/>
    <w:rsid w:val="002978C8"/>
    <w:rPr>
      <w:rFonts w:ascii="Microsoft Sans Serif" w:eastAsia="SimSun" w:hAnsi="Microsoft Sans Serif"/>
      <w:spacing w:val="130"/>
      <w:sz w:val="27"/>
      <w:u w:val="none"/>
      <w:lang w:val="ru-RU" w:eastAsia="zh-CN"/>
    </w:rPr>
  </w:style>
  <w:style w:type="paragraph" w:customStyle="1" w:styleId="1fffffd">
    <w:name w:val="Подпись к таблице1"/>
    <w:basedOn w:val="a2"/>
    <w:uiPriority w:val="99"/>
    <w:qFormat/>
    <w:rsid w:val="002978C8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="Times New Roman" w:hAnsi="Microsoft Sans Serif"/>
      <w:spacing w:val="10"/>
      <w:sz w:val="26"/>
      <w:szCs w:val="26"/>
      <w:shd w:val="clear" w:color="auto" w:fill="FFFFFF"/>
    </w:rPr>
  </w:style>
  <w:style w:type="character" w:customStyle="1" w:styleId="12pt13">
    <w:name w:val="Основной текст + 12 pt13"/>
    <w:uiPriority w:val="99"/>
    <w:qFormat/>
    <w:rsid w:val="002978C8"/>
    <w:rPr>
      <w:rFonts w:ascii="Microsoft Sans Serif" w:hAnsi="Microsoft Sans Serif"/>
      <w:i/>
      <w:spacing w:val="30"/>
      <w:sz w:val="24"/>
    </w:rPr>
  </w:style>
  <w:style w:type="character" w:customStyle="1" w:styleId="12pt12">
    <w:name w:val="Основной текст + 12 pt12"/>
    <w:uiPriority w:val="99"/>
    <w:qFormat/>
    <w:rsid w:val="002978C8"/>
    <w:rPr>
      <w:rFonts w:ascii="Microsoft Sans Serif" w:hAnsi="Microsoft Sans Serif"/>
      <w:i/>
      <w:spacing w:val="30"/>
      <w:sz w:val="24"/>
    </w:rPr>
  </w:style>
  <w:style w:type="character" w:customStyle="1" w:styleId="15a">
    <w:name w:val="Основной текст + Полужирный15"/>
    <w:uiPriority w:val="99"/>
    <w:qFormat/>
    <w:rsid w:val="002978C8"/>
    <w:rPr>
      <w:rFonts w:ascii="Microsoft Sans Serif" w:hAnsi="Microsoft Sans Serif"/>
      <w:b/>
      <w:spacing w:val="10"/>
      <w:sz w:val="26"/>
    </w:rPr>
  </w:style>
  <w:style w:type="character" w:customStyle="1" w:styleId="2ffff0">
    <w:name w:val="Основной текст + Полужирный2"/>
    <w:uiPriority w:val="99"/>
    <w:qFormat/>
    <w:rsid w:val="002978C8"/>
    <w:rPr>
      <w:rFonts w:ascii="Microsoft Sans Serif" w:hAnsi="Microsoft Sans Serif"/>
      <w:b/>
      <w:spacing w:val="10"/>
      <w:sz w:val="26"/>
    </w:rPr>
  </w:style>
  <w:style w:type="character" w:customStyle="1" w:styleId="12pt5">
    <w:name w:val="Основной текст + 12 pt5"/>
    <w:uiPriority w:val="99"/>
    <w:qFormat/>
    <w:rsid w:val="002978C8"/>
    <w:rPr>
      <w:rFonts w:ascii="Microsoft Sans Serif" w:hAnsi="Microsoft Sans Serif"/>
      <w:i/>
      <w:spacing w:val="30"/>
      <w:sz w:val="24"/>
    </w:rPr>
  </w:style>
  <w:style w:type="character" w:customStyle="1" w:styleId="affffffffff4">
    <w:name w:val="Подпись к картинке_"/>
    <w:link w:val="affffffffff5"/>
    <w:uiPriority w:val="99"/>
    <w:qFormat/>
    <w:locked/>
    <w:rsid w:val="002978C8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affffffffff5">
    <w:name w:val="Подпись к картинке"/>
    <w:basedOn w:val="a2"/>
    <w:link w:val="affffffffff4"/>
    <w:uiPriority w:val="99"/>
    <w:qFormat/>
    <w:rsid w:val="002978C8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character" w:customStyle="1" w:styleId="12pt3">
    <w:name w:val="Основной текст + 12 pt3"/>
    <w:uiPriority w:val="99"/>
    <w:qFormat/>
    <w:rsid w:val="002978C8"/>
    <w:rPr>
      <w:rFonts w:ascii="Microsoft Sans Serif" w:hAnsi="Microsoft Sans Serif"/>
      <w:i/>
      <w:spacing w:val="30"/>
      <w:sz w:val="24"/>
    </w:rPr>
  </w:style>
  <w:style w:type="character" w:customStyle="1" w:styleId="affffffffff6">
    <w:name w:val="Колонтитул_"/>
    <w:link w:val="affffffffff7"/>
    <w:uiPriority w:val="99"/>
    <w:qFormat/>
    <w:locked/>
    <w:rsid w:val="002978C8"/>
    <w:rPr>
      <w:shd w:val="clear" w:color="auto" w:fill="FFFFFF"/>
    </w:rPr>
  </w:style>
  <w:style w:type="paragraph" w:customStyle="1" w:styleId="affffffffff7">
    <w:name w:val="Колонтитул"/>
    <w:basedOn w:val="a2"/>
    <w:link w:val="affffffffff6"/>
    <w:uiPriority w:val="99"/>
    <w:qFormat/>
    <w:rsid w:val="002978C8"/>
    <w:pPr>
      <w:widowControl/>
      <w:shd w:val="clear" w:color="auto" w:fill="FFFFFF"/>
      <w:snapToGrid/>
      <w:spacing w:before="0" w:after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MicrosoftSansSerif">
    <w:name w:val="Колонтитул + Microsoft Sans Serif"/>
    <w:uiPriority w:val="99"/>
    <w:qFormat/>
    <w:rsid w:val="002978C8"/>
    <w:rPr>
      <w:rFonts w:ascii="Microsoft Sans Serif" w:hAnsi="Microsoft Sans Serif"/>
      <w:spacing w:val="20"/>
      <w:sz w:val="22"/>
      <w:shd w:val="clear" w:color="auto" w:fill="FFFFFF"/>
    </w:rPr>
  </w:style>
  <w:style w:type="character" w:customStyle="1" w:styleId="12pt2">
    <w:name w:val="Основной текст + 12 pt2"/>
    <w:uiPriority w:val="99"/>
    <w:qFormat/>
    <w:rsid w:val="002978C8"/>
    <w:rPr>
      <w:rFonts w:ascii="Microsoft Sans Serif" w:hAnsi="Microsoft Sans Serif"/>
      <w:i/>
      <w:spacing w:val="30"/>
      <w:sz w:val="24"/>
    </w:rPr>
  </w:style>
  <w:style w:type="character" w:customStyle="1" w:styleId="12pt1">
    <w:name w:val="Основной текст + 12 pt1"/>
    <w:uiPriority w:val="99"/>
    <w:qFormat/>
    <w:rsid w:val="002978C8"/>
    <w:rPr>
      <w:rFonts w:ascii="Microsoft Sans Serif" w:hAnsi="Microsoft Sans Serif"/>
      <w:i/>
      <w:spacing w:val="30"/>
      <w:sz w:val="24"/>
    </w:rPr>
  </w:style>
  <w:style w:type="paragraph" w:customStyle="1" w:styleId="msonospacing0">
    <w:name w:val="msonospacing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f8">
    <w:name w:val="Стиль Обычный (веб)"/>
    <w:basedOn w:val="afff1"/>
    <w:uiPriority w:val="99"/>
    <w:qFormat/>
    <w:rsid w:val="002978C8"/>
    <w:pPr>
      <w:spacing w:beforeAutospacing="1" w:afterAutospacing="1" w:line="233" w:lineRule="auto"/>
      <w:jc w:val="both"/>
    </w:pPr>
  </w:style>
  <w:style w:type="character" w:customStyle="1" w:styleId="2ffff1">
    <w:name w:val="Основной текст (2) + Полужирный"/>
    <w:uiPriority w:val="99"/>
    <w:qFormat/>
    <w:rsid w:val="002978C8"/>
    <w:rPr>
      <w:rFonts w:ascii="Times New Roman" w:hAnsi="Times New Roman"/>
      <w:b/>
      <w:sz w:val="19"/>
      <w:shd w:val="clear" w:color="auto" w:fill="FFFFFF"/>
    </w:rPr>
  </w:style>
  <w:style w:type="paragraph" w:customStyle="1" w:styleId="pic">
    <w:name w:val="pic"/>
    <w:basedOn w:val="a2"/>
    <w:uiPriority w:val="99"/>
    <w:qFormat/>
    <w:rsid w:val="002978C8"/>
    <w:pPr>
      <w:widowControl/>
      <w:snapToGrid/>
      <w:spacing w:before="0" w:after="0"/>
      <w:ind w:firstLine="480"/>
    </w:pPr>
    <w:rPr>
      <w:rFonts w:eastAsia="Times New Roman"/>
      <w:szCs w:val="24"/>
    </w:rPr>
  </w:style>
  <w:style w:type="paragraph" w:customStyle="1" w:styleId="wysiwyg-text-align-center">
    <w:name w:val="wysiwyg-text-align-center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ysiwyg-text-align-right">
    <w:name w:val="wysiwyg-text-align-right"/>
    <w:basedOn w:val="a2"/>
    <w:uiPriority w:val="99"/>
    <w:qFormat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keyword2">
    <w:name w:val="keyword2"/>
    <w:basedOn w:val="a3"/>
    <w:uiPriority w:val="99"/>
    <w:qFormat/>
    <w:rsid w:val="002978C8"/>
    <w:rPr>
      <w:rFonts w:cs="Times New Roman"/>
    </w:rPr>
  </w:style>
  <w:style w:type="character" w:customStyle="1" w:styleId="c8">
    <w:name w:val="c8"/>
    <w:basedOn w:val="a3"/>
    <w:uiPriority w:val="99"/>
    <w:qFormat/>
    <w:rsid w:val="002978C8"/>
    <w:rPr>
      <w:rFonts w:cs="Times New Roman"/>
    </w:rPr>
  </w:style>
  <w:style w:type="character" w:customStyle="1" w:styleId="FontStyle805">
    <w:name w:val="Font Style805"/>
    <w:uiPriority w:val="99"/>
    <w:qFormat/>
    <w:rsid w:val="002978C8"/>
    <w:rPr>
      <w:rFonts w:ascii="Arial Narrow" w:hAnsi="Arial Narrow"/>
      <w:i/>
      <w:sz w:val="12"/>
    </w:rPr>
  </w:style>
  <w:style w:type="character" w:customStyle="1" w:styleId="FontStyle97">
    <w:name w:val="Font Style97"/>
    <w:uiPriority w:val="99"/>
    <w:qFormat/>
    <w:rsid w:val="002978C8"/>
    <w:rPr>
      <w:rFonts w:ascii="Times New Roman" w:hAnsi="Times New Roman"/>
      <w:sz w:val="24"/>
    </w:rPr>
  </w:style>
  <w:style w:type="character" w:customStyle="1" w:styleId="FontStyle764">
    <w:name w:val="Font Style764"/>
    <w:uiPriority w:val="99"/>
    <w:qFormat/>
    <w:rsid w:val="002978C8"/>
    <w:rPr>
      <w:rFonts w:ascii="Times New Roman" w:hAnsi="Times New Roman"/>
      <w:b/>
      <w:i/>
      <w:sz w:val="20"/>
    </w:rPr>
  </w:style>
  <w:style w:type="paragraph" w:customStyle="1" w:styleId="11ff2">
    <w:name w:val="Загол11"/>
    <w:basedOn w:val="10f"/>
    <w:uiPriority w:val="99"/>
    <w:qFormat/>
    <w:rsid w:val="002978C8"/>
    <w:rPr>
      <w:sz w:val="22"/>
      <w:szCs w:val="22"/>
    </w:rPr>
  </w:style>
  <w:style w:type="paragraph" w:customStyle="1" w:styleId="10f">
    <w:name w:val="Загол10"/>
    <w:basedOn w:val="9b"/>
    <w:uiPriority w:val="99"/>
    <w:qFormat/>
    <w:rsid w:val="002978C8"/>
    <w:rPr>
      <w:caps/>
      <w:color w:val="auto"/>
      <w:sz w:val="20"/>
      <w:szCs w:val="20"/>
    </w:rPr>
  </w:style>
  <w:style w:type="paragraph" w:customStyle="1" w:styleId="9b">
    <w:name w:val="Загол9"/>
    <w:uiPriority w:val="99"/>
    <w:qFormat/>
    <w:rsid w:val="002978C8"/>
    <w:pPr>
      <w:keepNext/>
      <w:autoSpaceDE w:val="0"/>
      <w:autoSpaceDN w:val="0"/>
      <w:adjustRightInd w:val="0"/>
      <w:spacing w:before="187" w:after="187" w:line="190" w:lineRule="atLeast"/>
      <w:jc w:val="center"/>
    </w:pPr>
    <w:rPr>
      <w:rFonts w:ascii="PragmaticaCTT" w:eastAsia="Times New Roman" w:hAnsi="PragmaticaCTT" w:cs="PragmaticaCTT"/>
      <w:b/>
      <w:bCs/>
      <w:color w:val="000000"/>
      <w:sz w:val="18"/>
      <w:szCs w:val="18"/>
      <w:lang w:eastAsia="ru-RU"/>
    </w:rPr>
  </w:style>
  <w:style w:type="paragraph" w:customStyle="1" w:styleId="12f">
    <w:name w:val="Абзац списка12"/>
    <w:basedOn w:val="a2"/>
    <w:uiPriority w:val="99"/>
    <w:qFormat/>
    <w:rsid w:val="002978C8"/>
    <w:pPr>
      <w:widowControl/>
      <w:snapToGrid/>
      <w:spacing w:before="0" w:after="0"/>
      <w:ind w:left="720"/>
      <w:contextualSpacing/>
    </w:pPr>
    <w:rPr>
      <w:szCs w:val="22"/>
    </w:rPr>
  </w:style>
  <w:style w:type="paragraph" w:customStyle="1" w:styleId="13c">
    <w:name w:val="Обычный13"/>
    <w:uiPriority w:val="99"/>
    <w:qFormat/>
    <w:rsid w:val="002978C8"/>
    <w:pPr>
      <w:widowControl w:val="0"/>
      <w:spacing w:after="0" w:line="259" w:lineRule="auto"/>
      <w:ind w:firstLine="460"/>
      <w:jc w:val="both"/>
    </w:pPr>
    <w:rPr>
      <w:rFonts w:ascii="Times New Roman" w:eastAsia="Calibri" w:hAnsi="Times New Roman" w:cs="Times New Roman"/>
      <w:sz w:val="18"/>
      <w:szCs w:val="20"/>
      <w:lang w:eastAsia="ru-RU"/>
    </w:rPr>
  </w:style>
  <w:style w:type="paragraph" w:customStyle="1" w:styleId="12f0">
    <w:name w:val="Основной текст12"/>
    <w:basedOn w:val="a2"/>
    <w:uiPriority w:val="99"/>
    <w:qFormat/>
    <w:rsid w:val="002978C8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</w:rPr>
  </w:style>
  <w:style w:type="paragraph" w:customStyle="1" w:styleId="2124">
    <w:name w:val="Заголовок 212"/>
    <w:basedOn w:val="a2"/>
    <w:next w:val="a2"/>
    <w:uiPriority w:val="99"/>
    <w:qFormat/>
    <w:rsid w:val="002978C8"/>
    <w:pPr>
      <w:keepNext/>
      <w:snapToGrid/>
      <w:spacing w:before="0" w:after="0"/>
      <w:jc w:val="center"/>
    </w:pPr>
    <w:rPr>
      <w:b/>
      <w:sz w:val="26"/>
    </w:rPr>
  </w:style>
  <w:style w:type="paragraph" w:customStyle="1" w:styleId="22f">
    <w:name w:val="Текст22"/>
    <w:basedOn w:val="a2"/>
    <w:uiPriority w:val="99"/>
    <w:qFormat/>
    <w:rsid w:val="002978C8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11ff3">
    <w:name w:val="Верхний колонтитул11"/>
    <w:basedOn w:val="a2"/>
    <w:uiPriority w:val="99"/>
    <w:qFormat/>
    <w:rsid w:val="002978C8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3114">
    <w:name w:val="Заголовок 311"/>
    <w:basedOn w:val="13c"/>
    <w:next w:val="13c"/>
    <w:uiPriority w:val="99"/>
    <w:qFormat/>
    <w:rsid w:val="002978C8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4121">
    <w:name w:val="Заголовок 412"/>
    <w:basedOn w:val="13c"/>
    <w:next w:val="13c"/>
    <w:uiPriority w:val="99"/>
    <w:qFormat/>
    <w:rsid w:val="002978C8"/>
    <w:pPr>
      <w:keepNext/>
      <w:widowControl/>
      <w:spacing w:line="240" w:lineRule="auto"/>
      <w:ind w:firstLine="0"/>
      <w:jc w:val="left"/>
    </w:pPr>
    <w:rPr>
      <w:rFonts w:eastAsia="Times New Roman"/>
      <w:sz w:val="24"/>
    </w:rPr>
  </w:style>
  <w:style w:type="paragraph" w:customStyle="1" w:styleId="11ff4">
    <w:name w:val="Без интервала11"/>
    <w:uiPriority w:val="99"/>
    <w:qFormat/>
    <w:rsid w:val="002978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1">
    <w:name w:val="Основной текст 221"/>
    <w:basedOn w:val="a2"/>
    <w:uiPriority w:val="99"/>
    <w:qFormat/>
    <w:rsid w:val="002978C8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sz w:val="28"/>
    </w:rPr>
  </w:style>
  <w:style w:type="paragraph" w:customStyle="1" w:styleId="3210">
    <w:name w:val="Основной текст 321"/>
    <w:basedOn w:val="2ff1"/>
    <w:uiPriority w:val="99"/>
    <w:qFormat/>
    <w:rsid w:val="002978C8"/>
    <w:pPr>
      <w:widowControl/>
      <w:spacing w:line="240" w:lineRule="auto"/>
      <w:ind w:firstLine="0"/>
    </w:pPr>
    <w:rPr>
      <w:rFonts w:eastAsia="Calibri"/>
      <w:i/>
      <w:sz w:val="26"/>
    </w:rPr>
  </w:style>
  <w:style w:type="paragraph" w:customStyle="1" w:styleId="21f5">
    <w:name w:val="Цитата21"/>
    <w:basedOn w:val="a2"/>
    <w:uiPriority w:val="99"/>
    <w:qFormat/>
    <w:rsid w:val="002978C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HTML11b">
    <w:name w:val="Стандартный HTML11"/>
    <w:basedOn w:val="a2"/>
    <w:uiPriority w:val="99"/>
    <w:qFormat/>
    <w:rsid w:val="002978C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paragraph" w:customStyle="1" w:styleId="msonormal0">
    <w:name w:val="msonormal"/>
    <w:basedOn w:val="a2"/>
    <w:uiPriority w:val="99"/>
    <w:qFormat/>
    <w:rsid w:val="002978C8"/>
    <w:pPr>
      <w:widowControl/>
      <w:snapToGrid/>
      <w:spacing w:beforeAutospacing="1" w:afterAutospacing="1"/>
    </w:pPr>
    <w:rPr>
      <w:szCs w:val="24"/>
    </w:rPr>
  </w:style>
  <w:style w:type="paragraph" w:customStyle="1" w:styleId="p22">
    <w:name w:val="p22"/>
    <w:basedOn w:val="a2"/>
    <w:uiPriority w:val="99"/>
    <w:qFormat/>
    <w:rsid w:val="002978C8"/>
    <w:pPr>
      <w:widowControl/>
      <w:snapToGrid/>
      <w:spacing w:beforeAutospacing="1" w:afterAutospacing="1"/>
    </w:pPr>
    <w:rPr>
      <w:szCs w:val="24"/>
    </w:rPr>
  </w:style>
  <w:style w:type="paragraph" w:customStyle="1" w:styleId="SP">
    <w:name w:val="SP"/>
    <w:uiPriority w:val="99"/>
    <w:qFormat/>
    <w:rsid w:val="002978C8"/>
    <w:pPr>
      <w:tabs>
        <w:tab w:val="left" w:pos="907"/>
        <w:tab w:val="right" w:leader="underscore" w:pos="691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PragmaticaCTT" w:eastAsia="Calibri" w:hAnsi="PragmaticaCTT" w:cs="PragmaticaCTT"/>
      <w:color w:val="000000"/>
      <w:sz w:val="20"/>
      <w:szCs w:val="20"/>
      <w:lang w:eastAsia="ru-RU"/>
    </w:rPr>
  </w:style>
  <w:style w:type="paragraph" w:customStyle="1" w:styleId="21210">
    <w:name w:val="Стиль Заголовок 2 + 12 пт1"/>
    <w:basedOn w:val="20"/>
    <w:uiPriority w:val="99"/>
    <w:qFormat/>
    <w:rsid w:val="002978C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21220">
    <w:name w:val="Стиль Заголовок 2 + 12 пт2"/>
    <w:basedOn w:val="20"/>
    <w:uiPriority w:val="99"/>
    <w:qFormat/>
    <w:rsid w:val="002978C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3ffd">
    <w:name w:val="3"/>
    <w:basedOn w:val="a2"/>
    <w:next w:val="affb"/>
    <w:uiPriority w:val="99"/>
    <w:qFormat/>
    <w:rsid w:val="002978C8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11ff5">
    <w:name w:val="Основной шрифт абзаца11"/>
    <w:uiPriority w:val="99"/>
    <w:qFormat/>
    <w:rsid w:val="002978C8"/>
  </w:style>
  <w:style w:type="character" w:customStyle="1" w:styleId="11ff6">
    <w:name w:val="Слабое выделение11"/>
    <w:uiPriority w:val="99"/>
    <w:qFormat/>
    <w:rsid w:val="002978C8"/>
    <w:rPr>
      <w:i/>
      <w:color w:val="808080"/>
    </w:rPr>
  </w:style>
  <w:style w:type="character" w:customStyle="1" w:styleId="11ff7">
    <w:name w:val="Сильное выделение11"/>
    <w:uiPriority w:val="99"/>
    <w:qFormat/>
    <w:rsid w:val="002978C8"/>
    <w:rPr>
      <w:b/>
    </w:rPr>
  </w:style>
  <w:style w:type="character" w:customStyle="1" w:styleId="mathjax1">
    <w:name w:val="mathjax1"/>
    <w:uiPriority w:val="99"/>
    <w:qFormat/>
    <w:rsid w:val="002978C8"/>
    <w:rPr>
      <w:spacing w:val="0"/>
      <w:sz w:val="24"/>
    </w:rPr>
  </w:style>
  <w:style w:type="character" w:customStyle="1" w:styleId="2ffff2">
    <w:name w:val="Заголовок 2 Знак Знак"/>
    <w:uiPriority w:val="99"/>
    <w:qFormat/>
    <w:locked/>
    <w:rsid w:val="002978C8"/>
    <w:rPr>
      <w:rFonts w:ascii="Arial" w:hAnsi="Arial"/>
      <w:b/>
      <w:sz w:val="28"/>
      <w:lang w:val="ru-RU" w:eastAsia="en-US"/>
    </w:rPr>
  </w:style>
  <w:style w:type="character" w:customStyle="1" w:styleId="2ffff3">
    <w:name w:val="Основной текст (2)"/>
    <w:uiPriority w:val="99"/>
    <w:qFormat/>
    <w:rsid w:val="002978C8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rvts210">
    <w:name w:val="rvts210"/>
    <w:uiPriority w:val="99"/>
    <w:qFormat/>
    <w:rsid w:val="002978C8"/>
    <w:rPr>
      <w:i/>
      <w:color w:val="000000"/>
      <w:sz w:val="20"/>
    </w:rPr>
  </w:style>
  <w:style w:type="character" w:customStyle="1" w:styleId="3100">
    <w:name w:val="Знак Знак310"/>
    <w:uiPriority w:val="99"/>
    <w:qFormat/>
    <w:locked/>
    <w:rsid w:val="002978C8"/>
    <w:rPr>
      <w:rFonts w:ascii="Tahoma" w:hAnsi="Tahoma"/>
      <w:sz w:val="16"/>
      <w:lang w:val="ru-RU" w:eastAsia="ru-RU"/>
    </w:rPr>
  </w:style>
  <w:style w:type="character" w:customStyle="1" w:styleId="3520">
    <w:name w:val="Знак Знак352"/>
    <w:uiPriority w:val="99"/>
    <w:qFormat/>
    <w:locked/>
    <w:rsid w:val="002978C8"/>
    <w:rPr>
      <w:sz w:val="24"/>
      <w:lang w:val="ru-RU" w:eastAsia="ru-RU"/>
    </w:rPr>
  </w:style>
  <w:style w:type="character" w:customStyle="1" w:styleId="4011">
    <w:name w:val="Знак Знак401"/>
    <w:uiPriority w:val="99"/>
    <w:qFormat/>
    <w:locked/>
    <w:rsid w:val="002978C8"/>
    <w:rPr>
      <w:b/>
      <w:sz w:val="27"/>
      <w:lang w:val="ru-RU" w:eastAsia="ru-RU"/>
    </w:rPr>
  </w:style>
  <w:style w:type="character" w:customStyle="1" w:styleId="3910">
    <w:name w:val="Знак Знак391"/>
    <w:uiPriority w:val="99"/>
    <w:qFormat/>
    <w:locked/>
    <w:rsid w:val="002978C8"/>
    <w:rPr>
      <w:b/>
      <w:sz w:val="28"/>
      <w:lang w:val="ru-RU" w:eastAsia="ru-RU"/>
    </w:rPr>
  </w:style>
  <w:style w:type="character" w:customStyle="1" w:styleId="3810">
    <w:name w:val="Знак Знак381"/>
    <w:uiPriority w:val="99"/>
    <w:qFormat/>
    <w:locked/>
    <w:rsid w:val="002978C8"/>
    <w:rPr>
      <w:b/>
      <w:i/>
      <w:sz w:val="26"/>
      <w:lang w:val="ru-RU" w:eastAsia="ru-RU"/>
    </w:rPr>
  </w:style>
  <w:style w:type="character" w:customStyle="1" w:styleId="3710">
    <w:name w:val="Знак Знак371"/>
    <w:uiPriority w:val="99"/>
    <w:qFormat/>
    <w:locked/>
    <w:rsid w:val="002978C8"/>
    <w:rPr>
      <w:sz w:val="24"/>
      <w:lang w:val="ru-RU" w:eastAsia="ru-RU"/>
    </w:rPr>
  </w:style>
  <w:style w:type="character" w:customStyle="1" w:styleId="3610">
    <w:name w:val="Знак Знак361"/>
    <w:uiPriority w:val="99"/>
    <w:qFormat/>
    <w:locked/>
    <w:rsid w:val="002978C8"/>
    <w:rPr>
      <w:sz w:val="24"/>
      <w:lang w:val="ru-RU" w:eastAsia="ru-RU"/>
    </w:rPr>
  </w:style>
  <w:style w:type="character" w:customStyle="1" w:styleId="3510">
    <w:name w:val="Знак Знак351"/>
    <w:uiPriority w:val="99"/>
    <w:qFormat/>
    <w:locked/>
    <w:rsid w:val="002978C8"/>
    <w:rPr>
      <w:i/>
      <w:sz w:val="24"/>
      <w:lang w:val="ru-RU" w:eastAsia="ru-RU"/>
    </w:rPr>
  </w:style>
  <w:style w:type="character" w:customStyle="1" w:styleId="3410">
    <w:name w:val="Знак Знак341"/>
    <w:uiPriority w:val="99"/>
    <w:qFormat/>
    <w:locked/>
    <w:rsid w:val="002978C8"/>
    <w:rPr>
      <w:rFonts w:ascii="Arial" w:hAnsi="Arial"/>
      <w:sz w:val="22"/>
      <w:lang w:val="ru-RU" w:eastAsia="ru-RU"/>
    </w:rPr>
  </w:style>
  <w:style w:type="character" w:customStyle="1" w:styleId="3310">
    <w:name w:val="Знак Знак331"/>
    <w:uiPriority w:val="99"/>
    <w:qFormat/>
    <w:locked/>
    <w:rsid w:val="002978C8"/>
    <w:rPr>
      <w:rFonts w:ascii="Courier New" w:hAnsi="Courier New"/>
      <w:lang w:val="ru-RU" w:eastAsia="ru-RU"/>
    </w:rPr>
  </w:style>
  <w:style w:type="character" w:customStyle="1" w:styleId="3211">
    <w:name w:val="Знак Знак321"/>
    <w:uiPriority w:val="99"/>
    <w:qFormat/>
    <w:locked/>
    <w:rsid w:val="002978C8"/>
    <w:rPr>
      <w:lang w:val="ru-RU" w:eastAsia="ru-RU"/>
    </w:rPr>
  </w:style>
  <w:style w:type="character" w:customStyle="1" w:styleId="3115">
    <w:name w:val="Знак Знак311"/>
    <w:uiPriority w:val="99"/>
    <w:qFormat/>
    <w:locked/>
    <w:rsid w:val="002978C8"/>
    <w:rPr>
      <w:sz w:val="24"/>
      <w:lang w:val="ru-RU" w:eastAsia="ru-RU"/>
    </w:rPr>
  </w:style>
  <w:style w:type="character" w:customStyle="1" w:styleId="2910">
    <w:name w:val="Знак Знак291"/>
    <w:uiPriority w:val="99"/>
    <w:qFormat/>
    <w:locked/>
    <w:rsid w:val="002978C8"/>
    <w:rPr>
      <w:sz w:val="16"/>
      <w:lang w:val="ru-RU" w:eastAsia="ru-RU"/>
    </w:rPr>
  </w:style>
  <w:style w:type="character" w:customStyle="1" w:styleId="2810">
    <w:name w:val="Знак Знак281"/>
    <w:uiPriority w:val="99"/>
    <w:qFormat/>
    <w:locked/>
    <w:rsid w:val="002978C8"/>
    <w:rPr>
      <w:sz w:val="16"/>
      <w:lang w:val="ru-RU" w:eastAsia="ru-RU"/>
    </w:rPr>
  </w:style>
  <w:style w:type="character" w:customStyle="1" w:styleId="2710">
    <w:name w:val="Знак Знак271"/>
    <w:uiPriority w:val="99"/>
    <w:qFormat/>
    <w:locked/>
    <w:rsid w:val="002978C8"/>
    <w:rPr>
      <w:rFonts w:ascii="Courier New" w:hAnsi="Courier New"/>
      <w:lang w:val="ru-RU" w:eastAsia="ru-RU"/>
    </w:rPr>
  </w:style>
  <w:style w:type="character" w:customStyle="1" w:styleId="1320">
    <w:name w:val="Знак Знак132"/>
    <w:uiPriority w:val="99"/>
    <w:qFormat/>
    <w:locked/>
    <w:rsid w:val="002978C8"/>
    <w:rPr>
      <w:lang w:val="ru-RU" w:eastAsia="ar-SA" w:bidi="ar-SA"/>
    </w:rPr>
  </w:style>
  <w:style w:type="character" w:customStyle="1" w:styleId="1221">
    <w:name w:val="Знак Знак122"/>
    <w:uiPriority w:val="99"/>
    <w:qFormat/>
    <w:locked/>
    <w:rsid w:val="002978C8"/>
    <w:rPr>
      <w:sz w:val="28"/>
      <w:lang w:val="ru-RU" w:eastAsia="ru-RU"/>
    </w:rPr>
  </w:style>
  <w:style w:type="character" w:customStyle="1" w:styleId="1123">
    <w:name w:val="Знак Знак112"/>
    <w:uiPriority w:val="99"/>
    <w:qFormat/>
    <w:locked/>
    <w:rsid w:val="002978C8"/>
    <w:rPr>
      <w:sz w:val="28"/>
      <w:lang w:val="ru-RU" w:eastAsia="ru-RU"/>
    </w:rPr>
  </w:style>
  <w:style w:type="character" w:customStyle="1" w:styleId="922">
    <w:name w:val="Знак Знак92"/>
    <w:uiPriority w:val="99"/>
    <w:qFormat/>
    <w:locked/>
    <w:rsid w:val="002978C8"/>
    <w:rPr>
      <w:rFonts w:ascii="Tahoma" w:hAnsi="Tahoma"/>
      <w:lang w:val="ru-RU" w:eastAsia="ru-RU"/>
    </w:rPr>
  </w:style>
  <w:style w:type="character" w:customStyle="1" w:styleId="4020">
    <w:name w:val="Знак Знак402"/>
    <w:uiPriority w:val="99"/>
    <w:qFormat/>
    <w:locked/>
    <w:rsid w:val="002978C8"/>
    <w:rPr>
      <w:rFonts w:ascii="Arial" w:hAnsi="Arial"/>
      <w:b/>
      <w:i/>
      <w:sz w:val="28"/>
      <w:lang w:val="ru-RU" w:eastAsia="zh-CN"/>
    </w:rPr>
  </w:style>
  <w:style w:type="character" w:customStyle="1" w:styleId="392">
    <w:name w:val="Знак Знак392"/>
    <w:uiPriority w:val="99"/>
    <w:qFormat/>
    <w:locked/>
    <w:rsid w:val="002978C8"/>
    <w:rPr>
      <w:b/>
      <w:sz w:val="27"/>
      <w:lang w:val="ru-RU" w:eastAsia="zh-CN"/>
    </w:rPr>
  </w:style>
  <w:style w:type="character" w:customStyle="1" w:styleId="382">
    <w:name w:val="Знак Знак382"/>
    <w:uiPriority w:val="99"/>
    <w:qFormat/>
    <w:locked/>
    <w:rsid w:val="002978C8"/>
    <w:rPr>
      <w:b/>
      <w:sz w:val="28"/>
      <w:lang w:val="ru-RU" w:eastAsia="ru-RU"/>
    </w:rPr>
  </w:style>
  <w:style w:type="character" w:customStyle="1" w:styleId="3720">
    <w:name w:val="Знак Знак372"/>
    <w:uiPriority w:val="99"/>
    <w:qFormat/>
    <w:locked/>
    <w:rsid w:val="002978C8"/>
    <w:rPr>
      <w:b/>
      <w:i/>
      <w:sz w:val="26"/>
      <w:lang w:val="ru-RU" w:eastAsia="zh-CN"/>
    </w:rPr>
  </w:style>
  <w:style w:type="character" w:customStyle="1" w:styleId="3620">
    <w:name w:val="Знак Знак362"/>
    <w:uiPriority w:val="99"/>
    <w:qFormat/>
    <w:locked/>
    <w:rsid w:val="002978C8"/>
    <w:rPr>
      <w:sz w:val="24"/>
      <w:lang w:val="ru-RU" w:eastAsia="ru-RU"/>
    </w:rPr>
  </w:style>
  <w:style w:type="character" w:customStyle="1" w:styleId="3120">
    <w:name w:val="Знак Знак312"/>
    <w:uiPriority w:val="99"/>
    <w:qFormat/>
    <w:locked/>
    <w:rsid w:val="002978C8"/>
    <w:rPr>
      <w:rFonts w:ascii="Courier New" w:hAnsi="Courier New"/>
      <w:lang w:val="ru-RU" w:eastAsia="ru-RU"/>
    </w:rPr>
  </w:style>
  <w:style w:type="character" w:customStyle="1" w:styleId="3420">
    <w:name w:val="Знак Знак342"/>
    <w:uiPriority w:val="99"/>
    <w:qFormat/>
    <w:locked/>
    <w:rsid w:val="002978C8"/>
    <w:rPr>
      <w:rFonts w:ascii="Calibri" w:hAnsi="Calibri"/>
      <w:i/>
      <w:sz w:val="24"/>
      <w:lang w:val="ru-RU" w:eastAsia="zh-CN"/>
    </w:rPr>
  </w:style>
  <w:style w:type="character" w:customStyle="1" w:styleId="3220">
    <w:name w:val="Знак Знак322"/>
    <w:uiPriority w:val="99"/>
    <w:qFormat/>
    <w:locked/>
    <w:rsid w:val="002978C8"/>
    <w:rPr>
      <w:rFonts w:ascii="Arial" w:hAnsi="Arial"/>
      <w:sz w:val="22"/>
      <w:lang w:val="ru-RU" w:eastAsia="ru-RU"/>
    </w:rPr>
  </w:style>
  <w:style w:type="character" w:customStyle="1" w:styleId="3010">
    <w:name w:val="Знак Знак301"/>
    <w:uiPriority w:val="99"/>
    <w:qFormat/>
    <w:locked/>
    <w:rsid w:val="002978C8"/>
    <w:rPr>
      <w:lang w:val="ru-RU" w:eastAsia="ru-RU"/>
    </w:rPr>
  </w:style>
  <w:style w:type="character" w:customStyle="1" w:styleId="292">
    <w:name w:val="Знак Знак292"/>
    <w:uiPriority w:val="99"/>
    <w:qFormat/>
    <w:locked/>
    <w:rsid w:val="002978C8"/>
    <w:rPr>
      <w:sz w:val="24"/>
      <w:lang w:val="ru-RU" w:eastAsia="zh-CN"/>
    </w:rPr>
  </w:style>
  <w:style w:type="character" w:customStyle="1" w:styleId="2820">
    <w:name w:val="Знак Знак282"/>
    <w:uiPriority w:val="99"/>
    <w:qFormat/>
    <w:locked/>
    <w:rsid w:val="002978C8"/>
    <w:rPr>
      <w:sz w:val="24"/>
      <w:lang w:val="ru-RU" w:eastAsia="ru-RU"/>
    </w:rPr>
  </w:style>
  <w:style w:type="character" w:customStyle="1" w:styleId="2720">
    <w:name w:val="Знак Знак272"/>
    <w:uiPriority w:val="99"/>
    <w:qFormat/>
    <w:locked/>
    <w:rsid w:val="002978C8"/>
    <w:rPr>
      <w:sz w:val="16"/>
      <w:lang w:val="ru-RU" w:eastAsia="ru-RU"/>
    </w:rPr>
  </w:style>
  <w:style w:type="character" w:customStyle="1" w:styleId="2125">
    <w:name w:val="Знак Знак212"/>
    <w:uiPriority w:val="99"/>
    <w:qFormat/>
    <w:locked/>
    <w:rsid w:val="002978C8"/>
    <w:rPr>
      <w:rFonts w:ascii="Tahoma" w:hAnsi="Tahoma"/>
      <w:lang w:val="ru-RU" w:eastAsia="ru-RU"/>
    </w:rPr>
  </w:style>
  <w:style w:type="character" w:customStyle="1" w:styleId="2620">
    <w:name w:val="Знак Знак262"/>
    <w:uiPriority w:val="99"/>
    <w:qFormat/>
    <w:rsid w:val="002978C8"/>
    <w:rPr>
      <w:rFonts w:ascii="Cambria" w:hAnsi="Cambria"/>
      <w:b/>
      <w:sz w:val="26"/>
    </w:rPr>
  </w:style>
  <w:style w:type="character" w:customStyle="1" w:styleId="2420">
    <w:name w:val="Знак Знак242"/>
    <w:uiPriority w:val="99"/>
    <w:qFormat/>
    <w:rsid w:val="002978C8"/>
    <w:rPr>
      <w:rFonts w:ascii="Times New Roman" w:hAnsi="Times New Roman"/>
      <w:b/>
      <w:i/>
      <w:sz w:val="26"/>
    </w:rPr>
  </w:style>
  <w:style w:type="character" w:customStyle="1" w:styleId="2320">
    <w:name w:val="Знак Знак232"/>
    <w:uiPriority w:val="99"/>
    <w:qFormat/>
    <w:rsid w:val="002978C8"/>
    <w:rPr>
      <w:rFonts w:ascii="Times New Roman" w:hAnsi="Times New Roman"/>
      <w:b/>
      <w:sz w:val="22"/>
    </w:rPr>
  </w:style>
  <w:style w:type="character" w:customStyle="1" w:styleId="3130">
    <w:name w:val="Знак Знак313"/>
    <w:uiPriority w:val="99"/>
    <w:qFormat/>
    <w:locked/>
    <w:rsid w:val="002978C8"/>
    <w:rPr>
      <w:rFonts w:ascii="PragmaticaCTT" w:hAnsi="PragmaticaCTT"/>
      <w:b/>
      <w:sz w:val="24"/>
      <w:lang w:val="ru-RU" w:eastAsia="ru-RU"/>
    </w:rPr>
  </w:style>
  <w:style w:type="character" w:customStyle="1" w:styleId="2015">
    <w:name w:val="Знак Знак2015"/>
    <w:uiPriority w:val="99"/>
    <w:rsid w:val="002978C8"/>
    <w:rPr>
      <w:rFonts w:ascii="Arial" w:hAnsi="Arial"/>
      <w:sz w:val="22"/>
    </w:rPr>
  </w:style>
  <w:style w:type="character" w:customStyle="1" w:styleId="font55">
    <w:name w:val="font55"/>
    <w:basedOn w:val="a3"/>
    <w:uiPriority w:val="99"/>
    <w:rsid w:val="002978C8"/>
    <w:rPr>
      <w:rFonts w:cs="Times New Roman"/>
    </w:rPr>
  </w:style>
  <w:style w:type="character" w:customStyle="1" w:styleId="WW8Num24z4">
    <w:name w:val="WW8Num24z4"/>
    <w:uiPriority w:val="99"/>
    <w:rsid w:val="002978C8"/>
  </w:style>
  <w:style w:type="character" w:customStyle="1" w:styleId="WW8Num24z5">
    <w:name w:val="WW8Num24z5"/>
    <w:uiPriority w:val="99"/>
    <w:rsid w:val="002978C8"/>
  </w:style>
  <w:style w:type="character" w:customStyle="1" w:styleId="WW8Num24z6">
    <w:name w:val="WW8Num24z6"/>
    <w:uiPriority w:val="99"/>
    <w:rsid w:val="002978C8"/>
  </w:style>
  <w:style w:type="character" w:customStyle="1" w:styleId="WW8Num24z7">
    <w:name w:val="WW8Num24z7"/>
    <w:uiPriority w:val="99"/>
    <w:rsid w:val="002978C8"/>
  </w:style>
  <w:style w:type="character" w:customStyle="1" w:styleId="WW8Num24z8">
    <w:name w:val="WW8Num24z8"/>
    <w:uiPriority w:val="99"/>
    <w:rsid w:val="002978C8"/>
  </w:style>
  <w:style w:type="character" w:customStyle="1" w:styleId="WW8Num25z4">
    <w:name w:val="WW8Num25z4"/>
    <w:uiPriority w:val="99"/>
    <w:rsid w:val="002978C8"/>
  </w:style>
  <w:style w:type="character" w:customStyle="1" w:styleId="WW8Num25z5">
    <w:name w:val="WW8Num25z5"/>
    <w:uiPriority w:val="99"/>
    <w:rsid w:val="002978C8"/>
  </w:style>
  <w:style w:type="character" w:customStyle="1" w:styleId="WW8Num25z6">
    <w:name w:val="WW8Num25z6"/>
    <w:uiPriority w:val="99"/>
    <w:rsid w:val="002978C8"/>
  </w:style>
  <w:style w:type="character" w:customStyle="1" w:styleId="WW8Num25z7">
    <w:name w:val="WW8Num25z7"/>
    <w:uiPriority w:val="99"/>
    <w:rsid w:val="002978C8"/>
  </w:style>
  <w:style w:type="character" w:customStyle="1" w:styleId="WW8Num25z8">
    <w:name w:val="WW8Num25z8"/>
    <w:uiPriority w:val="99"/>
    <w:rsid w:val="002978C8"/>
  </w:style>
  <w:style w:type="character" w:customStyle="1" w:styleId="WW8Num30z2">
    <w:name w:val="WW8Num30z2"/>
    <w:uiPriority w:val="99"/>
    <w:rsid w:val="002978C8"/>
  </w:style>
  <w:style w:type="character" w:customStyle="1" w:styleId="WW8Num30z4">
    <w:name w:val="WW8Num30z4"/>
    <w:uiPriority w:val="99"/>
    <w:rsid w:val="002978C8"/>
  </w:style>
  <w:style w:type="character" w:customStyle="1" w:styleId="WW8Num30z5">
    <w:name w:val="WW8Num30z5"/>
    <w:uiPriority w:val="99"/>
    <w:rsid w:val="002978C8"/>
  </w:style>
  <w:style w:type="character" w:customStyle="1" w:styleId="WW8Num30z6">
    <w:name w:val="WW8Num30z6"/>
    <w:uiPriority w:val="99"/>
    <w:rsid w:val="002978C8"/>
  </w:style>
  <w:style w:type="character" w:customStyle="1" w:styleId="WW8Num30z7">
    <w:name w:val="WW8Num30z7"/>
    <w:uiPriority w:val="99"/>
    <w:rsid w:val="002978C8"/>
  </w:style>
  <w:style w:type="character" w:customStyle="1" w:styleId="WW8Num30z8">
    <w:name w:val="WW8Num30z8"/>
    <w:uiPriority w:val="99"/>
    <w:rsid w:val="002978C8"/>
  </w:style>
  <w:style w:type="character" w:customStyle="1" w:styleId="WW8Num32z4">
    <w:name w:val="WW8Num32z4"/>
    <w:uiPriority w:val="99"/>
    <w:rsid w:val="002978C8"/>
  </w:style>
  <w:style w:type="character" w:customStyle="1" w:styleId="WW8Num32z5">
    <w:name w:val="WW8Num32z5"/>
    <w:uiPriority w:val="99"/>
    <w:rsid w:val="002978C8"/>
  </w:style>
  <w:style w:type="character" w:customStyle="1" w:styleId="WW8Num32z6">
    <w:name w:val="WW8Num32z6"/>
    <w:uiPriority w:val="99"/>
    <w:rsid w:val="002978C8"/>
  </w:style>
  <w:style w:type="character" w:customStyle="1" w:styleId="WW8Num32z7">
    <w:name w:val="WW8Num32z7"/>
    <w:uiPriority w:val="99"/>
    <w:rsid w:val="002978C8"/>
  </w:style>
  <w:style w:type="character" w:customStyle="1" w:styleId="WW8Num32z8">
    <w:name w:val="WW8Num32z8"/>
    <w:uiPriority w:val="99"/>
    <w:rsid w:val="002978C8"/>
  </w:style>
  <w:style w:type="character" w:customStyle="1" w:styleId="WW8Num33z1">
    <w:name w:val="WW8Num33z1"/>
    <w:uiPriority w:val="99"/>
    <w:rsid w:val="002978C8"/>
  </w:style>
  <w:style w:type="character" w:customStyle="1" w:styleId="WW8Num33z2">
    <w:name w:val="WW8Num33z2"/>
    <w:uiPriority w:val="99"/>
    <w:rsid w:val="002978C8"/>
  </w:style>
  <w:style w:type="character" w:customStyle="1" w:styleId="WW8Num33z5">
    <w:name w:val="WW8Num33z5"/>
    <w:uiPriority w:val="99"/>
    <w:rsid w:val="002978C8"/>
  </w:style>
  <w:style w:type="character" w:customStyle="1" w:styleId="WW8Num33z6">
    <w:name w:val="WW8Num33z6"/>
    <w:uiPriority w:val="99"/>
    <w:rsid w:val="002978C8"/>
  </w:style>
  <w:style w:type="character" w:customStyle="1" w:styleId="WW8Num33z7">
    <w:name w:val="WW8Num33z7"/>
    <w:uiPriority w:val="99"/>
    <w:rsid w:val="002978C8"/>
  </w:style>
  <w:style w:type="character" w:customStyle="1" w:styleId="WW8Num33z8">
    <w:name w:val="WW8Num33z8"/>
    <w:uiPriority w:val="99"/>
    <w:rsid w:val="002978C8"/>
  </w:style>
  <w:style w:type="character" w:customStyle="1" w:styleId="WW8Num35z2">
    <w:name w:val="WW8Num35z2"/>
    <w:uiPriority w:val="99"/>
    <w:rsid w:val="002978C8"/>
  </w:style>
  <w:style w:type="character" w:customStyle="1" w:styleId="WW8Num35z4">
    <w:name w:val="WW8Num35z4"/>
    <w:uiPriority w:val="99"/>
    <w:rsid w:val="002978C8"/>
  </w:style>
  <w:style w:type="character" w:customStyle="1" w:styleId="WW8Num35z5">
    <w:name w:val="WW8Num35z5"/>
    <w:uiPriority w:val="99"/>
    <w:rsid w:val="002978C8"/>
  </w:style>
  <w:style w:type="character" w:customStyle="1" w:styleId="WW8Num35z6">
    <w:name w:val="WW8Num35z6"/>
    <w:uiPriority w:val="99"/>
    <w:rsid w:val="002978C8"/>
  </w:style>
  <w:style w:type="character" w:customStyle="1" w:styleId="WW8Num35z7">
    <w:name w:val="WW8Num35z7"/>
    <w:uiPriority w:val="99"/>
    <w:rsid w:val="002978C8"/>
  </w:style>
  <w:style w:type="character" w:customStyle="1" w:styleId="WW8Num35z8">
    <w:name w:val="WW8Num35z8"/>
    <w:uiPriority w:val="99"/>
    <w:rsid w:val="002978C8"/>
  </w:style>
  <w:style w:type="character" w:customStyle="1" w:styleId="WW8Num37z2">
    <w:name w:val="WW8Num37z2"/>
    <w:uiPriority w:val="99"/>
    <w:rsid w:val="002978C8"/>
  </w:style>
  <w:style w:type="character" w:customStyle="1" w:styleId="WW8Num37z4">
    <w:name w:val="WW8Num37z4"/>
    <w:uiPriority w:val="99"/>
    <w:rsid w:val="002978C8"/>
  </w:style>
  <w:style w:type="character" w:customStyle="1" w:styleId="WW8Num37z5">
    <w:name w:val="WW8Num37z5"/>
    <w:uiPriority w:val="99"/>
    <w:qFormat/>
    <w:rsid w:val="002978C8"/>
  </w:style>
  <w:style w:type="character" w:customStyle="1" w:styleId="WW8Num37z6">
    <w:name w:val="WW8Num37z6"/>
    <w:uiPriority w:val="99"/>
    <w:rsid w:val="002978C8"/>
  </w:style>
  <w:style w:type="character" w:customStyle="1" w:styleId="WW8Num37z7">
    <w:name w:val="WW8Num37z7"/>
    <w:uiPriority w:val="99"/>
    <w:rsid w:val="002978C8"/>
  </w:style>
  <w:style w:type="character" w:customStyle="1" w:styleId="WW8Num37z8">
    <w:name w:val="WW8Num37z8"/>
    <w:uiPriority w:val="99"/>
    <w:rsid w:val="002978C8"/>
  </w:style>
  <w:style w:type="character" w:customStyle="1" w:styleId="WW8Num38z1">
    <w:name w:val="WW8Num38z1"/>
    <w:uiPriority w:val="99"/>
    <w:rsid w:val="002978C8"/>
  </w:style>
  <w:style w:type="character" w:customStyle="1" w:styleId="WW8Num38z2">
    <w:name w:val="WW8Num38z2"/>
    <w:uiPriority w:val="99"/>
    <w:rsid w:val="002978C8"/>
  </w:style>
  <w:style w:type="character" w:customStyle="1" w:styleId="WW8Num38z3">
    <w:name w:val="WW8Num38z3"/>
    <w:uiPriority w:val="99"/>
    <w:rsid w:val="002978C8"/>
  </w:style>
  <w:style w:type="character" w:customStyle="1" w:styleId="WW8Num38z4">
    <w:name w:val="WW8Num38z4"/>
    <w:uiPriority w:val="99"/>
    <w:rsid w:val="002978C8"/>
  </w:style>
  <w:style w:type="character" w:customStyle="1" w:styleId="WW8Num38z5">
    <w:name w:val="WW8Num38z5"/>
    <w:uiPriority w:val="99"/>
    <w:rsid w:val="002978C8"/>
  </w:style>
  <w:style w:type="character" w:customStyle="1" w:styleId="WW8Num38z6">
    <w:name w:val="WW8Num38z6"/>
    <w:uiPriority w:val="99"/>
    <w:rsid w:val="002978C8"/>
  </w:style>
  <w:style w:type="character" w:customStyle="1" w:styleId="WW8Num38z7">
    <w:name w:val="WW8Num38z7"/>
    <w:uiPriority w:val="99"/>
    <w:rsid w:val="002978C8"/>
  </w:style>
  <w:style w:type="character" w:customStyle="1" w:styleId="WW8Num38z8">
    <w:name w:val="WW8Num38z8"/>
    <w:uiPriority w:val="99"/>
    <w:rsid w:val="002978C8"/>
  </w:style>
  <w:style w:type="character" w:customStyle="1" w:styleId="WW8Num40z1">
    <w:name w:val="WW8Num40z1"/>
    <w:uiPriority w:val="99"/>
    <w:rsid w:val="002978C8"/>
    <w:rPr>
      <w:rFonts w:ascii="Courier New" w:hAnsi="Courier New"/>
    </w:rPr>
  </w:style>
  <w:style w:type="character" w:customStyle="1" w:styleId="WW8Num40z2">
    <w:name w:val="WW8Num40z2"/>
    <w:uiPriority w:val="99"/>
    <w:rsid w:val="002978C8"/>
    <w:rPr>
      <w:rFonts w:ascii="Wingdings" w:hAnsi="Wingdings"/>
    </w:rPr>
  </w:style>
  <w:style w:type="character" w:customStyle="1" w:styleId="WW8Num41z1">
    <w:name w:val="WW8Num41z1"/>
    <w:uiPriority w:val="99"/>
    <w:rsid w:val="002978C8"/>
  </w:style>
  <w:style w:type="character" w:customStyle="1" w:styleId="WW8Num41z2">
    <w:name w:val="WW8Num41z2"/>
    <w:uiPriority w:val="99"/>
    <w:rsid w:val="002978C8"/>
  </w:style>
  <w:style w:type="character" w:customStyle="1" w:styleId="WW8Num41z3">
    <w:name w:val="WW8Num41z3"/>
    <w:uiPriority w:val="99"/>
    <w:rsid w:val="002978C8"/>
  </w:style>
  <w:style w:type="character" w:customStyle="1" w:styleId="WW8Num41z4">
    <w:name w:val="WW8Num41z4"/>
    <w:uiPriority w:val="99"/>
    <w:rsid w:val="002978C8"/>
  </w:style>
  <w:style w:type="character" w:customStyle="1" w:styleId="WW8Num41z5">
    <w:name w:val="WW8Num41z5"/>
    <w:uiPriority w:val="99"/>
    <w:rsid w:val="002978C8"/>
  </w:style>
  <w:style w:type="character" w:customStyle="1" w:styleId="WW8Num41z6">
    <w:name w:val="WW8Num41z6"/>
    <w:uiPriority w:val="99"/>
    <w:rsid w:val="002978C8"/>
  </w:style>
  <w:style w:type="character" w:customStyle="1" w:styleId="WW8Num41z7">
    <w:name w:val="WW8Num41z7"/>
    <w:uiPriority w:val="99"/>
    <w:rsid w:val="002978C8"/>
  </w:style>
  <w:style w:type="character" w:customStyle="1" w:styleId="WW8Num41z8">
    <w:name w:val="WW8Num41z8"/>
    <w:uiPriority w:val="99"/>
    <w:rsid w:val="002978C8"/>
  </w:style>
  <w:style w:type="character" w:customStyle="1" w:styleId="WW8Num43z1">
    <w:name w:val="WW8Num43z1"/>
    <w:uiPriority w:val="99"/>
    <w:rsid w:val="002978C8"/>
  </w:style>
  <w:style w:type="character" w:customStyle="1" w:styleId="WW8Num43z2">
    <w:name w:val="WW8Num43z2"/>
    <w:uiPriority w:val="99"/>
    <w:rsid w:val="002978C8"/>
  </w:style>
  <w:style w:type="character" w:customStyle="1" w:styleId="WW8Num43z3">
    <w:name w:val="WW8Num43z3"/>
    <w:uiPriority w:val="99"/>
    <w:rsid w:val="002978C8"/>
  </w:style>
  <w:style w:type="character" w:customStyle="1" w:styleId="WW8Num43z4">
    <w:name w:val="WW8Num43z4"/>
    <w:uiPriority w:val="99"/>
    <w:rsid w:val="002978C8"/>
  </w:style>
  <w:style w:type="character" w:customStyle="1" w:styleId="WW8Num43z5">
    <w:name w:val="WW8Num43z5"/>
    <w:uiPriority w:val="99"/>
    <w:rsid w:val="002978C8"/>
  </w:style>
  <w:style w:type="character" w:customStyle="1" w:styleId="WW8Num43z6">
    <w:name w:val="WW8Num43z6"/>
    <w:uiPriority w:val="99"/>
    <w:rsid w:val="002978C8"/>
  </w:style>
  <w:style w:type="character" w:customStyle="1" w:styleId="WW8Num43z7">
    <w:name w:val="WW8Num43z7"/>
    <w:uiPriority w:val="99"/>
    <w:rsid w:val="002978C8"/>
  </w:style>
  <w:style w:type="character" w:customStyle="1" w:styleId="WW8Num43z8">
    <w:name w:val="WW8Num43z8"/>
    <w:uiPriority w:val="99"/>
    <w:rsid w:val="002978C8"/>
  </w:style>
  <w:style w:type="character" w:customStyle="1" w:styleId="WW8Num44z2">
    <w:name w:val="WW8Num44z2"/>
    <w:uiPriority w:val="99"/>
    <w:rsid w:val="002978C8"/>
    <w:rPr>
      <w:rFonts w:ascii="Wingdings" w:hAnsi="Wingdings"/>
    </w:rPr>
  </w:style>
  <w:style w:type="character" w:customStyle="1" w:styleId="WW8Num46z2">
    <w:name w:val="WW8Num46z2"/>
    <w:uiPriority w:val="99"/>
    <w:rsid w:val="002978C8"/>
    <w:rPr>
      <w:rFonts w:ascii="Wingdings" w:hAnsi="Wingdings"/>
    </w:rPr>
  </w:style>
  <w:style w:type="character" w:customStyle="1" w:styleId="WW8Num47z2">
    <w:name w:val="WW8Num47z2"/>
    <w:uiPriority w:val="99"/>
    <w:rsid w:val="002978C8"/>
    <w:rPr>
      <w:rFonts w:ascii="Wingdings" w:hAnsi="Wingdings"/>
    </w:rPr>
  </w:style>
  <w:style w:type="character" w:customStyle="1" w:styleId="WW8NumSt31z0">
    <w:name w:val="WW8NumSt31z0"/>
    <w:uiPriority w:val="99"/>
    <w:rsid w:val="002978C8"/>
    <w:rPr>
      <w:rFonts w:ascii="Times New Roman" w:hAnsi="Times New Roman"/>
      <w:sz w:val="20"/>
    </w:rPr>
  </w:style>
  <w:style w:type="character" w:customStyle="1" w:styleId="FootnoteCharacters">
    <w:name w:val="Footnote Characters"/>
    <w:uiPriority w:val="99"/>
    <w:rsid w:val="002978C8"/>
    <w:rPr>
      <w:vertAlign w:val="superscript"/>
    </w:rPr>
  </w:style>
  <w:style w:type="character" w:customStyle="1" w:styleId="1fffffe">
    <w:name w:val="Знак примечания1"/>
    <w:uiPriority w:val="99"/>
    <w:rsid w:val="002978C8"/>
    <w:rPr>
      <w:sz w:val="16"/>
    </w:rPr>
  </w:style>
  <w:style w:type="character" w:customStyle="1" w:styleId="EndnoteCharacters">
    <w:name w:val="Endnote Characters"/>
    <w:uiPriority w:val="99"/>
    <w:rsid w:val="002978C8"/>
    <w:rPr>
      <w:vertAlign w:val="superscript"/>
    </w:rPr>
  </w:style>
  <w:style w:type="paragraph" w:customStyle="1" w:styleId="LO-Normal1">
    <w:name w:val="LO-Normal1"/>
    <w:uiPriority w:val="99"/>
    <w:qFormat/>
    <w:rsid w:val="002978C8"/>
    <w:pPr>
      <w:suppressAutoHyphens/>
      <w:spacing w:after="0" w:line="48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ffff4">
    <w:name w:val="Схема документа2"/>
    <w:basedOn w:val="a2"/>
    <w:uiPriority w:val="99"/>
    <w:qFormat/>
    <w:rsid w:val="002978C8"/>
    <w:pPr>
      <w:widowControl/>
      <w:shd w:val="clear" w:color="auto" w:fill="000080"/>
      <w:suppressAutoHyphens/>
      <w:snapToGrid/>
      <w:spacing w:before="0" w:after="0"/>
    </w:pPr>
    <w:rPr>
      <w:rFonts w:ascii="Tahoma" w:eastAsia="Times New Roman" w:hAnsi="Tahoma" w:cs="Tahoma"/>
      <w:szCs w:val="24"/>
      <w:lang w:eastAsia="zh-CN"/>
    </w:rPr>
  </w:style>
  <w:style w:type="paragraph" w:customStyle="1" w:styleId="22f0">
    <w:name w:val="Список 22"/>
    <w:basedOn w:val="a2"/>
    <w:uiPriority w:val="99"/>
    <w:qFormat/>
    <w:rsid w:val="002978C8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zh-CN"/>
    </w:rPr>
  </w:style>
  <w:style w:type="paragraph" w:customStyle="1" w:styleId="31d">
    <w:name w:val="Список 31"/>
    <w:basedOn w:val="a2"/>
    <w:uiPriority w:val="99"/>
    <w:qFormat/>
    <w:rsid w:val="002978C8"/>
    <w:pPr>
      <w:widowControl/>
      <w:suppressAutoHyphens/>
      <w:snapToGrid/>
      <w:spacing w:before="0" w:after="0"/>
      <w:ind w:left="849" w:hanging="283"/>
    </w:pPr>
    <w:rPr>
      <w:rFonts w:eastAsia="Times New Roman"/>
      <w:szCs w:val="24"/>
      <w:lang w:eastAsia="zh-CN"/>
    </w:rPr>
  </w:style>
  <w:style w:type="paragraph" w:customStyle="1" w:styleId="1ffffff">
    <w:name w:val="Обычный отступ1"/>
    <w:basedOn w:val="a2"/>
    <w:uiPriority w:val="99"/>
    <w:qFormat/>
    <w:rsid w:val="002978C8"/>
    <w:pPr>
      <w:widowControl/>
      <w:suppressAutoHyphens/>
      <w:snapToGrid/>
      <w:spacing w:before="0" w:after="0"/>
      <w:ind w:firstLine="720"/>
      <w:jc w:val="both"/>
    </w:pPr>
    <w:rPr>
      <w:rFonts w:eastAsia="Times New Roman"/>
      <w:sz w:val="28"/>
      <w:lang w:eastAsia="zh-CN"/>
    </w:rPr>
  </w:style>
  <w:style w:type="paragraph" w:customStyle="1" w:styleId="2">
    <w:name w:val="Нумерованный список2"/>
    <w:basedOn w:val="a2"/>
    <w:uiPriority w:val="99"/>
    <w:qFormat/>
    <w:rsid w:val="002978C8"/>
    <w:pPr>
      <w:keepNext/>
      <w:widowControl/>
      <w:numPr>
        <w:numId w:val="9"/>
      </w:numPr>
      <w:suppressAutoHyphens/>
      <w:snapToGrid/>
      <w:spacing w:before="0" w:after="0"/>
      <w:jc w:val="both"/>
    </w:pPr>
    <w:rPr>
      <w:rFonts w:eastAsia="Times New Roman"/>
      <w:b/>
      <w:szCs w:val="24"/>
      <w:lang w:val="en-US" w:eastAsia="zh-CN"/>
    </w:rPr>
  </w:style>
  <w:style w:type="paragraph" w:customStyle="1" w:styleId="1ffffff0">
    <w:name w:val="Красная строка1"/>
    <w:basedOn w:val="aff1"/>
    <w:uiPriority w:val="99"/>
    <w:qFormat/>
    <w:rsid w:val="002978C8"/>
    <w:pPr>
      <w:suppressAutoHyphens/>
      <w:spacing w:after="120" w:line="240" w:lineRule="auto"/>
      <w:ind w:firstLine="210"/>
    </w:pPr>
    <w:rPr>
      <w:szCs w:val="24"/>
      <w:lang w:eastAsia="zh-CN"/>
    </w:rPr>
  </w:style>
  <w:style w:type="paragraph" w:customStyle="1" w:styleId="21">
    <w:name w:val="Нумерованный список 21"/>
    <w:basedOn w:val="a2"/>
    <w:uiPriority w:val="99"/>
    <w:qFormat/>
    <w:rsid w:val="002978C8"/>
    <w:pPr>
      <w:widowControl/>
      <w:numPr>
        <w:numId w:val="10"/>
      </w:numPr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42a">
    <w:name w:val="Список 42"/>
    <w:basedOn w:val="a2"/>
    <w:uiPriority w:val="99"/>
    <w:qFormat/>
    <w:rsid w:val="002978C8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zh-CN"/>
    </w:rPr>
  </w:style>
  <w:style w:type="paragraph" w:customStyle="1" w:styleId="22f1">
    <w:name w:val="Маркированный список 22"/>
    <w:basedOn w:val="a2"/>
    <w:uiPriority w:val="99"/>
    <w:qFormat/>
    <w:rsid w:val="002978C8"/>
    <w:pPr>
      <w:widowControl/>
      <w:tabs>
        <w:tab w:val="left" w:pos="720"/>
        <w:tab w:val="left" w:pos="851"/>
      </w:tabs>
      <w:suppressAutoHyphens/>
      <w:snapToGrid/>
      <w:spacing w:before="0" w:after="0"/>
      <w:ind w:left="851" w:hanging="363"/>
    </w:pPr>
    <w:rPr>
      <w:rFonts w:eastAsia="Times New Roman"/>
      <w:szCs w:val="24"/>
      <w:lang w:eastAsia="zh-CN"/>
    </w:rPr>
  </w:style>
  <w:style w:type="paragraph" w:customStyle="1" w:styleId="31e">
    <w:name w:val="Маркированный список 31"/>
    <w:basedOn w:val="a2"/>
    <w:uiPriority w:val="99"/>
    <w:qFormat/>
    <w:rsid w:val="002978C8"/>
    <w:pPr>
      <w:widowControl/>
      <w:tabs>
        <w:tab w:val="left" w:pos="708"/>
      </w:tabs>
      <w:suppressAutoHyphens/>
      <w:snapToGrid/>
      <w:spacing w:before="0" w:after="0"/>
      <w:jc w:val="both"/>
    </w:pPr>
    <w:rPr>
      <w:rFonts w:eastAsia="Times New Roman"/>
      <w:bCs/>
      <w:iCs/>
      <w:sz w:val="28"/>
      <w:szCs w:val="28"/>
      <w:lang w:eastAsia="zh-CN"/>
    </w:rPr>
  </w:style>
  <w:style w:type="paragraph" w:customStyle="1" w:styleId="2ffff5">
    <w:name w:val="Текст примечания2"/>
    <w:basedOn w:val="a2"/>
    <w:uiPriority w:val="99"/>
    <w:qFormat/>
    <w:rsid w:val="002978C8"/>
    <w:pPr>
      <w:widowControl/>
      <w:suppressAutoHyphens/>
      <w:snapToGrid/>
      <w:spacing w:before="0" w:after="0"/>
    </w:pPr>
    <w:rPr>
      <w:rFonts w:eastAsia="Times New Roman"/>
      <w:sz w:val="20"/>
      <w:lang w:eastAsia="zh-CN"/>
    </w:rPr>
  </w:style>
  <w:style w:type="paragraph" w:customStyle="1" w:styleId="2ffff6">
    <w:name w:val="Название объекта2"/>
    <w:basedOn w:val="a2"/>
    <w:next w:val="a2"/>
    <w:uiPriority w:val="99"/>
    <w:qFormat/>
    <w:rsid w:val="002978C8"/>
    <w:pPr>
      <w:shd w:val="clear" w:color="auto" w:fill="FFFFFF"/>
      <w:suppressAutoHyphens/>
      <w:autoSpaceDE w:val="0"/>
      <w:snapToGrid/>
      <w:spacing w:before="0" w:after="0"/>
      <w:ind w:firstLine="284"/>
      <w:jc w:val="right"/>
    </w:pPr>
    <w:rPr>
      <w:rFonts w:eastAsia="Times New Roman"/>
      <w:i/>
      <w:iCs/>
      <w:color w:val="000000"/>
      <w:lang w:eastAsia="zh-CN"/>
    </w:rPr>
  </w:style>
  <w:style w:type="paragraph" w:customStyle="1" w:styleId="WW-Heading3">
    <w:name w:val="WW-Heading 3"/>
    <w:uiPriority w:val="99"/>
    <w:qFormat/>
    <w:rsid w:val="002978C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9">
    <w:name w:val="WW-Heading 9"/>
    <w:uiPriority w:val="99"/>
    <w:qFormat/>
    <w:rsid w:val="002978C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1">
    <w:name w:val="WW-Heading 1"/>
    <w:uiPriority w:val="99"/>
    <w:qFormat/>
    <w:rsid w:val="002978C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6">
    <w:name w:val="WW-Heading 6"/>
    <w:uiPriority w:val="99"/>
    <w:qFormat/>
    <w:rsid w:val="002978C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7">
    <w:name w:val="WW-Heading 7"/>
    <w:uiPriority w:val="99"/>
    <w:qFormat/>
    <w:rsid w:val="002978C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2">
    <w:name w:val="WW-Heading 2"/>
    <w:uiPriority w:val="99"/>
    <w:qFormat/>
    <w:rsid w:val="002978C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5">
    <w:name w:val="WW-Heading 5"/>
    <w:uiPriority w:val="99"/>
    <w:qFormat/>
    <w:rsid w:val="002978C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1ffffff1">
    <w:name w:val="Маркированный список1"/>
    <w:basedOn w:val="a2"/>
    <w:uiPriority w:val="99"/>
    <w:qFormat/>
    <w:rsid w:val="002978C8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 w:val="20"/>
      <w:lang w:val="en-US" w:eastAsia="zh-CN"/>
    </w:rPr>
  </w:style>
  <w:style w:type="paragraph" w:customStyle="1" w:styleId="22f2">
    <w:name w:val="Красная строка 22"/>
    <w:basedOn w:val="aff8"/>
    <w:uiPriority w:val="99"/>
    <w:qFormat/>
    <w:rsid w:val="002978C8"/>
    <w:pPr>
      <w:widowControl/>
      <w:suppressAutoHyphens/>
      <w:snapToGrid/>
      <w:spacing w:before="0"/>
      <w:ind w:firstLine="210"/>
    </w:pPr>
    <w:rPr>
      <w:rFonts w:cs="PragmaticaCTT"/>
      <w:szCs w:val="24"/>
      <w:lang w:eastAsia="zh-CN"/>
    </w:rPr>
  </w:style>
  <w:style w:type="paragraph" w:customStyle="1" w:styleId="WW-Heading">
    <w:name w:val="WW-Heading"/>
    <w:uiPriority w:val="99"/>
    <w:qFormat/>
    <w:rsid w:val="002978C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paragraph" w:customStyle="1" w:styleId="LO-normal10">
    <w:name w:val="LO-normal1"/>
    <w:basedOn w:val="a2"/>
    <w:uiPriority w:val="99"/>
    <w:qFormat/>
    <w:rsid w:val="002978C8"/>
    <w:pPr>
      <w:widowControl/>
      <w:suppressAutoHyphens/>
      <w:snapToGrid/>
      <w:spacing w:before="280" w:after="280"/>
    </w:pPr>
    <w:rPr>
      <w:rFonts w:eastAsia="Times New Roman"/>
      <w:szCs w:val="24"/>
      <w:lang w:eastAsia="zh-CN"/>
    </w:rPr>
  </w:style>
  <w:style w:type="paragraph" w:customStyle="1" w:styleId="1ffffff2">
    <w:name w:val="Текст макроса1"/>
    <w:uiPriority w:val="99"/>
    <w:qFormat/>
    <w:rsid w:val="002978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51a">
    <w:name w:val="Нумерованный список 51"/>
    <w:basedOn w:val="a2"/>
    <w:uiPriority w:val="99"/>
    <w:qFormat/>
    <w:rsid w:val="002978C8"/>
    <w:pPr>
      <w:widowControl/>
      <w:suppressAutoHyphens/>
      <w:snapToGrid/>
      <w:spacing w:before="0" w:after="0"/>
      <w:ind w:left="720" w:hanging="360"/>
    </w:pPr>
    <w:rPr>
      <w:rFonts w:eastAsia="Times New Roman"/>
      <w:szCs w:val="24"/>
      <w:lang w:eastAsia="zh-CN"/>
    </w:rPr>
  </w:style>
  <w:style w:type="paragraph" w:customStyle="1" w:styleId="WW-TextBody">
    <w:name w:val="WW-Text Body"/>
    <w:basedOn w:val="a2"/>
    <w:uiPriority w:val="99"/>
    <w:qFormat/>
    <w:rsid w:val="002978C8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paragraph" w:customStyle="1" w:styleId="WW-Heading4">
    <w:name w:val="WW-Heading 4"/>
    <w:basedOn w:val="a2"/>
    <w:next w:val="a2"/>
    <w:uiPriority w:val="99"/>
    <w:qFormat/>
    <w:rsid w:val="002978C8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</w:pPr>
    <w:rPr>
      <w:rFonts w:eastAsia="Times New Roman"/>
      <w:b/>
      <w:bCs/>
      <w:sz w:val="28"/>
      <w:szCs w:val="28"/>
      <w:lang w:eastAsia="zh-CN"/>
    </w:rPr>
  </w:style>
  <w:style w:type="paragraph" w:customStyle="1" w:styleId="WW-Heading8">
    <w:name w:val="WW-Heading 8"/>
    <w:basedOn w:val="a2"/>
    <w:next w:val="a2"/>
    <w:uiPriority w:val="99"/>
    <w:qFormat/>
    <w:rsid w:val="002978C8"/>
    <w:pPr>
      <w:widowControl/>
      <w:tabs>
        <w:tab w:val="left" w:pos="1440"/>
      </w:tabs>
      <w:suppressAutoHyphens/>
      <w:snapToGrid/>
      <w:spacing w:before="240" w:after="60"/>
      <w:ind w:left="1440" w:hanging="1440"/>
    </w:pPr>
    <w:rPr>
      <w:rFonts w:eastAsia="Times New Roman"/>
      <w:i/>
      <w:iCs/>
      <w:szCs w:val="24"/>
      <w:lang w:eastAsia="zh-CN"/>
    </w:rPr>
  </w:style>
  <w:style w:type="paragraph" w:customStyle="1" w:styleId="21f6">
    <w:name w:val="Продолжение списка 21"/>
    <w:basedOn w:val="a2"/>
    <w:uiPriority w:val="99"/>
    <w:qFormat/>
    <w:rsid w:val="002978C8"/>
    <w:pPr>
      <w:widowControl/>
      <w:suppressAutoHyphens/>
      <w:snapToGrid/>
      <w:spacing w:before="0" w:after="120"/>
      <w:ind w:left="566"/>
    </w:pPr>
    <w:rPr>
      <w:rFonts w:eastAsia="Times New Roman"/>
      <w:sz w:val="20"/>
      <w:lang w:eastAsia="zh-CN"/>
    </w:rPr>
  </w:style>
  <w:style w:type="paragraph" w:customStyle="1" w:styleId="31f">
    <w:name w:val="Нумерованный список 31"/>
    <w:basedOn w:val="a2"/>
    <w:uiPriority w:val="99"/>
    <w:qFormat/>
    <w:rsid w:val="002978C8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zh-CN"/>
    </w:rPr>
  </w:style>
  <w:style w:type="paragraph" w:customStyle="1" w:styleId="TableContents">
    <w:name w:val="Table Contents"/>
    <w:basedOn w:val="a2"/>
    <w:qFormat/>
    <w:rsid w:val="002978C8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2978C8"/>
    <w:pPr>
      <w:jc w:val="center"/>
    </w:pPr>
    <w:rPr>
      <w:b/>
      <w:bCs/>
    </w:rPr>
  </w:style>
  <w:style w:type="character" w:customStyle="1" w:styleId="InternetLink">
    <w:name w:val="Internet Link"/>
    <w:uiPriority w:val="99"/>
    <w:rsid w:val="002978C8"/>
    <w:rPr>
      <w:color w:val="0000FF"/>
      <w:u w:val="single"/>
    </w:rPr>
  </w:style>
  <w:style w:type="character" w:customStyle="1" w:styleId="23e">
    <w:name w:val="Основной текст с отступом 2 Знак3"/>
    <w:uiPriority w:val="99"/>
    <w:qFormat/>
    <w:rsid w:val="002978C8"/>
    <w:rPr>
      <w:rFonts w:ascii="Microsoft Sans Serif" w:hAnsi="Microsoft Sans Serif"/>
      <w:b/>
      <w:spacing w:val="10"/>
      <w:sz w:val="26"/>
    </w:rPr>
  </w:style>
  <w:style w:type="character" w:customStyle="1" w:styleId="34a">
    <w:name w:val="Основной текст с отступом 3 Знак4"/>
    <w:uiPriority w:val="99"/>
    <w:qFormat/>
    <w:locked/>
    <w:rsid w:val="002978C8"/>
    <w:rPr>
      <w:rFonts w:ascii="Times New Roman" w:hAnsi="Times New Roman"/>
      <w:sz w:val="24"/>
      <w:lang w:val="en-US"/>
    </w:rPr>
  </w:style>
  <w:style w:type="character" w:customStyle="1" w:styleId="326">
    <w:name w:val="Основной текст 3 Знак2"/>
    <w:uiPriority w:val="99"/>
    <w:qFormat/>
    <w:locked/>
    <w:rsid w:val="002978C8"/>
    <w:rPr>
      <w:rFonts w:ascii="Garamond" w:hAnsi="Garamond"/>
      <w:sz w:val="24"/>
      <w:shd w:val="clear" w:color="auto" w:fill="FFFFFF"/>
    </w:rPr>
  </w:style>
  <w:style w:type="character" w:customStyle="1" w:styleId="ListLabel7">
    <w:name w:val="ListLabel 7"/>
    <w:uiPriority w:val="99"/>
    <w:qFormat/>
    <w:rsid w:val="002978C8"/>
  </w:style>
  <w:style w:type="character" w:customStyle="1" w:styleId="ListLabel8">
    <w:name w:val="ListLabel 8"/>
    <w:uiPriority w:val="99"/>
    <w:qFormat/>
    <w:rsid w:val="002978C8"/>
  </w:style>
  <w:style w:type="character" w:customStyle="1" w:styleId="ListLabel9">
    <w:name w:val="ListLabel 9"/>
    <w:uiPriority w:val="99"/>
    <w:qFormat/>
    <w:rsid w:val="002978C8"/>
  </w:style>
  <w:style w:type="character" w:customStyle="1" w:styleId="ListLabel10">
    <w:name w:val="ListLabel 10"/>
    <w:uiPriority w:val="99"/>
    <w:qFormat/>
    <w:rsid w:val="002978C8"/>
  </w:style>
  <w:style w:type="character" w:customStyle="1" w:styleId="ListLabel11">
    <w:name w:val="ListLabel 11"/>
    <w:uiPriority w:val="99"/>
    <w:qFormat/>
    <w:rsid w:val="002978C8"/>
  </w:style>
  <w:style w:type="character" w:customStyle="1" w:styleId="ListLabel12">
    <w:name w:val="ListLabel 12"/>
    <w:uiPriority w:val="99"/>
    <w:qFormat/>
    <w:rsid w:val="002978C8"/>
  </w:style>
  <w:style w:type="character" w:customStyle="1" w:styleId="ListLabel13">
    <w:name w:val="ListLabel 13"/>
    <w:uiPriority w:val="99"/>
    <w:qFormat/>
    <w:rsid w:val="002978C8"/>
  </w:style>
  <w:style w:type="character" w:customStyle="1" w:styleId="ListLabel14">
    <w:name w:val="ListLabel 14"/>
    <w:uiPriority w:val="99"/>
    <w:qFormat/>
    <w:rsid w:val="002978C8"/>
  </w:style>
  <w:style w:type="character" w:customStyle="1" w:styleId="ListLabel15">
    <w:name w:val="ListLabel 15"/>
    <w:uiPriority w:val="99"/>
    <w:qFormat/>
    <w:rsid w:val="002978C8"/>
  </w:style>
  <w:style w:type="character" w:customStyle="1" w:styleId="ListLabel16">
    <w:name w:val="ListLabel 16"/>
    <w:uiPriority w:val="99"/>
    <w:qFormat/>
    <w:rsid w:val="002978C8"/>
  </w:style>
  <w:style w:type="character" w:customStyle="1" w:styleId="ListLabel17">
    <w:name w:val="ListLabel 17"/>
    <w:uiPriority w:val="99"/>
    <w:qFormat/>
    <w:rsid w:val="002978C8"/>
  </w:style>
  <w:style w:type="character" w:customStyle="1" w:styleId="ListLabel18">
    <w:name w:val="ListLabel 18"/>
    <w:uiPriority w:val="99"/>
    <w:qFormat/>
    <w:rsid w:val="002978C8"/>
  </w:style>
  <w:style w:type="character" w:customStyle="1" w:styleId="ListLabel19">
    <w:name w:val="ListLabel 19"/>
    <w:uiPriority w:val="99"/>
    <w:qFormat/>
    <w:rsid w:val="002978C8"/>
  </w:style>
  <w:style w:type="character" w:customStyle="1" w:styleId="ListLabel20">
    <w:name w:val="ListLabel 20"/>
    <w:uiPriority w:val="99"/>
    <w:qFormat/>
    <w:rsid w:val="002978C8"/>
  </w:style>
  <w:style w:type="character" w:customStyle="1" w:styleId="ListLabel21">
    <w:name w:val="ListLabel 21"/>
    <w:uiPriority w:val="99"/>
    <w:qFormat/>
    <w:rsid w:val="002978C8"/>
  </w:style>
  <w:style w:type="character" w:customStyle="1" w:styleId="ListLabel22">
    <w:name w:val="ListLabel 22"/>
    <w:uiPriority w:val="99"/>
    <w:qFormat/>
    <w:rsid w:val="002978C8"/>
  </w:style>
  <w:style w:type="character" w:customStyle="1" w:styleId="ListLabel23">
    <w:name w:val="ListLabel 23"/>
    <w:uiPriority w:val="99"/>
    <w:qFormat/>
    <w:rsid w:val="002978C8"/>
  </w:style>
  <w:style w:type="character" w:customStyle="1" w:styleId="ListLabel24">
    <w:name w:val="ListLabel 24"/>
    <w:uiPriority w:val="99"/>
    <w:qFormat/>
    <w:rsid w:val="002978C8"/>
  </w:style>
  <w:style w:type="character" w:customStyle="1" w:styleId="ListLabel25">
    <w:name w:val="ListLabel 25"/>
    <w:uiPriority w:val="99"/>
    <w:qFormat/>
    <w:rsid w:val="002978C8"/>
  </w:style>
  <w:style w:type="character" w:customStyle="1" w:styleId="ListLabel26">
    <w:name w:val="ListLabel 26"/>
    <w:uiPriority w:val="99"/>
    <w:qFormat/>
    <w:rsid w:val="002978C8"/>
  </w:style>
  <w:style w:type="character" w:customStyle="1" w:styleId="ListLabel27">
    <w:name w:val="ListLabel 27"/>
    <w:uiPriority w:val="99"/>
    <w:qFormat/>
    <w:rsid w:val="002978C8"/>
  </w:style>
  <w:style w:type="character" w:customStyle="1" w:styleId="ListLabel28">
    <w:name w:val="ListLabel 28"/>
    <w:uiPriority w:val="99"/>
    <w:qFormat/>
    <w:rsid w:val="002978C8"/>
  </w:style>
  <w:style w:type="character" w:customStyle="1" w:styleId="ListLabel29">
    <w:name w:val="ListLabel 29"/>
    <w:uiPriority w:val="99"/>
    <w:qFormat/>
    <w:rsid w:val="002978C8"/>
  </w:style>
  <w:style w:type="character" w:customStyle="1" w:styleId="ListLabel30">
    <w:name w:val="ListLabel 30"/>
    <w:uiPriority w:val="99"/>
    <w:qFormat/>
    <w:rsid w:val="002978C8"/>
  </w:style>
  <w:style w:type="character" w:customStyle="1" w:styleId="ListLabel31">
    <w:name w:val="ListLabel 31"/>
    <w:uiPriority w:val="99"/>
    <w:qFormat/>
    <w:rsid w:val="002978C8"/>
  </w:style>
  <w:style w:type="character" w:customStyle="1" w:styleId="ListLabel32">
    <w:name w:val="ListLabel 32"/>
    <w:uiPriority w:val="99"/>
    <w:qFormat/>
    <w:rsid w:val="002978C8"/>
  </w:style>
  <w:style w:type="character" w:customStyle="1" w:styleId="ListLabel33">
    <w:name w:val="ListLabel 33"/>
    <w:uiPriority w:val="99"/>
    <w:qFormat/>
    <w:rsid w:val="002978C8"/>
  </w:style>
  <w:style w:type="character" w:customStyle="1" w:styleId="ListLabel34">
    <w:name w:val="ListLabel 34"/>
    <w:uiPriority w:val="99"/>
    <w:qFormat/>
    <w:rsid w:val="002978C8"/>
    <w:rPr>
      <w:color w:val="00000A"/>
    </w:rPr>
  </w:style>
  <w:style w:type="character" w:customStyle="1" w:styleId="ListLabel35">
    <w:name w:val="ListLabel 35"/>
    <w:uiPriority w:val="99"/>
    <w:qFormat/>
    <w:rsid w:val="002978C8"/>
  </w:style>
  <w:style w:type="character" w:customStyle="1" w:styleId="ListLabel36">
    <w:name w:val="ListLabel 36"/>
    <w:uiPriority w:val="99"/>
    <w:qFormat/>
    <w:rsid w:val="002978C8"/>
  </w:style>
  <w:style w:type="character" w:customStyle="1" w:styleId="ListLabel37">
    <w:name w:val="ListLabel 37"/>
    <w:uiPriority w:val="99"/>
    <w:qFormat/>
    <w:rsid w:val="002978C8"/>
  </w:style>
  <w:style w:type="character" w:customStyle="1" w:styleId="ListLabel38">
    <w:name w:val="ListLabel 38"/>
    <w:uiPriority w:val="99"/>
    <w:qFormat/>
    <w:rsid w:val="002978C8"/>
  </w:style>
  <w:style w:type="character" w:customStyle="1" w:styleId="ListLabel39">
    <w:name w:val="ListLabel 39"/>
    <w:uiPriority w:val="99"/>
    <w:qFormat/>
    <w:rsid w:val="002978C8"/>
  </w:style>
  <w:style w:type="character" w:customStyle="1" w:styleId="ListLabel40">
    <w:name w:val="ListLabel 40"/>
    <w:uiPriority w:val="99"/>
    <w:qFormat/>
    <w:rsid w:val="002978C8"/>
  </w:style>
  <w:style w:type="character" w:customStyle="1" w:styleId="ListLabel41">
    <w:name w:val="ListLabel 41"/>
    <w:uiPriority w:val="99"/>
    <w:qFormat/>
    <w:rsid w:val="002978C8"/>
  </w:style>
  <w:style w:type="character" w:customStyle="1" w:styleId="ListLabel42">
    <w:name w:val="ListLabel 42"/>
    <w:uiPriority w:val="99"/>
    <w:qFormat/>
    <w:rsid w:val="002978C8"/>
  </w:style>
  <w:style w:type="character" w:customStyle="1" w:styleId="ListLabel43">
    <w:name w:val="ListLabel 43"/>
    <w:uiPriority w:val="99"/>
    <w:qFormat/>
    <w:rsid w:val="002978C8"/>
  </w:style>
  <w:style w:type="character" w:customStyle="1" w:styleId="ListLabel44">
    <w:name w:val="ListLabel 44"/>
    <w:uiPriority w:val="99"/>
    <w:qFormat/>
    <w:rsid w:val="002978C8"/>
  </w:style>
  <w:style w:type="character" w:customStyle="1" w:styleId="ListLabel45">
    <w:name w:val="ListLabel 45"/>
    <w:uiPriority w:val="99"/>
    <w:qFormat/>
    <w:rsid w:val="002978C8"/>
  </w:style>
  <w:style w:type="character" w:customStyle="1" w:styleId="ListLabel46">
    <w:name w:val="ListLabel 46"/>
    <w:uiPriority w:val="99"/>
    <w:qFormat/>
    <w:rsid w:val="002978C8"/>
  </w:style>
  <w:style w:type="character" w:customStyle="1" w:styleId="ListLabel47">
    <w:name w:val="ListLabel 47"/>
    <w:uiPriority w:val="99"/>
    <w:qFormat/>
    <w:rsid w:val="002978C8"/>
  </w:style>
  <w:style w:type="character" w:customStyle="1" w:styleId="ListLabel48">
    <w:name w:val="ListLabel 48"/>
    <w:uiPriority w:val="99"/>
    <w:qFormat/>
    <w:rsid w:val="002978C8"/>
  </w:style>
  <w:style w:type="character" w:customStyle="1" w:styleId="ListLabel49">
    <w:name w:val="ListLabel 49"/>
    <w:uiPriority w:val="99"/>
    <w:qFormat/>
    <w:rsid w:val="002978C8"/>
  </w:style>
  <w:style w:type="character" w:customStyle="1" w:styleId="ListLabel50">
    <w:name w:val="ListLabel 50"/>
    <w:uiPriority w:val="99"/>
    <w:qFormat/>
    <w:rsid w:val="002978C8"/>
  </w:style>
  <w:style w:type="character" w:customStyle="1" w:styleId="ListLabel51">
    <w:name w:val="ListLabel 51"/>
    <w:uiPriority w:val="99"/>
    <w:qFormat/>
    <w:rsid w:val="002978C8"/>
  </w:style>
  <w:style w:type="character" w:customStyle="1" w:styleId="ListLabel52">
    <w:name w:val="ListLabel 52"/>
    <w:uiPriority w:val="99"/>
    <w:qFormat/>
    <w:rsid w:val="002978C8"/>
  </w:style>
  <w:style w:type="character" w:customStyle="1" w:styleId="ListLabel53">
    <w:name w:val="ListLabel 53"/>
    <w:uiPriority w:val="99"/>
    <w:qFormat/>
    <w:rsid w:val="002978C8"/>
    <w:rPr>
      <w:color w:val="00000A"/>
      <w:position w:val="0"/>
      <w:sz w:val="24"/>
      <w:u w:val="none"/>
      <w:vertAlign w:val="baseline"/>
    </w:rPr>
  </w:style>
  <w:style w:type="character" w:customStyle="1" w:styleId="ListLabel54">
    <w:name w:val="ListLabel 54"/>
    <w:uiPriority w:val="99"/>
    <w:qFormat/>
    <w:rsid w:val="002978C8"/>
    <w:rPr>
      <w:position w:val="0"/>
      <w:sz w:val="20"/>
      <w:u w:val="none"/>
      <w:vertAlign w:val="baseline"/>
    </w:rPr>
  </w:style>
  <w:style w:type="character" w:customStyle="1" w:styleId="ListLabel55">
    <w:name w:val="ListLabel 55"/>
    <w:uiPriority w:val="99"/>
    <w:qFormat/>
    <w:rsid w:val="002978C8"/>
    <w:rPr>
      <w:position w:val="0"/>
      <w:sz w:val="20"/>
      <w:u w:val="none"/>
      <w:vertAlign w:val="baseline"/>
    </w:rPr>
  </w:style>
  <w:style w:type="character" w:customStyle="1" w:styleId="ListLabel56">
    <w:name w:val="ListLabel 56"/>
    <w:uiPriority w:val="99"/>
    <w:qFormat/>
    <w:rsid w:val="002978C8"/>
  </w:style>
  <w:style w:type="character" w:customStyle="1" w:styleId="ListLabel57">
    <w:name w:val="ListLabel 57"/>
    <w:uiPriority w:val="99"/>
    <w:qFormat/>
    <w:rsid w:val="002978C8"/>
  </w:style>
  <w:style w:type="character" w:customStyle="1" w:styleId="ListLabel58">
    <w:name w:val="ListLabel 58"/>
    <w:uiPriority w:val="99"/>
    <w:qFormat/>
    <w:rsid w:val="002978C8"/>
  </w:style>
  <w:style w:type="character" w:customStyle="1" w:styleId="ListLabel59">
    <w:name w:val="ListLabel 59"/>
    <w:uiPriority w:val="99"/>
    <w:qFormat/>
    <w:rsid w:val="002978C8"/>
  </w:style>
  <w:style w:type="character" w:customStyle="1" w:styleId="ListLabel60">
    <w:name w:val="ListLabel 60"/>
    <w:uiPriority w:val="99"/>
    <w:qFormat/>
    <w:rsid w:val="002978C8"/>
  </w:style>
  <w:style w:type="character" w:customStyle="1" w:styleId="ListLabel61">
    <w:name w:val="ListLabel 61"/>
    <w:uiPriority w:val="99"/>
    <w:qFormat/>
    <w:rsid w:val="002978C8"/>
  </w:style>
  <w:style w:type="character" w:customStyle="1" w:styleId="ListLabel62">
    <w:name w:val="ListLabel 62"/>
    <w:uiPriority w:val="99"/>
    <w:qFormat/>
    <w:rsid w:val="002978C8"/>
  </w:style>
  <w:style w:type="character" w:customStyle="1" w:styleId="ListLabel63">
    <w:name w:val="ListLabel 63"/>
    <w:uiPriority w:val="99"/>
    <w:qFormat/>
    <w:rsid w:val="002978C8"/>
    <w:rPr>
      <w:sz w:val="24"/>
    </w:rPr>
  </w:style>
  <w:style w:type="character" w:customStyle="1" w:styleId="ListLabel64">
    <w:name w:val="ListLabel 64"/>
    <w:uiPriority w:val="99"/>
    <w:qFormat/>
    <w:rsid w:val="002978C8"/>
  </w:style>
  <w:style w:type="character" w:customStyle="1" w:styleId="ListLabel65">
    <w:name w:val="ListLabel 65"/>
    <w:uiPriority w:val="99"/>
    <w:qFormat/>
    <w:rsid w:val="002978C8"/>
  </w:style>
  <w:style w:type="character" w:customStyle="1" w:styleId="ListLabel66">
    <w:name w:val="ListLabel 66"/>
    <w:uiPriority w:val="99"/>
    <w:qFormat/>
    <w:rsid w:val="002978C8"/>
  </w:style>
  <w:style w:type="character" w:customStyle="1" w:styleId="ListLabel67">
    <w:name w:val="ListLabel 67"/>
    <w:uiPriority w:val="99"/>
    <w:qFormat/>
    <w:rsid w:val="002978C8"/>
  </w:style>
  <w:style w:type="character" w:customStyle="1" w:styleId="ListLabel68">
    <w:name w:val="ListLabel 68"/>
    <w:uiPriority w:val="99"/>
    <w:qFormat/>
    <w:rsid w:val="002978C8"/>
  </w:style>
  <w:style w:type="character" w:customStyle="1" w:styleId="ListLabel69">
    <w:name w:val="ListLabel 69"/>
    <w:uiPriority w:val="99"/>
    <w:qFormat/>
    <w:rsid w:val="002978C8"/>
  </w:style>
  <w:style w:type="character" w:customStyle="1" w:styleId="ListLabel70">
    <w:name w:val="ListLabel 70"/>
    <w:uiPriority w:val="99"/>
    <w:qFormat/>
    <w:rsid w:val="002978C8"/>
  </w:style>
  <w:style w:type="character" w:customStyle="1" w:styleId="ListLabel71">
    <w:name w:val="ListLabel 71"/>
    <w:uiPriority w:val="99"/>
    <w:qFormat/>
    <w:rsid w:val="002978C8"/>
  </w:style>
  <w:style w:type="character" w:customStyle="1" w:styleId="ListLabel72">
    <w:name w:val="ListLabel 72"/>
    <w:uiPriority w:val="99"/>
    <w:qFormat/>
    <w:rsid w:val="002978C8"/>
  </w:style>
  <w:style w:type="character" w:customStyle="1" w:styleId="ListLabel73">
    <w:name w:val="ListLabel 73"/>
    <w:uiPriority w:val="99"/>
    <w:qFormat/>
    <w:rsid w:val="002978C8"/>
  </w:style>
  <w:style w:type="character" w:customStyle="1" w:styleId="ListLabel74">
    <w:name w:val="ListLabel 74"/>
    <w:uiPriority w:val="99"/>
    <w:qFormat/>
    <w:rsid w:val="002978C8"/>
  </w:style>
  <w:style w:type="character" w:customStyle="1" w:styleId="ListLabel75">
    <w:name w:val="ListLabel 75"/>
    <w:uiPriority w:val="99"/>
    <w:qFormat/>
    <w:rsid w:val="002978C8"/>
  </w:style>
  <w:style w:type="character" w:customStyle="1" w:styleId="ListLabel76">
    <w:name w:val="ListLabel 76"/>
    <w:uiPriority w:val="99"/>
    <w:qFormat/>
    <w:rsid w:val="002978C8"/>
  </w:style>
  <w:style w:type="character" w:customStyle="1" w:styleId="ListLabel77">
    <w:name w:val="ListLabel 77"/>
    <w:uiPriority w:val="99"/>
    <w:qFormat/>
    <w:rsid w:val="002978C8"/>
  </w:style>
  <w:style w:type="character" w:customStyle="1" w:styleId="ListLabel78">
    <w:name w:val="ListLabel 78"/>
    <w:uiPriority w:val="99"/>
    <w:qFormat/>
    <w:rsid w:val="002978C8"/>
    <w:rPr>
      <w:sz w:val="24"/>
    </w:rPr>
  </w:style>
  <w:style w:type="character" w:customStyle="1" w:styleId="ListLabel79">
    <w:name w:val="ListLabel 79"/>
    <w:uiPriority w:val="99"/>
    <w:qFormat/>
    <w:rsid w:val="002978C8"/>
  </w:style>
  <w:style w:type="character" w:customStyle="1" w:styleId="ListLabel80">
    <w:name w:val="ListLabel 80"/>
    <w:uiPriority w:val="99"/>
    <w:qFormat/>
    <w:rsid w:val="002978C8"/>
  </w:style>
  <w:style w:type="character" w:customStyle="1" w:styleId="ListLabel81">
    <w:name w:val="ListLabel 81"/>
    <w:uiPriority w:val="99"/>
    <w:qFormat/>
    <w:rsid w:val="002978C8"/>
  </w:style>
  <w:style w:type="character" w:customStyle="1" w:styleId="ListLabel82">
    <w:name w:val="ListLabel 82"/>
    <w:uiPriority w:val="99"/>
    <w:qFormat/>
    <w:rsid w:val="002978C8"/>
  </w:style>
  <w:style w:type="character" w:customStyle="1" w:styleId="ListLabel83">
    <w:name w:val="ListLabel 83"/>
    <w:uiPriority w:val="99"/>
    <w:qFormat/>
    <w:rsid w:val="002978C8"/>
  </w:style>
  <w:style w:type="character" w:customStyle="1" w:styleId="ListLabel84">
    <w:name w:val="ListLabel 84"/>
    <w:uiPriority w:val="99"/>
    <w:qFormat/>
    <w:rsid w:val="002978C8"/>
  </w:style>
  <w:style w:type="character" w:customStyle="1" w:styleId="ListLabel85">
    <w:name w:val="ListLabel 85"/>
    <w:uiPriority w:val="99"/>
    <w:qFormat/>
    <w:rsid w:val="002978C8"/>
  </w:style>
  <w:style w:type="character" w:customStyle="1" w:styleId="ListLabel86">
    <w:name w:val="ListLabel 86"/>
    <w:uiPriority w:val="99"/>
    <w:qFormat/>
    <w:rsid w:val="002978C8"/>
  </w:style>
  <w:style w:type="character" w:customStyle="1" w:styleId="ListLabel87">
    <w:name w:val="ListLabel 87"/>
    <w:uiPriority w:val="99"/>
    <w:qFormat/>
    <w:rsid w:val="002978C8"/>
  </w:style>
  <w:style w:type="character" w:customStyle="1" w:styleId="ListLabel88">
    <w:name w:val="ListLabel 88"/>
    <w:uiPriority w:val="99"/>
    <w:qFormat/>
    <w:rsid w:val="002978C8"/>
  </w:style>
  <w:style w:type="character" w:customStyle="1" w:styleId="ListLabel89">
    <w:name w:val="ListLabel 89"/>
    <w:uiPriority w:val="99"/>
    <w:qFormat/>
    <w:rsid w:val="002978C8"/>
  </w:style>
  <w:style w:type="character" w:customStyle="1" w:styleId="ListLabel90">
    <w:name w:val="ListLabel 90"/>
    <w:uiPriority w:val="99"/>
    <w:qFormat/>
    <w:rsid w:val="002978C8"/>
  </w:style>
  <w:style w:type="character" w:customStyle="1" w:styleId="ListLabel91">
    <w:name w:val="ListLabel 91"/>
    <w:uiPriority w:val="99"/>
    <w:qFormat/>
    <w:rsid w:val="002978C8"/>
  </w:style>
  <w:style w:type="character" w:customStyle="1" w:styleId="ListLabel92">
    <w:name w:val="ListLabel 92"/>
    <w:uiPriority w:val="99"/>
    <w:qFormat/>
    <w:rsid w:val="002978C8"/>
  </w:style>
  <w:style w:type="character" w:customStyle="1" w:styleId="ListLabel93">
    <w:name w:val="ListLabel 93"/>
    <w:uiPriority w:val="99"/>
    <w:qFormat/>
    <w:rsid w:val="002978C8"/>
  </w:style>
  <w:style w:type="character" w:customStyle="1" w:styleId="ListLabel94">
    <w:name w:val="ListLabel 94"/>
    <w:uiPriority w:val="99"/>
    <w:qFormat/>
    <w:rsid w:val="002978C8"/>
  </w:style>
  <w:style w:type="character" w:customStyle="1" w:styleId="ListLabel95">
    <w:name w:val="ListLabel 95"/>
    <w:uiPriority w:val="99"/>
    <w:qFormat/>
    <w:rsid w:val="002978C8"/>
  </w:style>
  <w:style w:type="character" w:customStyle="1" w:styleId="ListLabel96">
    <w:name w:val="ListLabel 96"/>
    <w:uiPriority w:val="99"/>
    <w:qFormat/>
    <w:rsid w:val="002978C8"/>
    <w:rPr>
      <w:sz w:val="24"/>
    </w:rPr>
  </w:style>
  <w:style w:type="character" w:customStyle="1" w:styleId="ListLabel97">
    <w:name w:val="ListLabel 97"/>
    <w:uiPriority w:val="99"/>
    <w:qFormat/>
    <w:rsid w:val="002978C8"/>
  </w:style>
  <w:style w:type="character" w:customStyle="1" w:styleId="ListLabel98">
    <w:name w:val="ListLabel 98"/>
    <w:uiPriority w:val="99"/>
    <w:qFormat/>
    <w:rsid w:val="002978C8"/>
  </w:style>
  <w:style w:type="character" w:customStyle="1" w:styleId="ListLabel99">
    <w:name w:val="ListLabel 99"/>
    <w:uiPriority w:val="99"/>
    <w:qFormat/>
    <w:rsid w:val="002978C8"/>
  </w:style>
  <w:style w:type="character" w:customStyle="1" w:styleId="ListLabel100">
    <w:name w:val="ListLabel 100"/>
    <w:uiPriority w:val="99"/>
    <w:qFormat/>
    <w:rsid w:val="002978C8"/>
  </w:style>
  <w:style w:type="character" w:customStyle="1" w:styleId="ListLabel101">
    <w:name w:val="ListLabel 101"/>
    <w:uiPriority w:val="99"/>
    <w:qFormat/>
    <w:rsid w:val="002978C8"/>
  </w:style>
  <w:style w:type="character" w:customStyle="1" w:styleId="ListLabel102">
    <w:name w:val="ListLabel 102"/>
    <w:uiPriority w:val="99"/>
    <w:qFormat/>
    <w:rsid w:val="002978C8"/>
  </w:style>
  <w:style w:type="character" w:customStyle="1" w:styleId="ListLabel103">
    <w:name w:val="ListLabel 103"/>
    <w:uiPriority w:val="99"/>
    <w:qFormat/>
    <w:rsid w:val="002978C8"/>
  </w:style>
  <w:style w:type="character" w:customStyle="1" w:styleId="ListLabel104">
    <w:name w:val="ListLabel 104"/>
    <w:uiPriority w:val="99"/>
    <w:qFormat/>
    <w:rsid w:val="002978C8"/>
  </w:style>
  <w:style w:type="character" w:customStyle="1" w:styleId="ListLabel105">
    <w:name w:val="ListLabel 105"/>
    <w:uiPriority w:val="99"/>
    <w:qFormat/>
    <w:rsid w:val="002978C8"/>
  </w:style>
  <w:style w:type="character" w:customStyle="1" w:styleId="ListLabel106">
    <w:name w:val="ListLabel 106"/>
    <w:uiPriority w:val="99"/>
    <w:qFormat/>
    <w:rsid w:val="002978C8"/>
  </w:style>
  <w:style w:type="character" w:customStyle="1" w:styleId="ListLabel107">
    <w:name w:val="ListLabel 107"/>
    <w:uiPriority w:val="99"/>
    <w:qFormat/>
    <w:rsid w:val="002978C8"/>
  </w:style>
  <w:style w:type="character" w:customStyle="1" w:styleId="ListLabel108">
    <w:name w:val="ListLabel 108"/>
    <w:uiPriority w:val="99"/>
    <w:qFormat/>
    <w:rsid w:val="002978C8"/>
  </w:style>
  <w:style w:type="character" w:customStyle="1" w:styleId="ListLabel109">
    <w:name w:val="ListLabel 109"/>
    <w:uiPriority w:val="99"/>
    <w:qFormat/>
    <w:rsid w:val="002978C8"/>
  </w:style>
  <w:style w:type="character" w:customStyle="1" w:styleId="ListLabel110">
    <w:name w:val="ListLabel 110"/>
    <w:uiPriority w:val="99"/>
    <w:qFormat/>
    <w:rsid w:val="002978C8"/>
  </w:style>
  <w:style w:type="character" w:customStyle="1" w:styleId="ListLabel111">
    <w:name w:val="ListLabel 111"/>
    <w:uiPriority w:val="99"/>
    <w:qFormat/>
    <w:rsid w:val="002978C8"/>
  </w:style>
  <w:style w:type="character" w:customStyle="1" w:styleId="ListLabel112">
    <w:name w:val="ListLabel 112"/>
    <w:uiPriority w:val="99"/>
    <w:qFormat/>
    <w:rsid w:val="002978C8"/>
  </w:style>
  <w:style w:type="character" w:customStyle="1" w:styleId="ListLabel113">
    <w:name w:val="ListLabel 113"/>
    <w:uiPriority w:val="99"/>
    <w:qFormat/>
    <w:rsid w:val="002978C8"/>
  </w:style>
  <w:style w:type="character" w:customStyle="1" w:styleId="ListLabel114">
    <w:name w:val="ListLabel 114"/>
    <w:uiPriority w:val="99"/>
    <w:qFormat/>
    <w:rsid w:val="002978C8"/>
    <w:rPr>
      <w:sz w:val="24"/>
    </w:rPr>
  </w:style>
  <w:style w:type="character" w:customStyle="1" w:styleId="ListLabel115">
    <w:name w:val="ListLabel 115"/>
    <w:uiPriority w:val="99"/>
    <w:qFormat/>
    <w:rsid w:val="002978C8"/>
  </w:style>
  <w:style w:type="character" w:customStyle="1" w:styleId="ListLabel116">
    <w:name w:val="ListLabel 116"/>
    <w:uiPriority w:val="99"/>
    <w:qFormat/>
    <w:rsid w:val="002978C8"/>
  </w:style>
  <w:style w:type="character" w:customStyle="1" w:styleId="ListLabel117">
    <w:name w:val="ListLabel 117"/>
    <w:uiPriority w:val="99"/>
    <w:qFormat/>
    <w:rsid w:val="002978C8"/>
  </w:style>
  <w:style w:type="character" w:customStyle="1" w:styleId="ListLabel118">
    <w:name w:val="ListLabel 118"/>
    <w:uiPriority w:val="99"/>
    <w:qFormat/>
    <w:rsid w:val="002978C8"/>
  </w:style>
  <w:style w:type="character" w:customStyle="1" w:styleId="ListLabel119">
    <w:name w:val="ListLabel 119"/>
    <w:uiPriority w:val="99"/>
    <w:qFormat/>
    <w:rsid w:val="002978C8"/>
  </w:style>
  <w:style w:type="character" w:customStyle="1" w:styleId="ListLabel120">
    <w:name w:val="ListLabel 120"/>
    <w:uiPriority w:val="99"/>
    <w:qFormat/>
    <w:rsid w:val="002978C8"/>
  </w:style>
  <w:style w:type="character" w:customStyle="1" w:styleId="ListLabel121">
    <w:name w:val="ListLabel 121"/>
    <w:uiPriority w:val="99"/>
    <w:qFormat/>
    <w:rsid w:val="002978C8"/>
  </w:style>
  <w:style w:type="character" w:customStyle="1" w:styleId="ListLabel122">
    <w:name w:val="ListLabel 122"/>
    <w:uiPriority w:val="99"/>
    <w:qFormat/>
    <w:rsid w:val="002978C8"/>
  </w:style>
  <w:style w:type="character" w:customStyle="1" w:styleId="ListLabel123">
    <w:name w:val="ListLabel 123"/>
    <w:uiPriority w:val="99"/>
    <w:qFormat/>
    <w:rsid w:val="002978C8"/>
  </w:style>
  <w:style w:type="character" w:customStyle="1" w:styleId="ListLabel124">
    <w:name w:val="ListLabel 124"/>
    <w:uiPriority w:val="99"/>
    <w:qFormat/>
    <w:rsid w:val="002978C8"/>
  </w:style>
  <w:style w:type="character" w:customStyle="1" w:styleId="ListLabel125">
    <w:name w:val="ListLabel 125"/>
    <w:uiPriority w:val="99"/>
    <w:qFormat/>
    <w:rsid w:val="002978C8"/>
  </w:style>
  <w:style w:type="character" w:customStyle="1" w:styleId="ListLabel126">
    <w:name w:val="ListLabel 126"/>
    <w:uiPriority w:val="99"/>
    <w:qFormat/>
    <w:rsid w:val="002978C8"/>
  </w:style>
  <w:style w:type="character" w:customStyle="1" w:styleId="ListLabel127">
    <w:name w:val="ListLabel 127"/>
    <w:uiPriority w:val="99"/>
    <w:qFormat/>
    <w:rsid w:val="002978C8"/>
  </w:style>
  <w:style w:type="character" w:customStyle="1" w:styleId="ListLabel128">
    <w:name w:val="ListLabel 128"/>
    <w:uiPriority w:val="99"/>
    <w:qFormat/>
    <w:rsid w:val="002978C8"/>
  </w:style>
  <w:style w:type="character" w:customStyle="1" w:styleId="ListLabel129">
    <w:name w:val="ListLabel 129"/>
    <w:uiPriority w:val="99"/>
    <w:qFormat/>
    <w:rsid w:val="002978C8"/>
  </w:style>
  <w:style w:type="character" w:customStyle="1" w:styleId="ListLabel130">
    <w:name w:val="ListLabel 130"/>
    <w:uiPriority w:val="99"/>
    <w:qFormat/>
    <w:rsid w:val="002978C8"/>
  </w:style>
  <w:style w:type="character" w:customStyle="1" w:styleId="ListLabel131">
    <w:name w:val="ListLabel 131"/>
    <w:uiPriority w:val="99"/>
    <w:qFormat/>
    <w:rsid w:val="002978C8"/>
  </w:style>
  <w:style w:type="character" w:customStyle="1" w:styleId="ListLabel132">
    <w:name w:val="ListLabel 132"/>
    <w:uiPriority w:val="99"/>
    <w:qFormat/>
    <w:rsid w:val="002978C8"/>
  </w:style>
  <w:style w:type="character" w:customStyle="1" w:styleId="ListLabel133">
    <w:name w:val="ListLabel 133"/>
    <w:uiPriority w:val="99"/>
    <w:qFormat/>
    <w:rsid w:val="002978C8"/>
  </w:style>
  <w:style w:type="character" w:customStyle="1" w:styleId="ListLabel134">
    <w:name w:val="ListLabel 134"/>
    <w:uiPriority w:val="99"/>
    <w:qFormat/>
    <w:rsid w:val="002978C8"/>
  </w:style>
  <w:style w:type="character" w:customStyle="1" w:styleId="ListLabel135">
    <w:name w:val="ListLabel 135"/>
    <w:uiPriority w:val="99"/>
    <w:qFormat/>
    <w:rsid w:val="002978C8"/>
  </w:style>
  <w:style w:type="character" w:customStyle="1" w:styleId="ListLabel136">
    <w:name w:val="ListLabel 136"/>
    <w:uiPriority w:val="99"/>
    <w:qFormat/>
    <w:rsid w:val="002978C8"/>
  </w:style>
  <w:style w:type="character" w:customStyle="1" w:styleId="ListLabel137">
    <w:name w:val="ListLabel 137"/>
    <w:uiPriority w:val="99"/>
    <w:qFormat/>
    <w:rsid w:val="002978C8"/>
  </w:style>
  <w:style w:type="character" w:customStyle="1" w:styleId="ListLabel138">
    <w:name w:val="ListLabel 138"/>
    <w:uiPriority w:val="99"/>
    <w:qFormat/>
    <w:rsid w:val="002978C8"/>
  </w:style>
  <w:style w:type="character" w:customStyle="1" w:styleId="ListLabel139">
    <w:name w:val="ListLabel 139"/>
    <w:uiPriority w:val="99"/>
    <w:qFormat/>
    <w:rsid w:val="002978C8"/>
  </w:style>
  <w:style w:type="character" w:customStyle="1" w:styleId="ListLabel140">
    <w:name w:val="ListLabel 140"/>
    <w:uiPriority w:val="99"/>
    <w:qFormat/>
    <w:rsid w:val="002978C8"/>
  </w:style>
  <w:style w:type="character" w:customStyle="1" w:styleId="ListLabel141">
    <w:name w:val="ListLabel 141"/>
    <w:uiPriority w:val="99"/>
    <w:qFormat/>
    <w:rsid w:val="002978C8"/>
  </w:style>
  <w:style w:type="character" w:customStyle="1" w:styleId="ListLabel142">
    <w:name w:val="ListLabel 142"/>
    <w:uiPriority w:val="99"/>
    <w:qFormat/>
    <w:rsid w:val="002978C8"/>
  </w:style>
  <w:style w:type="character" w:customStyle="1" w:styleId="ListLabel143">
    <w:name w:val="ListLabel 143"/>
    <w:uiPriority w:val="99"/>
    <w:qFormat/>
    <w:rsid w:val="002978C8"/>
  </w:style>
  <w:style w:type="character" w:customStyle="1" w:styleId="ListLabel144">
    <w:name w:val="ListLabel 144"/>
    <w:uiPriority w:val="99"/>
    <w:qFormat/>
    <w:rsid w:val="002978C8"/>
  </w:style>
  <w:style w:type="character" w:customStyle="1" w:styleId="ListLabel145">
    <w:name w:val="ListLabel 145"/>
    <w:uiPriority w:val="99"/>
    <w:qFormat/>
    <w:rsid w:val="002978C8"/>
  </w:style>
  <w:style w:type="character" w:customStyle="1" w:styleId="ListLabel146">
    <w:name w:val="ListLabel 146"/>
    <w:uiPriority w:val="99"/>
    <w:qFormat/>
    <w:rsid w:val="002978C8"/>
  </w:style>
  <w:style w:type="character" w:customStyle="1" w:styleId="ListLabel147">
    <w:name w:val="ListLabel 147"/>
    <w:uiPriority w:val="99"/>
    <w:qFormat/>
    <w:rsid w:val="002978C8"/>
  </w:style>
  <w:style w:type="character" w:customStyle="1" w:styleId="ListLabel148">
    <w:name w:val="ListLabel 148"/>
    <w:uiPriority w:val="99"/>
    <w:qFormat/>
    <w:rsid w:val="002978C8"/>
  </w:style>
  <w:style w:type="character" w:customStyle="1" w:styleId="ListLabel149">
    <w:name w:val="ListLabel 149"/>
    <w:uiPriority w:val="99"/>
    <w:qFormat/>
    <w:rsid w:val="002978C8"/>
  </w:style>
  <w:style w:type="character" w:customStyle="1" w:styleId="ListLabel150">
    <w:name w:val="ListLabel 150"/>
    <w:uiPriority w:val="99"/>
    <w:qFormat/>
    <w:rsid w:val="002978C8"/>
    <w:rPr>
      <w:sz w:val="24"/>
    </w:rPr>
  </w:style>
  <w:style w:type="character" w:customStyle="1" w:styleId="ListLabel151">
    <w:name w:val="ListLabel 151"/>
    <w:uiPriority w:val="99"/>
    <w:qFormat/>
    <w:rsid w:val="002978C8"/>
  </w:style>
  <w:style w:type="character" w:customStyle="1" w:styleId="ListLabel152">
    <w:name w:val="ListLabel 152"/>
    <w:uiPriority w:val="99"/>
    <w:qFormat/>
    <w:rsid w:val="002978C8"/>
  </w:style>
  <w:style w:type="character" w:customStyle="1" w:styleId="ListLabel153">
    <w:name w:val="ListLabel 153"/>
    <w:uiPriority w:val="99"/>
    <w:qFormat/>
    <w:rsid w:val="002978C8"/>
  </w:style>
  <w:style w:type="character" w:customStyle="1" w:styleId="ListLabel154">
    <w:name w:val="ListLabel 154"/>
    <w:uiPriority w:val="99"/>
    <w:qFormat/>
    <w:rsid w:val="002978C8"/>
  </w:style>
  <w:style w:type="character" w:customStyle="1" w:styleId="ListLabel155">
    <w:name w:val="ListLabel 155"/>
    <w:uiPriority w:val="99"/>
    <w:qFormat/>
    <w:rsid w:val="002978C8"/>
  </w:style>
  <w:style w:type="character" w:customStyle="1" w:styleId="ListLabel156">
    <w:name w:val="ListLabel 156"/>
    <w:uiPriority w:val="99"/>
    <w:qFormat/>
    <w:rsid w:val="002978C8"/>
  </w:style>
  <w:style w:type="character" w:customStyle="1" w:styleId="ListLabel157">
    <w:name w:val="ListLabel 157"/>
    <w:uiPriority w:val="99"/>
    <w:qFormat/>
    <w:rsid w:val="002978C8"/>
  </w:style>
  <w:style w:type="character" w:customStyle="1" w:styleId="ListLabel158">
    <w:name w:val="ListLabel 158"/>
    <w:uiPriority w:val="99"/>
    <w:qFormat/>
    <w:rsid w:val="002978C8"/>
  </w:style>
  <w:style w:type="character" w:customStyle="1" w:styleId="ListLabel159">
    <w:name w:val="ListLabel 159"/>
    <w:uiPriority w:val="99"/>
    <w:qFormat/>
    <w:rsid w:val="002978C8"/>
    <w:rPr>
      <w:sz w:val="24"/>
    </w:rPr>
  </w:style>
  <w:style w:type="character" w:customStyle="1" w:styleId="ListLabel160">
    <w:name w:val="ListLabel 160"/>
    <w:uiPriority w:val="99"/>
    <w:qFormat/>
    <w:rsid w:val="002978C8"/>
  </w:style>
  <w:style w:type="character" w:customStyle="1" w:styleId="ListLabel161">
    <w:name w:val="ListLabel 161"/>
    <w:uiPriority w:val="99"/>
    <w:qFormat/>
    <w:rsid w:val="002978C8"/>
  </w:style>
  <w:style w:type="character" w:customStyle="1" w:styleId="ListLabel162">
    <w:name w:val="ListLabel 162"/>
    <w:uiPriority w:val="99"/>
    <w:qFormat/>
    <w:rsid w:val="002978C8"/>
  </w:style>
  <w:style w:type="character" w:customStyle="1" w:styleId="ListLabel163">
    <w:name w:val="ListLabel 163"/>
    <w:uiPriority w:val="99"/>
    <w:qFormat/>
    <w:rsid w:val="002978C8"/>
  </w:style>
  <w:style w:type="character" w:customStyle="1" w:styleId="ListLabel164">
    <w:name w:val="ListLabel 164"/>
    <w:uiPriority w:val="99"/>
    <w:qFormat/>
    <w:rsid w:val="002978C8"/>
  </w:style>
  <w:style w:type="character" w:customStyle="1" w:styleId="ListLabel165">
    <w:name w:val="ListLabel 165"/>
    <w:uiPriority w:val="99"/>
    <w:qFormat/>
    <w:rsid w:val="002978C8"/>
  </w:style>
  <w:style w:type="character" w:customStyle="1" w:styleId="ListLabel166">
    <w:name w:val="ListLabel 166"/>
    <w:uiPriority w:val="99"/>
    <w:qFormat/>
    <w:rsid w:val="002978C8"/>
  </w:style>
  <w:style w:type="character" w:customStyle="1" w:styleId="ListLabel167">
    <w:name w:val="ListLabel 167"/>
    <w:uiPriority w:val="99"/>
    <w:qFormat/>
    <w:rsid w:val="002978C8"/>
  </w:style>
  <w:style w:type="character" w:customStyle="1" w:styleId="ListLabel168">
    <w:name w:val="ListLabel 168"/>
    <w:uiPriority w:val="99"/>
    <w:qFormat/>
    <w:rsid w:val="002978C8"/>
    <w:rPr>
      <w:sz w:val="24"/>
    </w:rPr>
  </w:style>
  <w:style w:type="character" w:customStyle="1" w:styleId="ListLabel169">
    <w:name w:val="ListLabel 169"/>
    <w:uiPriority w:val="99"/>
    <w:qFormat/>
    <w:rsid w:val="002978C8"/>
  </w:style>
  <w:style w:type="character" w:customStyle="1" w:styleId="ListLabel170">
    <w:name w:val="ListLabel 170"/>
    <w:uiPriority w:val="99"/>
    <w:qFormat/>
    <w:rsid w:val="002978C8"/>
  </w:style>
  <w:style w:type="character" w:customStyle="1" w:styleId="ListLabel171">
    <w:name w:val="ListLabel 171"/>
    <w:uiPriority w:val="99"/>
    <w:qFormat/>
    <w:rsid w:val="002978C8"/>
  </w:style>
  <w:style w:type="character" w:customStyle="1" w:styleId="ListLabel172">
    <w:name w:val="ListLabel 172"/>
    <w:uiPriority w:val="99"/>
    <w:qFormat/>
    <w:rsid w:val="002978C8"/>
  </w:style>
  <w:style w:type="character" w:customStyle="1" w:styleId="ListLabel173">
    <w:name w:val="ListLabel 173"/>
    <w:uiPriority w:val="99"/>
    <w:qFormat/>
    <w:rsid w:val="002978C8"/>
  </w:style>
  <w:style w:type="character" w:customStyle="1" w:styleId="ListLabel174">
    <w:name w:val="ListLabel 174"/>
    <w:uiPriority w:val="99"/>
    <w:qFormat/>
    <w:rsid w:val="002978C8"/>
  </w:style>
  <w:style w:type="character" w:customStyle="1" w:styleId="ListLabel175">
    <w:name w:val="ListLabel 175"/>
    <w:uiPriority w:val="99"/>
    <w:qFormat/>
    <w:rsid w:val="002978C8"/>
  </w:style>
  <w:style w:type="character" w:customStyle="1" w:styleId="ListLabel176">
    <w:name w:val="ListLabel 176"/>
    <w:uiPriority w:val="99"/>
    <w:qFormat/>
    <w:rsid w:val="002978C8"/>
  </w:style>
  <w:style w:type="character" w:customStyle="1" w:styleId="ListLabel177">
    <w:name w:val="ListLabel 177"/>
    <w:uiPriority w:val="99"/>
    <w:qFormat/>
    <w:rsid w:val="002978C8"/>
  </w:style>
  <w:style w:type="character" w:customStyle="1" w:styleId="ListLabel178">
    <w:name w:val="ListLabel 178"/>
    <w:uiPriority w:val="99"/>
    <w:qFormat/>
    <w:rsid w:val="002978C8"/>
  </w:style>
  <w:style w:type="character" w:customStyle="1" w:styleId="ListLabel179">
    <w:name w:val="ListLabel 179"/>
    <w:uiPriority w:val="99"/>
    <w:qFormat/>
    <w:rsid w:val="002978C8"/>
  </w:style>
  <w:style w:type="character" w:customStyle="1" w:styleId="ListLabel180">
    <w:name w:val="ListLabel 180"/>
    <w:uiPriority w:val="99"/>
    <w:qFormat/>
    <w:rsid w:val="002978C8"/>
  </w:style>
  <w:style w:type="character" w:customStyle="1" w:styleId="ListLabel181">
    <w:name w:val="ListLabel 181"/>
    <w:uiPriority w:val="99"/>
    <w:qFormat/>
    <w:rsid w:val="002978C8"/>
  </w:style>
  <w:style w:type="character" w:customStyle="1" w:styleId="ListLabel182">
    <w:name w:val="ListLabel 182"/>
    <w:uiPriority w:val="99"/>
    <w:qFormat/>
    <w:rsid w:val="002978C8"/>
  </w:style>
  <w:style w:type="character" w:customStyle="1" w:styleId="ListLabel183">
    <w:name w:val="ListLabel 183"/>
    <w:uiPriority w:val="99"/>
    <w:qFormat/>
    <w:rsid w:val="002978C8"/>
  </w:style>
  <w:style w:type="character" w:customStyle="1" w:styleId="ListLabel184">
    <w:name w:val="ListLabel 184"/>
    <w:uiPriority w:val="99"/>
    <w:qFormat/>
    <w:rsid w:val="002978C8"/>
  </w:style>
  <w:style w:type="character" w:customStyle="1" w:styleId="ListLabel185">
    <w:name w:val="ListLabel 185"/>
    <w:uiPriority w:val="99"/>
    <w:qFormat/>
    <w:rsid w:val="002978C8"/>
  </w:style>
  <w:style w:type="character" w:customStyle="1" w:styleId="ListLabel186">
    <w:name w:val="ListLabel 186"/>
    <w:uiPriority w:val="99"/>
    <w:qFormat/>
    <w:rsid w:val="002978C8"/>
    <w:rPr>
      <w:sz w:val="20"/>
    </w:rPr>
  </w:style>
  <w:style w:type="character" w:customStyle="1" w:styleId="ListLabel187">
    <w:name w:val="ListLabel 187"/>
    <w:uiPriority w:val="99"/>
    <w:qFormat/>
    <w:rsid w:val="002978C8"/>
  </w:style>
  <w:style w:type="character" w:customStyle="1" w:styleId="ListLabel188">
    <w:name w:val="ListLabel 188"/>
    <w:uiPriority w:val="99"/>
    <w:qFormat/>
    <w:rsid w:val="002978C8"/>
  </w:style>
  <w:style w:type="character" w:customStyle="1" w:styleId="ListLabel189">
    <w:name w:val="ListLabel 189"/>
    <w:uiPriority w:val="99"/>
    <w:qFormat/>
    <w:rsid w:val="002978C8"/>
  </w:style>
  <w:style w:type="character" w:customStyle="1" w:styleId="ListLabel190">
    <w:name w:val="ListLabel 190"/>
    <w:uiPriority w:val="99"/>
    <w:qFormat/>
    <w:rsid w:val="002978C8"/>
  </w:style>
  <w:style w:type="character" w:customStyle="1" w:styleId="ListLabel191">
    <w:name w:val="ListLabel 191"/>
    <w:uiPriority w:val="99"/>
    <w:qFormat/>
    <w:rsid w:val="002978C8"/>
  </w:style>
  <w:style w:type="character" w:customStyle="1" w:styleId="ListLabel192">
    <w:name w:val="ListLabel 192"/>
    <w:uiPriority w:val="99"/>
    <w:qFormat/>
    <w:rsid w:val="002978C8"/>
  </w:style>
  <w:style w:type="character" w:customStyle="1" w:styleId="ListLabel193">
    <w:name w:val="ListLabel 193"/>
    <w:uiPriority w:val="99"/>
    <w:qFormat/>
    <w:rsid w:val="002978C8"/>
  </w:style>
  <w:style w:type="character" w:customStyle="1" w:styleId="ListLabel194">
    <w:name w:val="ListLabel 194"/>
    <w:uiPriority w:val="99"/>
    <w:qFormat/>
    <w:rsid w:val="002978C8"/>
  </w:style>
  <w:style w:type="character" w:customStyle="1" w:styleId="ListLabel195">
    <w:name w:val="ListLabel 195"/>
    <w:uiPriority w:val="99"/>
    <w:qFormat/>
    <w:rsid w:val="002978C8"/>
    <w:rPr>
      <w:sz w:val="20"/>
    </w:rPr>
  </w:style>
  <w:style w:type="character" w:customStyle="1" w:styleId="ListLabel196">
    <w:name w:val="ListLabel 196"/>
    <w:uiPriority w:val="99"/>
    <w:qFormat/>
    <w:rsid w:val="002978C8"/>
  </w:style>
  <w:style w:type="character" w:customStyle="1" w:styleId="ListLabel197">
    <w:name w:val="ListLabel 197"/>
    <w:uiPriority w:val="99"/>
    <w:qFormat/>
    <w:rsid w:val="002978C8"/>
  </w:style>
  <w:style w:type="character" w:customStyle="1" w:styleId="ListLabel198">
    <w:name w:val="ListLabel 198"/>
    <w:uiPriority w:val="99"/>
    <w:qFormat/>
    <w:rsid w:val="002978C8"/>
  </w:style>
  <w:style w:type="character" w:customStyle="1" w:styleId="ListLabel199">
    <w:name w:val="ListLabel 199"/>
    <w:uiPriority w:val="99"/>
    <w:qFormat/>
    <w:rsid w:val="002978C8"/>
  </w:style>
  <w:style w:type="character" w:customStyle="1" w:styleId="ListLabel200">
    <w:name w:val="ListLabel 200"/>
    <w:uiPriority w:val="99"/>
    <w:qFormat/>
    <w:rsid w:val="002978C8"/>
  </w:style>
  <w:style w:type="character" w:customStyle="1" w:styleId="ListLabel201">
    <w:name w:val="ListLabel 201"/>
    <w:uiPriority w:val="99"/>
    <w:qFormat/>
    <w:rsid w:val="002978C8"/>
  </w:style>
  <w:style w:type="character" w:customStyle="1" w:styleId="ListLabel202">
    <w:name w:val="ListLabel 202"/>
    <w:uiPriority w:val="99"/>
    <w:qFormat/>
    <w:rsid w:val="002978C8"/>
  </w:style>
  <w:style w:type="character" w:customStyle="1" w:styleId="ListLabel203">
    <w:name w:val="ListLabel 203"/>
    <w:uiPriority w:val="99"/>
    <w:qFormat/>
    <w:rsid w:val="002978C8"/>
  </w:style>
  <w:style w:type="character" w:customStyle="1" w:styleId="ListLabel204">
    <w:name w:val="ListLabel 204"/>
    <w:uiPriority w:val="99"/>
    <w:qFormat/>
    <w:rsid w:val="002978C8"/>
  </w:style>
  <w:style w:type="character" w:customStyle="1" w:styleId="ListLabel205">
    <w:name w:val="ListLabel 205"/>
    <w:uiPriority w:val="99"/>
    <w:qFormat/>
    <w:rsid w:val="002978C8"/>
  </w:style>
  <w:style w:type="character" w:customStyle="1" w:styleId="ListLabel206">
    <w:name w:val="ListLabel 206"/>
    <w:uiPriority w:val="99"/>
    <w:qFormat/>
    <w:rsid w:val="002978C8"/>
  </w:style>
  <w:style w:type="character" w:customStyle="1" w:styleId="ListLabel207">
    <w:name w:val="ListLabel 207"/>
    <w:uiPriority w:val="99"/>
    <w:qFormat/>
    <w:rsid w:val="002978C8"/>
  </w:style>
  <w:style w:type="character" w:customStyle="1" w:styleId="ListLabel208">
    <w:name w:val="ListLabel 208"/>
    <w:uiPriority w:val="99"/>
    <w:qFormat/>
    <w:rsid w:val="002978C8"/>
  </w:style>
  <w:style w:type="character" w:customStyle="1" w:styleId="ListLabel209">
    <w:name w:val="ListLabel 209"/>
    <w:uiPriority w:val="99"/>
    <w:qFormat/>
    <w:rsid w:val="002978C8"/>
  </w:style>
  <w:style w:type="character" w:customStyle="1" w:styleId="ListLabel210">
    <w:name w:val="ListLabel 210"/>
    <w:uiPriority w:val="99"/>
    <w:qFormat/>
    <w:rsid w:val="002978C8"/>
  </w:style>
  <w:style w:type="character" w:customStyle="1" w:styleId="ListLabel211">
    <w:name w:val="ListLabel 211"/>
    <w:uiPriority w:val="99"/>
    <w:qFormat/>
    <w:rsid w:val="002978C8"/>
  </w:style>
  <w:style w:type="character" w:customStyle="1" w:styleId="ListLabel212">
    <w:name w:val="ListLabel 212"/>
    <w:uiPriority w:val="99"/>
    <w:qFormat/>
    <w:rsid w:val="002978C8"/>
  </w:style>
  <w:style w:type="character" w:customStyle="1" w:styleId="ListLabel213">
    <w:name w:val="ListLabel 213"/>
    <w:uiPriority w:val="99"/>
    <w:qFormat/>
    <w:rsid w:val="002978C8"/>
  </w:style>
  <w:style w:type="character" w:customStyle="1" w:styleId="ListLabel214">
    <w:name w:val="ListLabel 214"/>
    <w:uiPriority w:val="99"/>
    <w:qFormat/>
    <w:rsid w:val="002978C8"/>
  </w:style>
  <w:style w:type="character" w:customStyle="1" w:styleId="ListLabel215">
    <w:name w:val="ListLabel 215"/>
    <w:uiPriority w:val="99"/>
    <w:qFormat/>
    <w:rsid w:val="002978C8"/>
  </w:style>
  <w:style w:type="character" w:customStyle="1" w:styleId="ListLabel216">
    <w:name w:val="ListLabel 216"/>
    <w:uiPriority w:val="99"/>
    <w:qFormat/>
    <w:rsid w:val="002978C8"/>
  </w:style>
  <w:style w:type="character" w:customStyle="1" w:styleId="ListLabel217">
    <w:name w:val="ListLabel 217"/>
    <w:uiPriority w:val="99"/>
    <w:qFormat/>
    <w:rsid w:val="002978C8"/>
  </w:style>
  <w:style w:type="character" w:customStyle="1" w:styleId="ListLabel218">
    <w:name w:val="ListLabel 218"/>
    <w:uiPriority w:val="99"/>
    <w:qFormat/>
    <w:rsid w:val="002978C8"/>
  </w:style>
  <w:style w:type="character" w:customStyle="1" w:styleId="ListLabel219">
    <w:name w:val="ListLabel 219"/>
    <w:uiPriority w:val="99"/>
    <w:qFormat/>
    <w:rsid w:val="002978C8"/>
  </w:style>
  <w:style w:type="character" w:customStyle="1" w:styleId="ListLabel220">
    <w:name w:val="ListLabel 220"/>
    <w:uiPriority w:val="99"/>
    <w:qFormat/>
    <w:rsid w:val="002978C8"/>
  </w:style>
  <w:style w:type="character" w:customStyle="1" w:styleId="ListLabel221">
    <w:name w:val="ListLabel 221"/>
    <w:uiPriority w:val="99"/>
    <w:qFormat/>
    <w:rsid w:val="002978C8"/>
  </w:style>
  <w:style w:type="character" w:customStyle="1" w:styleId="ListLabel222">
    <w:name w:val="ListLabel 222"/>
    <w:uiPriority w:val="99"/>
    <w:qFormat/>
    <w:rsid w:val="002978C8"/>
  </w:style>
  <w:style w:type="character" w:customStyle="1" w:styleId="ListLabel223">
    <w:name w:val="ListLabel 223"/>
    <w:uiPriority w:val="99"/>
    <w:qFormat/>
    <w:rsid w:val="002978C8"/>
  </w:style>
  <w:style w:type="character" w:customStyle="1" w:styleId="ListLabel224">
    <w:name w:val="ListLabel 224"/>
    <w:uiPriority w:val="99"/>
    <w:qFormat/>
    <w:rsid w:val="002978C8"/>
  </w:style>
  <w:style w:type="character" w:customStyle="1" w:styleId="ListLabel225">
    <w:name w:val="ListLabel 225"/>
    <w:uiPriority w:val="99"/>
    <w:qFormat/>
    <w:rsid w:val="002978C8"/>
  </w:style>
  <w:style w:type="character" w:customStyle="1" w:styleId="ListLabel226">
    <w:name w:val="ListLabel 226"/>
    <w:uiPriority w:val="99"/>
    <w:qFormat/>
    <w:rsid w:val="002978C8"/>
    <w:rPr>
      <w:b/>
      <w:sz w:val="20"/>
    </w:rPr>
  </w:style>
  <w:style w:type="character" w:customStyle="1" w:styleId="ListLabel227">
    <w:name w:val="ListLabel 227"/>
    <w:uiPriority w:val="99"/>
    <w:qFormat/>
    <w:rsid w:val="002978C8"/>
  </w:style>
  <w:style w:type="character" w:customStyle="1" w:styleId="ListLabel228">
    <w:name w:val="ListLabel 228"/>
    <w:uiPriority w:val="99"/>
    <w:qFormat/>
    <w:rsid w:val="002978C8"/>
  </w:style>
  <w:style w:type="character" w:customStyle="1" w:styleId="ListLabel229">
    <w:name w:val="ListLabel 229"/>
    <w:uiPriority w:val="99"/>
    <w:qFormat/>
    <w:rsid w:val="002978C8"/>
  </w:style>
  <w:style w:type="character" w:customStyle="1" w:styleId="ListLabel230">
    <w:name w:val="ListLabel 230"/>
    <w:uiPriority w:val="99"/>
    <w:qFormat/>
    <w:rsid w:val="002978C8"/>
  </w:style>
  <w:style w:type="character" w:customStyle="1" w:styleId="ListLabel231">
    <w:name w:val="ListLabel 231"/>
    <w:uiPriority w:val="99"/>
    <w:qFormat/>
    <w:rsid w:val="002978C8"/>
  </w:style>
  <w:style w:type="character" w:customStyle="1" w:styleId="ListLabel232">
    <w:name w:val="ListLabel 232"/>
    <w:uiPriority w:val="99"/>
    <w:qFormat/>
    <w:rsid w:val="002978C8"/>
  </w:style>
  <w:style w:type="character" w:customStyle="1" w:styleId="ListLabel233">
    <w:name w:val="ListLabel 233"/>
    <w:uiPriority w:val="99"/>
    <w:qFormat/>
    <w:rsid w:val="002978C8"/>
  </w:style>
  <w:style w:type="character" w:customStyle="1" w:styleId="ListLabel234">
    <w:name w:val="ListLabel 234"/>
    <w:uiPriority w:val="99"/>
    <w:qFormat/>
    <w:rsid w:val="002978C8"/>
  </w:style>
  <w:style w:type="character" w:customStyle="1" w:styleId="ListLabel235">
    <w:name w:val="ListLabel 235"/>
    <w:uiPriority w:val="99"/>
    <w:qFormat/>
    <w:rsid w:val="002978C8"/>
    <w:rPr>
      <w:sz w:val="20"/>
    </w:rPr>
  </w:style>
  <w:style w:type="character" w:customStyle="1" w:styleId="ListLabel236">
    <w:name w:val="ListLabel 236"/>
    <w:uiPriority w:val="99"/>
    <w:qFormat/>
    <w:rsid w:val="002978C8"/>
  </w:style>
  <w:style w:type="character" w:customStyle="1" w:styleId="ListLabel237">
    <w:name w:val="ListLabel 237"/>
    <w:uiPriority w:val="99"/>
    <w:qFormat/>
    <w:rsid w:val="002978C8"/>
  </w:style>
  <w:style w:type="character" w:customStyle="1" w:styleId="ListLabel238">
    <w:name w:val="ListLabel 238"/>
    <w:uiPriority w:val="99"/>
    <w:qFormat/>
    <w:rsid w:val="002978C8"/>
  </w:style>
  <w:style w:type="character" w:customStyle="1" w:styleId="ListLabel239">
    <w:name w:val="ListLabel 239"/>
    <w:uiPriority w:val="99"/>
    <w:qFormat/>
    <w:rsid w:val="002978C8"/>
  </w:style>
  <w:style w:type="character" w:customStyle="1" w:styleId="ListLabel240">
    <w:name w:val="ListLabel 240"/>
    <w:uiPriority w:val="99"/>
    <w:qFormat/>
    <w:rsid w:val="002978C8"/>
  </w:style>
  <w:style w:type="character" w:customStyle="1" w:styleId="ListLabel241">
    <w:name w:val="ListLabel 241"/>
    <w:uiPriority w:val="99"/>
    <w:qFormat/>
    <w:rsid w:val="002978C8"/>
  </w:style>
  <w:style w:type="character" w:customStyle="1" w:styleId="ListLabel242">
    <w:name w:val="ListLabel 242"/>
    <w:uiPriority w:val="99"/>
    <w:qFormat/>
    <w:rsid w:val="002978C8"/>
  </w:style>
  <w:style w:type="character" w:customStyle="1" w:styleId="ListLabel243">
    <w:name w:val="ListLabel 243"/>
    <w:uiPriority w:val="99"/>
    <w:qFormat/>
    <w:rsid w:val="002978C8"/>
  </w:style>
  <w:style w:type="character" w:customStyle="1" w:styleId="ListLabel244">
    <w:name w:val="ListLabel 244"/>
    <w:uiPriority w:val="99"/>
    <w:qFormat/>
    <w:rsid w:val="002978C8"/>
    <w:rPr>
      <w:sz w:val="20"/>
    </w:rPr>
  </w:style>
  <w:style w:type="character" w:customStyle="1" w:styleId="ListLabel245">
    <w:name w:val="ListLabel 245"/>
    <w:uiPriority w:val="99"/>
    <w:qFormat/>
    <w:rsid w:val="002978C8"/>
  </w:style>
  <w:style w:type="character" w:customStyle="1" w:styleId="ListLabel246">
    <w:name w:val="ListLabel 246"/>
    <w:uiPriority w:val="99"/>
    <w:qFormat/>
    <w:rsid w:val="002978C8"/>
  </w:style>
  <w:style w:type="character" w:customStyle="1" w:styleId="ListLabel247">
    <w:name w:val="ListLabel 247"/>
    <w:uiPriority w:val="99"/>
    <w:qFormat/>
    <w:rsid w:val="002978C8"/>
  </w:style>
  <w:style w:type="character" w:customStyle="1" w:styleId="ListLabel248">
    <w:name w:val="ListLabel 248"/>
    <w:uiPriority w:val="99"/>
    <w:qFormat/>
    <w:rsid w:val="002978C8"/>
  </w:style>
  <w:style w:type="character" w:customStyle="1" w:styleId="ListLabel249">
    <w:name w:val="ListLabel 249"/>
    <w:uiPriority w:val="99"/>
    <w:qFormat/>
    <w:rsid w:val="002978C8"/>
  </w:style>
  <w:style w:type="character" w:customStyle="1" w:styleId="ListLabel250">
    <w:name w:val="ListLabel 250"/>
    <w:uiPriority w:val="99"/>
    <w:qFormat/>
    <w:rsid w:val="002978C8"/>
  </w:style>
  <w:style w:type="character" w:customStyle="1" w:styleId="ListLabel251">
    <w:name w:val="ListLabel 251"/>
    <w:uiPriority w:val="99"/>
    <w:qFormat/>
    <w:rsid w:val="002978C8"/>
  </w:style>
  <w:style w:type="character" w:customStyle="1" w:styleId="ListLabel252">
    <w:name w:val="ListLabel 252"/>
    <w:uiPriority w:val="99"/>
    <w:qFormat/>
    <w:rsid w:val="002978C8"/>
  </w:style>
  <w:style w:type="character" w:customStyle="1" w:styleId="ListLabel253">
    <w:name w:val="ListLabel 253"/>
    <w:uiPriority w:val="99"/>
    <w:qFormat/>
    <w:rsid w:val="002978C8"/>
    <w:rPr>
      <w:sz w:val="20"/>
    </w:rPr>
  </w:style>
  <w:style w:type="character" w:customStyle="1" w:styleId="ListLabel254">
    <w:name w:val="ListLabel 254"/>
    <w:uiPriority w:val="99"/>
    <w:qFormat/>
    <w:rsid w:val="002978C8"/>
  </w:style>
  <w:style w:type="character" w:customStyle="1" w:styleId="ListLabel255">
    <w:name w:val="ListLabel 255"/>
    <w:uiPriority w:val="99"/>
    <w:qFormat/>
    <w:rsid w:val="002978C8"/>
  </w:style>
  <w:style w:type="character" w:customStyle="1" w:styleId="ListLabel256">
    <w:name w:val="ListLabel 256"/>
    <w:uiPriority w:val="99"/>
    <w:qFormat/>
    <w:rsid w:val="002978C8"/>
  </w:style>
  <w:style w:type="character" w:customStyle="1" w:styleId="ListLabel257">
    <w:name w:val="ListLabel 257"/>
    <w:uiPriority w:val="99"/>
    <w:qFormat/>
    <w:rsid w:val="002978C8"/>
  </w:style>
  <w:style w:type="character" w:customStyle="1" w:styleId="ListLabel258">
    <w:name w:val="ListLabel 258"/>
    <w:uiPriority w:val="99"/>
    <w:qFormat/>
    <w:rsid w:val="002978C8"/>
  </w:style>
  <w:style w:type="character" w:customStyle="1" w:styleId="ListLabel259">
    <w:name w:val="ListLabel 259"/>
    <w:uiPriority w:val="99"/>
    <w:qFormat/>
    <w:rsid w:val="002978C8"/>
  </w:style>
  <w:style w:type="character" w:customStyle="1" w:styleId="ListLabel260">
    <w:name w:val="ListLabel 260"/>
    <w:uiPriority w:val="99"/>
    <w:qFormat/>
    <w:rsid w:val="002978C8"/>
  </w:style>
  <w:style w:type="character" w:customStyle="1" w:styleId="ListLabel261">
    <w:name w:val="ListLabel 261"/>
    <w:uiPriority w:val="99"/>
    <w:qFormat/>
    <w:rsid w:val="002978C8"/>
  </w:style>
  <w:style w:type="character" w:customStyle="1" w:styleId="ListLabel262">
    <w:name w:val="ListLabel 262"/>
    <w:uiPriority w:val="99"/>
    <w:qFormat/>
    <w:rsid w:val="002978C8"/>
    <w:rPr>
      <w:sz w:val="20"/>
    </w:rPr>
  </w:style>
  <w:style w:type="character" w:customStyle="1" w:styleId="ListLabel263">
    <w:name w:val="ListLabel 263"/>
    <w:uiPriority w:val="99"/>
    <w:qFormat/>
    <w:rsid w:val="002978C8"/>
  </w:style>
  <w:style w:type="character" w:customStyle="1" w:styleId="ListLabel264">
    <w:name w:val="ListLabel 264"/>
    <w:uiPriority w:val="99"/>
    <w:qFormat/>
    <w:rsid w:val="002978C8"/>
  </w:style>
  <w:style w:type="character" w:customStyle="1" w:styleId="ListLabel265">
    <w:name w:val="ListLabel 265"/>
    <w:uiPriority w:val="99"/>
    <w:qFormat/>
    <w:rsid w:val="002978C8"/>
  </w:style>
  <w:style w:type="character" w:customStyle="1" w:styleId="ListLabel266">
    <w:name w:val="ListLabel 266"/>
    <w:uiPriority w:val="99"/>
    <w:qFormat/>
    <w:rsid w:val="002978C8"/>
  </w:style>
  <w:style w:type="character" w:customStyle="1" w:styleId="ListLabel267">
    <w:name w:val="ListLabel 267"/>
    <w:uiPriority w:val="99"/>
    <w:qFormat/>
    <w:rsid w:val="002978C8"/>
  </w:style>
  <w:style w:type="character" w:customStyle="1" w:styleId="ListLabel268">
    <w:name w:val="ListLabel 268"/>
    <w:uiPriority w:val="99"/>
    <w:qFormat/>
    <w:rsid w:val="002978C8"/>
  </w:style>
  <w:style w:type="character" w:customStyle="1" w:styleId="ListLabel269">
    <w:name w:val="ListLabel 269"/>
    <w:uiPriority w:val="99"/>
    <w:qFormat/>
    <w:rsid w:val="002978C8"/>
  </w:style>
  <w:style w:type="character" w:customStyle="1" w:styleId="ListLabel270">
    <w:name w:val="ListLabel 270"/>
    <w:uiPriority w:val="99"/>
    <w:qFormat/>
    <w:rsid w:val="002978C8"/>
  </w:style>
  <w:style w:type="character" w:customStyle="1" w:styleId="ListLabel271">
    <w:name w:val="ListLabel 271"/>
    <w:uiPriority w:val="99"/>
    <w:qFormat/>
    <w:rsid w:val="002978C8"/>
    <w:rPr>
      <w:sz w:val="20"/>
    </w:rPr>
  </w:style>
  <w:style w:type="character" w:customStyle="1" w:styleId="ListLabel272">
    <w:name w:val="ListLabel 272"/>
    <w:uiPriority w:val="99"/>
    <w:qFormat/>
    <w:rsid w:val="002978C8"/>
  </w:style>
  <w:style w:type="character" w:customStyle="1" w:styleId="ListLabel273">
    <w:name w:val="ListLabel 273"/>
    <w:uiPriority w:val="99"/>
    <w:qFormat/>
    <w:rsid w:val="002978C8"/>
  </w:style>
  <w:style w:type="character" w:customStyle="1" w:styleId="ListLabel274">
    <w:name w:val="ListLabel 274"/>
    <w:uiPriority w:val="99"/>
    <w:qFormat/>
    <w:rsid w:val="002978C8"/>
  </w:style>
  <w:style w:type="character" w:customStyle="1" w:styleId="ListLabel275">
    <w:name w:val="ListLabel 275"/>
    <w:uiPriority w:val="99"/>
    <w:qFormat/>
    <w:rsid w:val="002978C8"/>
  </w:style>
  <w:style w:type="character" w:customStyle="1" w:styleId="ListLabel276">
    <w:name w:val="ListLabel 276"/>
    <w:uiPriority w:val="99"/>
    <w:qFormat/>
    <w:rsid w:val="002978C8"/>
  </w:style>
  <w:style w:type="character" w:customStyle="1" w:styleId="ListLabel277">
    <w:name w:val="ListLabel 277"/>
    <w:uiPriority w:val="99"/>
    <w:qFormat/>
    <w:rsid w:val="002978C8"/>
  </w:style>
  <w:style w:type="character" w:customStyle="1" w:styleId="ListLabel278">
    <w:name w:val="ListLabel 278"/>
    <w:uiPriority w:val="99"/>
    <w:qFormat/>
    <w:rsid w:val="002978C8"/>
  </w:style>
  <w:style w:type="character" w:customStyle="1" w:styleId="ListLabel279">
    <w:name w:val="ListLabel 279"/>
    <w:uiPriority w:val="99"/>
    <w:qFormat/>
    <w:rsid w:val="002978C8"/>
  </w:style>
  <w:style w:type="character" w:customStyle="1" w:styleId="ListLabel280">
    <w:name w:val="ListLabel 280"/>
    <w:uiPriority w:val="99"/>
    <w:qFormat/>
    <w:rsid w:val="002978C8"/>
    <w:rPr>
      <w:sz w:val="20"/>
    </w:rPr>
  </w:style>
  <w:style w:type="character" w:customStyle="1" w:styleId="ListLabel281">
    <w:name w:val="ListLabel 281"/>
    <w:uiPriority w:val="99"/>
    <w:qFormat/>
    <w:rsid w:val="002978C8"/>
  </w:style>
  <w:style w:type="character" w:customStyle="1" w:styleId="ListLabel282">
    <w:name w:val="ListLabel 282"/>
    <w:uiPriority w:val="99"/>
    <w:qFormat/>
    <w:rsid w:val="002978C8"/>
  </w:style>
  <w:style w:type="character" w:customStyle="1" w:styleId="ListLabel283">
    <w:name w:val="ListLabel 283"/>
    <w:uiPriority w:val="99"/>
    <w:qFormat/>
    <w:rsid w:val="002978C8"/>
  </w:style>
  <w:style w:type="character" w:customStyle="1" w:styleId="ListLabel284">
    <w:name w:val="ListLabel 284"/>
    <w:uiPriority w:val="99"/>
    <w:qFormat/>
    <w:rsid w:val="002978C8"/>
  </w:style>
  <w:style w:type="character" w:customStyle="1" w:styleId="ListLabel285">
    <w:name w:val="ListLabel 285"/>
    <w:uiPriority w:val="99"/>
    <w:qFormat/>
    <w:rsid w:val="002978C8"/>
  </w:style>
  <w:style w:type="character" w:customStyle="1" w:styleId="ListLabel286">
    <w:name w:val="ListLabel 286"/>
    <w:uiPriority w:val="99"/>
    <w:qFormat/>
    <w:rsid w:val="002978C8"/>
  </w:style>
  <w:style w:type="character" w:customStyle="1" w:styleId="ListLabel287">
    <w:name w:val="ListLabel 287"/>
    <w:uiPriority w:val="99"/>
    <w:qFormat/>
    <w:rsid w:val="002978C8"/>
  </w:style>
  <w:style w:type="character" w:customStyle="1" w:styleId="ListLabel288">
    <w:name w:val="ListLabel 288"/>
    <w:uiPriority w:val="99"/>
    <w:qFormat/>
    <w:rsid w:val="002978C8"/>
  </w:style>
  <w:style w:type="character" w:customStyle="1" w:styleId="ListLabel289">
    <w:name w:val="ListLabel 289"/>
    <w:uiPriority w:val="99"/>
    <w:qFormat/>
    <w:rsid w:val="002978C8"/>
    <w:rPr>
      <w:b/>
      <w:color w:val="00000A"/>
      <w:sz w:val="20"/>
    </w:rPr>
  </w:style>
  <w:style w:type="character" w:customStyle="1" w:styleId="ListLabel290">
    <w:name w:val="ListLabel 290"/>
    <w:uiPriority w:val="99"/>
    <w:qFormat/>
    <w:rsid w:val="002978C8"/>
  </w:style>
  <w:style w:type="character" w:customStyle="1" w:styleId="ListLabel291">
    <w:name w:val="ListLabel 291"/>
    <w:uiPriority w:val="99"/>
    <w:qFormat/>
    <w:rsid w:val="002978C8"/>
  </w:style>
  <w:style w:type="character" w:customStyle="1" w:styleId="ListLabel292">
    <w:name w:val="ListLabel 292"/>
    <w:uiPriority w:val="99"/>
    <w:qFormat/>
    <w:rsid w:val="002978C8"/>
  </w:style>
  <w:style w:type="character" w:customStyle="1" w:styleId="ListLabel293">
    <w:name w:val="ListLabel 293"/>
    <w:uiPriority w:val="99"/>
    <w:qFormat/>
    <w:rsid w:val="002978C8"/>
  </w:style>
  <w:style w:type="character" w:customStyle="1" w:styleId="ListLabel294">
    <w:name w:val="ListLabel 294"/>
    <w:uiPriority w:val="99"/>
    <w:qFormat/>
    <w:rsid w:val="002978C8"/>
  </w:style>
  <w:style w:type="character" w:customStyle="1" w:styleId="ListLabel295">
    <w:name w:val="ListLabel 295"/>
    <w:uiPriority w:val="99"/>
    <w:qFormat/>
    <w:rsid w:val="002978C8"/>
  </w:style>
  <w:style w:type="character" w:customStyle="1" w:styleId="ListLabel296">
    <w:name w:val="ListLabel 296"/>
    <w:uiPriority w:val="99"/>
    <w:qFormat/>
    <w:rsid w:val="002978C8"/>
  </w:style>
  <w:style w:type="character" w:customStyle="1" w:styleId="ListLabel297">
    <w:name w:val="ListLabel 297"/>
    <w:uiPriority w:val="99"/>
    <w:qFormat/>
    <w:rsid w:val="002978C8"/>
  </w:style>
  <w:style w:type="character" w:customStyle="1" w:styleId="ListLabel298">
    <w:name w:val="ListLabel 298"/>
    <w:uiPriority w:val="99"/>
    <w:qFormat/>
    <w:rsid w:val="002978C8"/>
    <w:rPr>
      <w:b/>
      <w:color w:val="00000A"/>
      <w:sz w:val="20"/>
    </w:rPr>
  </w:style>
  <w:style w:type="character" w:customStyle="1" w:styleId="Bullets">
    <w:name w:val="Bullets"/>
    <w:uiPriority w:val="99"/>
    <w:qFormat/>
    <w:rsid w:val="002978C8"/>
    <w:rPr>
      <w:rFonts w:ascii="OpenSymbol" w:hAnsi="OpenSymbol"/>
    </w:rPr>
  </w:style>
  <w:style w:type="character" w:customStyle="1" w:styleId="StrongEmphasis">
    <w:name w:val="Strong Emphasis"/>
    <w:uiPriority w:val="99"/>
    <w:qFormat/>
    <w:rsid w:val="002978C8"/>
    <w:rPr>
      <w:b/>
    </w:rPr>
  </w:style>
  <w:style w:type="character" w:customStyle="1" w:styleId="ListLabel299">
    <w:name w:val="ListLabel 299"/>
    <w:uiPriority w:val="99"/>
    <w:qFormat/>
    <w:rsid w:val="002978C8"/>
    <w:rPr>
      <w:sz w:val="20"/>
    </w:rPr>
  </w:style>
  <w:style w:type="character" w:customStyle="1" w:styleId="ListLabel300">
    <w:name w:val="ListLabel 300"/>
    <w:uiPriority w:val="99"/>
    <w:qFormat/>
    <w:rsid w:val="002978C8"/>
  </w:style>
  <w:style w:type="character" w:customStyle="1" w:styleId="ListLabel301">
    <w:name w:val="ListLabel 301"/>
    <w:uiPriority w:val="99"/>
    <w:qFormat/>
    <w:rsid w:val="002978C8"/>
  </w:style>
  <w:style w:type="character" w:customStyle="1" w:styleId="ListLabel302">
    <w:name w:val="ListLabel 302"/>
    <w:uiPriority w:val="99"/>
    <w:qFormat/>
    <w:rsid w:val="002978C8"/>
  </w:style>
  <w:style w:type="character" w:customStyle="1" w:styleId="ListLabel303">
    <w:name w:val="ListLabel 303"/>
    <w:uiPriority w:val="99"/>
    <w:qFormat/>
    <w:rsid w:val="002978C8"/>
  </w:style>
  <w:style w:type="character" w:customStyle="1" w:styleId="ListLabel304">
    <w:name w:val="ListLabel 304"/>
    <w:uiPriority w:val="99"/>
    <w:qFormat/>
    <w:rsid w:val="002978C8"/>
  </w:style>
  <w:style w:type="character" w:customStyle="1" w:styleId="ListLabel305">
    <w:name w:val="ListLabel 305"/>
    <w:uiPriority w:val="99"/>
    <w:qFormat/>
    <w:rsid w:val="002978C8"/>
  </w:style>
  <w:style w:type="character" w:customStyle="1" w:styleId="ListLabel306">
    <w:name w:val="ListLabel 306"/>
    <w:uiPriority w:val="99"/>
    <w:qFormat/>
    <w:rsid w:val="002978C8"/>
  </w:style>
  <w:style w:type="character" w:customStyle="1" w:styleId="ListLabel307">
    <w:name w:val="ListLabel 307"/>
    <w:uiPriority w:val="99"/>
    <w:qFormat/>
    <w:rsid w:val="002978C8"/>
  </w:style>
  <w:style w:type="character" w:customStyle="1" w:styleId="ListLabel308">
    <w:name w:val="ListLabel 308"/>
    <w:uiPriority w:val="99"/>
    <w:qFormat/>
    <w:rsid w:val="002978C8"/>
    <w:rPr>
      <w:sz w:val="20"/>
    </w:rPr>
  </w:style>
  <w:style w:type="character" w:customStyle="1" w:styleId="ListLabel309">
    <w:name w:val="ListLabel 309"/>
    <w:uiPriority w:val="99"/>
    <w:qFormat/>
    <w:rsid w:val="002978C8"/>
    <w:rPr>
      <w:sz w:val="20"/>
    </w:rPr>
  </w:style>
  <w:style w:type="character" w:customStyle="1" w:styleId="ListLabel310">
    <w:name w:val="ListLabel 310"/>
    <w:uiPriority w:val="99"/>
    <w:qFormat/>
    <w:rsid w:val="002978C8"/>
  </w:style>
  <w:style w:type="character" w:customStyle="1" w:styleId="ListLabel311">
    <w:name w:val="ListLabel 311"/>
    <w:uiPriority w:val="99"/>
    <w:qFormat/>
    <w:rsid w:val="002978C8"/>
  </w:style>
  <w:style w:type="character" w:customStyle="1" w:styleId="ListLabel312">
    <w:name w:val="ListLabel 312"/>
    <w:uiPriority w:val="99"/>
    <w:qFormat/>
    <w:rsid w:val="002978C8"/>
  </w:style>
  <w:style w:type="character" w:customStyle="1" w:styleId="ListLabel313">
    <w:name w:val="ListLabel 313"/>
    <w:uiPriority w:val="99"/>
    <w:qFormat/>
    <w:rsid w:val="002978C8"/>
  </w:style>
  <w:style w:type="character" w:customStyle="1" w:styleId="ListLabel314">
    <w:name w:val="ListLabel 314"/>
    <w:uiPriority w:val="99"/>
    <w:qFormat/>
    <w:rsid w:val="002978C8"/>
  </w:style>
  <w:style w:type="character" w:customStyle="1" w:styleId="ListLabel315">
    <w:name w:val="ListLabel 315"/>
    <w:uiPriority w:val="99"/>
    <w:qFormat/>
    <w:rsid w:val="002978C8"/>
  </w:style>
  <w:style w:type="character" w:customStyle="1" w:styleId="ListLabel316">
    <w:name w:val="ListLabel 316"/>
    <w:uiPriority w:val="99"/>
    <w:qFormat/>
    <w:rsid w:val="002978C8"/>
  </w:style>
  <w:style w:type="character" w:customStyle="1" w:styleId="ListLabel317">
    <w:name w:val="ListLabel 317"/>
    <w:uiPriority w:val="99"/>
    <w:qFormat/>
    <w:rsid w:val="002978C8"/>
  </w:style>
  <w:style w:type="character" w:customStyle="1" w:styleId="ListLabel318">
    <w:name w:val="ListLabel 318"/>
    <w:uiPriority w:val="99"/>
    <w:qFormat/>
    <w:rsid w:val="002978C8"/>
    <w:rPr>
      <w:sz w:val="20"/>
    </w:rPr>
  </w:style>
  <w:style w:type="character" w:customStyle="1" w:styleId="ListLabel319">
    <w:name w:val="ListLabel 319"/>
    <w:uiPriority w:val="99"/>
    <w:qFormat/>
    <w:rsid w:val="002978C8"/>
  </w:style>
  <w:style w:type="character" w:customStyle="1" w:styleId="ListLabel320">
    <w:name w:val="ListLabel 320"/>
    <w:uiPriority w:val="99"/>
    <w:qFormat/>
    <w:rsid w:val="002978C8"/>
  </w:style>
  <w:style w:type="character" w:customStyle="1" w:styleId="ListLabel321">
    <w:name w:val="ListLabel 321"/>
    <w:uiPriority w:val="99"/>
    <w:qFormat/>
    <w:rsid w:val="002978C8"/>
  </w:style>
  <w:style w:type="character" w:customStyle="1" w:styleId="ListLabel322">
    <w:name w:val="ListLabel 322"/>
    <w:uiPriority w:val="99"/>
    <w:qFormat/>
    <w:rsid w:val="002978C8"/>
  </w:style>
  <w:style w:type="character" w:customStyle="1" w:styleId="ListLabel323">
    <w:name w:val="ListLabel 323"/>
    <w:uiPriority w:val="99"/>
    <w:qFormat/>
    <w:rsid w:val="002978C8"/>
  </w:style>
  <w:style w:type="character" w:customStyle="1" w:styleId="ListLabel324">
    <w:name w:val="ListLabel 324"/>
    <w:uiPriority w:val="99"/>
    <w:qFormat/>
    <w:rsid w:val="002978C8"/>
  </w:style>
  <w:style w:type="character" w:customStyle="1" w:styleId="ListLabel325">
    <w:name w:val="ListLabel 325"/>
    <w:uiPriority w:val="99"/>
    <w:qFormat/>
    <w:rsid w:val="002978C8"/>
  </w:style>
  <w:style w:type="character" w:customStyle="1" w:styleId="ListLabel326">
    <w:name w:val="ListLabel 326"/>
    <w:uiPriority w:val="99"/>
    <w:qFormat/>
    <w:rsid w:val="002978C8"/>
  </w:style>
  <w:style w:type="character" w:customStyle="1" w:styleId="ListLabel327">
    <w:name w:val="ListLabel 327"/>
    <w:uiPriority w:val="99"/>
    <w:qFormat/>
    <w:rsid w:val="002978C8"/>
    <w:rPr>
      <w:b/>
      <w:sz w:val="20"/>
    </w:rPr>
  </w:style>
  <w:style w:type="character" w:customStyle="1" w:styleId="ListLabel328">
    <w:name w:val="ListLabel 328"/>
    <w:uiPriority w:val="99"/>
    <w:qFormat/>
    <w:rsid w:val="002978C8"/>
  </w:style>
  <w:style w:type="character" w:customStyle="1" w:styleId="ListLabel329">
    <w:name w:val="ListLabel 329"/>
    <w:uiPriority w:val="99"/>
    <w:qFormat/>
    <w:rsid w:val="002978C8"/>
  </w:style>
  <w:style w:type="character" w:customStyle="1" w:styleId="ListLabel330">
    <w:name w:val="ListLabel 330"/>
    <w:uiPriority w:val="99"/>
    <w:qFormat/>
    <w:rsid w:val="002978C8"/>
  </w:style>
  <w:style w:type="character" w:customStyle="1" w:styleId="ListLabel331">
    <w:name w:val="ListLabel 331"/>
    <w:uiPriority w:val="99"/>
    <w:qFormat/>
    <w:rsid w:val="002978C8"/>
  </w:style>
  <w:style w:type="character" w:customStyle="1" w:styleId="ListLabel332">
    <w:name w:val="ListLabel 332"/>
    <w:uiPriority w:val="99"/>
    <w:qFormat/>
    <w:rsid w:val="002978C8"/>
  </w:style>
  <w:style w:type="character" w:customStyle="1" w:styleId="ListLabel333">
    <w:name w:val="ListLabel 333"/>
    <w:uiPriority w:val="99"/>
    <w:qFormat/>
    <w:rsid w:val="002978C8"/>
  </w:style>
  <w:style w:type="character" w:customStyle="1" w:styleId="ListLabel334">
    <w:name w:val="ListLabel 334"/>
    <w:uiPriority w:val="99"/>
    <w:qFormat/>
    <w:rsid w:val="002978C8"/>
  </w:style>
  <w:style w:type="character" w:customStyle="1" w:styleId="ListLabel335">
    <w:name w:val="ListLabel 335"/>
    <w:uiPriority w:val="99"/>
    <w:qFormat/>
    <w:rsid w:val="002978C8"/>
  </w:style>
  <w:style w:type="character" w:customStyle="1" w:styleId="ListLabel336">
    <w:name w:val="ListLabel 336"/>
    <w:uiPriority w:val="99"/>
    <w:qFormat/>
    <w:rsid w:val="002978C8"/>
    <w:rPr>
      <w:sz w:val="20"/>
    </w:rPr>
  </w:style>
  <w:style w:type="character" w:customStyle="1" w:styleId="ListLabel337">
    <w:name w:val="ListLabel 337"/>
    <w:uiPriority w:val="99"/>
    <w:qFormat/>
    <w:rsid w:val="002978C8"/>
  </w:style>
  <w:style w:type="character" w:customStyle="1" w:styleId="ListLabel338">
    <w:name w:val="ListLabel 338"/>
    <w:uiPriority w:val="99"/>
    <w:qFormat/>
    <w:rsid w:val="002978C8"/>
  </w:style>
  <w:style w:type="character" w:customStyle="1" w:styleId="ListLabel339">
    <w:name w:val="ListLabel 339"/>
    <w:uiPriority w:val="99"/>
    <w:qFormat/>
    <w:rsid w:val="002978C8"/>
  </w:style>
  <w:style w:type="character" w:customStyle="1" w:styleId="ListLabel340">
    <w:name w:val="ListLabel 340"/>
    <w:uiPriority w:val="99"/>
    <w:qFormat/>
    <w:rsid w:val="002978C8"/>
  </w:style>
  <w:style w:type="character" w:customStyle="1" w:styleId="ListLabel341">
    <w:name w:val="ListLabel 341"/>
    <w:uiPriority w:val="99"/>
    <w:qFormat/>
    <w:rsid w:val="002978C8"/>
  </w:style>
  <w:style w:type="character" w:customStyle="1" w:styleId="ListLabel342">
    <w:name w:val="ListLabel 342"/>
    <w:uiPriority w:val="99"/>
    <w:qFormat/>
    <w:rsid w:val="002978C8"/>
  </w:style>
  <w:style w:type="character" w:customStyle="1" w:styleId="ListLabel343">
    <w:name w:val="ListLabel 343"/>
    <w:uiPriority w:val="99"/>
    <w:qFormat/>
    <w:rsid w:val="002978C8"/>
  </w:style>
  <w:style w:type="character" w:customStyle="1" w:styleId="ListLabel344">
    <w:name w:val="ListLabel 344"/>
    <w:uiPriority w:val="99"/>
    <w:qFormat/>
    <w:rsid w:val="002978C8"/>
  </w:style>
  <w:style w:type="character" w:customStyle="1" w:styleId="ListLabel345">
    <w:name w:val="ListLabel 345"/>
    <w:uiPriority w:val="99"/>
    <w:qFormat/>
    <w:rsid w:val="002978C8"/>
    <w:rPr>
      <w:sz w:val="20"/>
    </w:rPr>
  </w:style>
  <w:style w:type="character" w:customStyle="1" w:styleId="ListLabel346">
    <w:name w:val="ListLabel 346"/>
    <w:uiPriority w:val="99"/>
    <w:qFormat/>
    <w:rsid w:val="002978C8"/>
  </w:style>
  <w:style w:type="character" w:customStyle="1" w:styleId="ListLabel347">
    <w:name w:val="ListLabel 347"/>
    <w:uiPriority w:val="99"/>
    <w:qFormat/>
    <w:rsid w:val="002978C8"/>
  </w:style>
  <w:style w:type="character" w:customStyle="1" w:styleId="ListLabel348">
    <w:name w:val="ListLabel 348"/>
    <w:uiPriority w:val="99"/>
    <w:qFormat/>
    <w:rsid w:val="002978C8"/>
  </w:style>
  <w:style w:type="character" w:customStyle="1" w:styleId="ListLabel349">
    <w:name w:val="ListLabel 349"/>
    <w:uiPriority w:val="99"/>
    <w:qFormat/>
    <w:rsid w:val="002978C8"/>
  </w:style>
  <w:style w:type="character" w:customStyle="1" w:styleId="ListLabel350">
    <w:name w:val="ListLabel 350"/>
    <w:uiPriority w:val="99"/>
    <w:qFormat/>
    <w:rsid w:val="002978C8"/>
  </w:style>
  <w:style w:type="character" w:customStyle="1" w:styleId="ListLabel351">
    <w:name w:val="ListLabel 351"/>
    <w:uiPriority w:val="99"/>
    <w:qFormat/>
    <w:rsid w:val="002978C8"/>
  </w:style>
  <w:style w:type="character" w:customStyle="1" w:styleId="ListLabel352">
    <w:name w:val="ListLabel 352"/>
    <w:uiPriority w:val="99"/>
    <w:qFormat/>
    <w:rsid w:val="002978C8"/>
  </w:style>
  <w:style w:type="character" w:customStyle="1" w:styleId="ListLabel353">
    <w:name w:val="ListLabel 353"/>
    <w:uiPriority w:val="99"/>
    <w:qFormat/>
    <w:rsid w:val="002978C8"/>
  </w:style>
  <w:style w:type="character" w:customStyle="1" w:styleId="ListLabel354">
    <w:name w:val="ListLabel 354"/>
    <w:uiPriority w:val="99"/>
    <w:qFormat/>
    <w:rsid w:val="002978C8"/>
    <w:rPr>
      <w:sz w:val="20"/>
    </w:rPr>
  </w:style>
  <w:style w:type="character" w:customStyle="1" w:styleId="ListLabel355">
    <w:name w:val="ListLabel 355"/>
    <w:uiPriority w:val="99"/>
    <w:qFormat/>
    <w:rsid w:val="002978C8"/>
  </w:style>
  <w:style w:type="character" w:customStyle="1" w:styleId="ListLabel356">
    <w:name w:val="ListLabel 356"/>
    <w:uiPriority w:val="99"/>
    <w:qFormat/>
    <w:rsid w:val="002978C8"/>
  </w:style>
  <w:style w:type="character" w:customStyle="1" w:styleId="ListLabel357">
    <w:name w:val="ListLabel 357"/>
    <w:uiPriority w:val="99"/>
    <w:qFormat/>
    <w:rsid w:val="002978C8"/>
  </w:style>
  <w:style w:type="character" w:customStyle="1" w:styleId="ListLabel358">
    <w:name w:val="ListLabel 358"/>
    <w:uiPriority w:val="99"/>
    <w:qFormat/>
    <w:rsid w:val="002978C8"/>
  </w:style>
  <w:style w:type="character" w:customStyle="1" w:styleId="ListLabel359">
    <w:name w:val="ListLabel 359"/>
    <w:uiPriority w:val="99"/>
    <w:qFormat/>
    <w:rsid w:val="002978C8"/>
  </w:style>
  <w:style w:type="character" w:customStyle="1" w:styleId="ListLabel360">
    <w:name w:val="ListLabel 360"/>
    <w:uiPriority w:val="99"/>
    <w:qFormat/>
    <w:rsid w:val="002978C8"/>
  </w:style>
  <w:style w:type="character" w:customStyle="1" w:styleId="ListLabel361">
    <w:name w:val="ListLabel 361"/>
    <w:uiPriority w:val="99"/>
    <w:qFormat/>
    <w:rsid w:val="002978C8"/>
  </w:style>
  <w:style w:type="character" w:customStyle="1" w:styleId="ListLabel362">
    <w:name w:val="ListLabel 362"/>
    <w:uiPriority w:val="99"/>
    <w:qFormat/>
    <w:rsid w:val="002978C8"/>
  </w:style>
  <w:style w:type="character" w:customStyle="1" w:styleId="ListLabel363">
    <w:name w:val="ListLabel 363"/>
    <w:uiPriority w:val="99"/>
    <w:qFormat/>
    <w:rsid w:val="002978C8"/>
    <w:rPr>
      <w:sz w:val="20"/>
    </w:rPr>
  </w:style>
  <w:style w:type="character" w:customStyle="1" w:styleId="ListLabel364">
    <w:name w:val="ListLabel 364"/>
    <w:uiPriority w:val="99"/>
    <w:qFormat/>
    <w:rsid w:val="002978C8"/>
  </w:style>
  <w:style w:type="character" w:customStyle="1" w:styleId="ListLabel365">
    <w:name w:val="ListLabel 365"/>
    <w:uiPriority w:val="99"/>
    <w:qFormat/>
    <w:rsid w:val="002978C8"/>
  </w:style>
  <w:style w:type="character" w:customStyle="1" w:styleId="ListLabel366">
    <w:name w:val="ListLabel 366"/>
    <w:uiPriority w:val="99"/>
    <w:qFormat/>
    <w:rsid w:val="002978C8"/>
  </w:style>
  <w:style w:type="character" w:customStyle="1" w:styleId="ListLabel367">
    <w:name w:val="ListLabel 367"/>
    <w:uiPriority w:val="99"/>
    <w:qFormat/>
    <w:rsid w:val="002978C8"/>
  </w:style>
  <w:style w:type="character" w:customStyle="1" w:styleId="ListLabel368">
    <w:name w:val="ListLabel 368"/>
    <w:uiPriority w:val="99"/>
    <w:qFormat/>
    <w:rsid w:val="002978C8"/>
  </w:style>
  <w:style w:type="character" w:customStyle="1" w:styleId="ListLabel369">
    <w:name w:val="ListLabel 369"/>
    <w:uiPriority w:val="99"/>
    <w:qFormat/>
    <w:rsid w:val="002978C8"/>
  </w:style>
  <w:style w:type="character" w:customStyle="1" w:styleId="ListLabel370">
    <w:name w:val="ListLabel 370"/>
    <w:uiPriority w:val="99"/>
    <w:qFormat/>
    <w:rsid w:val="002978C8"/>
  </w:style>
  <w:style w:type="character" w:customStyle="1" w:styleId="ListLabel371">
    <w:name w:val="ListLabel 371"/>
    <w:uiPriority w:val="99"/>
    <w:qFormat/>
    <w:rsid w:val="002978C8"/>
  </w:style>
  <w:style w:type="character" w:customStyle="1" w:styleId="ListLabel372">
    <w:name w:val="ListLabel 372"/>
    <w:uiPriority w:val="99"/>
    <w:qFormat/>
    <w:rsid w:val="002978C8"/>
    <w:rPr>
      <w:sz w:val="20"/>
    </w:rPr>
  </w:style>
  <w:style w:type="character" w:customStyle="1" w:styleId="ListLabel373">
    <w:name w:val="ListLabel 373"/>
    <w:uiPriority w:val="99"/>
    <w:qFormat/>
    <w:rsid w:val="002978C8"/>
  </w:style>
  <w:style w:type="character" w:customStyle="1" w:styleId="ListLabel374">
    <w:name w:val="ListLabel 374"/>
    <w:uiPriority w:val="99"/>
    <w:qFormat/>
    <w:rsid w:val="002978C8"/>
  </w:style>
  <w:style w:type="character" w:customStyle="1" w:styleId="ListLabel375">
    <w:name w:val="ListLabel 375"/>
    <w:uiPriority w:val="99"/>
    <w:qFormat/>
    <w:rsid w:val="002978C8"/>
  </w:style>
  <w:style w:type="character" w:customStyle="1" w:styleId="ListLabel376">
    <w:name w:val="ListLabel 376"/>
    <w:uiPriority w:val="99"/>
    <w:qFormat/>
    <w:rsid w:val="002978C8"/>
  </w:style>
  <w:style w:type="character" w:customStyle="1" w:styleId="ListLabel377">
    <w:name w:val="ListLabel 377"/>
    <w:uiPriority w:val="99"/>
    <w:qFormat/>
    <w:rsid w:val="002978C8"/>
  </w:style>
  <w:style w:type="character" w:customStyle="1" w:styleId="ListLabel378">
    <w:name w:val="ListLabel 378"/>
    <w:uiPriority w:val="99"/>
    <w:qFormat/>
    <w:rsid w:val="002978C8"/>
  </w:style>
  <w:style w:type="character" w:customStyle="1" w:styleId="ListLabel379">
    <w:name w:val="ListLabel 379"/>
    <w:uiPriority w:val="99"/>
    <w:qFormat/>
    <w:rsid w:val="002978C8"/>
  </w:style>
  <w:style w:type="character" w:customStyle="1" w:styleId="ListLabel380">
    <w:name w:val="ListLabel 380"/>
    <w:uiPriority w:val="99"/>
    <w:qFormat/>
    <w:rsid w:val="002978C8"/>
  </w:style>
  <w:style w:type="character" w:customStyle="1" w:styleId="ListLabel381">
    <w:name w:val="ListLabel 381"/>
    <w:uiPriority w:val="99"/>
    <w:qFormat/>
    <w:rsid w:val="002978C8"/>
    <w:rPr>
      <w:b/>
      <w:color w:val="00000A"/>
      <w:sz w:val="20"/>
    </w:rPr>
  </w:style>
  <w:style w:type="character" w:customStyle="1" w:styleId="ListLabel382">
    <w:name w:val="ListLabel 382"/>
    <w:uiPriority w:val="99"/>
    <w:qFormat/>
    <w:rsid w:val="002978C8"/>
  </w:style>
  <w:style w:type="character" w:customStyle="1" w:styleId="ListLabel383">
    <w:name w:val="ListLabel 383"/>
    <w:uiPriority w:val="99"/>
    <w:qFormat/>
    <w:rsid w:val="002978C8"/>
  </w:style>
  <w:style w:type="character" w:customStyle="1" w:styleId="ListLabel384">
    <w:name w:val="ListLabel 384"/>
    <w:uiPriority w:val="99"/>
    <w:qFormat/>
    <w:rsid w:val="002978C8"/>
  </w:style>
  <w:style w:type="character" w:customStyle="1" w:styleId="ListLabel385">
    <w:name w:val="ListLabel 385"/>
    <w:uiPriority w:val="99"/>
    <w:qFormat/>
    <w:rsid w:val="002978C8"/>
  </w:style>
  <w:style w:type="character" w:customStyle="1" w:styleId="ListLabel386">
    <w:name w:val="ListLabel 386"/>
    <w:uiPriority w:val="99"/>
    <w:qFormat/>
    <w:rsid w:val="002978C8"/>
  </w:style>
  <w:style w:type="character" w:customStyle="1" w:styleId="ListLabel387">
    <w:name w:val="ListLabel 387"/>
    <w:uiPriority w:val="99"/>
    <w:qFormat/>
    <w:rsid w:val="002978C8"/>
  </w:style>
  <w:style w:type="character" w:customStyle="1" w:styleId="ListLabel388">
    <w:name w:val="ListLabel 388"/>
    <w:uiPriority w:val="99"/>
    <w:qFormat/>
    <w:rsid w:val="002978C8"/>
  </w:style>
  <w:style w:type="character" w:customStyle="1" w:styleId="ListLabel389">
    <w:name w:val="ListLabel 389"/>
    <w:uiPriority w:val="99"/>
    <w:qFormat/>
    <w:rsid w:val="002978C8"/>
  </w:style>
  <w:style w:type="character" w:customStyle="1" w:styleId="ListLabel390">
    <w:name w:val="ListLabel 390"/>
    <w:uiPriority w:val="99"/>
    <w:qFormat/>
    <w:rsid w:val="002978C8"/>
    <w:rPr>
      <w:b/>
      <w:color w:val="00000A"/>
      <w:sz w:val="20"/>
    </w:rPr>
  </w:style>
  <w:style w:type="character" w:customStyle="1" w:styleId="ListLabel391">
    <w:name w:val="ListLabel 391"/>
    <w:uiPriority w:val="99"/>
    <w:qFormat/>
    <w:rsid w:val="002978C8"/>
  </w:style>
  <w:style w:type="character" w:customStyle="1" w:styleId="ListLabel392">
    <w:name w:val="ListLabel 392"/>
    <w:uiPriority w:val="99"/>
    <w:qFormat/>
    <w:rsid w:val="002978C8"/>
  </w:style>
  <w:style w:type="character" w:customStyle="1" w:styleId="ListLabel393">
    <w:name w:val="ListLabel 393"/>
    <w:uiPriority w:val="99"/>
    <w:qFormat/>
    <w:rsid w:val="002978C8"/>
  </w:style>
  <w:style w:type="character" w:customStyle="1" w:styleId="ListLabel394">
    <w:name w:val="ListLabel 394"/>
    <w:uiPriority w:val="99"/>
    <w:qFormat/>
    <w:rsid w:val="002978C8"/>
  </w:style>
  <w:style w:type="character" w:customStyle="1" w:styleId="ListLabel395">
    <w:name w:val="ListLabel 395"/>
    <w:uiPriority w:val="99"/>
    <w:qFormat/>
    <w:rsid w:val="002978C8"/>
  </w:style>
  <w:style w:type="character" w:customStyle="1" w:styleId="ListLabel396">
    <w:name w:val="ListLabel 396"/>
    <w:uiPriority w:val="99"/>
    <w:qFormat/>
    <w:rsid w:val="002978C8"/>
  </w:style>
  <w:style w:type="character" w:customStyle="1" w:styleId="ListLabel397">
    <w:name w:val="ListLabel 397"/>
    <w:uiPriority w:val="99"/>
    <w:qFormat/>
    <w:rsid w:val="002978C8"/>
  </w:style>
  <w:style w:type="character" w:customStyle="1" w:styleId="ListLabel398">
    <w:name w:val="ListLabel 398"/>
    <w:uiPriority w:val="99"/>
    <w:qFormat/>
    <w:rsid w:val="002978C8"/>
  </w:style>
  <w:style w:type="paragraph" w:customStyle="1" w:styleId="Caption1">
    <w:name w:val="Caption1"/>
    <w:basedOn w:val="a2"/>
    <w:uiPriority w:val="99"/>
    <w:qFormat/>
    <w:rsid w:val="002978C8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1">
    <w:name w:val="Footer1"/>
    <w:basedOn w:val="a2"/>
    <w:uiPriority w:val="99"/>
    <w:qFormat/>
    <w:rsid w:val="002978C8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2">
    <w:name w:val="Header2"/>
    <w:basedOn w:val="a2"/>
    <w:uiPriority w:val="99"/>
    <w:qFormat/>
    <w:rsid w:val="002978C8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1">
    <w:name w:val="TOC 11"/>
    <w:basedOn w:val="a2"/>
    <w:uiPriority w:val="99"/>
    <w:qFormat/>
    <w:rsid w:val="002978C8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1ffffff3">
    <w:name w:val="Знак Знак Знак Знак Знак Знак Знак Знак Знак Знак Знак Знак Знак Знак Знак Знак Знак Знак Знак Знак Знак Знак Знак Знак Знак1"/>
    <w:basedOn w:val="a2"/>
    <w:uiPriority w:val="99"/>
    <w:qFormat/>
    <w:rsid w:val="002978C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color w:val="00000A"/>
      <w:sz w:val="20"/>
      <w:lang w:val="en-US" w:eastAsia="en-US"/>
    </w:rPr>
  </w:style>
  <w:style w:type="paragraph" w:customStyle="1" w:styleId="TOC21">
    <w:name w:val="TOC 21"/>
    <w:basedOn w:val="a2"/>
    <w:uiPriority w:val="99"/>
    <w:qFormat/>
    <w:rsid w:val="002978C8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1ffffff4">
    <w:name w:val="ͮ𬠫1"/>
    <w:uiPriority w:val="99"/>
    <w:qFormat/>
    <w:rsid w:val="002978C8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A"/>
      <w:sz w:val="20"/>
      <w:szCs w:val="20"/>
      <w:lang w:val="en-US" w:eastAsia="ru-RU"/>
    </w:rPr>
  </w:style>
  <w:style w:type="paragraph" w:customStyle="1" w:styleId="TOC31">
    <w:name w:val="TOC 31"/>
    <w:basedOn w:val="a2"/>
    <w:uiPriority w:val="99"/>
    <w:qFormat/>
    <w:rsid w:val="002978C8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1">
    <w:name w:val="TOC 41"/>
    <w:basedOn w:val="a2"/>
    <w:uiPriority w:val="99"/>
    <w:qFormat/>
    <w:rsid w:val="002978C8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1">
    <w:name w:val="TOC 51"/>
    <w:basedOn w:val="a2"/>
    <w:uiPriority w:val="99"/>
    <w:qFormat/>
    <w:rsid w:val="002978C8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1">
    <w:name w:val="TOC 61"/>
    <w:basedOn w:val="a2"/>
    <w:uiPriority w:val="99"/>
    <w:qFormat/>
    <w:rsid w:val="002978C8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1">
    <w:name w:val="TOC 71"/>
    <w:basedOn w:val="a2"/>
    <w:uiPriority w:val="99"/>
    <w:qFormat/>
    <w:rsid w:val="002978C8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1">
    <w:name w:val="TOC 81"/>
    <w:basedOn w:val="a2"/>
    <w:uiPriority w:val="99"/>
    <w:qFormat/>
    <w:rsid w:val="002978C8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1">
    <w:name w:val="TOC 91"/>
    <w:basedOn w:val="a2"/>
    <w:uiPriority w:val="99"/>
    <w:qFormat/>
    <w:rsid w:val="002978C8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PreformattedText">
    <w:name w:val="Preformatted Text"/>
    <w:basedOn w:val="a2"/>
    <w:uiPriority w:val="99"/>
    <w:qFormat/>
    <w:rsid w:val="002978C8"/>
    <w:pPr>
      <w:widowControl/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9c">
    <w:name w:val="Стиль9"/>
    <w:uiPriority w:val="99"/>
    <w:qFormat/>
    <w:rsid w:val="002978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4">
    <w:name w:val="Body Text 3 Char4"/>
    <w:uiPriority w:val="99"/>
    <w:locked/>
    <w:rsid w:val="002978C8"/>
    <w:rPr>
      <w:sz w:val="16"/>
    </w:rPr>
  </w:style>
  <w:style w:type="paragraph" w:customStyle="1" w:styleId="7f1">
    <w:name w:val="Знак7"/>
    <w:basedOn w:val="a2"/>
    <w:uiPriority w:val="99"/>
    <w:qFormat/>
    <w:rsid w:val="002978C8"/>
    <w:pPr>
      <w:widowControl/>
      <w:snapToGrid/>
      <w:spacing w:before="0" w:after="160" w:line="240" w:lineRule="exact"/>
    </w:pPr>
    <w:rPr>
      <w:rFonts w:ascii="Verdana" w:eastAsia="Times New Roman" w:hAnsi="Verdana"/>
      <w:sz w:val="20"/>
      <w:lang w:val="en-US" w:eastAsia="en-US"/>
    </w:rPr>
  </w:style>
  <w:style w:type="character" w:customStyle="1" w:styleId="6230">
    <w:name w:val="Знак Знак623"/>
    <w:uiPriority w:val="99"/>
    <w:rsid w:val="002978C8"/>
    <w:rPr>
      <w:rFonts w:ascii="Cambria" w:hAnsi="Cambria"/>
      <w:b/>
      <w:kern w:val="1"/>
      <w:sz w:val="32"/>
      <w:lang w:val="ru-RU" w:eastAsia="ar-SA" w:bidi="ar-SA"/>
    </w:rPr>
  </w:style>
  <w:style w:type="paragraph" w:customStyle="1" w:styleId="TOCHeading1">
    <w:name w:val="TOC Heading1"/>
    <w:basedOn w:val="10"/>
    <w:next w:val="a2"/>
    <w:uiPriority w:val="99"/>
    <w:qFormat/>
    <w:rsid w:val="002978C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character" w:customStyle="1" w:styleId="QuoteChar5">
    <w:name w:val="Quote Char5"/>
    <w:uiPriority w:val="99"/>
    <w:locked/>
    <w:rsid w:val="002978C8"/>
    <w:rPr>
      <w:i/>
      <w:color w:val="000000"/>
      <w:sz w:val="24"/>
    </w:rPr>
  </w:style>
  <w:style w:type="character" w:customStyle="1" w:styleId="IntenseQuoteChar5">
    <w:name w:val="Intense Quote Char5"/>
    <w:uiPriority w:val="99"/>
    <w:locked/>
    <w:rsid w:val="002978C8"/>
    <w:rPr>
      <w:b/>
      <w:i/>
      <w:color w:val="4F81BD"/>
      <w:sz w:val="24"/>
    </w:rPr>
  </w:style>
  <w:style w:type="paragraph" w:customStyle="1" w:styleId="11ff8">
    <w:name w:val="Знак Знак Знак Знак Знак Знак Знак Знак Знак Знак Знак Знак Знак11"/>
    <w:basedOn w:val="a2"/>
    <w:uiPriority w:val="99"/>
    <w:qFormat/>
    <w:rsid w:val="002978C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BodyText221">
    <w:name w:val="Body Text 221"/>
    <w:basedOn w:val="a2"/>
    <w:uiPriority w:val="99"/>
    <w:qFormat/>
    <w:rsid w:val="002978C8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sz w:val="22"/>
      <w:szCs w:val="22"/>
      <w:lang w:val="en-US"/>
    </w:rPr>
  </w:style>
  <w:style w:type="paragraph" w:customStyle="1" w:styleId="Heading112">
    <w:name w:val="Heading 112"/>
    <w:basedOn w:val="a2"/>
    <w:next w:val="a2"/>
    <w:uiPriority w:val="99"/>
    <w:qFormat/>
    <w:rsid w:val="002978C8"/>
    <w:pPr>
      <w:widowControl/>
      <w:suppressAutoHyphens/>
      <w:snapToGrid/>
      <w:spacing w:before="0" w:after="0"/>
      <w:ind w:firstLine="454"/>
    </w:pPr>
    <w:rPr>
      <w:b/>
      <w:caps/>
      <w:szCs w:val="24"/>
      <w:lang w:eastAsia="zh-CN"/>
    </w:rPr>
  </w:style>
  <w:style w:type="paragraph" w:customStyle="1" w:styleId="Heading212">
    <w:name w:val="Heading 212"/>
    <w:basedOn w:val="a2"/>
    <w:next w:val="a2"/>
    <w:uiPriority w:val="99"/>
    <w:qFormat/>
    <w:rsid w:val="002978C8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1">
    <w:name w:val="Heading 321"/>
    <w:basedOn w:val="a2"/>
    <w:next w:val="a2"/>
    <w:uiPriority w:val="99"/>
    <w:qFormat/>
    <w:rsid w:val="002978C8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11">
    <w:name w:val="Heading 411"/>
    <w:basedOn w:val="a2"/>
    <w:next w:val="a2"/>
    <w:uiPriority w:val="99"/>
    <w:qFormat/>
    <w:rsid w:val="002978C8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512">
    <w:name w:val="Heading 512"/>
    <w:basedOn w:val="a2"/>
    <w:next w:val="a2"/>
    <w:uiPriority w:val="99"/>
    <w:qFormat/>
    <w:rsid w:val="002978C8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zh-CN"/>
    </w:rPr>
  </w:style>
  <w:style w:type="paragraph" w:customStyle="1" w:styleId="Heading612">
    <w:name w:val="Heading 612"/>
    <w:basedOn w:val="a2"/>
    <w:next w:val="a2"/>
    <w:uiPriority w:val="99"/>
    <w:qFormat/>
    <w:rsid w:val="002978C8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712">
    <w:name w:val="Heading 712"/>
    <w:basedOn w:val="a2"/>
    <w:next w:val="a2"/>
    <w:uiPriority w:val="99"/>
    <w:qFormat/>
    <w:rsid w:val="002978C8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szCs w:val="24"/>
      <w:lang w:eastAsia="zh-CN"/>
    </w:rPr>
  </w:style>
  <w:style w:type="paragraph" w:customStyle="1" w:styleId="Heading912">
    <w:name w:val="Heading 912"/>
    <w:basedOn w:val="a2"/>
    <w:next w:val="a2"/>
    <w:uiPriority w:val="99"/>
    <w:qFormat/>
    <w:rsid w:val="002978C8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zh-CN"/>
    </w:rPr>
  </w:style>
  <w:style w:type="character" w:customStyle="1" w:styleId="Heading2Char4">
    <w:name w:val="Heading 2 Char4"/>
    <w:uiPriority w:val="99"/>
    <w:locked/>
    <w:rsid w:val="002978C8"/>
    <w:rPr>
      <w:rFonts w:ascii="Cambria" w:hAnsi="Cambria"/>
      <w:b/>
      <w:i/>
      <w:sz w:val="28"/>
    </w:rPr>
  </w:style>
  <w:style w:type="character" w:customStyle="1" w:styleId="7110">
    <w:name w:val="Знак Знак711"/>
    <w:uiPriority w:val="99"/>
    <w:rsid w:val="002978C8"/>
    <w:rPr>
      <w:sz w:val="16"/>
      <w:lang w:val="ru-RU" w:eastAsia="ru-RU"/>
    </w:rPr>
  </w:style>
  <w:style w:type="character" w:customStyle="1" w:styleId="1890">
    <w:name w:val="Знак Знак189"/>
    <w:uiPriority w:val="99"/>
    <w:rsid w:val="002978C8"/>
    <w:rPr>
      <w:rFonts w:ascii="Courier New" w:hAnsi="Courier New"/>
    </w:rPr>
  </w:style>
  <w:style w:type="character" w:customStyle="1" w:styleId="931">
    <w:name w:val="Знак Знак93"/>
    <w:uiPriority w:val="99"/>
    <w:locked/>
    <w:rsid w:val="002978C8"/>
    <w:rPr>
      <w:rFonts w:ascii="Tahoma" w:hAnsi="Tahoma"/>
      <w:lang w:val="ru-RU" w:eastAsia="ru-RU"/>
    </w:rPr>
  </w:style>
  <w:style w:type="character" w:customStyle="1" w:styleId="1330">
    <w:name w:val="Знак Знак133"/>
    <w:uiPriority w:val="99"/>
    <w:locked/>
    <w:rsid w:val="002978C8"/>
    <w:rPr>
      <w:lang w:val="ru-RU" w:eastAsia="ar-SA" w:bidi="ar-SA"/>
    </w:rPr>
  </w:style>
  <w:style w:type="character" w:customStyle="1" w:styleId="1132">
    <w:name w:val="Знак Знак113"/>
    <w:uiPriority w:val="99"/>
    <w:locked/>
    <w:rsid w:val="002978C8"/>
    <w:rPr>
      <w:sz w:val="28"/>
      <w:lang w:val="ru-RU" w:eastAsia="ru-RU"/>
    </w:rPr>
  </w:style>
  <w:style w:type="character" w:customStyle="1" w:styleId="1191">
    <w:name w:val="Знак1 Знак Знак19"/>
    <w:uiPriority w:val="99"/>
    <w:locked/>
    <w:rsid w:val="002978C8"/>
    <w:rPr>
      <w:rFonts w:ascii="Times New Roman" w:hAnsi="Times New Roman"/>
      <w:sz w:val="24"/>
      <w:lang w:eastAsia="ru-RU"/>
    </w:rPr>
  </w:style>
  <w:style w:type="character" w:customStyle="1" w:styleId="690">
    <w:name w:val="Знак6 Знак Знак9"/>
    <w:uiPriority w:val="99"/>
    <w:rsid w:val="002978C8"/>
    <w:rPr>
      <w:sz w:val="24"/>
      <w:lang w:val="ru-RU" w:eastAsia="ru-RU"/>
    </w:rPr>
  </w:style>
  <w:style w:type="character" w:customStyle="1" w:styleId="QuoteChar6">
    <w:name w:val="Quote Char6"/>
    <w:basedOn w:val="a3"/>
    <w:uiPriority w:val="99"/>
    <w:locked/>
    <w:rsid w:val="002978C8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IntenseQuoteChar6">
    <w:name w:val="Intense Quote Char6"/>
    <w:basedOn w:val="a3"/>
    <w:uiPriority w:val="99"/>
    <w:locked/>
    <w:rsid w:val="002978C8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821">
    <w:name w:val="Знак Знак82"/>
    <w:uiPriority w:val="99"/>
    <w:locked/>
    <w:rsid w:val="002978C8"/>
    <w:rPr>
      <w:rFonts w:ascii="Arial" w:hAnsi="Arial"/>
      <w:sz w:val="24"/>
      <w:lang w:val="ru-RU" w:eastAsia="ru-RU"/>
    </w:rPr>
  </w:style>
  <w:style w:type="character" w:customStyle="1" w:styleId="2012">
    <w:name w:val="Знак Знак2012"/>
    <w:uiPriority w:val="99"/>
    <w:rsid w:val="002978C8"/>
    <w:rPr>
      <w:rFonts w:ascii="Arial" w:hAnsi="Arial"/>
      <w:sz w:val="22"/>
    </w:rPr>
  </w:style>
  <w:style w:type="paragraph" w:customStyle="1" w:styleId="1ffffff5">
    <w:name w:val="Заголовок1"/>
    <w:basedOn w:val="a2"/>
    <w:next w:val="aff1"/>
    <w:uiPriority w:val="99"/>
    <w:rsid w:val="002978C8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014">
    <w:name w:val="Знак Знак2014"/>
    <w:uiPriority w:val="99"/>
    <w:rsid w:val="002978C8"/>
    <w:rPr>
      <w:rFonts w:ascii="Arial" w:hAnsi="Arial"/>
      <w:sz w:val="22"/>
    </w:rPr>
  </w:style>
  <w:style w:type="paragraph" w:customStyle="1" w:styleId="8a">
    <w:name w:val="Абзац списка8"/>
    <w:basedOn w:val="a2"/>
    <w:uiPriority w:val="99"/>
    <w:qFormat/>
    <w:rsid w:val="002978C8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a">
    <w:name w:val="Обычный14"/>
    <w:uiPriority w:val="99"/>
    <w:qFormat/>
    <w:rsid w:val="002978C8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75">
    <w:name w:val="Основной текст 27"/>
    <w:basedOn w:val="a2"/>
    <w:uiPriority w:val="99"/>
    <w:qFormat/>
    <w:rsid w:val="002978C8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84">
    <w:name w:val="Заголовок 38"/>
    <w:basedOn w:val="14a"/>
    <w:next w:val="14a"/>
    <w:uiPriority w:val="99"/>
    <w:qFormat/>
    <w:rsid w:val="002978C8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8b">
    <w:name w:val="Основной текст8"/>
    <w:basedOn w:val="14a"/>
    <w:uiPriority w:val="99"/>
    <w:qFormat/>
    <w:rsid w:val="002978C8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76">
    <w:name w:val="Заголовок 27"/>
    <w:basedOn w:val="a2"/>
    <w:next w:val="a2"/>
    <w:uiPriority w:val="99"/>
    <w:qFormat/>
    <w:rsid w:val="002978C8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5">
    <w:name w:val="Цитата6"/>
    <w:basedOn w:val="a2"/>
    <w:uiPriority w:val="99"/>
    <w:qFormat/>
    <w:rsid w:val="002978C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7f2">
    <w:name w:val="Текст7"/>
    <w:basedOn w:val="a2"/>
    <w:uiPriority w:val="99"/>
    <w:qFormat/>
    <w:rsid w:val="002978C8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74">
    <w:name w:val="Основной текст 37"/>
    <w:basedOn w:val="14a"/>
    <w:uiPriority w:val="99"/>
    <w:qFormat/>
    <w:rsid w:val="002978C8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66">
    <w:name w:val="Основной текст с отступом 26"/>
    <w:basedOn w:val="a2"/>
    <w:uiPriority w:val="99"/>
    <w:qFormat/>
    <w:rsid w:val="002978C8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75">
    <w:name w:val="Основной текст с отступом 37"/>
    <w:basedOn w:val="a2"/>
    <w:uiPriority w:val="99"/>
    <w:qFormat/>
    <w:rsid w:val="002978C8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5f6">
    <w:name w:val="Верхний колонтитул5"/>
    <w:basedOn w:val="a2"/>
    <w:uiPriority w:val="99"/>
    <w:qFormat/>
    <w:rsid w:val="002978C8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6f6">
    <w:name w:val="Без интервала6"/>
    <w:uiPriority w:val="99"/>
    <w:qFormat/>
    <w:rsid w:val="002978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">
    <w:name w:val="Заголовок 48"/>
    <w:basedOn w:val="14a"/>
    <w:next w:val="14a"/>
    <w:uiPriority w:val="99"/>
    <w:qFormat/>
    <w:rsid w:val="002978C8"/>
    <w:pPr>
      <w:keepNext/>
      <w:widowControl/>
      <w:snapToGrid/>
      <w:ind w:left="0" w:firstLine="0"/>
    </w:pPr>
    <w:rPr>
      <w:sz w:val="24"/>
    </w:rPr>
  </w:style>
  <w:style w:type="paragraph" w:customStyle="1" w:styleId="664">
    <w:name w:val="Заголовок 66"/>
    <w:uiPriority w:val="99"/>
    <w:qFormat/>
    <w:rsid w:val="002978C8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5d">
    <w:name w:val="Цитата 25"/>
    <w:basedOn w:val="a2"/>
    <w:next w:val="a2"/>
    <w:uiPriority w:val="99"/>
    <w:qFormat/>
    <w:rsid w:val="002978C8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5f7">
    <w:name w:val="Выделенная цитата5"/>
    <w:basedOn w:val="a2"/>
    <w:next w:val="a2"/>
    <w:uiPriority w:val="99"/>
    <w:qFormat/>
    <w:rsid w:val="002978C8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50">
    <w:name w:val="Стандартный HTML5"/>
    <w:basedOn w:val="a2"/>
    <w:uiPriority w:val="99"/>
    <w:qFormat/>
    <w:rsid w:val="002978C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3ffe">
    <w:name w:val="Основной текст с отступом Знак3"/>
    <w:uiPriority w:val="99"/>
    <w:qFormat/>
    <w:rsid w:val="002978C8"/>
    <w:rPr>
      <w:sz w:val="24"/>
    </w:rPr>
  </w:style>
  <w:style w:type="character" w:customStyle="1" w:styleId="6f7">
    <w:name w:val="Слабое выделение6"/>
    <w:uiPriority w:val="99"/>
    <w:rsid w:val="002978C8"/>
    <w:rPr>
      <w:i/>
      <w:color w:val="808080"/>
    </w:rPr>
  </w:style>
  <w:style w:type="character" w:customStyle="1" w:styleId="21f7">
    <w:name w:val="Знак21"/>
    <w:uiPriority w:val="99"/>
    <w:rsid w:val="002978C8"/>
    <w:rPr>
      <w:sz w:val="24"/>
      <w:lang w:val="ru-RU" w:eastAsia="en-US"/>
    </w:rPr>
  </w:style>
  <w:style w:type="character" w:customStyle="1" w:styleId="5f8">
    <w:name w:val="Основной шрифт абзаца5"/>
    <w:uiPriority w:val="99"/>
    <w:rsid w:val="002978C8"/>
  </w:style>
  <w:style w:type="character" w:customStyle="1" w:styleId="5f9">
    <w:name w:val="Замещающий текст5"/>
    <w:uiPriority w:val="99"/>
    <w:rsid w:val="002978C8"/>
    <w:rPr>
      <w:color w:val="808080"/>
    </w:rPr>
  </w:style>
  <w:style w:type="character" w:customStyle="1" w:styleId="6f8">
    <w:name w:val="Сильное выделение6"/>
    <w:uiPriority w:val="99"/>
    <w:rsid w:val="002978C8"/>
    <w:rPr>
      <w:b/>
    </w:rPr>
  </w:style>
  <w:style w:type="character" w:customStyle="1" w:styleId="4fd">
    <w:name w:val="Основной текст с отступом Знак4"/>
    <w:uiPriority w:val="99"/>
    <w:semiHidden/>
    <w:rsid w:val="002978C8"/>
    <w:rPr>
      <w:sz w:val="24"/>
    </w:rPr>
  </w:style>
  <w:style w:type="character" w:customStyle="1" w:styleId="2013">
    <w:name w:val="Знак Знак2013"/>
    <w:uiPriority w:val="99"/>
    <w:rsid w:val="002978C8"/>
    <w:rPr>
      <w:rFonts w:ascii="Arial" w:hAnsi="Arial"/>
      <w:sz w:val="22"/>
    </w:rPr>
  </w:style>
  <w:style w:type="paragraph" w:customStyle="1" w:styleId="9d">
    <w:name w:val="Абзац списка9"/>
    <w:basedOn w:val="a2"/>
    <w:uiPriority w:val="99"/>
    <w:qFormat/>
    <w:rsid w:val="002978C8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5b">
    <w:name w:val="Обычный15"/>
    <w:uiPriority w:val="99"/>
    <w:qFormat/>
    <w:rsid w:val="002978C8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84">
    <w:name w:val="Основной текст 28"/>
    <w:basedOn w:val="a2"/>
    <w:uiPriority w:val="99"/>
    <w:qFormat/>
    <w:rsid w:val="002978C8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94">
    <w:name w:val="Заголовок 39"/>
    <w:basedOn w:val="15b"/>
    <w:next w:val="15b"/>
    <w:uiPriority w:val="99"/>
    <w:qFormat/>
    <w:rsid w:val="002978C8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9e">
    <w:name w:val="Основной текст9"/>
    <w:basedOn w:val="15b"/>
    <w:uiPriority w:val="99"/>
    <w:qFormat/>
    <w:rsid w:val="002978C8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85">
    <w:name w:val="Заголовок 28"/>
    <w:basedOn w:val="a2"/>
    <w:next w:val="a2"/>
    <w:uiPriority w:val="99"/>
    <w:qFormat/>
    <w:rsid w:val="002978C8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7f3">
    <w:name w:val="Цитата7"/>
    <w:basedOn w:val="a2"/>
    <w:uiPriority w:val="99"/>
    <w:qFormat/>
    <w:rsid w:val="002978C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8c">
    <w:name w:val="Текст8"/>
    <w:basedOn w:val="a2"/>
    <w:uiPriority w:val="99"/>
    <w:qFormat/>
    <w:rsid w:val="002978C8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85">
    <w:name w:val="Основной текст 38"/>
    <w:basedOn w:val="15b"/>
    <w:uiPriority w:val="99"/>
    <w:qFormat/>
    <w:rsid w:val="002978C8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77">
    <w:name w:val="Основной текст с отступом 27"/>
    <w:basedOn w:val="a2"/>
    <w:uiPriority w:val="99"/>
    <w:qFormat/>
    <w:rsid w:val="002978C8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86">
    <w:name w:val="Основной текст с отступом 38"/>
    <w:basedOn w:val="a2"/>
    <w:uiPriority w:val="99"/>
    <w:qFormat/>
    <w:rsid w:val="002978C8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6f9">
    <w:name w:val="Верхний колонтитул6"/>
    <w:basedOn w:val="a2"/>
    <w:uiPriority w:val="99"/>
    <w:qFormat/>
    <w:rsid w:val="002978C8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7f4">
    <w:name w:val="Без интервала7"/>
    <w:uiPriority w:val="99"/>
    <w:qFormat/>
    <w:rsid w:val="002978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a">
    <w:name w:val="Заголовок 49"/>
    <w:basedOn w:val="15b"/>
    <w:next w:val="15b"/>
    <w:uiPriority w:val="99"/>
    <w:qFormat/>
    <w:rsid w:val="002978C8"/>
    <w:pPr>
      <w:keepNext/>
      <w:widowControl/>
      <w:snapToGrid/>
      <w:ind w:left="0" w:firstLine="0"/>
    </w:pPr>
    <w:rPr>
      <w:sz w:val="24"/>
    </w:rPr>
  </w:style>
  <w:style w:type="paragraph" w:customStyle="1" w:styleId="674">
    <w:name w:val="Заголовок 67"/>
    <w:uiPriority w:val="99"/>
    <w:qFormat/>
    <w:rsid w:val="002978C8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67">
    <w:name w:val="Цитата 26"/>
    <w:basedOn w:val="a2"/>
    <w:next w:val="a2"/>
    <w:uiPriority w:val="99"/>
    <w:qFormat/>
    <w:rsid w:val="002978C8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6fa">
    <w:name w:val="Выделенная цитата6"/>
    <w:basedOn w:val="a2"/>
    <w:next w:val="a2"/>
    <w:uiPriority w:val="99"/>
    <w:qFormat/>
    <w:rsid w:val="002978C8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60">
    <w:name w:val="Стандартный HTML6"/>
    <w:basedOn w:val="a2"/>
    <w:uiPriority w:val="99"/>
    <w:qFormat/>
    <w:rsid w:val="002978C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7f5">
    <w:name w:val="Слабое выделение7"/>
    <w:uiPriority w:val="99"/>
    <w:rsid w:val="002978C8"/>
    <w:rPr>
      <w:i/>
      <w:color w:val="808080"/>
    </w:rPr>
  </w:style>
  <w:style w:type="character" w:customStyle="1" w:styleId="6fb">
    <w:name w:val="Основной шрифт абзаца6"/>
    <w:uiPriority w:val="99"/>
    <w:rsid w:val="002978C8"/>
  </w:style>
  <w:style w:type="character" w:customStyle="1" w:styleId="6fc">
    <w:name w:val="Замещающий текст6"/>
    <w:uiPriority w:val="99"/>
    <w:rsid w:val="002978C8"/>
    <w:rPr>
      <w:color w:val="808080"/>
    </w:rPr>
  </w:style>
  <w:style w:type="character" w:customStyle="1" w:styleId="7f6">
    <w:name w:val="Сильное выделение7"/>
    <w:uiPriority w:val="99"/>
    <w:rsid w:val="002978C8"/>
    <w:rPr>
      <w:b/>
    </w:rPr>
  </w:style>
  <w:style w:type="character" w:customStyle="1" w:styleId="b-sharetext">
    <w:name w:val="b-share__text"/>
    <w:basedOn w:val="a3"/>
    <w:uiPriority w:val="99"/>
    <w:rsid w:val="002978C8"/>
    <w:rPr>
      <w:rFonts w:cs="Times New Roman"/>
    </w:rPr>
  </w:style>
  <w:style w:type="character" w:customStyle="1" w:styleId="2017">
    <w:name w:val="Знак Знак2017"/>
    <w:uiPriority w:val="99"/>
    <w:rsid w:val="002978C8"/>
    <w:rPr>
      <w:rFonts w:ascii="Arial" w:hAnsi="Arial"/>
      <w:sz w:val="22"/>
    </w:rPr>
  </w:style>
  <w:style w:type="paragraph" w:customStyle="1" w:styleId="10f0">
    <w:name w:val="Абзац списка10"/>
    <w:basedOn w:val="a2"/>
    <w:uiPriority w:val="99"/>
    <w:qFormat/>
    <w:rsid w:val="002978C8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6b">
    <w:name w:val="Обычный16"/>
    <w:uiPriority w:val="99"/>
    <w:qFormat/>
    <w:rsid w:val="002978C8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94">
    <w:name w:val="Основной текст 29"/>
    <w:basedOn w:val="a2"/>
    <w:uiPriority w:val="99"/>
    <w:qFormat/>
    <w:rsid w:val="002978C8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101">
    <w:name w:val="Заголовок 310"/>
    <w:basedOn w:val="16b"/>
    <w:next w:val="16b"/>
    <w:uiPriority w:val="99"/>
    <w:qFormat/>
    <w:rsid w:val="002978C8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10f1">
    <w:name w:val="Основной текст10"/>
    <w:basedOn w:val="16b"/>
    <w:uiPriority w:val="99"/>
    <w:qFormat/>
    <w:rsid w:val="002978C8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95">
    <w:name w:val="Заголовок 29"/>
    <w:basedOn w:val="a2"/>
    <w:next w:val="a2"/>
    <w:uiPriority w:val="99"/>
    <w:qFormat/>
    <w:rsid w:val="002978C8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d">
    <w:name w:val="Цитата8"/>
    <w:basedOn w:val="a2"/>
    <w:uiPriority w:val="99"/>
    <w:qFormat/>
    <w:rsid w:val="002978C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9f">
    <w:name w:val="Текст9"/>
    <w:basedOn w:val="a2"/>
    <w:uiPriority w:val="99"/>
    <w:qFormat/>
    <w:rsid w:val="002978C8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95">
    <w:name w:val="Основной текст 39"/>
    <w:basedOn w:val="16b"/>
    <w:uiPriority w:val="99"/>
    <w:qFormat/>
    <w:rsid w:val="002978C8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86">
    <w:name w:val="Основной текст с отступом 28"/>
    <w:basedOn w:val="a2"/>
    <w:uiPriority w:val="99"/>
    <w:qFormat/>
    <w:rsid w:val="002978C8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96">
    <w:name w:val="Основной текст с отступом 39"/>
    <w:basedOn w:val="a2"/>
    <w:uiPriority w:val="99"/>
    <w:qFormat/>
    <w:rsid w:val="002978C8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7f7">
    <w:name w:val="Верхний колонтитул7"/>
    <w:basedOn w:val="a2"/>
    <w:uiPriority w:val="99"/>
    <w:qFormat/>
    <w:rsid w:val="002978C8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8e">
    <w:name w:val="Без интервала8"/>
    <w:uiPriority w:val="99"/>
    <w:qFormat/>
    <w:rsid w:val="002978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01">
    <w:name w:val="Заголовок 410"/>
    <w:basedOn w:val="16b"/>
    <w:next w:val="16b"/>
    <w:uiPriority w:val="99"/>
    <w:qFormat/>
    <w:rsid w:val="002978C8"/>
    <w:pPr>
      <w:keepNext/>
      <w:widowControl/>
      <w:snapToGrid/>
      <w:ind w:left="0" w:firstLine="0"/>
    </w:pPr>
    <w:rPr>
      <w:sz w:val="24"/>
    </w:rPr>
  </w:style>
  <w:style w:type="paragraph" w:customStyle="1" w:styleId="684">
    <w:name w:val="Заголовок 68"/>
    <w:uiPriority w:val="99"/>
    <w:qFormat/>
    <w:rsid w:val="002978C8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78">
    <w:name w:val="Цитата 27"/>
    <w:basedOn w:val="a2"/>
    <w:next w:val="a2"/>
    <w:uiPriority w:val="99"/>
    <w:qFormat/>
    <w:rsid w:val="002978C8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7f8">
    <w:name w:val="Выделенная цитата7"/>
    <w:basedOn w:val="a2"/>
    <w:next w:val="a2"/>
    <w:uiPriority w:val="99"/>
    <w:qFormat/>
    <w:rsid w:val="002978C8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33">
    <w:name w:val="Heading 33"/>
    <w:uiPriority w:val="99"/>
    <w:rsid w:val="002978C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93">
    <w:name w:val="Heading 93"/>
    <w:uiPriority w:val="99"/>
    <w:rsid w:val="002978C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4">
    <w:name w:val="Heading 14"/>
    <w:uiPriority w:val="99"/>
    <w:rsid w:val="002978C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3">
    <w:name w:val="Heading 63"/>
    <w:uiPriority w:val="99"/>
    <w:rsid w:val="002978C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3">
    <w:name w:val="Heading 73"/>
    <w:uiPriority w:val="99"/>
    <w:rsid w:val="002978C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3">
    <w:name w:val="Heading 23"/>
    <w:uiPriority w:val="99"/>
    <w:rsid w:val="002978C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3">
    <w:name w:val="Heading 53"/>
    <w:uiPriority w:val="99"/>
    <w:rsid w:val="002978C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TML70">
    <w:name w:val="Стандартный HTML7"/>
    <w:basedOn w:val="a2"/>
    <w:uiPriority w:val="99"/>
    <w:qFormat/>
    <w:rsid w:val="002978C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8f">
    <w:name w:val="Слабое выделение8"/>
    <w:uiPriority w:val="99"/>
    <w:rsid w:val="002978C8"/>
    <w:rPr>
      <w:i/>
      <w:color w:val="808080"/>
    </w:rPr>
  </w:style>
  <w:style w:type="character" w:customStyle="1" w:styleId="7f9">
    <w:name w:val="Основной шрифт абзаца7"/>
    <w:uiPriority w:val="99"/>
    <w:rsid w:val="002978C8"/>
  </w:style>
  <w:style w:type="character" w:customStyle="1" w:styleId="7fa">
    <w:name w:val="Замещающий текст7"/>
    <w:uiPriority w:val="99"/>
    <w:rsid w:val="002978C8"/>
    <w:rPr>
      <w:color w:val="808080"/>
    </w:rPr>
  </w:style>
  <w:style w:type="character" w:customStyle="1" w:styleId="8f0">
    <w:name w:val="Сильное выделение8"/>
    <w:uiPriority w:val="99"/>
    <w:rsid w:val="002978C8"/>
    <w:rPr>
      <w:b/>
    </w:rPr>
  </w:style>
  <w:style w:type="paragraph" w:customStyle="1" w:styleId="Heading43">
    <w:name w:val="Heading 43"/>
    <w:basedOn w:val="a2"/>
    <w:next w:val="a2"/>
    <w:uiPriority w:val="99"/>
    <w:rsid w:val="002978C8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82">
    <w:name w:val="Heading 82"/>
    <w:basedOn w:val="a2"/>
    <w:next w:val="a2"/>
    <w:uiPriority w:val="99"/>
    <w:rsid w:val="002978C8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Caption2">
    <w:name w:val="Caption2"/>
    <w:basedOn w:val="a2"/>
    <w:uiPriority w:val="99"/>
    <w:rsid w:val="002978C8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2">
    <w:name w:val="Footer2"/>
    <w:basedOn w:val="a2"/>
    <w:uiPriority w:val="99"/>
    <w:rsid w:val="002978C8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3">
    <w:name w:val="Header3"/>
    <w:basedOn w:val="a2"/>
    <w:uiPriority w:val="99"/>
    <w:rsid w:val="002978C8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2">
    <w:name w:val="TOC 12"/>
    <w:basedOn w:val="a2"/>
    <w:uiPriority w:val="99"/>
    <w:rsid w:val="002978C8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22">
    <w:name w:val="TOC 22"/>
    <w:basedOn w:val="a2"/>
    <w:uiPriority w:val="99"/>
    <w:rsid w:val="002978C8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TOC32">
    <w:name w:val="TOC 32"/>
    <w:basedOn w:val="a2"/>
    <w:uiPriority w:val="99"/>
    <w:rsid w:val="002978C8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2">
    <w:name w:val="TOC 42"/>
    <w:basedOn w:val="a2"/>
    <w:uiPriority w:val="99"/>
    <w:rsid w:val="002978C8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2">
    <w:name w:val="TOC 52"/>
    <w:basedOn w:val="a2"/>
    <w:uiPriority w:val="99"/>
    <w:rsid w:val="002978C8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2">
    <w:name w:val="TOC 62"/>
    <w:basedOn w:val="a2"/>
    <w:uiPriority w:val="99"/>
    <w:rsid w:val="002978C8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2">
    <w:name w:val="TOC 72"/>
    <w:basedOn w:val="a2"/>
    <w:uiPriority w:val="99"/>
    <w:rsid w:val="002978C8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2">
    <w:name w:val="TOC 82"/>
    <w:basedOn w:val="a2"/>
    <w:uiPriority w:val="99"/>
    <w:rsid w:val="002978C8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2">
    <w:name w:val="TOC 92"/>
    <w:basedOn w:val="a2"/>
    <w:uiPriority w:val="99"/>
    <w:rsid w:val="002978C8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character" w:customStyle="1" w:styleId="3fff">
    <w:name w:val="Текст сноски Знак3"/>
    <w:basedOn w:val="a3"/>
    <w:uiPriority w:val="99"/>
    <w:rsid w:val="002978C8"/>
    <w:rPr>
      <w:rFonts w:cs="Times New Roman"/>
    </w:rPr>
  </w:style>
  <w:style w:type="paragraph" w:customStyle="1" w:styleId="4fe">
    <w:name w:val="Заголовок оглавления4"/>
    <w:basedOn w:val="10"/>
    <w:next w:val="a2"/>
    <w:uiPriority w:val="99"/>
    <w:qFormat/>
    <w:rsid w:val="002978C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fff0">
    <w:name w:val="Слабая ссылка3"/>
    <w:uiPriority w:val="99"/>
    <w:rsid w:val="002978C8"/>
    <w:rPr>
      <w:smallCaps/>
      <w:color w:val="C0504D"/>
      <w:u w:val="single"/>
    </w:rPr>
  </w:style>
  <w:style w:type="character" w:customStyle="1" w:styleId="3fff1">
    <w:name w:val="Сильная ссылка3"/>
    <w:uiPriority w:val="99"/>
    <w:rsid w:val="002978C8"/>
    <w:rPr>
      <w:b/>
      <w:smallCaps/>
      <w:color w:val="C0504D"/>
      <w:spacing w:val="5"/>
      <w:u w:val="single"/>
    </w:rPr>
  </w:style>
  <w:style w:type="character" w:customStyle="1" w:styleId="3fff2">
    <w:name w:val="Название книги3"/>
    <w:uiPriority w:val="99"/>
    <w:rsid w:val="002978C8"/>
    <w:rPr>
      <w:b/>
      <w:smallCaps/>
      <w:spacing w:val="5"/>
    </w:rPr>
  </w:style>
  <w:style w:type="character" w:customStyle="1" w:styleId="3940">
    <w:name w:val="Знак Знак394"/>
    <w:uiPriority w:val="99"/>
    <w:rsid w:val="002978C8"/>
    <w:rPr>
      <w:rFonts w:ascii="Arial" w:hAnsi="Arial"/>
      <w:b/>
      <w:sz w:val="26"/>
    </w:rPr>
  </w:style>
  <w:style w:type="character" w:customStyle="1" w:styleId="3840">
    <w:name w:val="Знак Знак384"/>
    <w:uiPriority w:val="99"/>
    <w:rsid w:val="002978C8"/>
    <w:rPr>
      <w:b/>
      <w:sz w:val="28"/>
    </w:rPr>
  </w:style>
  <w:style w:type="character" w:customStyle="1" w:styleId="3740">
    <w:name w:val="Знак Знак374"/>
    <w:uiPriority w:val="99"/>
    <w:rsid w:val="002978C8"/>
    <w:rPr>
      <w:b/>
      <w:i/>
      <w:sz w:val="26"/>
    </w:rPr>
  </w:style>
  <w:style w:type="character" w:customStyle="1" w:styleId="3640">
    <w:name w:val="Знак Знак364"/>
    <w:uiPriority w:val="99"/>
    <w:rsid w:val="002978C8"/>
    <w:rPr>
      <w:b/>
      <w:sz w:val="22"/>
      <w:lang w:val="ru-RU" w:eastAsia="ru-RU"/>
    </w:rPr>
  </w:style>
  <w:style w:type="character" w:customStyle="1" w:styleId="3540">
    <w:name w:val="Знак Знак354"/>
    <w:uiPriority w:val="99"/>
    <w:rsid w:val="002978C8"/>
    <w:rPr>
      <w:sz w:val="24"/>
      <w:lang w:val="ru-RU" w:eastAsia="ru-RU"/>
    </w:rPr>
  </w:style>
  <w:style w:type="character" w:customStyle="1" w:styleId="3440">
    <w:name w:val="Знак Знак344"/>
    <w:uiPriority w:val="99"/>
    <w:rsid w:val="002978C8"/>
    <w:rPr>
      <w:rFonts w:ascii="Calibri" w:hAnsi="Calibri"/>
      <w:i/>
      <w:sz w:val="24"/>
      <w:lang w:eastAsia="en-US"/>
    </w:rPr>
  </w:style>
  <w:style w:type="character" w:customStyle="1" w:styleId="3240">
    <w:name w:val="Знак Знак324"/>
    <w:uiPriority w:val="99"/>
    <w:rsid w:val="002978C8"/>
    <w:rPr>
      <w:sz w:val="16"/>
    </w:rPr>
  </w:style>
  <w:style w:type="character" w:customStyle="1" w:styleId="3150">
    <w:name w:val="Знак Знак315"/>
    <w:uiPriority w:val="99"/>
    <w:rsid w:val="002978C8"/>
    <w:rPr>
      <w:sz w:val="24"/>
    </w:rPr>
  </w:style>
  <w:style w:type="paragraph" w:customStyle="1" w:styleId="11ff9">
    <w:name w:val="Знак Знак Знак Знак Знак Знак11"/>
    <w:basedOn w:val="a2"/>
    <w:uiPriority w:val="99"/>
    <w:rsid w:val="002978C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30">
    <w:name w:val="Знак Знак303"/>
    <w:uiPriority w:val="99"/>
    <w:rsid w:val="002978C8"/>
    <w:rPr>
      <w:sz w:val="24"/>
    </w:rPr>
  </w:style>
  <w:style w:type="character" w:customStyle="1" w:styleId="2940">
    <w:name w:val="Знак Знак294"/>
    <w:uiPriority w:val="99"/>
    <w:rsid w:val="002978C8"/>
    <w:rPr>
      <w:sz w:val="24"/>
    </w:rPr>
  </w:style>
  <w:style w:type="character" w:customStyle="1" w:styleId="714">
    <w:name w:val="Знак Знак714"/>
    <w:uiPriority w:val="99"/>
    <w:rsid w:val="002978C8"/>
    <w:rPr>
      <w:sz w:val="16"/>
      <w:lang w:val="ru-RU" w:eastAsia="ru-RU"/>
    </w:rPr>
  </w:style>
  <w:style w:type="character" w:customStyle="1" w:styleId="14100">
    <w:name w:val="Знак Знак1410"/>
    <w:uiPriority w:val="99"/>
    <w:locked/>
    <w:rsid w:val="002978C8"/>
    <w:rPr>
      <w:b/>
      <w:sz w:val="27"/>
      <w:lang w:val="ru-RU" w:eastAsia="ru-RU"/>
    </w:rPr>
  </w:style>
  <w:style w:type="character" w:customStyle="1" w:styleId="2840">
    <w:name w:val="Знак Знак284"/>
    <w:uiPriority w:val="99"/>
    <w:rsid w:val="002978C8"/>
    <w:rPr>
      <w:rFonts w:ascii="Tahoma" w:hAnsi="Tahoma"/>
    </w:rPr>
  </w:style>
  <w:style w:type="character" w:customStyle="1" w:styleId="2740">
    <w:name w:val="Знак Знак274"/>
    <w:uiPriority w:val="99"/>
    <w:rsid w:val="002978C8"/>
    <w:rPr>
      <w:sz w:val="24"/>
    </w:rPr>
  </w:style>
  <w:style w:type="character" w:customStyle="1" w:styleId="1010">
    <w:name w:val="Знак Знак1010"/>
    <w:uiPriority w:val="99"/>
    <w:locked/>
    <w:rsid w:val="002978C8"/>
    <w:rPr>
      <w:sz w:val="16"/>
      <w:lang w:val="ru-RU" w:eastAsia="ru-RU"/>
    </w:rPr>
  </w:style>
  <w:style w:type="character" w:customStyle="1" w:styleId="628">
    <w:name w:val="Знак Знак628"/>
    <w:uiPriority w:val="99"/>
    <w:rsid w:val="002978C8"/>
    <w:rPr>
      <w:rFonts w:ascii="Arial" w:hAnsi="Arial"/>
      <w:b/>
      <w:i/>
      <w:sz w:val="28"/>
      <w:lang w:val="ru-RU" w:eastAsia="en-US"/>
    </w:rPr>
  </w:style>
  <w:style w:type="character" w:customStyle="1" w:styleId="2140">
    <w:name w:val="Знак Знак214"/>
    <w:uiPriority w:val="99"/>
    <w:locked/>
    <w:rsid w:val="002978C8"/>
    <w:rPr>
      <w:sz w:val="24"/>
      <w:lang w:val="en-US"/>
    </w:rPr>
  </w:style>
  <w:style w:type="character" w:customStyle="1" w:styleId="1240">
    <w:name w:val="Знак Знак124"/>
    <w:uiPriority w:val="99"/>
    <w:rsid w:val="002978C8"/>
    <w:rPr>
      <w:sz w:val="16"/>
    </w:rPr>
  </w:style>
  <w:style w:type="character" w:customStyle="1" w:styleId="1360">
    <w:name w:val="Знак Знак136"/>
    <w:uiPriority w:val="99"/>
    <w:rsid w:val="002978C8"/>
    <w:rPr>
      <w:lang w:val="ru-RU" w:eastAsia="ru-RU"/>
    </w:rPr>
  </w:style>
  <w:style w:type="character" w:customStyle="1" w:styleId="1611">
    <w:name w:val="Знак Знак1611"/>
    <w:uiPriority w:val="99"/>
    <w:locked/>
    <w:rsid w:val="002978C8"/>
    <w:rPr>
      <w:b/>
      <w:caps/>
      <w:sz w:val="24"/>
      <w:lang w:val="ru-RU" w:eastAsia="ru-RU"/>
    </w:rPr>
  </w:style>
  <w:style w:type="character" w:customStyle="1" w:styleId="1161">
    <w:name w:val="Знак Знак116"/>
    <w:uiPriority w:val="99"/>
    <w:rsid w:val="002978C8"/>
    <w:rPr>
      <w:sz w:val="24"/>
    </w:rPr>
  </w:style>
  <w:style w:type="character" w:customStyle="1" w:styleId="13d">
    <w:name w:val="Знак Знак Знак13"/>
    <w:uiPriority w:val="99"/>
    <w:rsid w:val="002978C8"/>
    <w:rPr>
      <w:rFonts w:ascii="Times New Roman" w:hAnsi="Times New Roman"/>
      <w:b/>
      <w:caps/>
      <w:sz w:val="28"/>
    </w:rPr>
  </w:style>
  <w:style w:type="character" w:customStyle="1" w:styleId="25100">
    <w:name w:val="Знак Знак2510"/>
    <w:uiPriority w:val="99"/>
    <w:rsid w:val="002978C8"/>
    <w:rPr>
      <w:rFonts w:ascii="Times New Roman" w:hAnsi="Times New Roman"/>
      <w:b/>
      <w:sz w:val="28"/>
    </w:rPr>
  </w:style>
  <w:style w:type="character" w:customStyle="1" w:styleId="22100">
    <w:name w:val="Знак Знак2210"/>
    <w:uiPriority w:val="99"/>
    <w:rsid w:val="002978C8"/>
    <w:rPr>
      <w:rFonts w:ascii="Times New Roman" w:hAnsi="Times New Roman"/>
      <w:sz w:val="24"/>
    </w:rPr>
  </w:style>
  <w:style w:type="character" w:customStyle="1" w:styleId="19100">
    <w:name w:val="Знак Знак1910"/>
    <w:uiPriority w:val="99"/>
    <w:rsid w:val="002978C8"/>
    <w:rPr>
      <w:rFonts w:ascii="Times New Roman" w:hAnsi="Times New Roman"/>
      <w:sz w:val="16"/>
      <w:lang w:eastAsia="ru-RU"/>
    </w:rPr>
  </w:style>
  <w:style w:type="character" w:customStyle="1" w:styleId="1812">
    <w:name w:val="Знак Знак1812"/>
    <w:uiPriority w:val="99"/>
    <w:rsid w:val="002978C8"/>
    <w:rPr>
      <w:rFonts w:ascii="Courier New" w:hAnsi="Courier New"/>
    </w:rPr>
  </w:style>
  <w:style w:type="character" w:customStyle="1" w:styleId="17100">
    <w:name w:val="Знак Знак1710"/>
    <w:uiPriority w:val="99"/>
    <w:rsid w:val="002978C8"/>
    <w:rPr>
      <w:rFonts w:ascii="Times New Roman" w:hAnsi="Times New Roman"/>
      <w:sz w:val="24"/>
    </w:rPr>
  </w:style>
  <w:style w:type="character" w:customStyle="1" w:styleId="960">
    <w:name w:val="Знак Знак96"/>
    <w:link w:val="3fff3"/>
    <w:uiPriority w:val="99"/>
    <w:locked/>
    <w:rsid w:val="002978C8"/>
    <w:rPr>
      <w:rFonts w:ascii="PragmaticaCTT" w:hAnsi="PragmaticaCTT"/>
      <w:b/>
      <w:sz w:val="24"/>
    </w:rPr>
  </w:style>
  <w:style w:type="paragraph" w:customStyle="1" w:styleId="3fff3">
    <w:name w:val="Название3"/>
    <w:basedOn w:val="a2"/>
    <w:link w:val="960"/>
    <w:uiPriority w:val="99"/>
    <w:qFormat/>
    <w:rsid w:val="002978C8"/>
    <w:pPr>
      <w:widowControl/>
      <w:snapToGrid/>
      <w:spacing w:before="240" w:after="60"/>
      <w:jc w:val="center"/>
      <w:outlineLvl w:val="0"/>
    </w:pPr>
    <w:rPr>
      <w:rFonts w:ascii="PragmaticaCTT" w:eastAsiaTheme="minorHAnsi" w:hAnsi="PragmaticaCTT" w:cstheme="minorBidi"/>
      <w:b/>
      <w:szCs w:val="22"/>
      <w:lang w:eastAsia="en-US"/>
    </w:rPr>
  </w:style>
  <w:style w:type="character" w:customStyle="1" w:styleId="5300">
    <w:name w:val="Знак Знак530"/>
    <w:uiPriority w:val="99"/>
    <w:rsid w:val="002978C8"/>
    <w:rPr>
      <w:rFonts w:ascii="Tahoma" w:hAnsi="Tahoma"/>
      <w:sz w:val="16"/>
      <w:lang w:val="ru-RU" w:eastAsia="ru-RU"/>
    </w:rPr>
  </w:style>
  <w:style w:type="character" w:customStyle="1" w:styleId="15100">
    <w:name w:val="Знак Знак1510"/>
    <w:uiPriority w:val="99"/>
    <w:rsid w:val="002978C8"/>
    <w:rPr>
      <w:b/>
      <w:sz w:val="28"/>
    </w:rPr>
  </w:style>
  <w:style w:type="character" w:customStyle="1" w:styleId="41100">
    <w:name w:val="Знак Знак4110"/>
    <w:uiPriority w:val="99"/>
    <w:locked/>
    <w:rsid w:val="002978C8"/>
    <w:rPr>
      <w:rFonts w:ascii="Arial" w:hAnsi="Arial"/>
      <w:b/>
      <w:i/>
      <w:sz w:val="28"/>
      <w:lang w:val="ru-RU" w:eastAsia="en-US"/>
    </w:rPr>
  </w:style>
  <w:style w:type="paragraph" w:customStyle="1" w:styleId="14b">
    <w:name w:val="Знак Знак Знак Знак Знак Знак Знак Знак Знак Знак Знак Знак Знак14"/>
    <w:basedOn w:val="a2"/>
    <w:uiPriority w:val="99"/>
    <w:rsid w:val="002978C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102">
    <w:name w:val="Знак310"/>
    <w:basedOn w:val="a2"/>
    <w:uiPriority w:val="99"/>
    <w:rsid w:val="002978C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100">
    <w:name w:val="Знак Знак5310"/>
    <w:uiPriority w:val="99"/>
    <w:locked/>
    <w:rsid w:val="002978C8"/>
    <w:rPr>
      <w:b/>
      <w:caps/>
      <w:sz w:val="24"/>
      <w:lang w:val="ru-RU" w:eastAsia="ru-RU"/>
    </w:rPr>
  </w:style>
  <w:style w:type="character" w:customStyle="1" w:styleId="11110">
    <w:name w:val="Знак1 Знак Знак111"/>
    <w:uiPriority w:val="99"/>
    <w:locked/>
    <w:rsid w:val="002978C8"/>
    <w:rPr>
      <w:rFonts w:ascii="Times New Roman" w:hAnsi="Times New Roman"/>
      <w:sz w:val="24"/>
      <w:lang w:eastAsia="ru-RU"/>
    </w:rPr>
  </w:style>
  <w:style w:type="character" w:customStyle="1" w:styleId="4610">
    <w:name w:val="Знак Знак4610"/>
    <w:uiPriority w:val="99"/>
    <w:locked/>
    <w:rsid w:val="002978C8"/>
    <w:rPr>
      <w:b/>
      <w:sz w:val="27"/>
      <w:lang w:val="ru-RU" w:eastAsia="ru-RU"/>
    </w:rPr>
  </w:style>
  <w:style w:type="character" w:customStyle="1" w:styleId="4810">
    <w:name w:val="Знак Знак4810"/>
    <w:uiPriority w:val="99"/>
    <w:locked/>
    <w:rsid w:val="002978C8"/>
    <w:rPr>
      <w:b/>
      <w:sz w:val="27"/>
      <w:lang w:val="ru-RU" w:eastAsia="ru-RU"/>
    </w:rPr>
  </w:style>
  <w:style w:type="character" w:customStyle="1" w:styleId="4410">
    <w:name w:val="Знак Знак4410"/>
    <w:uiPriority w:val="99"/>
    <w:locked/>
    <w:rsid w:val="002978C8"/>
    <w:rPr>
      <w:sz w:val="24"/>
    </w:rPr>
  </w:style>
  <w:style w:type="character" w:customStyle="1" w:styleId="51110">
    <w:name w:val="Знак Знак5111"/>
    <w:uiPriority w:val="99"/>
    <w:locked/>
    <w:rsid w:val="002978C8"/>
    <w:rPr>
      <w:b/>
      <w:sz w:val="27"/>
      <w:lang w:val="ru-RU" w:eastAsia="ru-RU"/>
    </w:rPr>
  </w:style>
  <w:style w:type="character" w:customStyle="1" w:styleId="4310">
    <w:name w:val="Знак Знак4310"/>
    <w:uiPriority w:val="99"/>
    <w:locked/>
    <w:rsid w:val="002978C8"/>
    <w:rPr>
      <w:color w:val="000000"/>
      <w:sz w:val="24"/>
      <w:lang w:eastAsia="ru-RU"/>
    </w:rPr>
  </w:style>
  <w:style w:type="character" w:customStyle="1" w:styleId="4210">
    <w:name w:val="Знак Знак4210"/>
    <w:uiPriority w:val="99"/>
    <w:rsid w:val="002978C8"/>
    <w:rPr>
      <w:rFonts w:ascii="Times New Roman" w:hAnsi="Times New Roman"/>
      <w:sz w:val="16"/>
    </w:rPr>
  </w:style>
  <w:style w:type="character" w:customStyle="1" w:styleId="4910">
    <w:name w:val="Знак Знак4910"/>
    <w:uiPriority w:val="99"/>
    <w:rsid w:val="002978C8"/>
    <w:rPr>
      <w:rFonts w:ascii="Times New Roman" w:hAnsi="Times New Roman"/>
      <w:b/>
      <w:caps/>
      <w:sz w:val="24"/>
      <w:lang w:eastAsia="ru-RU"/>
    </w:rPr>
  </w:style>
  <w:style w:type="character" w:customStyle="1" w:styleId="4710">
    <w:name w:val="Знак Знак4710"/>
    <w:uiPriority w:val="99"/>
    <w:rsid w:val="002978C8"/>
    <w:rPr>
      <w:rFonts w:ascii="Times New Roman" w:hAnsi="Times New Roman"/>
      <w:b/>
      <w:sz w:val="27"/>
      <w:lang w:eastAsia="ru-RU"/>
    </w:rPr>
  </w:style>
  <w:style w:type="character" w:customStyle="1" w:styleId="4510">
    <w:name w:val="Знак Знак4510"/>
    <w:uiPriority w:val="99"/>
    <w:rsid w:val="002978C8"/>
    <w:rPr>
      <w:rFonts w:ascii="Times New Roman" w:hAnsi="Times New Roman"/>
      <w:b/>
      <w:i/>
      <w:sz w:val="26"/>
      <w:lang w:eastAsia="ru-RU"/>
    </w:rPr>
  </w:style>
  <w:style w:type="character" w:customStyle="1" w:styleId="5201">
    <w:name w:val="Знак5 Знак Знак20"/>
    <w:uiPriority w:val="99"/>
    <w:locked/>
    <w:rsid w:val="002978C8"/>
    <w:rPr>
      <w:sz w:val="16"/>
    </w:rPr>
  </w:style>
  <w:style w:type="character" w:customStyle="1" w:styleId="5010">
    <w:name w:val="Знак Знак5010"/>
    <w:uiPriority w:val="99"/>
    <w:locked/>
    <w:rsid w:val="002978C8"/>
    <w:rPr>
      <w:b/>
      <w:sz w:val="28"/>
      <w:lang w:val="ru-RU" w:eastAsia="ru-RU"/>
    </w:rPr>
  </w:style>
  <w:style w:type="character" w:customStyle="1" w:styleId="52100">
    <w:name w:val="Знак Знак5210"/>
    <w:uiPriority w:val="99"/>
    <w:rsid w:val="002978C8"/>
    <w:rPr>
      <w:rFonts w:ascii="Arial" w:hAnsi="Arial"/>
      <w:b/>
      <w:i/>
      <w:sz w:val="28"/>
    </w:rPr>
  </w:style>
  <w:style w:type="character" w:customStyle="1" w:styleId="51101">
    <w:name w:val="Знак5 Знак Знак110"/>
    <w:uiPriority w:val="99"/>
    <w:locked/>
    <w:rsid w:val="002978C8"/>
    <w:rPr>
      <w:sz w:val="16"/>
      <w:lang w:val="ru-RU" w:eastAsia="ru-RU"/>
    </w:rPr>
  </w:style>
  <w:style w:type="character" w:customStyle="1" w:styleId="6111">
    <w:name w:val="Знак6 Знак Знак11"/>
    <w:uiPriority w:val="99"/>
    <w:rsid w:val="002978C8"/>
    <w:rPr>
      <w:sz w:val="24"/>
      <w:lang w:val="ru-RU" w:eastAsia="ru-RU"/>
    </w:rPr>
  </w:style>
  <w:style w:type="character" w:customStyle="1" w:styleId="554">
    <w:name w:val="Знак Знак554"/>
    <w:uiPriority w:val="99"/>
    <w:locked/>
    <w:rsid w:val="002978C8"/>
    <w:rPr>
      <w:sz w:val="24"/>
      <w:lang w:val="ru-RU" w:eastAsia="ru-RU"/>
    </w:rPr>
  </w:style>
  <w:style w:type="character" w:customStyle="1" w:styleId="654">
    <w:name w:val="Знак Знак654"/>
    <w:uiPriority w:val="99"/>
    <w:locked/>
    <w:rsid w:val="002978C8"/>
    <w:rPr>
      <w:b/>
      <w:sz w:val="27"/>
      <w:lang w:val="ru-RU" w:eastAsia="ru-RU"/>
    </w:rPr>
  </w:style>
  <w:style w:type="character" w:customStyle="1" w:styleId="644">
    <w:name w:val="Знак Знак644"/>
    <w:uiPriority w:val="99"/>
    <w:locked/>
    <w:rsid w:val="002978C8"/>
    <w:rPr>
      <w:b/>
      <w:sz w:val="28"/>
      <w:lang w:val="ru-RU" w:eastAsia="ru-RU"/>
    </w:rPr>
  </w:style>
  <w:style w:type="character" w:customStyle="1" w:styleId="634">
    <w:name w:val="Знак Знак634"/>
    <w:uiPriority w:val="99"/>
    <w:locked/>
    <w:rsid w:val="002978C8"/>
    <w:rPr>
      <w:b/>
      <w:i/>
      <w:sz w:val="26"/>
      <w:lang w:val="ru-RU" w:eastAsia="ru-RU"/>
    </w:rPr>
  </w:style>
  <w:style w:type="character" w:customStyle="1" w:styleId="627">
    <w:name w:val="Знак Знак627"/>
    <w:uiPriority w:val="99"/>
    <w:locked/>
    <w:rsid w:val="002978C8"/>
    <w:rPr>
      <w:sz w:val="24"/>
      <w:lang w:val="ru-RU" w:eastAsia="ru-RU"/>
    </w:rPr>
  </w:style>
  <w:style w:type="character" w:customStyle="1" w:styleId="61110">
    <w:name w:val="Знак Знак6111"/>
    <w:uiPriority w:val="99"/>
    <w:locked/>
    <w:rsid w:val="002978C8"/>
    <w:rPr>
      <w:sz w:val="24"/>
      <w:lang w:val="ru-RU" w:eastAsia="ru-RU"/>
    </w:rPr>
  </w:style>
  <w:style w:type="character" w:customStyle="1" w:styleId="604">
    <w:name w:val="Знак Знак604"/>
    <w:uiPriority w:val="99"/>
    <w:locked/>
    <w:rsid w:val="002978C8"/>
    <w:rPr>
      <w:i/>
      <w:sz w:val="24"/>
      <w:lang w:val="ru-RU" w:eastAsia="ru-RU"/>
    </w:rPr>
  </w:style>
  <w:style w:type="character" w:customStyle="1" w:styleId="594">
    <w:name w:val="Знак Знак594"/>
    <w:uiPriority w:val="99"/>
    <w:locked/>
    <w:rsid w:val="002978C8"/>
    <w:rPr>
      <w:rFonts w:ascii="Arial" w:hAnsi="Arial"/>
      <w:sz w:val="22"/>
      <w:lang w:val="ru-RU" w:eastAsia="ru-RU"/>
    </w:rPr>
  </w:style>
  <w:style w:type="character" w:customStyle="1" w:styleId="584">
    <w:name w:val="Знак Знак584"/>
    <w:uiPriority w:val="99"/>
    <w:locked/>
    <w:rsid w:val="002978C8"/>
    <w:rPr>
      <w:rFonts w:ascii="Courier New" w:hAnsi="Courier New"/>
      <w:lang w:val="ru-RU" w:eastAsia="ru-RU"/>
    </w:rPr>
  </w:style>
  <w:style w:type="character" w:customStyle="1" w:styleId="574">
    <w:name w:val="Знак Знак574"/>
    <w:uiPriority w:val="99"/>
    <w:locked/>
    <w:rsid w:val="002978C8"/>
    <w:rPr>
      <w:lang w:val="ru-RU" w:eastAsia="ru-RU"/>
    </w:rPr>
  </w:style>
  <w:style w:type="character" w:customStyle="1" w:styleId="564">
    <w:name w:val="Знак Знак564"/>
    <w:uiPriority w:val="99"/>
    <w:locked/>
    <w:rsid w:val="002978C8"/>
    <w:rPr>
      <w:sz w:val="24"/>
      <w:lang w:val="ru-RU" w:eastAsia="ru-RU"/>
    </w:rPr>
  </w:style>
  <w:style w:type="character" w:customStyle="1" w:styleId="544">
    <w:name w:val="Знак Знак544"/>
    <w:uiPriority w:val="99"/>
    <w:locked/>
    <w:rsid w:val="002978C8"/>
    <w:rPr>
      <w:sz w:val="24"/>
      <w:lang w:val="en-US" w:eastAsia="ru-RU"/>
    </w:rPr>
  </w:style>
  <w:style w:type="character" w:customStyle="1" w:styleId="6740">
    <w:name w:val="Знак Знак674"/>
    <w:uiPriority w:val="99"/>
    <w:rsid w:val="002978C8"/>
    <w:rPr>
      <w:rFonts w:ascii="Arial" w:hAnsi="Arial"/>
      <w:b/>
      <w:sz w:val="26"/>
    </w:rPr>
  </w:style>
  <w:style w:type="character" w:customStyle="1" w:styleId="6640">
    <w:name w:val="Знак Знак664"/>
    <w:uiPriority w:val="99"/>
    <w:rsid w:val="002978C8"/>
    <w:rPr>
      <w:b/>
      <w:sz w:val="28"/>
    </w:rPr>
  </w:style>
  <w:style w:type="character" w:customStyle="1" w:styleId="704">
    <w:name w:val="Знак Знак704"/>
    <w:uiPriority w:val="99"/>
    <w:rsid w:val="002978C8"/>
    <w:rPr>
      <w:rFonts w:ascii="Arial" w:hAnsi="Arial"/>
      <w:b/>
      <w:sz w:val="26"/>
    </w:rPr>
  </w:style>
  <w:style w:type="character" w:customStyle="1" w:styleId="694">
    <w:name w:val="Знак Знак694"/>
    <w:uiPriority w:val="99"/>
    <w:rsid w:val="002978C8"/>
    <w:rPr>
      <w:b/>
      <w:sz w:val="28"/>
    </w:rPr>
  </w:style>
  <w:style w:type="character" w:customStyle="1" w:styleId="6840">
    <w:name w:val="Знак Знак684"/>
    <w:uiPriority w:val="99"/>
    <w:rsid w:val="002978C8"/>
    <w:rPr>
      <w:b/>
      <w:i/>
      <w:sz w:val="26"/>
    </w:rPr>
  </w:style>
  <w:style w:type="paragraph" w:customStyle="1" w:styleId="2ffff7">
    <w:name w:val="Название2"/>
    <w:basedOn w:val="a2"/>
    <w:next w:val="aff1"/>
    <w:uiPriority w:val="99"/>
    <w:qFormat/>
    <w:rsid w:val="002978C8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4ff">
    <w:name w:val="Название4"/>
    <w:basedOn w:val="a2"/>
    <w:next w:val="aff1"/>
    <w:uiPriority w:val="99"/>
    <w:qFormat/>
    <w:rsid w:val="002978C8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221">
    <w:name w:val="Знак2 Знак Знак22"/>
    <w:uiPriority w:val="99"/>
    <w:locked/>
    <w:rsid w:val="002978C8"/>
    <w:rPr>
      <w:b/>
      <w:sz w:val="27"/>
      <w:lang w:val="ru-RU" w:eastAsia="ru-RU"/>
    </w:rPr>
  </w:style>
  <w:style w:type="paragraph" w:customStyle="1" w:styleId="941">
    <w:name w:val="Знак94"/>
    <w:basedOn w:val="a2"/>
    <w:uiPriority w:val="99"/>
    <w:rsid w:val="002978C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60">
    <w:name w:val="Знак4 Знак Знак16"/>
    <w:uiPriority w:val="99"/>
    <w:locked/>
    <w:rsid w:val="002978C8"/>
    <w:rPr>
      <w:rFonts w:ascii="Arial" w:hAnsi="Arial"/>
      <w:b/>
      <w:kern w:val="32"/>
      <w:sz w:val="32"/>
      <w:lang w:val="ru-RU" w:eastAsia="ru-RU"/>
    </w:rPr>
  </w:style>
  <w:style w:type="character" w:customStyle="1" w:styleId="2141">
    <w:name w:val="Знак2 Знак Знак14"/>
    <w:uiPriority w:val="99"/>
    <w:locked/>
    <w:rsid w:val="002978C8"/>
    <w:rPr>
      <w:b/>
      <w:sz w:val="27"/>
      <w:lang w:val="ru-RU" w:eastAsia="ru-RU"/>
    </w:rPr>
  </w:style>
  <w:style w:type="character" w:customStyle="1" w:styleId="44a">
    <w:name w:val="Знак4 Знак Знак4"/>
    <w:uiPriority w:val="99"/>
    <w:locked/>
    <w:rsid w:val="002978C8"/>
    <w:rPr>
      <w:rFonts w:ascii="Arial" w:hAnsi="Arial"/>
      <w:b/>
      <w:kern w:val="32"/>
      <w:sz w:val="32"/>
      <w:lang w:val="ru-RU" w:eastAsia="ru-RU"/>
    </w:rPr>
  </w:style>
  <w:style w:type="character" w:customStyle="1" w:styleId="25e">
    <w:name w:val="Знак2 Знак Знак5"/>
    <w:uiPriority w:val="99"/>
    <w:semiHidden/>
    <w:locked/>
    <w:rsid w:val="002978C8"/>
    <w:rPr>
      <w:rFonts w:ascii="Arial" w:hAnsi="Arial"/>
      <w:b/>
      <w:sz w:val="26"/>
      <w:lang w:val="ru-RU" w:eastAsia="ru-RU"/>
    </w:rPr>
  </w:style>
  <w:style w:type="character" w:customStyle="1" w:styleId="5fa">
    <w:name w:val="Текст сноски Знак5"/>
    <w:uiPriority w:val="99"/>
    <w:locked/>
    <w:rsid w:val="002978C8"/>
    <w:rPr>
      <w:rFonts w:ascii="Courier New" w:hAnsi="Courier New"/>
      <w:color w:val="000000"/>
      <w:sz w:val="24"/>
    </w:rPr>
  </w:style>
  <w:style w:type="paragraph" w:customStyle="1" w:styleId="41a">
    <w:name w:val="Заголовок оглавления41"/>
    <w:basedOn w:val="10"/>
    <w:next w:val="a2"/>
    <w:uiPriority w:val="99"/>
    <w:rsid w:val="002978C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1f0">
    <w:name w:val="Слабая ссылка31"/>
    <w:uiPriority w:val="99"/>
    <w:rsid w:val="002978C8"/>
    <w:rPr>
      <w:smallCaps/>
      <w:color w:val="C0504D"/>
      <w:u w:val="single"/>
    </w:rPr>
  </w:style>
  <w:style w:type="character" w:customStyle="1" w:styleId="31f1">
    <w:name w:val="Сильная ссылка31"/>
    <w:uiPriority w:val="99"/>
    <w:rsid w:val="002978C8"/>
    <w:rPr>
      <w:b/>
      <w:smallCaps/>
      <w:color w:val="C0504D"/>
      <w:spacing w:val="5"/>
      <w:u w:val="single"/>
    </w:rPr>
  </w:style>
  <w:style w:type="character" w:customStyle="1" w:styleId="31f2">
    <w:name w:val="Название книги31"/>
    <w:uiPriority w:val="99"/>
    <w:rsid w:val="002978C8"/>
    <w:rPr>
      <w:b/>
      <w:smallCaps/>
      <w:spacing w:val="5"/>
    </w:rPr>
  </w:style>
  <w:style w:type="character" w:customStyle="1" w:styleId="4ff0">
    <w:name w:val="Текст сноски Знак4"/>
    <w:basedOn w:val="a3"/>
    <w:uiPriority w:val="99"/>
    <w:semiHidden/>
    <w:rsid w:val="002978C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fff8">
    <w:name w:val="Обычный (веб) Знак2"/>
    <w:basedOn w:val="a3"/>
    <w:uiPriority w:val="99"/>
    <w:locked/>
    <w:rsid w:val="002978C8"/>
    <w:rPr>
      <w:rFonts w:cs="Times New Roman"/>
      <w:b/>
      <w:i/>
      <w:color w:val="4F81BD"/>
      <w:sz w:val="20"/>
      <w:szCs w:val="20"/>
    </w:rPr>
  </w:style>
  <w:style w:type="paragraph" w:customStyle="1" w:styleId="1ffffff6">
    <w:name w:val="Заголовок1"/>
    <w:basedOn w:val="a2"/>
    <w:next w:val="aff1"/>
    <w:uiPriority w:val="99"/>
    <w:rsid w:val="002978C8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1ffffff7">
    <w:name w:val="Неразрешенное упоминание1"/>
    <w:basedOn w:val="a3"/>
    <w:uiPriority w:val="99"/>
    <w:semiHidden/>
    <w:rsid w:val="002978C8"/>
    <w:rPr>
      <w:rFonts w:ascii="Times New Roman" w:hAnsi="Times New Roman" w:cs="Times New Roman"/>
      <w:color w:val="605E5C"/>
      <w:shd w:val="clear" w:color="auto" w:fill="E1DFDD"/>
    </w:rPr>
  </w:style>
  <w:style w:type="character" w:customStyle="1" w:styleId="2ffff9">
    <w:name w:val="Неразрешенное упоминание2"/>
    <w:uiPriority w:val="99"/>
    <w:semiHidden/>
    <w:rsid w:val="002978C8"/>
    <w:rPr>
      <w:color w:val="808080"/>
      <w:shd w:val="clear" w:color="auto" w:fill="E6E6E6"/>
    </w:rPr>
  </w:style>
  <w:style w:type="paragraph" w:customStyle="1" w:styleId="hlbdr">
    <w:name w:val="hl_bdr"/>
    <w:basedOn w:val="a2"/>
    <w:uiPriority w:val="99"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-10">
    <w:name w:val="Цветной список - Акцент 1 Знак"/>
    <w:uiPriority w:val="99"/>
    <w:locked/>
    <w:rsid w:val="002978C8"/>
    <w:rPr>
      <w:rFonts w:ascii="Calibri" w:hAnsi="Calibri"/>
      <w:sz w:val="20"/>
      <w:lang w:eastAsia="ru-RU"/>
    </w:rPr>
  </w:style>
  <w:style w:type="table" w:styleId="-11">
    <w:name w:val="Colorful List Accent 1"/>
    <w:basedOn w:val="a4"/>
    <w:uiPriority w:val="99"/>
    <w:rsid w:val="002978C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  <w:tcPr>
      <w:shd w:val="clear" w:color="auto" w:fill="EDF2F8"/>
    </w:tcPr>
    <w:tblStylePr w:type="firstRow">
      <w:rPr>
        <w:rFonts w:cs="Times New Roman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51b">
    <w:name w:val="Обычный51"/>
    <w:basedOn w:val="a2"/>
    <w:uiPriority w:val="99"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311">
    <w:name w:val="Основной текст 231"/>
    <w:basedOn w:val="a2"/>
    <w:uiPriority w:val="99"/>
    <w:rsid w:val="002978C8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212">
    <w:name w:val="Заголовок 321"/>
    <w:basedOn w:val="51b"/>
    <w:next w:val="51b"/>
    <w:uiPriority w:val="99"/>
    <w:rsid w:val="002978C8"/>
    <w:pPr>
      <w:keepNext/>
      <w:spacing w:before="0" w:beforeAutospacing="0" w:after="0" w:afterAutospacing="0"/>
      <w:outlineLvl w:val="2"/>
    </w:pPr>
    <w:rPr>
      <w:szCs w:val="20"/>
    </w:rPr>
  </w:style>
  <w:style w:type="paragraph" w:customStyle="1" w:styleId="41b">
    <w:name w:val="Основной текст41"/>
    <w:basedOn w:val="51b"/>
    <w:uiPriority w:val="99"/>
    <w:rsid w:val="002978C8"/>
    <w:pPr>
      <w:spacing w:before="0" w:beforeAutospacing="0" w:after="0" w:afterAutospacing="0" w:line="360" w:lineRule="auto"/>
    </w:pPr>
    <w:rPr>
      <w:szCs w:val="20"/>
    </w:rPr>
  </w:style>
  <w:style w:type="paragraph" w:customStyle="1" w:styleId="2212">
    <w:name w:val="Заголовок 221"/>
    <w:basedOn w:val="a2"/>
    <w:next w:val="a2"/>
    <w:uiPriority w:val="99"/>
    <w:rsid w:val="002978C8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31f3">
    <w:name w:val="Цитата31"/>
    <w:basedOn w:val="a2"/>
    <w:uiPriority w:val="99"/>
    <w:rsid w:val="002978C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1f4">
    <w:name w:val="Текст31"/>
    <w:basedOn w:val="a2"/>
    <w:uiPriority w:val="99"/>
    <w:rsid w:val="002978C8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11">
    <w:name w:val="Основной текст 331"/>
    <w:basedOn w:val="51b"/>
    <w:uiPriority w:val="99"/>
    <w:rsid w:val="002978C8"/>
    <w:pPr>
      <w:tabs>
        <w:tab w:val="left" w:pos="360"/>
      </w:tabs>
      <w:spacing w:before="0" w:beforeAutospacing="0" w:after="0" w:afterAutospacing="0"/>
      <w:jc w:val="both"/>
    </w:pPr>
    <w:rPr>
      <w:i/>
      <w:sz w:val="26"/>
      <w:szCs w:val="20"/>
    </w:rPr>
  </w:style>
  <w:style w:type="paragraph" w:customStyle="1" w:styleId="2213">
    <w:name w:val="Основной текст с отступом 221"/>
    <w:basedOn w:val="a2"/>
    <w:uiPriority w:val="99"/>
    <w:rsid w:val="002978C8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12">
    <w:name w:val="Основной текст с отступом 331"/>
    <w:basedOn w:val="a2"/>
    <w:uiPriority w:val="99"/>
    <w:rsid w:val="002978C8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1f8">
    <w:name w:val="Верхний колонтитул21"/>
    <w:basedOn w:val="a2"/>
    <w:uiPriority w:val="99"/>
    <w:rsid w:val="002978C8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4211">
    <w:name w:val="Заголовок 421"/>
    <w:basedOn w:val="51b"/>
    <w:next w:val="51b"/>
    <w:uiPriority w:val="99"/>
    <w:rsid w:val="002978C8"/>
    <w:pPr>
      <w:keepNext/>
      <w:spacing w:before="0" w:beforeAutospacing="0" w:after="0" w:afterAutospacing="0"/>
    </w:pPr>
    <w:rPr>
      <w:szCs w:val="20"/>
    </w:rPr>
  </w:style>
  <w:style w:type="paragraph" w:customStyle="1" w:styleId="6112">
    <w:name w:val="Заголовок 611"/>
    <w:uiPriority w:val="99"/>
    <w:rsid w:val="002978C8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HTML210">
    <w:name w:val="Стандартный HTML21"/>
    <w:basedOn w:val="a2"/>
    <w:uiPriority w:val="99"/>
    <w:rsid w:val="002978C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200">
    <w:name w:val="Знак Знак420"/>
    <w:uiPriority w:val="99"/>
    <w:rsid w:val="002978C8"/>
    <w:rPr>
      <w:rFonts w:ascii="Courier New" w:hAnsi="Courier New"/>
      <w:lang w:val="ru-RU" w:eastAsia="ru-RU"/>
    </w:rPr>
  </w:style>
  <w:style w:type="character" w:customStyle="1" w:styleId="11ffa">
    <w:name w:val="Замещающий текст11"/>
    <w:uiPriority w:val="99"/>
    <w:rsid w:val="002978C8"/>
    <w:rPr>
      <w:color w:val="808080"/>
    </w:rPr>
  </w:style>
  <w:style w:type="character" w:customStyle="1" w:styleId="21f9">
    <w:name w:val="Основной шрифт абзаца21"/>
    <w:uiPriority w:val="99"/>
    <w:rsid w:val="002978C8"/>
  </w:style>
  <w:style w:type="character" w:customStyle="1" w:styleId="2214">
    <w:name w:val="Знак2 Знак Знак21"/>
    <w:uiPriority w:val="99"/>
    <w:locked/>
    <w:rsid w:val="002978C8"/>
    <w:rPr>
      <w:b/>
      <w:sz w:val="27"/>
      <w:lang w:val="ru-RU" w:eastAsia="ru-RU"/>
    </w:rPr>
  </w:style>
  <w:style w:type="character" w:customStyle="1" w:styleId="5fb">
    <w:name w:val="Название Знак5"/>
    <w:basedOn w:val="a3"/>
    <w:uiPriority w:val="99"/>
    <w:locked/>
    <w:rsid w:val="002978C8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23f">
    <w:name w:val="Цитата 2 Знак3"/>
    <w:basedOn w:val="a3"/>
    <w:uiPriority w:val="99"/>
    <w:rsid w:val="002978C8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3fff4">
    <w:name w:val="Выделенная цитата Знак3"/>
    <w:basedOn w:val="a3"/>
    <w:uiPriority w:val="99"/>
    <w:rsid w:val="002978C8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fontstyle01">
    <w:name w:val="fontstyle01"/>
    <w:basedOn w:val="a3"/>
    <w:uiPriority w:val="99"/>
    <w:rsid w:val="002978C8"/>
    <w:rPr>
      <w:rFonts w:ascii="Times New Roman" w:hAnsi="Times New Roman" w:cs="Times New Roman"/>
      <w:color w:val="000000"/>
      <w:sz w:val="24"/>
      <w:szCs w:val="24"/>
    </w:rPr>
  </w:style>
  <w:style w:type="paragraph" w:customStyle="1" w:styleId="12f1">
    <w:name w:val="Стиль12"/>
    <w:basedOn w:val="a2"/>
    <w:next w:val="afff1"/>
    <w:uiPriority w:val="99"/>
    <w:rsid w:val="002978C8"/>
    <w:pPr>
      <w:widowControl/>
      <w:snapToGrid/>
      <w:spacing w:before="0" w:after="0"/>
    </w:pPr>
    <w:rPr>
      <w:rFonts w:eastAsia="Times New Roman"/>
      <w:szCs w:val="24"/>
    </w:rPr>
  </w:style>
  <w:style w:type="table" w:customStyle="1" w:styleId="2ffffa">
    <w:name w:val="Сетка таблицы2"/>
    <w:uiPriority w:val="99"/>
    <w:rsid w:val="002978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t-infoprofile-name">
    <w:name w:val="dct-info_profile-name"/>
    <w:basedOn w:val="a3"/>
    <w:uiPriority w:val="99"/>
    <w:rsid w:val="002978C8"/>
    <w:rPr>
      <w:rFonts w:cs="Times New Roman"/>
    </w:rPr>
  </w:style>
  <w:style w:type="character" w:customStyle="1" w:styleId="turbo-authorname">
    <w:name w:val="turbo-author__name"/>
    <w:basedOn w:val="a3"/>
    <w:uiPriority w:val="99"/>
    <w:rsid w:val="002978C8"/>
    <w:rPr>
      <w:rFonts w:cs="Times New Roman"/>
    </w:rPr>
  </w:style>
  <w:style w:type="character" w:customStyle="1" w:styleId="cxdhlk">
    <w:name w:val="cxdhlk"/>
    <w:basedOn w:val="a3"/>
    <w:uiPriority w:val="99"/>
    <w:rsid w:val="002978C8"/>
    <w:rPr>
      <w:rFonts w:cs="Times New Roman"/>
    </w:rPr>
  </w:style>
  <w:style w:type="paragraph" w:customStyle="1" w:styleId="ftvvlh">
    <w:name w:val="ftvvlh"/>
    <w:basedOn w:val="a2"/>
    <w:uiPriority w:val="99"/>
    <w:rsid w:val="002978C8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l59d44510">
    <w:name w:val="l59d44510"/>
    <w:basedOn w:val="a3"/>
    <w:uiPriority w:val="99"/>
    <w:rsid w:val="002978C8"/>
    <w:rPr>
      <w:rFonts w:cs="Times New Roman"/>
    </w:rPr>
  </w:style>
  <w:style w:type="character" w:customStyle="1" w:styleId="duvqdt">
    <w:name w:val="duvqdt"/>
    <w:basedOn w:val="a3"/>
    <w:uiPriority w:val="99"/>
    <w:rsid w:val="002978C8"/>
    <w:rPr>
      <w:rFonts w:cs="Times New Roman"/>
    </w:rPr>
  </w:style>
  <w:style w:type="character" w:customStyle="1" w:styleId="titlesmall">
    <w:name w:val="title_small"/>
    <w:basedOn w:val="a3"/>
    <w:uiPriority w:val="99"/>
    <w:rsid w:val="002978C8"/>
    <w:rPr>
      <w:rFonts w:cs="Times New Roman"/>
    </w:rPr>
  </w:style>
  <w:style w:type="character" w:customStyle="1" w:styleId="2ffffb">
    <w:name w:val="Заголовок2"/>
    <w:basedOn w:val="a3"/>
    <w:uiPriority w:val="99"/>
    <w:rsid w:val="002978C8"/>
    <w:rPr>
      <w:rFonts w:cs="Times New Roman"/>
    </w:rPr>
  </w:style>
  <w:style w:type="character" w:customStyle="1" w:styleId="titlesmallgrey">
    <w:name w:val="title_small_grey"/>
    <w:basedOn w:val="a3"/>
    <w:uiPriority w:val="99"/>
    <w:rsid w:val="002978C8"/>
    <w:rPr>
      <w:rFonts w:cs="Times New Roman"/>
    </w:rPr>
  </w:style>
  <w:style w:type="character" w:customStyle="1" w:styleId="cstatopen-btn">
    <w:name w:val="c_statopen-btn"/>
    <w:basedOn w:val="a3"/>
    <w:uiPriority w:val="99"/>
    <w:rsid w:val="002978C8"/>
    <w:rPr>
      <w:rFonts w:cs="Times New Roman"/>
    </w:rPr>
  </w:style>
  <w:style w:type="character" w:customStyle="1" w:styleId="kc-title">
    <w:name w:val="kc-title"/>
    <w:basedOn w:val="a3"/>
    <w:uiPriority w:val="99"/>
    <w:rsid w:val="002978C8"/>
    <w:rPr>
      <w:rFonts w:cs="Times New Roman"/>
    </w:rPr>
  </w:style>
  <w:style w:type="paragraph" w:customStyle="1" w:styleId="author-name">
    <w:name w:val="author-name"/>
    <w:basedOn w:val="a2"/>
    <w:uiPriority w:val="99"/>
    <w:rsid w:val="002978C8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paragraph" w:customStyle="1" w:styleId="dct-infoprofile">
    <w:name w:val="dct-info_profile"/>
    <w:basedOn w:val="a2"/>
    <w:uiPriority w:val="99"/>
    <w:rsid w:val="002978C8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dct-infoprofile-user">
    <w:name w:val="dct-info_profile-user"/>
    <w:basedOn w:val="a3"/>
    <w:uiPriority w:val="99"/>
    <w:rsid w:val="002978C8"/>
    <w:rPr>
      <w:rFonts w:cs="Times New Roman"/>
    </w:rPr>
  </w:style>
  <w:style w:type="paragraph" w:customStyle="1" w:styleId="s30">
    <w:name w:val="s_3"/>
    <w:basedOn w:val="a2"/>
    <w:uiPriority w:val="99"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90">
    <w:name w:val="s_9"/>
    <w:basedOn w:val="a2"/>
    <w:uiPriority w:val="99"/>
    <w:rsid w:val="002978C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f9">
    <w:name w:val="Текст сноски Знак Знак Знак"/>
    <w:uiPriority w:val="99"/>
    <w:locked/>
    <w:rsid w:val="002978C8"/>
    <w:rPr>
      <w:rFonts w:ascii="Courier New" w:hAnsi="Courier New"/>
      <w:color w:val="000000"/>
      <w:sz w:val="22"/>
      <w:lang w:val="ru-RU" w:eastAsia="ru-RU"/>
    </w:rPr>
  </w:style>
  <w:style w:type="character" w:customStyle="1" w:styleId="4ff1">
    <w:name w:val="Знак Знак4 Знак"/>
    <w:uiPriority w:val="99"/>
    <w:locked/>
    <w:rsid w:val="002978C8"/>
    <w:rPr>
      <w:rFonts w:ascii="Arial" w:hAnsi="Arial"/>
      <w:b/>
      <w:kern w:val="32"/>
      <w:sz w:val="32"/>
      <w:lang w:val="ru-RU" w:eastAsia="ru-RU"/>
    </w:rPr>
  </w:style>
  <w:style w:type="character" w:customStyle="1" w:styleId="Heading124">
    <w:name w:val="Heading 12 Знак Знак4"/>
    <w:uiPriority w:val="99"/>
    <w:locked/>
    <w:rsid w:val="002978C8"/>
    <w:rPr>
      <w:rFonts w:ascii="Courier New" w:hAnsi="Courier New"/>
      <w:lang w:val="ru-RU" w:eastAsia="ru-RU"/>
    </w:rPr>
  </w:style>
  <w:style w:type="character" w:customStyle="1" w:styleId="1-2">
    <w:name w:val="Средняя сетка 1 - Акцент 2 Знак"/>
    <w:link w:val="1-21"/>
    <w:uiPriority w:val="99"/>
    <w:locked/>
    <w:rsid w:val="002978C8"/>
    <w:rPr>
      <w:rFonts w:ascii="Calibri" w:hAnsi="Calibri"/>
      <w:lang w:eastAsia="ru-RU"/>
    </w:rPr>
  </w:style>
  <w:style w:type="paragraph" w:customStyle="1" w:styleId="1-21">
    <w:name w:val="Средняя сетка 1 - Акцент 21"/>
    <w:basedOn w:val="a2"/>
    <w:link w:val="1-2"/>
    <w:uiPriority w:val="99"/>
    <w:rsid w:val="002978C8"/>
    <w:pPr>
      <w:widowControl/>
      <w:snapToGrid/>
      <w:spacing w:before="0"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paragraph" w:customStyle="1" w:styleId="1ffffff8">
    <w:name w:val="Обычный текст1"/>
    <w:basedOn w:val="a2"/>
    <w:uiPriority w:val="99"/>
    <w:rsid w:val="002978C8"/>
    <w:pPr>
      <w:widowControl/>
      <w:snapToGrid/>
      <w:spacing w:before="0" w:after="0"/>
      <w:ind w:firstLine="454"/>
      <w:jc w:val="both"/>
    </w:pPr>
    <w:rPr>
      <w:rFonts w:ascii="Calibri" w:eastAsia="Times New Roman" w:hAnsi="Calibri"/>
      <w:sz w:val="20"/>
    </w:rPr>
  </w:style>
  <w:style w:type="character" w:customStyle="1" w:styleId="1-1">
    <w:name w:val="Средняя заливка 1 - Акцент 1 Знак"/>
    <w:link w:val="1-11"/>
    <w:uiPriority w:val="99"/>
    <w:locked/>
    <w:rsid w:val="002978C8"/>
    <w:rPr>
      <w:rFonts w:eastAsia="Times New Roman"/>
      <w:lang w:eastAsia="ru-RU"/>
    </w:rPr>
  </w:style>
  <w:style w:type="paragraph" w:customStyle="1" w:styleId="1-11">
    <w:name w:val="Средняя заливка 1 - Акцент 11"/>
    <w:link w:val="1-1"/>
    <w:uiPriority w:val="99"/>
    <w:rsid w:val="002978C8"/>
    <w:pPr>
      <w:spacing w:after="160" w:line="256" w:lineRule="auto"/>
    </w:pPr>
    <w:rPr>
      <w:rFonts w:eastAsia="Times New Roman"/>
      <w:lang w:eastAsia="ru-RU"/>
    </w:rPr>
  </w:style>
  <w:style w:type="character" w:customStyle="1" w:styleId="2-2">
    <w:name w:val="Средняя сетка 2 - Акцент 2 Знак"/>
    <w:link w:val="2-21"/>
    <w:uiPriority w:val="99"/>
    <w:locked/>
    <w:rsid w:val="002978C8"/>
    <w:rPr>
      <w:rFonts w:ascii="Calibri" w:hAnsi="Calibri"/>
      <w:i/>
      <w:color w:val="000000"/>
      <w:sz w:val="24"/>
      <w:lang w:eastAsia="ru-RU"/>
    </w:rPr>
  </w:style>
  <w:style w:type="paragraph" w:customStyle="1" w:styleId="2-21">
    <w:name w:val="Средняя сетка 2 - Акцент 21"/>
    <w:basedOn w:val="a2"/>
    <w:next w:val="a2"/>
    <w:link w:val="2-2"/>
    <w:uiPriority w:val="99"/>
    <w:rsid w:val="002978C8"/>
    <w:pPr>
      <w:widowControl/>
      <w:snapToGrid/>
      <w:spacing w:before="0" w:after="0"/>
    </w:pPr>
    <w:rPr>
      <w:rFonts w:ascii="Calibri" w:eastAsiaTheme="minorHAnsi" w:hAnsi="Calibri" w:cstheme="minorBidi"/>
      <w:i/>
      <w:color w:val="000000"/>
      <w:szCs w:val="22"/>
    </w:rPr>
  </w:style>
  <w:style w:type="character" w:customStyle="1" w:styleId="3-2">
    <w:name w:val="Средняя сетка 3 - Акцент 2 Знак"/>
    <w:link w:val="3-21"/>
    <w:uiPriority w:val="99"/>
    <w:locked/>
    <w:rsid w:val="002978C8"/>
    <w:rPr>
      <w:rFonts w:ascii="Calibri" w:hAnsi="Calibri"/>
      <w:b/>
      <w:i/>
      <w:color w:val="4F81BD"/>
      <w:sz w:val="24"/>
      <w:lang w:eastAsia="ru-RU"/>
    </w:rPr>
  </w:style>
  <w:style w:type="paragraph" w:customStyle="1" w:styleId="3-21">
    <w:name w:val="Средняя сетка 3 - Акцент 21"/>
    <w:basedOn w:val="a2"/>
    <w:next w:val="a2"/>
    <w:link w:val="3-2"/>
    <w:uiPriority w:val="99"/>
    <w:rsid w:val="002978C8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Theme="minorHAnsi" w:hAnsi="Calibri" w:cstheme="minorBidi"/>
      <w:b/>
      <w:i/>
      <w:color w:val="4F81BD"/>
      <w:szCs w:val="22"/>
    </w:rPr>
  </w:style>
  <w:style w:type="paragraph" w:customStyle="1" w:styleId="-31">
    <w:name w:val="Таблица-сетка 31"/>
    <w:basedOn w:val="10"/>
    <w:next w:val="a2"/>
    <w:uiPriority w:val="99"/>
    <w:rsid w:val="002978C8"/>
    <w:pPr>
      <w:keepNext/>
      <w:keepLines/>
      <w:numPr>
        <w:numId w:val="11"/>
      </w:num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paragraph" w:customStyle="1" w:styleId="htmlparagraph">
    <w:name w:val="html_paragraph"/>
    <w:basedOn w:val="a2"/>
    <w:uiPriority w:val="99"/>
    <w:rsid w:val="002978C8"/>
    <w:pPr>
      <w:widowControl/>
      <w:snapToGrid/>
      <w:spacing w:before="0" w:after="0"/>
      <w:ind w:firstLine="720"/>
      <w:jc w:val="both"/>
    </w:pPr>
    <w:rPr>
      <w:szCs w:val="24"/>
    </w:rPr>
  </w:style>
  <w:style w:type="paragraph" w:customStyle="1" w:styleId="13e">
    <w:name w:val="Абзац списка13"/>
    <w:basedOn w:val="a2"/>
    <w:uiPriority w:val="99"/>
    <w:rsid w:val="002978C8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81">
    <w:name w:val="Цитата 28"/>
    <w:basedOn w:val="a2"/>
    <w:next w:val="a2"/>
    <w:link w:val="2fe"/>
    <w:uiPriority w:val="99"/>
    <w:rsid w:val="002978C8"/>
    <w:pPr>
      <w:widowControl/>
      <w:snapToGrid/>
      <w:spacing w:beforeAutospacing="1" w:afterAutospacing="1"/>
      <w:ind w:left="864" w:right="864"/>
      <w:jc w:val="center"/>
    </w:pPr>
    <w:rPr>
      <w:i/>
      <w:iCs/>
      <w:color w:val="000000" w:themeColor="text1"/>
    </w:rPr>
  </w:style>
  <w:style w:type="paragraph" w:customStyle="1" w:styleId="82">
    <w:name w:val="Выделенная цитата8"/>
    <w:basedOn w:val="a2"/>
    <w:next w:val="a2"/>
    <w:link w:val="affffff4"/>
    <w:uiPriority w:val="99"/>
    <w:rsid w:val="002978C8"/>
    <w:pPr>
      <w:widowControl/>
      <w:pBdr>
        <w:top w:val="single" w:sz="4" w:space="10" w:color="5B9BD5"/>
        <w:bottom w:val="single" w:sz="4" w:space="10" w:color="5B9BD5"/>
      </w:pBdr>
      <w:snapToGrid/>
      <w:spacing w:beforeAutospacing="1" w:afterAutospacing="1"/>
      <w:ind w:left="864" w:right="864"/>
      <w:jc w:val="center"/>
    </w:pPr>
    <w:rPr>
      <w:b/>
      <w:bCs/>
      <w:i/>
      <w:iCs/>
      <w:color w:val="4F81BD" w:themeColor="accent1"/>
    </w:rPr>
  </w:style>
  <w:style w:type="paragraph" w:customStyle="1" w:styleId="5fc">
    <w:name w:val="Заголовок оглавления5"/>
    <w:basedOn w:val="10"/>
    <w:next w:val="a2"/>
    <w:uiPriority w:val="99"/>
    <w:rsid w:val="002978C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480"/>
      <w:ind w:left="360"/>
      <w:jc w:val="left"/>
      <w:outlineLvl w:val="9"/>
    </w:pPr>
    <w:rPr>
      <w:rFonts w:ascii="Arial" w:eastAsia="Times New Roman" w:hAnsi="Arial" w:cs="Arial"/>
      <w:b/>
      <w:caps/>
      <w:color w:val="365F91"/>
      <w:kern w:val="32"/>
      <w:sz w:val="28"/>
      <w:szCs w:val="28"/>
    </w:rPr>
  </w:style>
  <w:style w:type="character" w:customStyle="1" w:styleId="34b">
    <w:name w:val="Знак3 Знак Знак Знак4"/>
    <w:uiPriority w:val="99"/>
    <w:locked/>
    <w:rsid w:val="002978C8"/>
    <w:rPr>
      <w:rFonts w:ascii="PragmaticaCTT" w:hAnsi="PragmaticaCTT"/>
      <w:sz w:val="20"/>
      <w:lang w:eastAsia="ru-RU"/>
    </w:rPr>
  </w:style>
  <w:style w:type="character" w:customStyle="1" w:styleId="31f5">
    <w:name w:val="Таблица простая 31"/>
    <w:uiPriority w:val="99"/>
    <w:rsid w:val="002978C8"/>
    <w:rPr>
      <w:rFonts w:ascii="Times New Roman" w:hAnsi="Times New Roman"/>
      <w:i/>
      <w:color w:val="808080"/>
    </w:rPr>
  </w:style>
  <w:style w:type="character" w:customStyle="1" w:styleId="41c">
    <w:name w:val="Таблица простая 41"/>
    <w:uiPriority w:val="99"/>
    <w:rsid w:val="002978C8"/>
    <w:rPr>
      <w:rFonts w:ascii="Times New Roman" w:hAnsi="Times New Roman"/>
      <w:b/>
    </w:rPr>
  </w:style>
  <w:style w:type="character" w:customStyle="1" w:styleId="51c">
    <w:name w:val="Таблица простая 51"/>
    <w:uiPriority w:val="99"/>
    <w:rsid w:val="002978C8"/>
    <w:rPr>
      <w:rFonts w:ascii="Times New Roman" w:hAnsi="Times New Roman"/>
      <w:smallCaps/>
      <w:color w:val="C0504D"/>
      <w:u w:val="single"/>
    </w:rPr>
  </w:style>
  <w:style w:type="character" w:customStyle="1" w:styleId="1ffffff9">
    <w:name w:val="Сетка таблицы светлая1"/>
    <w:uiPriority w:val="99"/>
    <w:rsid w:val="002978C8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-110">
    <w:name w:val="Таблица-сетка 1 светлая1"/>
    <w:uiPriority w:val="99"/>
    <w:rsid w:val="002978C8"/>
    <w:rPr>
      <w:rFonts w:ascii="Times New Roman" w:hAnsi="Times New Roman"/>
      <w:b/>
      <w:smallCaps/>
      <w:spacing w:val="5"/>
    </w:rPr>
  </w:style>
  <w:style w:type="character" w:customStyle="1" w:styleId="-111">
    <w:name w:val="Светлая сетка - Акцент 11"/>
    <w:uiPriority w:val="99"/>
    <w:rsid w:val="002978C8"/>
    <w:rPr>
      <w:rFonts w:ascii="Times New Roman" w:hAnsi="Times New Roman"/>
      <w:color w:val="808080"/>
    </w:rPr>
  </w:style>
  <w:style w:type="character" w:customStyle="1" w:styleId="8f1">
    <w:name w:val="Замещающий текст8"/>
    <w:uiPriority w:val="99"/>
    <w:rsid w:val="002978C8"/>
    <w:rPr>
      <w:rFonts w:ascii="Times New Roman" w:hAnsi="Times New Roman"/>
      <w:color w:val="808080"/>
    </w:rPr>
  </w:style>
  <w:style w:type="character" w:customStyle="1" w:styleId="9f0">
    <w:name w:val="Слабое выделение9"/>
    <w:uiPriority w:val="99"/>
    <w:rsid w:val="002978C8"/>
    <w:rPr>
      <w:rFonts w:ascii="Times New Roman" w:hAnsi="Times New Roman"/>
      <w:i/>
      <w:color w:val="808080"/>
    </w:rPr>
  </w:style>
  <w:style w:type="character" w:customStyle="1" w:styleId="9f1">
    <w:name w:val="Сильное выделение9"/>
    <w:uiPriority w:val="99"/>
    <w:rsid w:val="002978C8"/>
    <w:rPr>
      <w:rFonts w:ascii="Times New Roman" w:hAnsi="Times New Roman"/>
      <w:b/>
      <w:i/>
      <w:color w:val="4F81BD"/>
    </w:rPr>
  </w:style>
  <w:style w:type="character" w:customStyle="1" w:styleId="4ff2">
    <w:name w:val="Слабая ссылка4"/>
    <w:uiPriority w:val="99"/>
    <w:rsid w:val="002978C8"/>
    <w:rPr>
      <w:rFonts w:ascii="Times New Roman" w:hAnsi="Times New Roman"/>
      <w:smallCaps/>
      <w:color w:val="C0504D"/>
      <w:u w:val="single"/>
    </w:rPr>
  </w:style>
  <w:style w:type="character" w:customStyle="1" w:styleId="4ff3">
    <w:name w:val="Сильная ссылка4"/>
    <w:uiPriority w:val="99"/>
    <w:rsid w:val="002978C8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4ff4">
    <w:name w:val="Название книги4"/>
    <w:uiPriority w:val="99"/>
    <w:rsid w:val="002978C8"/>
    <w:rPr>
      <w:rFonts w:ascii="Times New Roman" w:hAnsi="Times New Roman"/>
      <w:b/>
      <w:smallCaps/>
      <w:spacing w:val="5"/>
    </w:rPr>
  </w:style>
  <w:style w:type="table" w:customStyle="1" w:styleId="11ffb">
    <w:name w:val="Сетка таблицы 11"/>
    <w:uiPriority w:val="99"/>
    <w:rsid w:val="002978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a">
    <w:name w:val="Стандартная таблица1"/>
    <w:uiPriority w:val="99"/>
    <w:rsid w:val="002978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f">
    <w:name w:val="Сетка таблицы13"/>
    <w:uiPriority w:val="99"/>
    <w:rsid w:val="002978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"/>
    <w:uiPriority w:val="99"/>
    <w:rsid w:val="002978C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"/>
    <w:uiPriority w:val="99"/>
    <w:rsid w:val="002978C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fa">
    <w:name w:val="Сетка таблицы21"/>
    <w:uiPriority w:val="99"/>
    <w:rsid w:val="002978C8"/>
    <w:pPr>
      <w:widowControl w:val="0"/>
      <w:spacing w:after="0" w:line="240" w:lineRule="atLeast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1">
    <w:name w:val="Знак Знак961"/>
    <w:uiPriority w:val="99"/>
    <w:locked/>
    <w:rsid w:val="002978C8"/>
    <w:rPr>
      <w:b/>
      <w:sz w:val="28"/>
      <w:lang w:val="ru-RU" w:eastAsia="zh-CN"/>
    </w:rPr>
  </w:style>
  <w:style w:type="character" w:customStyle="1" w:styleId="951">
    <w:name w:val="Знак Знак951"/>
    <w:uiPriority w:val="99"/>
    <w:locked/>
    <w:rsid w:val="002978C8"/>
    <w:rPr>
      <w:b/>
      <w:i/>
      <w:sz w:val="26"/>
      <w:lang w:val="ru-RU" w:eastAsia="zh-CN"/>
    </w:rPr>
  </w:style>
  <w:style w:type="character" w:customStyle="1" w:styleId="9410">
    <w:name w:val="Знак Знак941"/>
    <w:uiPriority w:val="99"/>
    <w:locked/>
    <w:rsid w:val="002978C8"/>
    <w:rPr>
      <w:sz w:val="24"/>
      <w:lang w:val="en-US" w:eastAsia="en-US"/>
    </w:rPr>
  </w:style>
  <w:style w:type="character" w:customStyle="1" w:styleId="9310">
    <w:name w:val="Знак Знак931"/>
    <w:uiPriority w:val="99"/>
    <w:locked/>
    <w:rsid w:val="002978C8"/>
    <w:rPr>
      <w:sz w:val="24"/>
      <w:lang w:val="ru-RU" w:eastAsia="zh-CN"/>
    </w:rPr>
  </w:style>
  <w:style w:type="character" w:customStyle="1" w:styleId="9210">
    <w:name w:val="Знак Знак921"/>
    <w:uiPriority w:val="99"/>
    <w:locked/>
    <w:rsid w:val="002978C8"/>
    <w:rPr>
      <w:i/>
      <w:sz w:val="24"/>
      <w:lang w:val="ru-RU" w:eastAsia="zh-CN"/>
    </w:rPr>
  </w:style>
  <w:style w:type="character" w:customStyle="1" w:styleId="9110">
    <w:name w:val="Знак Знак911"/>
    <w:uiPriority w:val="99"/>
    <w:locked/>
    <w:rsid w:val="002978C8"/>
    <w:rPr>
      <w:rFonts w:ascii="Arial" w:hAnsi="Arial"/>
      <w:sz w:val="22"/>
      <w:lang w:val="ru-RU" w:eastAsia="zh-CN"/>
    </w:rPr>
  </w:style>
  <w:style w:type="character" w:customStyle="1" w:styleId="31f6">
    <w:name w:val="Знак3 Знак Знак1"/>
    <w:uiPriority w:val="99"/>
    <w:locked/>
    <w:rsid w:val="002978C8"/>
    <w:rPr>
      <w:rFonts w:ascii="Arial" w:hAnsi="Arial"/>
      <w:b/>
      <w:i/>
      <w:sz w:val="28"/>
      <w:lang w:val="ru-RU" w:eastAsia="zh-CN"/>
    </w:rPr>
  </w:style>
  <w:style w:type="character" w:customStyle="1" w:styleId="890">
    <w:name w:val="Знак Знак89"/>
    <w:uiPriority w:val="99"/>
    <w:locked/>
    <w:rsid w:val="002978C8"/>
    <w:rPr>
      <w:sz w:val="28"/>
      <w:lang w:val="ru-RU" w:eastAsia="ru-RU"/>
    </w:rPr>
  </w:style>
  <w:style w:type="character" w:customStyle="1" w:styleId="2312">
    <w:name w:val="Знак2 Знак Знак31"/>
    <w:uiPriority w:val="99"/>
    <w:locked/>
    <w:rsid w:val="002978C8"/>
    <w:rPr>
      <w:b/>
      <w:sz w:val="27"/>
      <w:lang w:val="ru-RU" w:eastAsia="zh-CN"/>
    </w:rPr>
  </w:style>
  <w:style w:type="paragraph" w:customStyle="1" w:styleId="Pa9">
    <w:name w:val="Pa9"/>
    <w:basedOn w:val="a2"/>
    <w:next w:val="a2"/>
    <w:rsid w:val="002978C8"/>
    <w:pPr>
      <w:widowControl/>
      <w:autoSpaceDE w:val="0"/>
      <w:autoSpaceDN w:val="0"/>
      <w:adjustRightInd w:val="0"/>
      <w:snapToGrid/>
      <w:spacing w:before="0" w:after="0" w:line="201" w:lineRule="atLeast"/>
    </w:pPr>
    <w:rPr>
      <w:rFonts w:ascii="Helios" w:eastAsia="Times New Roman" w:hAnsi="Helios"/>
      <w:szCs w:val="24"/>
    </w:rPr>
  </w:style>
  <w:style w:type="character" w:customStyle="1" w:styleId="b-">
    <w:name w:val="b-"/>
    <w:rsid w:val="002978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9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cyberleninka.ru/article/n/effektivnost-ispolzovaniya-oborotnyh-sredstv-ao-sad-gigant" TargetMode="External"/><Relationship Id="rId18" Type="http://schemas.openxmlformats.org/officeDocument/2006/relationships/hyperlink" Target="https://cyberleninka.ru/article/n/regionalnye-aspekty-razmescheniya-malyh-i-srednih-predpriyatiy" TargetMode="External"/><Relationship Id="rId26" Type="http://schemas.openxmlformats.org/officeDocument/2006/relationships/hyperlink" Target="https://cyberleninka.ru/article/n/analiz-vyruchki-na-predpriyatii" TargetMode="External"/><Relationship Id="rId39" Type="http://schemas.openxmlformats.org/officeDocument/2006/relationships/hyperlink" Target="https://cyberleninka.ru/article/n/metodicheskie-podhody-k-analizu-sistemy-normirovaniya-truda-na-predpriyatii" TargetMode="External"/><Relationship Id="rId21" Type="http://schemas.openxmlformats.org/officeDocument/2006/relationships/hyperlink" Target="https://cyberleninka.ru/article/n/analiz-sovremennogo-sostoyaniya-nekommercheskih-organizatsiy-v-rossii" TargetMode="External"/><Relationship Id="rId34" Type="http://schemas.openxmlformats.org/officeDocument/2006/relationships/hyperlink" Target="https://cyberleninka.ru/article/n/organizatsionnye-aspekty-innovatsionnoy-deyatelnosti-predpriyatiya" TargetMode="External"/><Relationship Id="rId42" Type="http://schemas.openxmlformats.org/officeDocument/2006/relationships/hyperlink" Target="https://cyberleninka.ru/article/n/metodika-sovershenstvovaniya-sistemy-upravleniya-personalom-predpriyatiya-kak-faktor-povysheniya-rezultativnosti-i-effektivnosti" TargetMode="External"/><Relationship Id="rId47" Type="http://schemas.openxmlformats.org/officeDocument/2006/relationships/hyperlink" Target="http://www.econline.h1.ru/" TargetMode="External"/><Relationship Id="rId50" Type="http://schemas.openxmlformats.org/officeDocument/2006/relationships/hyperlink" Target="http://www.edu.ru" TargetMode="External"/><Relationship Id="rId55" Type="http://schemas.openxmlformats.org/officeDocument/2006/relationships/hyperlink" Target="http://qsp.su/tools/onlinehelp/about_license_gpl_russian.html" TargetMode="External"/><Relationship Id="rId63" Type="http://schemas.openxmlformats.org/officeDocument/2006/relationships/theme" Target="theme/theme1.xml"/><Relationship Id="rId7" Type="http://schemas.openxmlformats.org/officeDocument/2006/relationships/hyperlink" Target="https://cyberleninka.ru/article/n/problemy-ucheta-i-analiza-osnovnyh-sredstv-i-puti-povysheniya-effektivnosti-ih-ispolzovaniya" TargetMode="External"/><Relationship Id="rId2" Type="http://schemas.openxmlformats.org/officeDocument/2006/relationships/styles" Target="styles.xml"/><Relationship Id="rId16" Type="http://schemas.openxmlformats.org/officeDocument/2006/relationships/hyperlink" Target="https://cyberleninka.ru/article/n/svyaz-organizatsionnoy-struktury-i-etapa-zhiznennogo-tsikla-organizatsii" TargetMode="External"/><Relationship Id="rId29" Type="http://schemas.openxmlformats.org/officeDocument/2006/relationships/hyperlink" Target="https://cyberleninka.ru/article/n/reytingovanie-sovremennoe-sredstvo-sovershenstvovanie-sistemy-oplaty-truda" TargetMode="External"/><Relationship Id="rId11" Type="http://schemas.openxmlformats.org/officeDocument/2006/relationships/hyperlink" Target="https://cyberleninka.ru/article/n/metodika-otsenki-effektivnosti-upravleniya-oborotnym-kapitalom-v-kommercheskih-organizatsiyah" TargetMode="External"/><Relationship Id="rId24" Type="http://schemas.openxmlformats.org/officeDocument/2006/relationships/hyperlink" Target="https://cyberleninka.ru/article/n/kriterii-formirovaniya-rashodov-na-oplatu-truda-nekommercheskimi-i-kommercheskimi-organizatsiyami" TargetMode="External"/><Relationship Id="rId32" Type="http://schemas.openxmlformats.org/officeDocument/2006/relationships/hyperlink" Target="https://cyberleninka.ru/article/n/issledovanie-i-predlozhenie-innovatsiy-razvitiya-funktsionalnogo-upravleniya-organizatsii" TargetMode="External"/><Relationship Id="rId37" Type="http://schemas.openxmlformats.org/officeDocument/2006/relationships/hyperlink" Target="https://cyberleninka.ru/article/n/otsenka-mehanizma-ispolzovaniya-pribyli-predpriyatiya-i-puti-ego-sovershenstvovaniya" TargetMode="External"/><Relationship Id="rId40" Type="http://schemas.openxmlformats.org/officeDocument/2006/relationships/hyperlink" Target="https://cyberleninka.ru/article/n/k-voprosu-o-problemah-pravovogo-regulirovaniya-rabochego-vremeni-kak-osnovnoy-ekonomicheskoy-kategorii-v-sootvetstvii-s" TargetMode="External"/><Relationship Id="rId45" Type="http://schemas.openxmlformats.org/officeDocument/2006/relationships/hyperlink" Target="https://cyberleninka.ru/article/n/rentabelnost-i-puti-ee-povysheniya" TargetMode="External"/><Relationship Id="rId53" Type="http://schemas.openxmlformats.org/officeDocument/2006/relationships/hyperlink" Target="http://qsp.su/tools/onlinehelp/about_license_gpl_russian.html" TargetMode="External"/><Relationship Id="rId58" Type="http://schemas.openxmlformats.org/officeDocument/2006/relationships/hyperlink" Target="http://www.org-rsa.ru/" TargetMode="External"/><Relationship Id="rId5" Type="http://schemas.openxmlformats.org/officeDocument/2006/relationships/image" Target="media/image1.png"/><Relationship Id="rId61" Type="http://schemas.openxmlformats.org/officeDocument/2006/relationships/hyperlink" Target="http://www.iprbookshop.ru" TargetMode="External"/><Relationship Id="rId19" Type="http://schemas.openxmlformats.org/officeDocument/2006/relationships/hyperlink" Target="https://cyberleninka.ru/article/n/sistema-planirovaniya-i-upravleniya-v-melkoseriynom-i-edinichnom-proizvodstve" TargetMode="External"/><Relationship Id="rId14" Type="http://schemas.openxmlformats.org/officeDocument/2006/relationships/hyperlink" Target="https://cyberleninka.ru/article/n/osobennosti-vybora-organizatsionno-pravovoy-formy-na-primere-ip-i-ooo" TargetMode="External"/><Relationship Id="rId22" Type="http://schemas.openxmlformats.org/officeDocument/2006/relationships/hyperlink" Target="https://cyberleninka.ru/article/n/sovremennye-problemy-funktsionirovaniya-nekommercheskih-organizatsiy-v-rossiyskoy-federatsii" TargetMode="External"/><Relationship Id="rId27" Type="http://schemas.openxmlformats.org/officeDocument/2006/relationships/hyperlink" Target="https://cyberleninka.ru/article/n/analiz-znachimosti-otsenki-innovatsiy-v-protsesse-uvelicheniya-kapitalizatsii-predpriyatiya" TargetMode="External"/><Relationship Id="rId30" Type="http://schemas.openxmlformats.org/officeDocument/2006/relationships/hyperlink" Target="https://cyberleninka.ru/article/n/suschnost-i-znachenie-kadrovoy-politiki-v-organah-upravleniya" TargetMode="External"/><Relationship Id="rId35" Type="http://schemas.openxmlformats.org/officeDocument/2006/relationships/hyperlink" Target="https://cyberleninka.ru/article/n/analiz-faktorov-vliyayuschih-na-pribyl-predpriyatiya" TargetMode="External"/><Relationship Id="rId43" Type="http://schemas.openxmlformats.org/officeDocument/2006/relationships/hyperlink" Target="https://cyberleninka.ru/article/n/primenenie-kpi-v-otsenke-deyatelnosti-personala-na-predpriyatiyah-raketno-kosmicheskoy-promyshlennosti" TargetMode="External"/><Relationship Id="rId48" Type="http://schemas.openxmlformats.org/officeDocument/2006/relationships/hyperlink" Target="http://economicus.ru" TargetMode="External"/><Relationship Id="rId56" Type="http://schemas.openxmlformats.org/officeDocument/2006/relationships/hyperlink" Target="http://qsp.su/tools/onlinehelp/about_license_gpl_russian.html" TargetMode="External"/><Relationship Id="rId8" Type="http://schemas.openxmlformats.org/officeDocument/2006/relationships/hyperlink" Target="https://cyberleninka.ru/article/n/investirovanie-v-intellektualnuyu-sobstvennost-osobennosti-realizatsii" TargetMode="External"/><Relationship Id="rId51" Type="http://schemas.openxmlformats.org/officeDocument/2006/relationships/hyperlink" Target="http://www.finansy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cyberleninka.ru/article/n/osobennosti-razvitiya-kommercheskoy-organizatsii-na-primere-subekta-malogo-predprinimatelstva" TargetMode="External"/><Relationship Id="rId17" Type="http://schemas.openxmlformats.org/officeDocument/2006/relationships/hyperlink" Target="https://cyberleninka.ru/article/n/analiz-zhiznennogo-tsikla-organizatsii-v-kontekste-otraslevoy-i-makroekonomicheskoy-tsiklichnosti" TargetMode="External"/><Relationship Id="rId25" Type="http://schemas.openxmlformats.org/officeDocument/2006/relationships/hyperlink" Target="https://cyberleninka.ru/article/n/razvitie-predprinimatelskoy-deyatelnosti-kommercheskoy-organizatsii" TargetMode="External"/><Relationship Id="rId33" Type="http://schemas.openxmlformats.org/officeDocument/2006/relationships/hyperlink" Target="https://cyberleninka.ru/article/n/razvitie-sistemy-motivatsii-sotrudnikov-obespechivayuschih-innovatsionnuyu-deyatelnost-organizatsii" TargetMode="External"/><Relationship Id="rId38" Type="http://schemas.openxmlformats.org/officeDocument/2006/relationships/hyperlink" Target="https://cyberleninka.ru/article/n/garantii-prav-rabotnikov-pri-normirovanii-truda" TargetMode="External"/><Relationship Id="rId46" Type="http://schemas.openxmlformats.org/officeDocument/2006/relationships/hyperlink" Target="http://www.aup.ru/" TargetMode="External"/><Relationship Id="rId59" Type="http://schemas.openxmlformats.org/officeDocument/2006/relationships/hyperlink" Target="http://sf-rf.ru/" TargetMode="External"/><Relationship Id="rId20" Type="http://schemas.openxmlformats.org/officeDocument/2006/relationships/hyperlink" Target="https://cyberleninka.ru/article/n/effektivnost-vzaimodeystviya-biznesa-i-nekommercheskih-organizatsiy" TargetMode="External"/><Relationship Id="rId41" Type="http://schemas.openxmlformats.org/officeDocument/2006/relationships/hyperlink" Target="https://cyberleninka.ru/article/n/informatsionno-metodicheskoe-obespechenie-otsenki-effektivnosti-sistemy-motivatsii-i-stimulirovaniya-truda" TargetMode="External"/><Relationship Id="rId54" Type="http://schemas.openxmlformats.org/officeDocument/2006/relationships/hyperlink" Target="http://qsp.su/tools/onlinehelp/about_license_gpl_russian.html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cyberleninka.ru/article/n/uchet-amortizatsii-osnovnyh-sredstv-v-organizatsii-i-metody-nachisleniya" TargetMode="External"/><Relationship Id="rId15" Type="http://schemas.openxmlformats.org/officeDocument/2006/relationships/hyperlink" Target="https://cyberleninka.ru/article/n/osobennosti-razvitiya-kompaniy-po-stadiyam-zhiznennogo-tsikla" TargetMode="External"/><Relationship Id="rId23" Type="http://schemas.openxmlformats.org/officeDocument/2006/relationships/hyperlink" Target="https://cyberleninka.ru/article/n/organizatsiya-i-metody-finansovogo-kontrolya-byudzhetnyh-uchrezhdeniy" TargetMode="External"/><Relationship Id="rId28" Type="http://schemas.openxmlformats.org/officeDocument/2006/relationships/hyperlink" Target="https://cyberleninka.ru/article/n/issledovanie-napravleniy-sovershenstvovaniya-ucheta-truda-i-ego-oplaty-na-primere-pao-elektrovypryamitel" TargetMode="External"/><Relationship Id="rId36" Type="http://schemas.openxmlformats.org/officeDocument/2006/relationships/hyperlink" Target="https://cyberleninka.ru/article/n/rentabelnost-i-puti-ee-povysheniya" TargetMode="External"/><Relationship Id="rId49" Type="http://schemas.openxmlformats.org/officeDocument/2006/relationships/hyperlink" Target="http://www.cfin.ru" TargetMode="External"/><Relationship Id="rId57" Type="http://schemas.openxmlformats.org/officeDocument/2006/relationships/hyperlink" Target="http://www.infolex.narod.ru/gpl_gnu/gplrus.html" TargetMode="External"/><Relationship Id="rId10" Type="http://schemas.openxmlformats.org/officeDocument/2006/relationships/hyperlink" Target="https://cyberleninka.ru/article/n/prognoz-pokazateley-povysheniya-effektivnosti-ispolzovaniya-oborotnyh-sredstv-organizatsii" TargetMode="External"/><Relationship Id="rId31" Type="http://schemas.openxmlformats.org/officeDocument/2006/relationships/hyperlink" Target="https://cyberleninka.ru/article/n/modelirovanie-sistemy-kompensatsiy-zatrat-truda-na-predpriyatii" TargetMode="External"/><Relationship Id="rId44" Type="http://schemas.openxmlformats.org/officeDocument/2006/relationships/hyperlink" Target="https://cyberleninka.ru/article/n/faktory-vliyayuschie-na-povyshenie-effektivnosti-proizvodstva" TargetMode="External"/><Relationship Id="rId52" Type="http://schemas.openxmlformats.org/officeDocument/2006/relationships/hyperlink" Target="http://www.taxpravo.ru" TargetMode="External"/><Relationship Id="rId60" Type="http://schemas.openxmlformats.org/officeDocument/2006/relationships/hyperlink" Target="http://elibrar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yberleninka.ru/article/n/podhody-k-upravleniyu-nematerialnymi-aktivami-organizatsii-kak-faktoru-povysheniya-konkurentosposobnosti-predprinimatelsko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14</Pages>
  <Words>7962</Words>
  <Characters>45384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iagaeva</dc:creator>
  <cp:keywords/>
  <dc:description/>
  <cp:lastModifiedBy>Базелюк Кира Сергеевна</cp:lastModifiedBy>
  <cp:revision>23</cp:revision>
  <dcterms:created xsi:type="dcterms:W3CDTF">2022-01-27T13:06:00Z</dcterms:created>
  <dcterms:modified xsi:type="dcterms:W3CDTF">2023-04-24T18:37:00Z</dcterms:modified>
</cp:coreProperties>
</file>